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93B" w:rsidRPr="0099278A" w:rsidRDefault="007B093B" w:rsidP="0099278A">
      <w:bookmarkStart w:id="0" w:name="bookmark0"/>
    </w:p>
    <w:p w:rsidR="007B093B" w:rsidRPr="0099278A" w:rsidRDefault="00781F0C" w:rsidP="0099278A">
      <w:pPr>
        <w:jc w:val="right"/>
        <w:rPr>
          <w:rFonts w:ascii="Times New Roman" w:hAnsi="Times New Roman" w:cs="Times New Roman"/>
          <w:b/>
          <w:u w:val="single"/>
        </w:rPr>
      </w:pPr>
      <w:r w:rsidRPr="0099278A">
        <w:rPr>
          <w:rFonts w:ascii="Times New Roman" w:hAnsi="Times New Roman" w:cs="Times New Roman"/>
          <w:b/>
          <w:u w:val="single"/>
        </w:rPr>
        <w:t>РАБОЧИЕ</w:t>
      </w:r>
      <w:r w:rsidR="007B093B" w:rsidRPr="0099278A">
        <w:rPr>
          <w:rFonts w:ascii="Times New Roman" w:hAnsi="Times New Roman" w:cs="Times New Roman"/>
          <w:b/>
          <w:u w:val="single"/>
        </w:rPr>
        <w:t xml:space="preserve"> МАТЕРИАЛЫ</w:t>
      </w:r>
    </w:p>
    <w:p w:rsidR="00781F0C" w:rsidRPr="0099278A" w:rsidRDefault="00781F0C" w:rsidP="0099278A">
      <w:pPr>
        <w:jc w:val="right"/>
        <w:rPr>
          <w:rFonts w:ascii="Times New Roman" w:hAnsi="Times New Roman" w:cs="Times New Roman"/>
          <w:b/>
          <w:u w:val="single"/>
        </w:rPr>
      </w:pPr>
      <w:r w:rsidRPr="0099278A">
        <w:rPr>
          <w:rFonts w:ascii="Times New Roman" w:hAnsi="Times New Roman" w:cs="Times New Roman"/>
          <w:b/>
          <w:u w:val="single"/>
        </w:rPr>
        <w:t>КЛАССИФИКАТОР С КОММЕНТАРИЯМИ</w:t>
      </w:r>
    </w:p>
    <w:p w:rsidR="00214596" w:rsidRPr="0099278A" w:rsidRDefault="00214596" w:rsidP="0099278A">
      <w:pPr>
        <w:rPr>
          <w:rFonts w:ascii="Times New Roman" w:hAnsi="Times New Roman" w:cs="Times New Roman"/>
        </w:rPr>
      </w:pPr>
    </w:p>
    <w:p w:rsidR="00DF5386" w:rsidRPr="0099278A" w:rsidRDefault="00DF5386" w:rsidP="0099278A">
      <w:pPr>
        <w:spacing w:line="360" w:lineRule="auto"/>
        <w:jc w:val="right"/>
        <w:rPr>
          <w:rFonts w:ascii="Times New Roman" w:hAnsi="Times New Roman" w:cs="Times New Roman"/>
          <w:b/>
        </w:rPr>
      </w:pPr>
      <w:r w:rsidRPr="0099278A">
        <w:rPr>
          <w:rFonts w:ascii="Times New Roman" w:hAnsi="Times New Roman" w:cs="Times New Roman"/>
          <w:b/>
        </w:rPr>
        <w:t>Одобрен</w:t>
      </w:r>
    </w:p>
    <w:p w:rsidR="00DF5386" w:rsidRPr="0099278A" w:rsidRDefault="00DF5386" w:rsidP="0099278A">
      <w:pPr>
        <w:spacing w:line="360" w:lineRule="auto"/>
        <w:jc w:val="right"/>
        <w:rPr>
          <w:rFonts w:ascii="Times New Roman" w:hAnsi="Times New Roman" w:cs="Times New Roman"/>
          <w:b/>
        </w:rPr>
      </w:pPr>
      <w:r w:rsidRPr="0099278A">
        <w:rPr>
          <w:rFonts w:ascii="Times New Roman" w:hAnsi="Times New Roman" w:cs="Times New Roman"/>
          <w:b/>
        </w:rPr>
        <w:t>Советом контрольно-счетных органов</w:t>
      </w:r>
    </w:p>
    <w:p w:rsidR="00DF5386" w:rsidRPr="0099278A" w:rsidRDefault="00DF5386" w:rsidP="0099278A">
      <w:pPr>
        <w:spacing w:line="360" w:lineRule="auto"/>
        <w:jc w:val="right"/>
        <w:rPr>
          <w:rFonts w:ascii="Times New Roman" w:hAnsi="Times New Roman" w:cs="Times New Roman"/>
          <w:b/>
        </w:rPr>
      </w:pPr>
      <w:r w:rsidRPr="0099278A">
        <w:rPr>
          <w:rFonts w:ascii="Times New Roman" w:hAnsi="Times New Roman" w:cs="Times New Roman"/>
          <w:b/>
        </w:rPr>
        <w:t>При Счетной палате Российской Федерации</w:t>
      </w:r>
    </w:p>
    <w:p w:rsidR="00DF5386" w:rsidRPr="0099278A" w:rsidRDefault="00DF5386" w:rsidP="0099278A">
      <w:pPr>
        <w:spacing w:line="360" w:lineRule="auto"/>
        <w:jc w:val="right"/>
        <w:rPr>
          <w:rFonts w:ascii="Times New Roman" w:hAnsi="Times New Roman" w:cs="Times New Roman"/>
          <w:b/>
        </w:rPr>
      </w:pPr>
      <w:r w:rsidRPr="0099278A">
        <w:rPr>
          <w:rFonts w:ascii="Times New Roman" w:hAnsi="Times New Roman" w:cs="Times New Roman"/>
          <w:b/>
        </w:rPr>
        <w:t>17 декабря 2014 г., протокол</w:t>
      </w:r>
      <w:r w:rsidR="009B5138">
        <w:rPr>
          <w:rFonts w:ascii="Times New Roman" w:hAnsi="Times New Roman" w:cs="Times New Roman"/>
          <w:b/>
        </w:rPr>
        <w:t xml:space="preserve"> № </w:t>
      </w:r>
      <w:r w:rsidRPr="0099278A">
        <w:rPr>
          <w:rFonts w:ascii="Times New Roman" w:hAnsi="Times New Roman" w:cs="Times New Roman"/>
          <w:b/>
        </w:rPr>
        <w:t>2-</w:t>
      </w:r>
      <w:proofErr w:type="spellStart"/>
      <w:r w:rsidRPr="0099278A">
        <w:rPr>
          <w:rFonts w:ascii="Times New Roman" w:hAnsi="Times New Roman" w:cs="Times New Roman"/>
          <w:b/>
        </w:rPr>
        <w:t>СКСО</w:t>
      </w:r>
      <w:proofErr w:type="spellEnd"/>
    </w:p>
    <w:p w:rsidR="00DF5386" w:rsidRPr="0099278A" w:rsidRDefault="00DF5386" w:rsidP="0099278A">
      <w:pPr>
        <w:rPr>
          <w:rFonts w:ascii="Times New Roman" w:hAnsi="Times New Roman" w:cs="Times New Roman"/>
        </w:rPr>
      </w:pPr>
    </w:p>
    <w:p w:rsidR="00FD13CE" w:rsidRPr="0099278A" w:rsidRDefault="00FD13CE" w:rsidP="0099278A">
      <w:pPr>
        <w:spacing w:line="276" w:lineRule="auto"/>
        <w:jc w:val="center"/>
        <w:rPr>
          <w:rFonts w:ascii="Times New Roman" w:hAnsi="Times New Roman" w:cs="Times New Roman"/>
          <w:b/>
          <w:sz w:val="28"/>
        </w:rPr>
      </w:pPr>
      <w:r w:rsidRPr="0099278A">
        <w:rPr>
          <w:rFonts w:ascii="Times New Roman" w:hAnsi="Times New Roman" w:cs="Times New Roman"/>
          <w:b/>
          <w:sz w:val="28"/>
        </w:rPr>
        <w:t>Классификатор нарушений, выявляемых в ходе внешнего государственного аудита (контроля)</w:t>
      </w:r>
      <w:bookmarkEnd w:id="0"/>
    </w:p>
    <w:p w:rsidR="00FD13CE" w:rsidRPr="00ED47A1" w:rsidRDefault="00FD13CE" w:rsidP="00ED47A1">
      <w:pPr>
        <w:spacing w:line="276" w:lineRule="auto"/>
        <w:jc w:val="center"/>
        <w:rPr>
          <w:rFonts w:ascii="Times New Roman" w:hAnsi="Times New Roman" w:cs="Times New Roman"/>
          <w:i/>
        </w:rPr>
      </w:pPr>
      <w:bookmarkStart w:id="1" w:name="bookmark1"/>
      <w:r w:rsidRPr="00ED47A1">
        <w:rPr>
          <w:rFonts w:ascii="Times New Roman" w:hAnsi="Times New Roman" w:cs="Times New Roman"/>
          <w:i/>
        </w:rPr>
        <w:t>(</w:t>
      </w:r>
      <w:r w:rsidR="00DF5386" w:rsidRPr="00ED47A1">
        <w:rPr>
          <w:rFonts w:ascii="Times New Roman" w:hAnsi="Times New Roman" w:cs="Times New Roman"/>
          <w:i/>
        </w:rPr>
        <w:t>в редакции от 22 декабря 2015 г.</w:t>
      </w:r>
      <w:r w:rsidRPr="00ED47A1">
        <w:rPr>
          <w:rFonts w:ascii="Times New Roman" w:hAnsi="Times New Roman" w:cs="Times New Roman"/>
          <w:i/>
        </w:rPr>
        <w:t>)</w:t>
      </w:r>
      <w:bookmarkEnd w:id="1"/>
      <w:r w:rsidR="001835B7" w:rsidRPr="00ED47A1">
        <w:rPr>
          <w:rFonts w:ascii="Times New Roman" w:hAnsi="Times New Roman" w:cs="Times New Roman"/>
          <w:i/>
        </w:rPr>
        <w:t xml:space="preserve"> используется с января 2016 года</w:t>
      </w:r>
    </w:p>
    <w:p w:rsidR="00794496" w:rsidRDefault="00C56D8C" w:rsidP="0099278A">
      <w:pPr>
        <w:spacing w:line="276" w:lineRule="auto"/>
        <w:jc w:val="center"/>
        <w:rPr>
          <w:rFonts w:ascii="Times New Roman" w:eastAsia="Calibri" w:hAnsi="Times New Roman" w:cs="Times New Roman"/>
        </w:rPr>
      </w:pPr>
      <w:r w:rsidRPr="0099278A">
        <w:rPr>
          <w:rFonts w:ascii="Times New Roman" w:hAnsi="Times New Roman" w:cs="Times New Roman"/>
        </w:rPr>
        <w:t xml:space="preserve">При оформлении материалов </w:t>
      </w:r>
      <w:r w:rsidR="008873F6" w:rsidRPr="0099278A">
        <w:rPr>
          <w:rFonts w:ascii="Times New Roman" w:hAnsi="Times New Roman" w:cs="Times New Roman"/>
        </w:rPr>
        <w:t xml:space="preserve">по </w:t>
      </w:r>
      <w:r w:rsidR="008873F6" w:rsidRPr="0099278A">
        <w:rPr>
          <w:rFonts w:ascii="Times New Roman" w:eastAsia="Calibri" w:hAnsi="Times New Roman" w:cs="Times New Roman"/>
        </w:rPr>
        <w:t xml:space="preserve">итогам контрольного (экспертно-аналитического) мероприятия </w:t>
      </w:r>
      <w:r w:rsidR="00077DE3" w:rsidRPr="0099278A">
        <w:rPr>
          <w:rFonts w:ascii="Times New Roman" w:eastAsia="Calibri" w:hAnsi="Times New Roman" w:cs="Times New Roman"/>
        </w:rPr>
        <w:t xml:space="preserve">должно быть обеспечено единство квалификации нарушения </w:t>
      </w:r>
    </w:p>
    <w:p w:rsidR="00C56D8C" w:rsidRPr="00794496" w:rsidRDefault="00077DE3" w:rsidP="0099278A">
      <w:pPr>
        <w:spacing w:line="276" w:lineRule="auto"/>
        <w:jc w:val="center"/>
        <w:rPr>
          <w:rFonts w:ascii="Times New Roman" w:hAnsi="Times New Roman" w:cs="Times New Roman"/>
        </w:rPr>
      </w:pPr>
      <w:r w:rsidRPr="0099278A">
        <w:rPr>
          <w:rFonts w:ascii="Times New Roman" w:eastAsia="Calibri" w:hAnsi="Times New Roman" w:cs="Times New Roman"/>
        </w:rPr>
        <w:t xml:space="preserve">в соответствии с Классификатором нарушений в акте, отчете </w:t>
      </w:r>
      <w:r w:rsidRPr="00794496">
        <w:rPr>
          <w:rFonts w:ascii="Times New Roman" w:hAnsi="Times New Roman" w:cs="Times New Roman"/>
        </w:rPr>
        <w:t>(заключении) и карте итогов контрольного (экспертно-аналитического) мероприятия</w:t>
      </w:r>
    </w:p>
    <w:p w:rsidR="002E46EC" w:rsidRPr="0099278A" w:rsidRDefault="002E46EC" w:rsidP="0099278A">
      <w:pPr>
        <w:spacing w:line="276" w:lineRule="auto"/>
        <w:jc w:val="center"/>
        <w:rPr>
          <w:rFonts w:ascii="Times New Roman" w:hAnsi="Times New Roman" w:cs="Times New Roman"/>
        </w:rPr>
      </w:pPr>
      <w:r w:rsidRPr="0099278A">
        <w:rPr>
          <w:rFonts w:ascii="Times New Roman" w:hAnsi="Times New Roman" w:cs="Times New Roman"/>
        </w:rPr>
        <w:t>Факты неэффективного использования ресурсов, выявляемых в ходе внешнего государственного (муниципального) аудита (контроля) по кодам Классификатора не отражаются.</w:t>
      </w:r>
    </w:p>
    <w:p w:rsidR="00782715" w:rsidRPr="0099278A" w:rsidRDefault="00782715" w:rsidP="0099278A"/>
    <w:tbl>
      <w:tblPr>
        <w:tblW w:w="23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4962"/>
        <w:gridCol w:w="3119"/>
        <w:gridCol w:w="1701"/>
        <w:gridCol w:w="1559"/>
        <w:gridCol w:w="2268"/>
        <w:gridCol w:w="8788"/>
      </w:tblGrid>
      <w:tr w:rsidR="00210FC7" w:rsidRPr="00C578B2" w:rsidTr="003D0449">
        <w:trPr>
          <w:trHeight w:val="806"/>
          <w:tblHeader/>
        </w:trPr>
        <w:tc>
          <w:tcPr>
            <w:tcW w:w="850" w:type="dxa"/>
            <w:vAlign w:val="center"/>
          </w:tcPr>
          <w:p w:rsidR="00210FC7" w:rsidRPr="00C578B2" w:rsidRDefault="00210FC7" w:rsidP="00C9564F">
            <w:pPr>
              <w:jc w:val="center"/>
              <w:rPr>
                <w:rFonts w:ascii="Times New Roman" w:hAnsi="Times New Roman" w:cs="Times New Roman"/>
                <w:b/>
                <w:color w:val="auto"/>
              </w:rPr>
            </w:pPr>
            <w:r w:rsidRPr="00C578B2">
              <w:rPr>
                <w:rFonts w:ascii="Times New Roman" w:hAnsi="Times New Roman" w:cs="Times New Roman"/>
                <w:b/>
                <w:color w:val="auto"/>
              </w:rPr>
              <w:t>№</w:t>
            </w:r>
          </w:p>
          <w:p w:rsidR="00210FC7" w:rsidRPr="00C578B2" w:rsidRDefault="00210FC7" w:rsidP="00C9564F">
            <w:pPr>
              <w:jc w:val="center"/>
              <w:rPr>
                <w:rFonts w:ascii="Times New Roman" w:hAnsi="Times New Roman" w:cs="Times New Roman"/>
                <w:color w:val="auto"/>
              </w:rPr>
            </w:pPr>
            <w:proofErr w:type="gramStart"/>
            <w:r w:rsidRPr="00C578B2">
              <w:rPr>
                <w:rFonts w:ascii="Times New Roman" w:hAnsi="Times New Roman" w:cs="Times New Roman"/>
                <w:b/>
                <w:color w:val="auto"/>
              </w:rPr>
              <w:t>п</w:t>
            </w:r>
            <w:proofErr w:type="gramEnd"/>
            <w:r w:rsidRPr="00C578B2">
              <w:rPr>
                <w:rFonts w:ascii="Times New Roman" w:hAnsi="Times New Roman" w:cs="Times New Roman"/>
                <w:b/>
                <w:color w:val="auto"/>
              </w:rPr>
              <w:t>/п</w:t>
            </w:r>
          </w:p>
        </w:tc>
        <w:tc>
          <w:tcPr>
            <w:tcW w:w="4962" w:type="dxa"/>
            <w:vAlign w:val="center"/>
          </w:tcPr>
          <w:p w:rsidR="00210FC7" w:rsidRPr="00C578B2" w:rsidRDefault="00210FC7" w:rsidP="00C9564F">
            <w:pPr>
              <w:pStyle w:val="a4"/>
              <w:shd w:val="clear" w:color="auto" w:fill="auto"/>
              <w:spacing w:line="220" w:lineRule="exact"/>
              <w:jc w:val="center"/>
              <w:rPr>
                <w:sz w:val="24"/>
                <w:szCs w:val="24"/>
              </w:rPr>
            </w:pPr>
            <w:r w:rsidRPr="00C578B2">
              <w:rPr>
                <w:rStyle w:val="a5"/>
                <w:bCs/>
                <w:color w:val="000000"/>
                <w:sz w:val="24"/>
                <w:szCs w:val="24"/>
              </w:rPr>
              <w:t>Вид нарушения/нарушение</w:t>
            </w:r>
          </w:p>
        </w:tc>
        <w:tc>
          <w:tcPr>
            <w:tcW w:w="3119" w:type="dxa"/>
            <w:vAlign w:val="center"/>
          </w:tcPr>
          <w:p w:rsidR="00210FC7" w:rsidRPr="00C578B2" w:rsidRDefault="00210FC7" w:rsidP="00C9564F">
            <w:pPr>
              <w:pStyle w:val="a4"/>
              <w:shd w:val="clear" w:color="auto" w:fill="auto"/>
              <w:spacing w:line="264" w:lineRule="exact"/>
              <w:jc w:val="center"/>
              <w:rPr>
                <w:sz w:val="24"/>
                <w:szCs w:val="24"/>
              </w:rPr>
            </w:pPr>
            <w:r w:rsidRPr="00C578B2">
              <w:rPr>
                <w:rStyle w:val="a5"/>
                <w:bCs/>
                <w:color w:val="000000"/>
                <w:sz w:val="24"/>
                <w:szCs w:val="24"/>
              </w:rPr>
              <w:t>Правовые о</w:t>
            </w:r>
            <w:r w:rsidR="00C578B2">
              <w:rPr>
                <w:rStyle w:val="a5"/>
                <w:bCs/>
                <w:color w:val="000000"/>
                <w:sz w:val="24"/>
                <w:szCs w:val="24"/>
              </w:rPr>
              <w:t xml:space="preserve">снования квалификации </w:t>
            </w:r>
            <w:proofErr w:type="spellStart"/>
            <w:r w:rsidR="00C578B2">
              <w:rPr>
                <w:rStyle w:val="a5"/>
                <w:bCs/>
                <w:color w:val="000000"/>
                <w:sz w:val="24"/>
                <w:szCs w:val="24"/>
              </w:rPr>
              <w:t>нарушения</w:t>
            </w:r>
            <w:proofErr w:type="gramStart"/>
            <w:r w:rsidRPr="00C578B2">
              <w:rPr>
                <w:rStyle w:val="a5"/>
                <w:bCs/>
                <w:color w:val="000000"/>
                <w:sz w:val="24"/>
                <w:szCs w:val="24"/>
                <w:vertAlign w:val="superscript"/>
              </w:rPr>
              <w:t>1</w:t>
            </w:r>
            <w:proofErr w:type="spellEnd"/>
            <w:proofErr w:type="gramEnd"/>
          </w:p>
        </w:tc>
        <w:tc>
          <w:tcPr>
            <w:tcW w:w="1701" w:type="dxa"/>
            <w:vAlign w:val="center"/>
          </w:tcPr>
          <w:p w:rsidR="00210FC7" w:rsidRPr="00C578B2" w:rsidRDefault="00210FC7" w:rsidP="00C9564F">
            <w:pPr>
              <w:pStyle w:val="a4"/>
              <w:shd w:val="clear" w:color="auto" w:fill="auto"/>
              <w:spacing w:line="220" w:lineRule="exact"/>
              <w:jc w:val="center"/>
              <w:rPr>
                <w:sz w:val="24"/>
                <w:szCs w:val="24"/>
              </w:rPr>
            </w:pPr>
            <w:r w:rsidRPr="00C578B2">
              <w:rPr>
                <w:rStyle w:val="a5"/>
                <w:bCs/>
                <w:color w:val="000000"/>
                <w:sz w:val="24"/>
                <w:szCs w:val="24"/>
              </w:rPr>
              <w:t>Единица</w:t>
            </w:r>
          </w:p>
          <w:p w:rsidR="00210FC7" w:rsidRPr="00C578B2" w:rsidRDefault="00210FC7" w:rsidP="00C9564F">
            <w:pPr>
              <w:pStyle w:val="a4"/>
              <w:shd w:val="clear" w:color="auto" w:fill="auto"/>
              <w:spacing w:line="220" w:lineRule="exact"/>
              <w:jc w:val="center"/>
              <w:rPr>
                <w:sz w:val="24"/>
                <w:szCs w:val="24"/>
              </w:rPr>
            </w:pPr>
            <w:r w:rsidRPr="00C578B2">
              <w:rPr>
                <w:rStyle w:val="a5"/>
                <w:bCs/>
                <w:color w:val="000000"/>
                <w:sz w:val="24"/>
                <w:szCs w:val="24"/>
              </w:rPr>
              <w:t>измерения</w:t>
            </w:r>
          </w:p>
        </w:tc>
        <w:tc>
          <w:tcPr>
            <w:tcW w:w="1559" w:type="dxa"/>
            <w:vAlign w:val="center"/>
          </w:tcPr>
          <w:p w:rsidR="00210FC7" w:rsidRPr="00C578B2" w:rsidRDefault="00C578B2" w:rsidP="00C9564F">
            <w:pPr>
              <w:pStyle w:val="a4"/>
              <w:shd w:val="clear" w:color="auto" w:fill="auto"/>
              <w:spacing w:line="259" w:lineRule="exact"/>
              <w:jc w:val="center"/>
              <w:rPr>
                <w:sz w:val="24"/>
                <w:szCs w:val="24"/>
              </w:rPr>
            </w:pPr>
            <w:r>
              <w:rPr>
                <w:rStyle w:val="a5"/>
                <w:bCs/>
                <w:color w:val="000000"/>
                <w:sz w:val="24"/>
                <w:szCs w:val="24"/>
              </w:rPr>
              <w:t xml:space="preserve">Группа </w:t>
            </w:r>
            <w:proofErr w:type="spellStart"/>
            <w:r>
              <w:rPr>
                <w:rStyle w:val="a5"/>
                <w:bCs/>
                <w:color w:val="000000"/>
                <w:sz w:val="24"/>
                <w:szCs w:val="24"/>
              </w:rPr>
              <w:t>нарушения</w:t>
            </w:r>
            <w:proofErr w:type="gramStart"/>
            <w:r w:rsidR="00210FC7" w:rsidRPr="00C578B2">
              <w:rPr>
                <w:rStyle w:val="a5"/>
                <w:bCs/>
                <w:color w:val="000000"/>
                <w:sz w:val="24"/>
                <w:szCs w:val="24"/>
                <w:vertAlign w:val="superscript"/>
              </w:rPr>
              <w:t>2</w:t>
            </w:r>
            <w:proofErr w:type="spellEnd"/>
            <w:proofErr w:type="gramEnd"/>
          </w:p>
        </w:tc>
        <w:tc>
          <w:tcPr>
            <w:tcW w:w="2268" w:type="dxa"/>
            <w:vAlign w:val="center"/>
          </w:tcPr>
          <w:p w:rsidR="00210FC7" w:rsidRPr="00C578B2" w:rsidRDefault="00210FC7" w:rsidP="00C9564F">
            <w:pPr>
              <w:pStyle w:val="a4"/>
              <w:shd w:val="clear" w:color="auto" w:fill="auto"/>
              <w:spacing w:line="220" w:lineRule="exact"/>
              <w:jc w:val="center"/>
              <w:rPr>
                <w:sz w:val="24"/>
                <w:szCs w:val="24"/>
              </w:rPr>
            </w:pPr>
            <w:r w:rsidRPr="00C578B2">
              <w:rPr>
                <w:rStyle w:val="a5"/>
                <w:bCs/>
                <w:color w:val="000000"/>
                <w:sz w:val="24"/>
                <w:szCs w:val="24"/>
              </w:rPr>
              <w:t>Мера</w:t>
            </w:r>
          </w:p>
          <w:p w:rsidR="00210FC7" w:rsidRPr="00C578B2" w:rsidRDefault="00210FC7" w:rsidP="00C9564F">
            <w:pPr>
              <w:pStyle w:val="a4"/>
              <w:shd w:val="clear" w:color="auto" w:fill="auto"/>
              <w:spacing w:line="220" w:lineRule="exact"/>
              <w:jc w:val="center"/>
              <w:rPr>
                <w:sz w:val="24"/>
                <w:szCs w:val="24"/>
              </w:rPr>
            </w:pPr>
            <w:r w:rsidRPr="00C578B2">
              <w:rPr>
                <w:rStyle w:val="a5"/>
                <w:bCs/>
                <w:color w:val="000000"/>
                <w:sz w:val="24"/>
                <w:szCs w:val="24"/>
              </w:rPr>
              <w:t>ответственности</w:t>
            </w:r>
          </w:p>
        </w:tc>
        <w:tc>
          <w:tcPr>
            <w:tcW w:w="8788" w:type="dxa"/>
            <w:vAlign w:val="center"/>
          </w:tcPr>
          <w:p w:rsidR="00210FC7" w:rsidRPr="00C578B2" w:rsidRDefault="00EF3158" w:rsidP="00C578B2">
            <w:pPr>
              <w:pStyle w:val="a4"/>
              <w:shd w:val="clear" w:color="auto" w:fill="auto"/>
              <w:spacing w:line="220" w:lineRule="exact"/>
              <w:jc w:val="center"/>
              <w:rPr>
                <w:rStyle w:val="a5"/>
                <w:bCs/>
                <w:color w:val="000000"/>
                <w:sz w:val="24"/>
                <w:szCs w:val="24"/>
              </w:rPr>
            </w:pPr>
            <w:r w:rsidRPr="00C578B2">
              <w:rPr>
                <w:rStyle w:val="a5"/>
                <w:bCs/>
                <w:color w:val="000000"/>
                <w:sz w:val="24"/>
                <w:szCs w:val="24"/>
              </w:rPr>
              <w:t>Комментарии</w:t>
            </w:r>
          </w:p>
        </w:tc>
      </w:tr>
      <w:tr w:rsidR="00210FC7" w:rsidRPr="00C578B2" w:rsidTr="003D0449">
        <w:trPr>
          <w:trHeight w:val="340"/>
        </w:trPr>
        <w:tc>
          <w:tcPr>
            <w:tcW w:w="850" w:type="dxa"/>
            <w:vAlign w:val="center"/>
          </w:tcPr>
          <w:p w:rsidR="00210FC7" w:rsidRPr="00C578B2" w:rsidRDefault="00210FC7" w:rsidP="00C578B2">
            <w:pPr>
              <w:pStyle w:val="a4"/>
              <w:shd w:val="clear" w:color="auto" w:fill="auto"/>
              <w:spacing w:line="220" w:lineRule="exact"/>
              <w:jc w:val="center"/>
              <w:rPr>
                <w:b/>
                <w:sz w:val="24"/>
                <w:szCs w:val="24"/>
              </w:rPr>
            </w:pPr>
            <w:r w:rsidRPr="00C578B2">
              <w:rPr>
                <w:b/>
                <w:color w:val="000000"/>
                <w:sz w:val="24"/>
                <w:szCs w:val="24"/>
              </w:rPr>
              <w:t>1</w:t>
            </w:r>
          </w:p>
        </w:tc>
        <w:tc>
          <w:tcPr>
            <w:tcW w:w="4962" w:type="dxa"/>
            <w:vAlign w:val="center"/>
          </w:tcPr>
          <w:p w:rsidR="00210FC7" w:rsidRPr="00C578B2" w:rsidRDefault="00210FC7" w:rsidP="00C578B2">
            <w:pPr>
              <w:pStyle w:val="a4"/>
              <w:shd w:val="clear" w:color="auto" w:fill="auto"/>
              <w:spacing w:line="220" w:lineRule="exact"/>
              <w:jc w:val="center"/>
              <w:rPr>
                <w:b/>
                <w:sz w:val="24"/>
                <w:szCs w:val="24"/>
              </w:rPr>
            </w:pPr>
            <w:r w:rsidRPr="00C578B2">
              <w:rPr>
                <w:b/>
                <w:color w:val="000000"/>
                <w:sz w:val="24"/>
                <w:szCs w:val="24"/>
              </w:rPr>
              <w:t>2</w:t>
            </w:r>
          </w:p>
        </w:tc>
        <w:tc>
          <w:tcPr>
            <w:tcW w:w="3119" w:type="dxa"/>
            <w:vAlign w:val="center"/>
          </w:tcPr>
          <w:p w:rsidR="00210FC7" w:rsidRPr="00C578B2" w:rsidRDefault="00210FC7" w:rsidP="00C578B2">
            <w:pPr>
              <w:pStyle w:val="a4"/>
              <w:shd w:val="clear" w:color="auto" w:fill="auto"/>
              <w:spacing w:line="220" w:lineRule="exact"/>
              <w:jc w:val="center"/>
              <w:rPr>
                <w:b/>
                <w:sz w:val="24"/>
                <w:szCs w:val="24"/>
              </w:rPr>
            </w:pPr>
            <w:r w:rsidRPr="00C578B2">
              <w:rPr>
                <w:b/>
                <w:color w:val="000000"/>
                <w:sz w:val="24"/>
                <w:szCs w:val="24"/>
              </w:rPr>
              <w:t>3</w:t>
            </w:r>
          </w:p>
        </w:tc>
        <w:tc>
          <w:tcPr>
            <w:tcW w:w="1701" w:type="dxa"/>
            <w:vAlign w:val="center"/>
          </w:tcPr>
          <w:p w:rsidR="00210FC7" w:rsidRPr="00C578B2" w:rsidRDefault="00210FC7" w:rsidP="00C578B2">
            <w:pPr>
              <w:pStyle w:val="a4"/>
              <w:shd w:val="clear" w:color="auto" w:fill="auto"/>
              <w:spacing w:line="220" w:lineRule="exact"/>
              <w:jc w:val="center"/>
              <w:rPr>
                <w:b/>
                <w:sz w:val="24"/>
                <w:szCs w:val="24"/>
              </w:rPr>
            </w:pPr>
            <w:r w:rsidRPr="00C578B2">
              <w:rPr>
                <w:b/>
                <w:color w:val="000000"/>
                <w:sz w:val="24"/>
                <w:szCs w:val="24"/>
              </w:rPr>
              <w:t>4</w:t>
            </w:r>
          </w:p>
        </w:tc>
        <w:tc>
          <w:tcPr>
            <w:tcW w:w="1559" w:type="dxa"/>
            <w:vAlign w:val="center"/>
          </w:tcPr>
          <w:p w:rsidR="00210FC7" w:rsidRPr="00C578B2" w:rsidRDefault="00210FC7" w:rsidP="00C578B2">
            <w:pPr>
              <w:pStyle w:val="a4"/>
              <w:shd w:val="clear" w:color="auto" w:fill="auto"/>
              <w:spacing w:line="220" w:lineRule="exact"/>
              <w:jc w:val="center"/>
              <w:rPr>
                <w:b/>
                <w:sz w:val="24"/>
                <w:szCs w:val="24"/>
              </w:rPr>
            </w:pPr>
            <w:r w:rsidRPr="00C578B2">
              <w:rPr>
                <w:b/>
                <w:color w:val="000000"/>
                <w:sz w:val="24"/>
                <w:szCs w:val="24"/>
              </w:rPr>
              <w:t>5</w:t>
            </w:r>
          </w:p>
        </w:tc>
        <w:tc>
          <w:tcPr>
            <w:tcW w:w="2268" w:type="dxa"/>
            <w:vAlign w:val="center"/>
          </w:tcPr>
          <w:p w:rsidR="00210FC7" w:rsidRPr="00C578B2" w:rsidRDefault="00210FC7" w:rsidP="00C578B2">
            <w:pPr>
              <w:pStyle w:val="a4"/>
              <w:shd w:val="clear" w:color="auto" w:fill="auto"/>
              <w:spacing w:line="220" w:lineRule="exact"/>
              <w:jc w:val="center"/>
              <w:rPr>
                <w:b/>
                <w:sz w:val="24"/>
                <w:szCs w:val="24"/>
              </w:rPr>
            </w:pPr>
            <w:r w:rsidRPr="00C578B2">
              <w:rPr>
                <w:b/>
                <w:color w:val="000000"/>
                <w:sz w:val="24"/>
                <w:szCs w:val="24"/>
              </w:rPr>
              <w:t>6</w:t>
            </w:r>
          </w:p>
        </w:tc>
        <w:tc>
          <w:tcPr>
            <w:tcW w:w="8788" w:type="dxa"/>
            <w:vAlign w:val="center"/>
          </w:tcPr>
          <w:p w:rsidR="00210FC7" w:rsidRPr="00C578B2" w:rsidRDefault="00EF3158" w:rsidP="00C578B2">
            <w:pPr>
              <w:pStyle w:val="a4"/>
              <w:shd w:val="clear" w:color="auto" w:fill="auto"/>
              <w:spacing w:line="220" w:lineRule="exact"/>
              <w:jc w:val="center"/>
              <w:rPr>
                <w:b/>
                <w:color w:val="000000"/>
                <w:sz w:val="24"/>
                <w:szCs w:val="24"/>
              </w:rPr>
            </w:pPr>
            <w:r w:rsidRPr="00C578B2">
              <w:rPr>
                <w:b/>
                <w:color w:val="000000"/>
                <w:sz w:val="24"/>
                <w:szCs w:val="24"/>
              </w:rPr>
              <w:t>7</w:t>
            </w:r>
          </w:p>
        </w:tc>
      </w:tr>
      <w:tr w:rsidR="0097406C" w:rsidRPr="00ED47A1" w:rsidTr="003D0449">
        <w:trPr>
          <w:trHeight w:val="397"/>
        </w:trPr>
        <w:tc>
          <w:tcPr>
            <w:tcW w:w="23247" w:type="dxa"/>
            <w:gridSpan w:val="7"/>
            <w:vAlign w:val="center"/>
          </w:tcPr>
          <w:p w:rsidR="0097406C" w:rsidRPr="00ED47A1" w:rsidRDefault="0088036B" w:rsidP="00ED47A1">
            <w:pPr>
              <w:pStyle w:val="1"/>
              <w:keepNext/>
              <w:keepLines/>
              <w:widowControl/>
              <w:spacing w:before="120" w:after="120"/>
            </w:pPr>
            <w:r w:rsidRPr="00ED47A1">
              <w:rPr>
                <w:rStyle w:val="a5"/>
                <w:b/>
                <w:sz w:val="24"/>
              </w:rPr>
              <w:t>1. Нарушения при формировании и исполнении бюджетов</w:t>
            </w:r>
          </w:p>
        </w:tc>
      </w:tr>
      <w:tr w:rsidR="0097406C" w:rsidRPr="00C578B2" w:rsidTr="003D0449">
        <w:trPr>
          <w:trHeight w:val="397"/>
        </w:trPr>
        <w:tc>
          <w:tcPr>
            <w:tcW w:w="23247" w:type="dxa"/>
            <w:gridSpan w:val="7"/>
            <w:vAlign w:val="center"/>
          </w:tcPr>
          <w:p w:rsidR="0097406C" w:rsidRPr="00C578B2" w:rsidRDefault="0088036B" w:rsidP="00ED47A1">
            <w:pPr>
              <w:pStyle w:val="a4"/>
              <w:keepNext/>
              <w:keepLines/>
              <w:widowControl/>
              <w:shd w:val="clear" w:color="auto" w:fill="auto"/>
              <w:spacing w:before="120" w:after="120" w:line="240" w:lineRule="auto"/>
              <w:ind w:left="142"/>
              <w:rPr>
                <w:b/>
                <w:color w:val="FF0000"/>
                <w:sz w:val="24"/>
                <w:szCs w:val="24"/>
              </w:rPr>
            </w:pPr>
            <w:r w:rsidRPr="00C578B2">
              <w:rPr>
                <w:rStyle w:val="a5"/>
                <w:bCs/>
                <w:color w:val="000000"/>
                <w:sz w:val="24"/>
                <w:szCs w:val="24"/>
              </w:rPr>
              <w:t xml:space="preserve">1.1. </w:t>
            </w:r>
            <w:r>
              <w:rPr>
                <w:rStyle w:val="a5"/>
                <w:bCs/>
                <w:color w:val="000000"/>
                <w:sz w:val="24"/>
                <w:szCs w:val="24"/>
              </w:rPr>
              <w:t>Н</w:t>
            </w:r>
            <w:r w:rsidRPr="00C578B2">
              <w:rPr>
                <w:rStyle w:val="a5"/>
                <w:bCs/>
                <w:color w:val="000000"/>
                <w:sz w:val="24"/>
                <w:szCs w:val="24"/>
              </w:rPr>
              <w:t>арушения в ходе формирования бюджетов</w:t>
            </w:r>
          </w:p>
        </w:tc>
      </w:tr>
      <w:tr w:rsidR="00210FC7" w:rsidRPr="00C578B2" w:rsidTr="003D0449">
        <w:trPr>
          <w:trHeight w:val="51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и сроков составления и (или) представления проектов бюджетов бюджетной системы Российской Федерации</w:t>
            </w:r>
          </w:p>
        </w:tc>
        <w:tc>
          <w:tcPr>
            <w:tcW w:w="3119" w:type="dxa"/>
          </w:tcPr>
          <w:p w:rsidR="00210FC7" w:rsidRDefault="00210FC7" w:rsidP="00ED47A1">
            <w:pPr>
              <w:pStyle w:val="a4"/>
              <w:shd w:val="clear" w:color="auto" w:fill="auto"/>
              <w:ind w:left="142" w:right="142"/>
              <w:rPr>
                <w:color w:val="000000"/>
                <w:sz w:val="24"/>
                <w:szCs w:val="24"/>
              </w:rPr>
            </w:pPr>
            <w:r w:rsidRPr="00C578B2">
              <w:rPr>
                <w:color w:val="000000"/>
                <w:sz w:val="24"/>
                <w:szCs w:val="24"/>
              </w:rPr>
              <w:t>Пункт 1 статьи 145, статьи 169, 184</w:t>
            </w:r>
            <w:r w:rsidR="009C0725">
              <w:rPr>
                <w:color w:val="000000"/>
                <w:sz w:val="24"/>
                <w:szCs w:val="24"/>
              </w:rPr>
              <w:t xml:space="preserve">, </w:t>
            </w:r>
            <w:r w:rsidR="009C0725" w:rsidRPr="00A24E43">
              <w:rPr>
                <w:color w:val="0070C0"/>
                <w:sz w:val="24"/>
                <w:szCs w:val="24"/>
              </w:rPr>
              <w:t>184</w:t>
            </w:r>
            <w:r w:rsidR="009C0725" w:rsidRPr="00A24E43">
              <w:rPr>
                <w:color w:val="0070C0"/>
                <w:sz w:val="24"/>
                <w:szCs w:val="24"/>
                <w:vertAlign w:val="superscript"/>
              </w:rPr>
              <w:t>1</w:t>
            </w:r>
            <w:r w:rsidR="009C0725" w:rsidRPr="00A24E43">
              <w:rPr>
                <w:color w:val="0070C0"/>
                <w:sz w:val="24"/>
                <w:szCs w:val="24"/>
              </w:rPr>
              <w:t>, 185</w:t>
            </w:r>
            <w:r w:rsidRPr="00A24E43">
              <w:rPr>
                <w:color w:val="0070C0"/>
                <w:sz w:val="24"/>
                <w:szCs w:val="24"/>
              </w:rPr>
              <w:t xml:space="preserve"> </w:t>
            </w:r>
            <w:r w:rsidRPr="00C578B2">
              <w:rPr>
                <w:color w:val="000000"/>
                <w:sz w:val="24"/>
                <w:szCs w:val="24"/>
              </w:rPr>
              <w:t>Бюджетного кодекса Российской Федерации</w:t>
            </w:r>
          </w:p>
          <w:p w:rsidR="009C0725" w:rsidRPr="009C0725" w:rsidRDefault="009C0725" w:rsidP="00ED47A1">
            <w:pPr>
              <w:pStyle w:val="a4"/>
              <w:shd w:val="clear" w:color="auto" w:fill="auto"/>
              <w:ind w:left="142" w:right="142"/>
              <w:rPr>
                <w:color w:val="4F81BD" w:themeColor="accent1"/>
                <w:sz w:val="24"/>
                <w:szCs w:val="24"/>
              </w:rPr>
            </w:pPr>
            <w:r w:rsidRPr="00A24E43">
              <w:rPr>
                <w:color w:val="0070C0"/>
                <w:sz w:val="24"/>
                <w:szCs w:val="24"/>
              </w:rPr>
              <w:t>Постановление Правительства Российской Федерации от 24 марта 2018</w:t>
            </w:r>
            <w:r w:rsidR="009B5138" w:rsidRPr="00A24E43">
              <w:rPr>
                <w:color w:val="0070C0"/>
                <w:sz w:val="24"/>
                <w:szCs w:val="24"/>
              </w:rPr>
              <w:t xml:space="preserve"> № </w:t>
            </w:r>
            <w:r w:rsidRPr="00A24E43">
              <w:rPr>
                <w:color w:val="0070C0"/>
                <w:sz w:val="24"/>
                <w:szCs w:val="24"/>
              </w:rPr>
              <w:t xml:space="preserve">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w:t>
            </w:r>
            <w:proofErr w:type="gramStart"/>
            <w:r w:rsidRPr="00A24E43">
              <w:rPr>
                <w:color w:val="0070C0"/>
                <w:sz w:val="24"/>
                <w:szCs w:val="24"/>
              </w:rPr>
              <w:t>утратившими</w:t>
            </w:r>
            <w:proofErr w:type="gramEnd"/>
            <w:r w:rsidRPr="00A24E43">
              <w:rPr>
                <w:color w:val="0070C0"/>
                <w:sz w:val="24"/>
                <w:szCs w:val="24"/>
              </w:rPr>
              <w:t xml:space="preserve"> силу некоторых актов Правительства Российской Федерации»</w:t>
            </w:r>
          </w:p>
        </w:tc>
        <w:tc>
          <w:tcPr>
            <w:tcW w:w="1701" w:type="dxa"/>
          </w:tcPr>
          <w:p w:rsidR="00D02E9D" w:rsidRDefault="00D02E9D" w:rsidP="0099278A">
            <w:pPr>
              <w:pStyle w:val="a4"/>
              <w:shd w:val="clear" w:color="auto" w:fill="auto"/>
              <w:spacing w:line="220" w:lineRule="exact"/>
              <w:ind w:left="113"/>
              <w:jc w:val="center"/>
              <w:rPr>
                <w:color w:val="000000"/>
                <w:sz w:val="24"/>
                <w:szCs w:val="24"/>
              </w:rPr>
            </w:pPr>
          </w:p>
          <w:p w:rsidR="00210FC7" w:rsidRPr="00C578B2" w:rsidRDefault="00210FC7" w:rsidP="0099278A">
            <w:pPr>
              <w:pStyle w:val="a4"/>
              <w:shd w:val="clear" w:color="auto" w:fill="auto"/>
              <w:spacing w:line="220" w:lineRule="exact"/>
              <w:ind w:left="113"/>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ind w:left="113"/>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154F" w:rsidRPr="0021154F" w:rsidRDefault="0021154F" w:rsidP="0021154F">
            <w:pPr>
              <w:pStyle w:val="a4"/>
              <w:shd w:val="clear" w:color="auto" w:fill="auto"/>
              <w:spacing w:line="274" w:lineRule="exact"/>
              <w:ind w:left="142" w:right="141"/>
              <w:jc w:val="both"/>
              <w:rPr>
                <w:sz w:val="24"/>
                <w:szCs w:val="24"/>
              </w:rPr>
            </w:pPr>
            <w:r w:rsidRPr="0021154F">
              <w:rPr>
                <w:sz w:val="24"/>
                <w:szCs w:val="24"/>
              </w:rPr>
              <w:t>По данному коду классифицируется, в том числе, включение в перечень публичных нормативных обязательств, подлежащих исполнен</w:t>
            </w:r>
            <w:r>
              <w:rPr>
                <w:sz w:val="24"/>
                <w:szCs w:val="24"/>
              </w:rPr>
              <w:t xml:space="preserve">ию за счет средств </w:t>
            </w:r>
            <w:r w:rsidRPr="0021154F">
              <w:rPr>
                <w:sz w:val="24"/>
                <w:szCs w:val="24"/>
              </w:rPr>
              <w:t>бюджета</w:t>
            </w:r>
            <w:r>
              <w:rPr>
                <w:sz w:val="24"/>
                <w:szCs w:val="24"/>
              </w:rPr>
              <w:t xml:space="preserve"> Московской области, расходов, не являющихся в соответствии с законодательством Российской Федерации публичными обязательствами.</w:t>
            </w:r>
          </w:p>
          <w:p w:rsidR="0021154F" w:rsidRPr="00C578B2" w:rsidRDefault="0021154F" w:rsidP="0021154F">
            <w:pPr>
              <w:pStyle w:val="a4"/>
              <w:shd w:val="clear" w:color="auto" w:fill="auto"/>
              <w:spacing w:line="274" w:lineRule="exact"/>
              <w:ind w:left="142" w:right="141"/>
              <w:jc w:val="both"/>
            </w:pPr>
          </w:p>
        </w:tc>
      </w:tr>
      <w:tr w:rsidR="00210FC7" w:rsidRPr="00C578B2" w:rsidTr="003D0449">
        <w:trPr>
          <w:trHeight w:val="16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1.1.2</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применения бюджетной классификации Российской Федерации</w:t>
            </w:r>
          </w:p>
        </w:tc>
        <w:tc>
          <w:tcPr>
            <w:tcW w:w="3119" w:type="dxa"/>
          </w:tcPr>
          <w:p w:rsidR="006457D4" w:rsidRPr="00A24E43" w:rsidRDefault="006457D4" w:rsidP="00ED47A1">
            <w:pPr>
              <w:pStyle w:val="a4"/>
              <w:shd w:val="clear" w:color="auto" w:fill="auto"/>
              <w:spacing w:line="274" w:lineRule="exact"/>
              <w:ind w:left="142" w:right="142"/>
              <w:rPr>
                <w:color w:val="0070C0"/>
                <w:sz w:val="24"/>
                <w:szCs w:val="24"/>
              </w:rPr>
            </w:pPr>
            <w:r w:rsidRPr="00A24E43">
              <w:rPr>
                <w:color w:val="0070C0"/>
                <w:sz w:val="24"/>
                <w:szCs w:val="24"/>
              </w:rPr>
              <w:t>Статьи 7, 8, пункт 1 статьи 9 Бюджетного кодекса Российской Федерации</w:t>
            </w:r>
          </w:p>
          <w:p w:rsidR="00210FC7" w:rsidRPr="00C578B2" w:rsidRDefault="00A54EC7" w:rsidP="00ED47A1">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риказ Министерства финансов Российской Федерации от 1 июля 2013 г.</w:t>
            </w:r>
            <w:r w:rsidR="009B5138">
              <w:rPr>
                <w:color w:val="000000"/>
                <w:sz w:val="24"/>
                <w:szCs w:val="24"/>
              </w:rPr>
              <w:t xml:space="preserve"> № </w:t>
            </w:r>
            <w:proofErr w:type="spellStart"/>
            <w:r w:rsidR="00210FC7" w:rsidRPr="00C578B2">
              <w:rPr>
                <w:color w:val="000000"/>
                <w:sz w:val="24"/>
                <w:szCs w:val="24"/>
              </w:rPr>
              <w:t>65н</w:t>
            </w:r>
            <w:proofErr w:type="spellEnd"/>
            <w:r w:rsidR="00210FC7" w:rsidRPr="00C578B2">
              <w:rPr>
                <w:color w:val="000000"/>
                <w:sz w:val="24"/>
                <w:szCs w:val="24"/>
              </w:rPr>
              <w:t xml:space="preserve"> «Об утверждении указаний о порядке применения бюджетной </w:t>
            </w:r>
            <w:r w:rsidR="00210FC7" w:rsidRPr="00C578B2">
              <w:rPr>
                <w:color w:val="000000"/>
                <w:sz w:val="24"/>
                <w:szCs w:val="24"/>
              </w:rPr>
              <w:lastRenderedPageBreak/>
              <w:t>классификации Российской Федерации»</w:t>
            </w:r>
          </w:p>
        </w:tc>
        <w:tc>
          <w:tcPr>
            <w:tcW w:w="1701" w:type="dxa"/>
          </w:tcPr>
          <w:p w:rsidR="00210FC7" w:rsidRPr="00C578B2" w:rsidRDefault="00210FC7" w:rsidP="0099278A">
            <w:pPr>
              <w:pStyle w:val="a4"/>
              <w:shd w:val="clear" w:color="auto" w:fill="auto"/>
              <w:spacing w:line="220" w:lineRule="exact"/>
              <w:ind w:left="113"/>
              <w:jc w:val="center"/>
              <w:rPr>
                <w:sz w:val="24"/>
                <w:szCs w:val="24"/>
              </w:rPr>
            </w:pPr>
            <w:r w:rsidRPr="00C578B2">
              <w:rPr>
                <w:color w:val="000000"/>
                <w:sz w:val="24"/>
                <w:szCs w:val="24"/>
              </w:rPr>
              <w:lastRenderedPageBreak/>
              <w:t>кол-во</w:t>
            </w:r>
          </w:p>
        </w:tc>
        <w:tc>
          <w:tcPr>
            <w:tcW w:w="1559" w:type="dxa"/>
          </w:tcPr>
          <w:p w:rsidR="00210FC7" w:rsidRPr="00C578B2" w:rsidRDefault="00210FC7" w:rsidP="0099278A">
            <w:pPr>
              <w:pStyle w:val="a4"/>
              <w:shd w:val="clear" w:color="auto" w:fill="auto"/>
              <w:spacing w:line="220" w:lineRule="exact"/>
              <w:ind w:left="113"/>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B01423" w:rsidP="00ED47A1">
            <w:pPr>
              <w:pStyle w:val="a4"/>
              <w:shd w:val="clear" w:color="auto" w:fill="auto"/>
              <w:spacing w:line="274" w:lineRule="exact"/>
              <w:ind w:left="142" w:right="141"/>
              <w:jc w:val="both"/>
            </w:pPr>
            <w:r w:rsidRPr="00C578B2">
              <w:rPr>
                <w:sz w:val="24"/>
                <w:szCs w:val="24"/>
              </w:rPr>
              <w:t xml:space="preserve">По данному коду </w:t>
            </w:r>
            <w:r w:rsidR="00383F44" w:rsidRPr="00C578B2">
              <w:rPr>
                <w:sz w:val="24"/>
                <w:szCs w:val="24"/>
              </w:rPr>
              <w:t>классифицируется</w:t>
            </w:r>
            <w:r w:rsidRPr="00C578B2">
              <w:rPr>
                <w:sz w:val="24"/>
                <w:szCs w:val="24"/>
              </w:rPr>
              <w:t>, в том числе</w:t>
            </w:r>
            <w:r w:rsidR="00845E8A">
              <w:rPr>
                <w:sz w:val="24"/>
                <w:szCs w:val="24"/>
              </w:rPr>
              <w:t>,</w:t>
            </w:r>
            <w:r w:rsidRPr="00C578B2">
              <w:rPr>
                <w:sz w:val="24"/>
                <w:szCs w:val="24"/>
              </w:rPr>
              <w:t xml:space="preserve"> отражение </w:t>
            </w:r>
            <w:r w:rsidR="00347B3C" w:rsidRPr="00C578B2">
              <w:rPr>
                <w:sz w:val="24"/>
                <w:szCs w:val="24"/>
              </w:rPr>
              <w:t xml:space="preserve">в законе о бюджете </w:t>
            </w:r>
            <w:r w:rsidRPr="00C578B2">
              <w:rPr>
                <w:sz w:val="24"/>
                <w:szCs w:val="24"/>
              </w:rPr>
              <w:t>мероприятий государственной (муниципальной) программы</w:t>
            </w:r>
            <w:r w:rsidR="00ED47A1">
              <w:rPr>
                <w:sz w:val="24"/>
                <w:szCs w:val="24"/>
              </w:rPr>
              <w:t xml:space="preserve"> </w:t>
            </w:r>
            <w:r w:rsidR="009B19D4" w:rsidRPr="00C578B2">
              <w:rPr>
                <w:sz w:val="24"/>
                <w:szCs w:val="24"/>
              </w:rPr>
              <w:t>ка</w:t>
            </w:r>
            <w:r w:rsidRPr="00C578B2">
              <w:rPr>
                <w:sz w:val="24"/>
                <w:szCs w:val="24"/>
              </w:rPr>
              <w:t>к</w:t>
            </w:r>
            <w:r w:rsidR="00347B3C" w:rsidRPr="00C578B2">
              <w:rPr>
                <w:sz w:val="24"/>
                <w:szCs w:val="24"/>
              </w:rPr>
              <w:t xml:space="preserve"> непрограммных расходов</w:t>
            </w:r>
            <w:r w:rsidR="009B19D4" w:rsidRPr="00C578B2">
              <w:rPr>
                <w:sz w:val="24"/>
                <w:szCs w:val="24"/>
              </w:rPr>
              <w:t>.</w:t>
            </w:r>
            <w:r w:rsidR="00ED47A1">
              <w:rPr>
                <w:sz w:val="24"/>
                <w:szCs w:val="24"/>
              </w:rPr>
              <w:t xml:space="preserve"> </w:t>
            </w:r>
          </w:p>
        </w:tc>
      </w:tr>
      <w:tr w:rsidR="00210FC7" w:rsidRPr="00C578B2" w:rsidTr="003D0449">
        <w:trPr>
          <w:trHeight w:val="84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1.1.3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составлению и (или) представлению проекта закона о внесении изменений в закон (решение) о бюджете на текущий финансовый год и плановый период</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212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58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1.1.4</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Несоответствие (отсутствие) документов и материалов, представляемых одновременно с проектом бюджета, требованиям законодательства</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Статья 184</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7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1.1.5</w:t>
            </w:r>
          </w:p>
        </w:tc>
        <w:tc>
          <w:tcPr>
            <w:tcW w:w="4962" w:type="dxa"/>
          </w:tcPr>
          <w:p w:rsidR="00210FC7" w:rsidRPr="00C578B2" w:rsidRDefault="00210FC7" w:rsidP="00ED47A1">
            <w:pPr>
              <w:pStyle w:val="a4"/>
              <w:shd w:val="clear" w:color="auto" w:fill="auto"/>
              <w:spacing w:line="220" w:lineRule="exact"/>
              <w:ind w:left="142" w:right="142"/>
              <w:jc w:val="both"/>
              <w:rPr>
                <w:sz w:val="24"/>
                <w:szCs w:val="24"/>
              </w:rPr>
            </w:pPr>
            <w:r w:rsidRPr="00C578B2">
              <w:rPr>
                <w:color w:val="000000"/>
                <w:sz w:val="24"/>
                <w:szCs w:val="24"/>
              </w:rPr>
              <w:t>Нарушение порядка ведения реестра расходных обязательств</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3, абзац 1 пункта 4, абзац 1 пункта 5 статьи 87 Бюджетног</w:t>
            </w:r>
            <w:r w:rsidR="00A54EC7">
              <w:rPr>
                <w:color w:val="000000"/>
                <w:sz w:val="24"/>
                <w:szCs w:val="24"/>
              </w:rPr>
              <w:t>о кодекса Российской Федерации П</w:t>
            </w:r>
            <w:r w:rsidRPr="00C578B2">
              <w:rPr>
                <w:color w:val="000000"/>
                <w:sz w:val="24"/>
                <w:szCs w:val="24"/>
              </w:rPr>
              <w:t>остановление Правительства Р</w:t>
            </w:r>
            <w:r w:rsidR="00A54EC7">
              <w:rPr>
                <w:color w:val="000000"/>
                <w:sz w:val="24"/>
                <w:szCs w:val="24"/>
              </w:rPr>
              <w:t xml:space="preserve">оссийской </w:t>
            </w:r>
            <w:r w:rsidRPr="00C578B2">
              <w:rPr>
                <w:color w:val="000000"/>
                <w:sz w:val="24"/>
                <w:szCs w:val="24"/>
              </w:rPr>
              <w:t>Ф</w:t>
            </w:r>
            <w:r w:rsidR="00A54EC7">
              <w:rPr>
                <w:color w:val="000000"/>
                <w:sz w:val="24"/>
                <w:szCs w:val="24"/>
              </w:rPr>
              <w:t>едерации</w:t>
            </w:r>
            <w:r w:rsidRPr="00C578B2">
              <w:rPr>
                <w:color w:val="000000"/>
                <w:sz w:val="24"/>
                <w:szCs w:val="24"/>
              </w:rPr>
              <w:t xml:space="preserve"> от 7 июля 2014 г.</w:t>
            </w:r>
            <w:r w:rsidR="009B5138">
              <w:rPr>
                <w:color w:val="000000"/>
                <w:sz w:val="24"/>
                <w:szCs w:val="24"/>
              </w:rPr>
              <w:t xml:space="preserve"> № </w:t>
            </w:r>
            <w:r w:rsidRPr="00C578B2">
              <w:rPr>
                <w:color w:val="000000"/>
                <w:sz w:val="24"/>
                <w:szCs w:val="24"/>
              </w:rPr>
              <w:t>621 «О порядке ведения реестра расходных обязательств Российской Федерации и признании утратившими силу некоторых актов Правительства Р</w:t>
            </w:r>
            <w:r w:rsidR="00A54EC7">
              <w:rPr>
                <w:color w:val="000000"/>
                <w:sz w:val="24"/>
                <w:szCs w:val="24"/>
              </w:rPr>
              <w:t xml:space="preserve">оссийской </w:t>
            </w:r>
            <w:r w:rsidRPr="00C578B2">
              <w:rPr>
                <w:color w:val="000000"/>
                <w:sz w:val="24"/>
                <w:szCs w:val="24"/>
              </w:rPr>
              <w:t>Ф</w:t>
            </w:r>
            <w:r w:rsidR="00A54EC7">
              <w:rPr>
                <w:color w:val="000000"/>
                <w:sz w:val="24"/>
                <w:szCs w:val="24"/>
              </w:rPr>
              <w:t>едерации</w:t>
            </w:r>
            <w:r w:rsidRPr="00C578B2">
              <w:rPr>
                <w:color w:val="000000"/>
                <w:sz w:val="24"/>
                <w:szCs w:val="24"/>
              </w:rPr>
              <w:t>»</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0041E8">
        <w:trPr>
          <w:trHeight w:val="115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1.1.6</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 xml:space="preserve">Нарушение </w:t>
            </w:r>
            <w:proofErr w:type="gramStart"/>
            <w:r w:rsidRPr="00C578B2">
              <w:rPr>
                <w:color w:val="000000"/>
                <w:sz w:val="24"/>
                <w:szCs w:val="24"/>
              </w:rPr>
              <w:t>порядка представления реестра расходных обязательств субъекта Российской</w:t>
            </w:r>
            <w:proofErr w:type="gramEnd"/>
            <w:r w:rsidRPr="00C578B2">
              <w:rPr>
                <w:color w:val="000000"/>
                <w:sz w:val="24"/>
                <w:szCs w:val="24"/>
              </w:rPr>
              <w:t xml:space="preserve"> Федерации (муниципального образования)</w:t>
            </w:r>
          </w:p>
        </w:tc>
        <w:tc>
          <w:tcPr>
            <w:tcW w:w="3119" w:type="dxa"/>
          </w:tcPr>
          <w:p w:rsidR="00D0432D" w:rsidRDefault="00210FC7" w:rsidP="00D0432D">
            <w:pPr>
              <w:pStyle w:val="a4"/>
              <w:shd w:val="clear" w:color="auto" w:fill="auto"/>
              <w:spacing w:line="274" w:lineRule="exact"/>
              <w:ind w:left="142" w:right="142"/>
              <w:rPr>
                <w:color w:val="0070C0"/>
                <w:sz w:val="24"/>
                <w:szCs w:val="24"/>
              </w:rPr>
            </w:pPr>
            <w:r w:rsidRPr="00C578B2">
              <w:rPr>
                <w:color w:val="000000"/>
                <w:sz w:val="24"/>
                <w:szCs w:val="24"/>
              </w:rPr>
              <w:t xml:space="preserve">Абзац 2 пункта 4, абзац 2 пункта 5 статьи 87 Бюджетного кодекса Российской Федерации </w:t>
            </w:r>
            <w:r w:rsidR="00D0432D" w:rsidRPr="008746A3">
              <w:rPr>
                <w:color w:val="0070C0"/>
                <w:sz w:val="24"/>
                <w:szCs w:val="24"/>
              </w:rPr>
              <w:t>приказ Министерства финансов Российской Федерации  от 19 апреля 2012 г. № </w:t>
            </w:r>
            <w:proofErr w:type="spellStart"/>
            <w:r w:rsidR="00D0432D" w:rsidRPr="008746A3">
              <w:rPr>
                <w:color w:val="0070C0"/>
                <w:sz w:val="24"/>
                <w:szCs w:val="24"/>
              </w:rPr>
              <w:t>49н</w:t>
            </w:r>
            <w:proofErr w:type="spellEnd"/>
            <w:r w:rsidR="00D0432D" w:rsidRPr="008746A3">
              <w:rPr>
                <w:color w:val="0070C0"/>
                <w:sz w:val="24"/>
                <w:szCs w:val="24"/>
              </w:rPr>
              <w:t xml:space="preserve"> «Об утверждении </w:t>
            </w:r>
            <w:proofErr w:type="gramStart"/>
            <w:r w:rsidR="00D0432D" w:rsidRPr="008746A3">
              <w:rPr>
                <w:color w:val="0070C0"/>
                <w:sz w:val="24"/>
                <w:szCs w:val="24"/>
              </w:rPr>
              <w:t>Порядка представления реестров расходных обязательств субъектов Российской Федерации</w:t>
            </w:r>
            <w:proofErr w:type="gramEnd"/>
            <w:r w:rsidR="00D0432D" w:rsidRPr="008746A3">
              <w:rPr>
                <w:color w:val="0070C0"/>
                <w:sz w:val="24"/>
                <w:szCs w:val="24"/>
              </w:rPr>
              <w:t xml:space="preserve"> и сводов реестров расходных обязательств муниципальных образований, входящих в состав субъекта Российской Федерации»</w:t>
            </w:r>
          </w:p>
          <w:p w:rsidR="00D0432D" w:rsidRPr="008746A3" w:rsidRDefault="00D0432D" w:rsidP="00D0432D">
            <w:pPr>
              <w:pStyle w:val="a4"/>
              <w:shd w:val="clear" w:color="auto" w:fill="auto"/>
              <w:spacing w:line="274" w:lineRule="exact"/>
              <w:ind w:left="142" w:right="142"/>
              <w:rPr>
                <w:color w:val="0070C0"/>
                <w:sz w:val="24"/>
                <w:szCs w:val="24"/>
              </w:rPr>
            </w:pPr>
            <w:r>
              <w:rPr>
                <w:color w:val="0070C0"/>
                <w:sz w:val="24"/>
                <w:szCs w:val="24"/>
              </w:rPr>
              <w:t>(действовал до 01.07.2015)</w:t>
            </w:r>
          </w:p>
          <w:p w:rsidR="00D0432D" w:rsidRDefault="00D0432D" w:rsidP="00D0432D">
            <w:pPr>
              <w:pStyle w:val="a4"/>
              <w:shd w:val="clear" w:color="auto" w:fill="auto"/>
              <w:spacing w:line="274" w:lineRule="exact"/>
              <w:ind w:left="142" w:right="142"/>
              <w:rPr>
                <w:color w:val="0070C0"/>
                <w:sz w:val="24"/>
                <w:szCs w:val="24"/>
              </w:rPr>
            </w:pPr>
            <w:r>
              <w:rPr>
                <w:color w:val="0070C0"/>
                <w:sz w:val="24"/>
                <w:szCs w:val="24"/>
              </w:rPr>
              <w:t>п</w:t>
            </w:r>
            <w:r w:rsidRPr="00A24E43">
              <w:rPr>
                <w:color w:val="0070C0"/>
                <w:sz w:val="24"/>
                <w:szCs w:val="24"/>
              </w:rPr>
              <w:t>риказ Министерства финансов Российской Федерации  от 01.07.2015 № </w:t>
            </w:r>
            <w:proofErr w:type="spellStart"/>
            <w:r w:rsidRPr="00A24E43">
              <w:rPr>
                <w:color w:val="0070C0"/>
                <w:sz w:val="24"/>
                <w:szCs w:val="24"/>
              </w:rPr>
              <w:t>103н</w:t>
            </w:r>
            <w:proofErr w:type="spellEnd"/>
            <w:r w:rsidRPr="00A24E43">
              <w:rPr>
                <w:color w:val="0070C0"/>
                <w:sz w:val="24"/>
                <w:szCs w:val="24"/>
              </w:rPr>
              <w:t xml:space="preserve"> «Об утверждении </w:t>
            </w:r>
            <w:proofErr w:type="gramStart"/>
            <w:r w:rsidRPr="00A24E43">
              <w:rPr>
                <w:color w:val="0070C0"/>
                <w:sz w:val="24"/>
                <w:szCs w:val="24"/>
              </w:rPr>
              <w:t>Порядка представления реестра расходных обязательств субъектов Российской Федерации</w:t>
            </w:r>
            <w:proofErr w:type="gramEnd"/>
            <w:r w:rsidRPr="00A24E43">
              <w:rPr>
                <w:color w:val="0070C0"/>
                <w:sz w:val="24"/>
                <w:szCs w:val="24"/>
              </w:rPr>
              <w:t xml:space="preserve"> и </w:t>
            </w:r>
            <w:r w:rsidRPr="00A24E43">
              <w:rPr>
                <w:color w:val="0070C0"/>
                <w:sz w:val="24"/>
                <w:szCs w:val="24"/>
              </w:rPr>
              <w:lastRenderedPageBreak/>
              <w:t>сводов реестров расходных обязательств муниципальных образований, входящих в состав субъекта Российской Федерации»</w:t>
            </w:r>
          </w:p>
          <w:p w:rsidR="00D0432D" w:rsidRPr="00A24E43" w:rsidRDefault="00D0432D" w:rsidP="00D0432D">
            <w:pPr>
              <w:pStyle w:val="a4"/>
              <w:shd w:val="clear" w:color="auto" w:fill="auto"/>
              <w:spacing w:line="274" w:lineRule="exact"/>
              <w:ind w:left="142" w:right="142"/>
              <w:rPr>
                <w:color w:val="0070C0"/>
                <w:sz w:val="24"/>
                <w:szCs w:val="24"/>
              </w:rPr>
            </w:pPr>
            <w:r>
              <w:rPr>
                <w:color w:val="0070C0"/>
                <w:sz w:val="24"/>
                <w:szCs w:val="24"/>
              </w:rPr>
              <w:t>(действовал до 31.05.2017)</w:t>
            </w:r>
          </w:p>
          <w:p w:rsidR="00D0432D" w:rsidRDefault="00D0432D" w:rsidP="00D0432D">
            <w:pPr>
              <w:pStyle w:val="a4"/>
              <w:shd w:val="clear" w:color="auto" w:fill="auto"/>
              <w:spacing w:line="274" w:lineRule="exact"/>
              <w:ind w:left="142" w:right="142"/>
              <w:rPr>
                <w:color w:val="0070C0"/>
                <w:sz w:val="24"/>
                <w:szCs w:val="24"/>
              </w:rPr>
            </w:pPr>
            <w:proofErr w:type="gramStart"/>
            <w:r>
              <w:rPr>
                <w:color w:val="0070C0"/>
                <w:sz w:val="24"/>
                <w:szCs w:val="24"/>
              </w:rPr>
              <w:t>п</w:t>
            </w:r>
            <w:r w:rsidRPr="00A24E43">
              <w:rPr>
                <w:color w:val="0070C0"/>
                <w:sz w:val="24"/>
                <w:szCs w:val="24"/>
              </w:rPr>
              <w:t>риказ Министерства финансов Российской Федерации от 31.05.2017 № </w:t>
            </w:r>
            <w:proofErr w:type="spellStart"/>
            <w:r w:rsidRPr="00A24E43">
              <w:rPr>
                <w:color w:val="0070C0"/>
                <w:sz w:val="24"/>
                <w:szCs w:val="24"/>
              </w:rPr>
              <w:t>82н</w:t>
            </w:r>
            <w:proofErr w:type="spellEnd"/>
            <w:r w:rsidRPr="00A24E43">
              <w:rPr>
                <w:color w:val="0070C0"/>
                <w:sz w:val="24"/>
                <w:szCs w:val="24"/>
              </w:rPr>
              <w:t xml:space="preserve"> «Об утверждении Порядка представления реестра расходных обязательств субъектов Российской Федерации, сводов реестров расходных обязательств муниципальных образований, входящих в состав субъекта Российской Федерации и признании утратившим силу приказа Министерства финансов Российской Федерации от 01.07.2015 № </w:t>
            </w:r>
            <w:proofErr w:type="spellStart"/>
            <w:r w:rsidRPr="00A24E43">
              <w:rPr>
                <w:color w:val="0070C0"/>
                <w:sz w:val="24"/>
                <w:szCs w:val="24"/>
              </w:rPr>
              <w:t>103н</w:t>
            </w:r>
            <w:proofErr w:type="spellEnd"/>
            <w:r w:rsidRPr="00A24E43">
              <w:rPr>
                <w:color w:val="0070C0"/>
                <w:sz w:val="24"/>
                <w:szCs w:val="24"/>
              </w:rPr>
              <w:t xml:space="preserve"> «Об утверждении Порядка представления реестра расходных обязательств субъектов Российской Федерации и сводов реестров расходных обязательств муниципальных образований, входящих</w:t>
            </w:r>
            <w:proofErr w:type="gramEnd"/>
            <w:r w:rsidRPr="00A24E43">
              <w:rPr>
                <w:color w:val="0070C0"/>
                <w:sz w:val="24"/>
                <w:szCs w:val="24"/>
              </w:rPr>
              <w:t xml:space="preserve"> в состав субъекта Российской Федерации»</w:t>
            </w:r>
          </w:p>
          <w:p w:rsidR="00D0432D" w:rsidRDefault="00D0432D" w:rsidP="00D0432D">
            <w:pPr>
              <w:pStyle w:val="a4"/>
              <w:shd w:val="clear" w:color="auto" w:fill="auto"/>
              <w:spacing w:line="274" w:lineRule="exact"/>
              <w:ind w:left="142" w:right="142"/>
              <w:rPr>
                <w:color w:val="0070C0"/>
                <w:sz w:val="24"/>
                <w:szCs w:val="24"/>
              </w:rPr>
            </w:pPr>
            <w:r>
              <w:rPr>
                <w:color w:val="0070C0"/>
                <w:sz w:val="24"/>
                <w:szCs w:val="24"/>
              </w:rPr>
              <w:t>(действовал до 10.08.2018)</w:t>
            </w:r>
          </w:p>
          <w:p w:rsidR="00D0432D" w:rsidRDefault="00D0432D" w:rsidP="00D0432D">
            <w:pPr>
              <w:pStyle w:val="a4"/>
              <w:shd w:val="clear" w:color="auto" w:fill="auto"/>
              <w:spacing w:line="274" w:lineRule="exact"/>
              <w:ind w:left="142" w:right="142"/>
              <w:rPr>
                <w:color w:val="0070C0"/>
                <w:sz w:val="24"/>
                <w:szCs w:val="24"/>
              </w:rPr>
            </w:pPr>
            <w:r>
              <w:rPr>
                <w:color w:val="0070C0"/>
                <w:sz w:val="24"/>
                <w:szCs w:val="24"/>
              </w:rPr>
              <w:t xml:space="preserve">приказ Министерства финансов Российской Федерации от 10 августа 2018 № </w:t>
            </w:r>
            <w:proofErr w:type="spellStart"/>
            <w:r>
              <w:rPr>
                <w:color w:val="0070C0"/>
                <w:sz w:val="24"/>
                <w:szCs w:val="24"/>
              </w:rPr>
              <w:t>167н</w:t>
            </w:r>
            <w:proofErr w:type="spellEnd"/>
            <w:r>
              <w:rPr>
                <w:color w:val="0070C0"/>
                <w:sz w:val="24"/>
                <w:szCs w:val="24"/>
              </w:rPr>
              <w:t xml:space="preserve"> «Об утверждении </w:t>
            </w:r>
            <w:proofErr w:type="gramStart"/>
            <w:r>
              <w:rPr>
                <w:color w:val="0070C0"/>
                <w:sz w:val="24"/>
                <w:szCs w:val="24"/>
              </w:rPr>
              <w:t>порядка представления реестров расходных обязательств субъектов Российской</w:t>
            </w:r>
            <w:proofErr w:type="gramEnd"/>
            <w:r>
              <w:rPr>
                <w:color w:val="0070C0"/>
                <w:sz w:val="24"/>
                <w:szCs w:val="24"/>
              </w:rPr>
              <w:t xml:space="preserve"> Федерации, сводов реестров расходных обязательств муниципальных образований, входящих в состав субъекта Российской Федерации и признании утратившим </w:t>
            </w:r>
            <w:r>
              <w:rPr>
                <w:color w:val="0070C0"/>
                <w:sz w:val="24"/>
                <w:szCs w:val="24"/>
              </w:rPr>
              <w:lastRenderedPageBreak/>
              <w:t xml:space="preserve">силу приказа Министерства финансов Российской Федерации от 31 мая 2017 № </w:t>
            </w:r>
            <w:proofErr w:type="spellStart"/>
            <w:r>
              <w:rPr>
                <w:color w:val="0070C0"/>
                <w:sz w:val="24"/>
                <w:szCs w:val="24"/>
              </w:rPr>
              <w:t>82н</w:t>
            </w:r>
            <w:proofErr w:type="spellEnd"/>
            <w:r>
              <w:rPr>
                <w:color w:val="0070C0"/>
                <w:sz w:val="24"/>
                <w:szCs w:val="24"/>
              </w:rPr>
              <w:t>»</w:t>
            </w:r>
          </w:p>
          <w:p w:rsidR="006457D4" w:rsidRPr="006457D4" w:rsidRDefault="006457D4" w:rsidP="00ED47A1">
            <w:pPr>
              <w:pStyle w:val="a4"/>
              <w:shd w:val="clear" w:color="auto" w:fill="auto"/>
              <w:spacing w:line="274" w:lineRule="exact"/>
              <w:ind w:left="142" w:right="142"/>
              <w:rPr>
                <w:sz w:val="24"/>
                <w:szCs w:val="24"/>
              </w:rPr>
            </w:pP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3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1.1.7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программе государственных внешних заимствований Российской Федерации, субъекта Российской Федерации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108, 108</w:t>
            </w:r>
            <w:r w:rsidR="00C578B2"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56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программе государственных гарантий Российской Федерации в иностранной валюте</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Статья 108</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4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программе государственных внутренних заимствований Российской Федерации, субъекта Российской Федерации, муниципальных заимствований</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Статьи 110, 110</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79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программе государственных гарантий Российской Федерации, субъектов Российской Федерации, муниципальных гарантий в валюте Российской Федерации</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Статья 110</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56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1.1.11</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требований по формированию Фонда национального благосостояния</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Пункт 3 статьи 96</w:t>
            </w:r>
            <w:r w:rsidRPr="00C578B2">
              <w:rPr>
                <w:color w:val="000000"/>
                <w:sz w:val="24"/>
                <w:szCs w:val="24"/>
                <w:vertAlign w:val="superscript"/>
              </w:rPr>
              <w:t>10</w:t>
            </w:r>
            <w:r w:rsidRPr="00C578B2">
              <w:rPr>
                <w:color w:val="000000"/>
                <w:sz w:val="24"/>
                <w:szCs w:val="24"/>
              </w:rPr>
              <w:t xml:space="preserve">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3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формирования бюджетных ассигнований Инвестиционного фонда Российской Федерации (инвестиционного фонда субъекта Российской Федерации)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Пункты 3 статьи 179</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549"/>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формирования бюджетных ассигнований дорожных фондов</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Пункты 3, 4, 5 статьи 179</w:t>
            </w:r>
            <w:r w:rsidRPr="00C578B2">
              <w:rPr>
                <w:color w:val="000000"/>
                <w:sz w:val="24"/>
                <w:szCs w:val="24"/>
                <w:vertAlign w:val="superscript"/>
              </w:rPr>
              <w:t>4</w:t>
            </w:r>
            <w:r w:rsidRPr="00C578B2">
              <w:rPr>
                <w:color w:val="000000"/>
                <w:sz w:val="24"/>
                <w:szCs w:val="24"/>
              </w:rPr>
              <w:t xml:space="preserve"> Бюджетног</w:t>
            </w:r>
            <w:r w:rsidR="00A54EC7">
              <w:rPr>
                <w:color w:val="000000"/>
                <w:sz w:val="24"/>
                <w:szCs w:val="24"/>
              </w:rPr>
              <w:t>о кодекса Российской Федерации П</w:t>
            </w:r>
            <w:r w:rsidRPr="00C578B2">
              <w:rPr>
                <w:color w:val="000000"/>
                <w:sz w:val="24"/>
                <w:szCs w:val="24"/>
              </w:rPr>
              <w:t>остановление Правительства Российской Федерации от 30 декабря 2011 г.</w:t>
            </w:r>
            <w:r w:rsidR="009B5138">
              <w:rPr>
                <w:color w:val="000000"/>
                <w:sz w:val="24"/>
                <w:szCs w:val="24"/>
              </w:rPr>
              <w:t xml:space="preserve"> № </w:t>
            </w:r>
            <w:r w:rsidRPr="00C578B2">
              <w:rPr>
                <w:color w:val="000000"/>
                <w:sz w:val="24"/>
                <w:szCs w:val="24"/>
              </w:rPr>
              <w:t>1206 «О порядке формирования и использования бюджетных ассигнований Федерального дорожного фонда и о внесении изменений в правила формирования и реализации федеральной адресной инвестиционной программы»</w:t>
            </w:r>
          </w:p>
        </w:tc>
        <w:tc>
          <w:tcPr>
            <w:tcW w:w="1701" w:type="dxa"/>
          </w:tcPr>
          <w:p w:rsidR="00C578B2" w:rsidRDefault="00210FC7" w:rsidP="0099278A">
            <w:pPr>
              <w:pStyle w:val="a4"/>
              <w:shd w:val="clear" w:color="auto" w:fill="auto"/>
              <w:spacing w:line="274" w:lineRule="exact"/>
              <w:ind w:left="141" w:right="142"/>
              <w:jc w:val="center"/>
              <w:rPr>
                <w:color w:val="000000"/>
                <w:sz w:val="24"/>
                <w:szCs w:val="24"/>
              </w:rPr>
            </w:pPr>
            <w:r w:rsidRPr="00C578B2">
              <w:rPr>
                <w:color w:val="000000"/>
                <w:sz w:val="24"/>
                <w:szCs w:val="24"/>
              </w:rPr>
              <w:t>кол-во,</w:t>
            </w:r>
          </w:p>
          <w:p w:rsidR="00810309" w:rsidRDefault="00210FC7" w:rsidP="0099278A">
            <w:pPr>
              <w:pStyle w:val="a4"/>
              <w:shd w:val="clear" w:color="auto" w:fill="auto"/>
              <w:spacing w:line="274" w:lineRule="exact"/>
              <w:ind w:left="141" w:right="142"/>
              <w:jc w:val="center"/>
              <w:rPr>
                <w:color w:val="000000"/>
                <w:sz w:val="24"/>
                <w:szCs w:val="24"/>
              </w:rPr>
            </w:pPr>
            <w:r w:rsidRPr="00C578B2">
              <w:rPr>
                <w:color w:val="000000"/>
                <w:sz w:val="24"/>
                <w:szCs w:val="24"/>
              </w:rPr>
              <w:t xml:space="preserve">кол-во и </w:t>
            </w:r>
          </w:p>
          <w:p w:rsidR="00810309" w:rsidRDefault="00810309" w:rsidP="0099278A">
            <w:pPr>
              <w:pStyle w:val="a4"/>
              <w:shd w:val="clear" w:color="auto" w:fill="auto"/>
              <w:spacing w:line="274" w:lineRule="exact"/>
              <w:ind w:left="141" w:right="142"/>
              <w:jc w:val="center"/>
              <w:rPr>
                <w:color w:val="000000"/>
                <w:sz w:val="24"/>
                <w:szCs w:val="24"/>
              </w:rPr>
            </w:pPr>
            <w:r>
              <w:rPr>
                <w:color w:val="000000"/>
                <w:sz w:val="24"/>
                <w:szCs w:val="24"/>
              </w:rPr>
              <w:t>тыс.</w:t>
            </w:r>
          </w:p>
          <w:p w:rsidR="00210FC7" w:rsidRPr="00C578B2" w:rsidRDefault="00210FC7" w:rsidP="0099278A">
            <w:pPr>
              <w:pStyle w:val="a4"/>
              <w:shd w:val="clear" w:color="auto" w:fill="auto"/>
              <w:spacing w:line="274" w:lineRule="exact"/>
              <w:ind w:left="141" w:right="142"/>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A3D31" w:rsidP="00ED47A1">
            <w:pPr>
              <w:ind w:left="142" w:right="141"/>
              <w:jc w:val="both"/>
              <w:rPr>
                <w:rFonts w:ascii="Times New Roman" w:hAnsi="Times New Roman" w:cs="Times New Roman"/>
                <w:color w:val="auto"/>
              </w:rPr>
            </w:pPr>
            <w:r>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83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1.1.14</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требований по формированию Резервного фонда и Резервного фонда субъекта Российской Федерации</w:t>
            </w:r>
          </w:p>
        </w:tc>
        <w:tc>
          <w:tcPr>
            <w:tcW w:w="3119" w:type="dxa"/>
          </w:tcPr>
          <w:p w:rsidR="00210FC7" w:rsidRPr="00C578B2" w:rsidRDefault="005E0657" w:rsidP="00ED47A1">
            <w:pPr>
              <w:pStyle w:val="a4"/>
              <w:shd w:val="clear" w:color="auto" w:fill="auto"/>
              <w:ind w:left="142" w:right="142"/>
              <w:rPr>
                <w:sz w:val="24"/>
                <w:szCs w:val="24"/>
              </w:rPr>
            </w:pPr>
            <w:r>
              <w:rPr>
                <w:color w:val="4F81BD" w:themeColor="accent1"/>
                <w:sz w:val="24"/>
                <w:szCs w:val="24"/>
              </w:rPr>
              <w:t xml:space="preserve">Статья 81, </w:t>
            </w:r>
            <w:r>
              <w:rPr>
                <w:color w:val="000000"/>
                <w:sz w:val="24"/>
                <w:szCs w:val="24"/>
              </w:rPr>
              <w:t>п</w:t>
            </w:r>
            <w:r w:rsidR="00210FC7" w:rsidRPr="00C578B2">
              <w:rPr>
                <w:color w:val="000000"/>
                <w:sz w:val="24"/>
                <w:szCs w:val="24"/>
              </w:rPr>
              <w:t>ункт 1 статьи 81</w:t>
            </w:r>
            <w:r w:rsidR="00210FC7" w:rsidRPr="00C578B2">
              <w:rPr>
                <w:color w:val="000000"/>
                <w:sz w:val="24"/>
                <w:szCs w:val="24"/>
                <w:vertAlign w:val="superscript"/>
              </w:rPr>
              <w:t>1</w:t>
            </w:r>
            <w:r w:rsidR="00210FC7" w:rsidRPr="00C578B2">
              <w:rPr>
                <w:color w:val="000000"/>
                <w:sz w:val="24"/>
                <w:szCs w:val="24"/>
              </w:rPr>
              <w:t>, пункт 3 статьи 96</w:t>
            </w:r>
            <w:r w:rsidR="00210FC7" w:rsidRPr="00C578B2">
              <w:rPr>
                <w:color w:val="000000"/>
                <w:sz w:val="24"/>
                <w:szCs w:val="24"/>
                <w:vertAlign w:val="superscript"/>
              </w:rPr>
              <w:t>9</w:t>
            </w:r>
            <w:r w:rsidR="00210FC7" w:rsidRPr="00C578B2">
              <w:rPr>
                <w:color w:val="000000"/>
                <w:sz w:val="24"/>
                <w:szCs w:val="24"/>
              </w:rPr>
              <w:t xml:space="preserve">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Default="005E0657" w:rsidP="00ED47A1">
            <w:pPr>
              <w:ind w:left="142" w:right="141"/>
              <w:jc w:val="both"/>
              <w:rPr>
                <w:rFonts w:ascii="Times New Roman" w:hAnsi="Times New Roman" w:cs="Times New Roman"/>
                <w:color w:val="auto"/>
              </w:rPr>
            </w:pPr>
            <w:r>
              <w:rPr>
                <w:rFonts w:ascii="Times New Roman" w:hAnsi="Times New Roman" w:cs="Times New Roman"/>
                <w:color w:val="auto"/>
              </w:rPr>
              <w:t>Статья 96.9. утратила силу в соответствии с Федеральным</w:t>
            </w:r>
            <w:r w:rsidRPr="00541DFD">
              <w:rPr>
                <w:rFonts w:ascii="Times New Roman" w:hAnsi="Times New Roman" w:cs="Times New Roman"/>
                <w:color w:val="auto"/>
              </w:rPr>
              <w:t xml:space="preserve"> закон</w:t>
            </w:r>
            <w:r w:rsidR="00865855">
              <w:rPr>
                <w:rFonts w:ascii="Times New Roman" w:hAnsi="Times New Roman" w:cs="Times New Roman"/>
                <w:color w:val="auto"/>
              </w:rPr>
              <w:t>ом</w:t>
            </w:r>
            <w:r w:rsidRPr="00541DFD">
              <w:rPr>
                <w:rFonts w:ascii="Times New Roman" w:hAnsi="Times New Roman" w:cs="Times New Roman"/>
                <w:color w:val="auto"/>
              </w:rPr>
              <w:t xml:space="preserve"> от 29.07.2017</w:t>
            </w:r>
            <w:r w:rsidR="009B5138">
              <w:rPr>
                <w:rFonts w:ascii="Times New Roman" w:hAnsi="Times New Roman" w:cs="Times New Roman"/>
                <w:color w:val="auto"/>
              </w:rPr>
              <w:t xml:space="preserve"> № </w:t>
            </w:r>
            <w:r w:rsidRPr="00541DFD">
              <w:rPr>
                <w:rFonts w:ascii="Times New Roman" w:hAnsi="Times New Roman" w:cs="Times New Roman"/>
                <w:color w:val="auto"/>
              </w:rPr>
              <w:t>262-ФЗ</w:t>
            </w:r>
            <w:r w:rsidR="0095231D">
              <w:rPr>
                <w:rFonts w:ascii="Times New Roman" w:hAnsi="Times New Roman" w:cs="Times New Roman"/>
                <w:color w:val="auto"/>
              </w:rPr>
              <w:t xml:space="preserve"> «О внесении изменений в Бюджетный кодекс Российской Федерации в части использования нефтегазовых доходов федерального бюджета»</w:t>
            </w:r>
            <w:r w:rsidR="008705CA">
              <w:rPr>
                <w:rFonts w:ascii="Times New Roman" w:hAnsi="Times New Roman" w:cs="Times New Roman"/>
                <w:color w:val="auto"/>
              </w:rPr>
              <w:t>.</w:t>
            </w:r>
          </w:p>
          <w:p w:rsidR="0095231D" w:rsidRDefault="0095231D" w:rsidP="00ED47A1">
            <w:pPr>
              <w:ind w:left="142" w:right="141"/>
              <w:jc w:val="both"/>
              <w:rPr>
                <w:rFonts w:ascii="Times New Roman" w:hAnsi="Times New Roman" w:cs="Times New Roman"/>
                <w:color w:val="auto"/>
              </w:rPr>
            </w:pPr>
          </w:p>
          <w:p w:rsidR="0095231D" w:rsidRPr="00C578B2" w:rsidRDefault="0095231D" w:rsidP="0095231D">
            <w:pPr>
              <w:widowControl/>
              <w:spacing w:line="360" w:lineRule="auto"/>
              <w:jc w:val="center"/>
              <w:rPr>
                <w:rFonts w:ascii="Times New Roman" w:hAnsi="Times New Roman" w:cs="Times New Roman"/>
                <w:color w:val="auto"/>
              </w:rPr>
            </w:pPr>
          </w:p>
        </w:tc>
      </w:tr>
      <w:tr w:rsidR="00210FC7" w:rsidRPr="00C578B2" w:rsidTr="003D0449">
        <w:trPr>
          <w:trHeight w:val="139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1.1.15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главным распорядителем бюджетных средств порядка планирования бюджетных ассигнований и методики, устанавливаемой соответствующим финансовым органом</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Подпункт 4 пункта 1 статьи 158, пункт 1 статьи 174</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C578B2"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810309"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810309" w:rsidP="0099278A">
            <w:pPr>
              <w:pStyle w:val="a4"/>
              <w:shd w:val="clear" w:color="auto" w:fill="auto"/>
              <w:spacing w:line="274" w:lineRule="exact"/>
              <w:jc w:val="center"/>
              <w:rPr>
                <w:color w:val="000000"/>
                <w:sz w:val="24"/>
                <w:szCs w:val="24"/>
              </w:rPr>
            </w:pPr>
            <w:r>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490F7E" w:rsidP="00ED47A1">
            <w:pPr>
              <w:ind w:left="142" w:right="141"/>
              <w:jc w:val="both"/>
              <w:rPr>
                <w:rFonts w:ascii="Times New Roman" w:hAnsi="Times New Roman" w:cs="Times New Roman"/>
                <w:color w:val="auto"/>
              </w:rPr>
            </w:pPr>
            <w:r>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66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запрета на предоставление казенному учреждению бюджетных кредитов и (или) субсидий</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Пункт 10 статьи 161 Бюджетного кодекса Российской Федерации</w:t>
            </w:r>
          </w:p>
        </w:tc>
        <w:tc>
          <w:tcPr>
            <w:tcW w:w="1701" w:type="dxa"/>
          </w:tcPr>
          <w:p w:rsidR="00810309" w:rsidRDefault="00210FC7" w:rsidP="000E1C77">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810309" w:rsidP="000E1C77">
            <w:pPr>
              <w:pStyle w:val="a4"/>
              <w:shd w:val="clear" w:color="auto" w:fill="auto"/>
              <w:spacing w:line="274" w:lineRule="exact"/>
              <w:jc w:val="center"/>
              <w:rPr>
                <w:color w:val="000000"/>
                <w:sz w:val="24"/>
                <w:szCs w:val="24"/>
              </w:rPr>
            </w:pPr>
            <w:r>
              <w:rPr>
                <w:color w:val="000000"/>
                <w:sz w:val="24"/>
                <w:szCs w:val="24"/>
              </w:rPr>
              <w:t>тыс.</w:t>
            </w:r>
          </w:p>
          <w:p w:rsidR="00210FC7" w:rsidRPr="00C578B2" w:rsidRDefault="00210FC7" w:rsidP="000E1C77">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15.15.8</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116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запрета на предоставление и получение казенным учреждением кредитов (займов), приобретение ценных бумаг</w:t>
            </w:r>
          </w:p>
        </w:tc>
        <w:tc>
          <w:tcPr>
            <w:tcW w:w="3119" w:type="dxa"/>
          </w:tcPr>
          <w:p w:rsidR="00210FC7" w:rsidRPr="00C578B2" w:rsidRDefault="00E463B3" w:rsidP="00ED47A1">
            <w:pPr>
              <w:pStyle w:val="a4"/>
              <w:shd w:val="clear" w:color="auto" w:fill="auto"/>
              <w:spacing w:line="283" w:lineRule="exact"/>
              <w:ind w:left="142" w:right="142"/>
              <w:rPr>
                <w:sz w:val="24"/>
                <w:szCs w:val="24"/>
              </w:rPr>
            </w:pPr>
            <w:r w:rsidRPr="00C578B2">
              <w:rPr>
                <w:color w:val="000000"/>
                <w:sz w:val="24"/>
                <w:szCs w:val="24"/>
              </w:rPr>
              <w:t xml:space="preserve">Пункт </w:t>
            </w:r>
            <w:r w:rsidR="00210FC7" w:rsidRPr="00C578B2">
              <w:rPr>
                <w:color w:val="000000"/>
                <w:sz w:val="24"/>
                <w:szCs w:val="24"/>
              </w:rPr>
              <w:t>10 статьи 161 Бюджетного кодекса Российской Федерации</w:t>
            </w:r>
          </w:p>
        </w:tc>
        <w:tc>
          <w:tcPr>
            <w:tcW w:w="1701" w:type="dxa"/>
          </w:tcPr>
          <w:p w:rsidR="00810309" w:rsidRDefault="00210FC7" w:rsidP="000E1C77">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210FC7" w:rsidP="000E1C77">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0E1C77">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74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принятия решений о разработке государственных (муниципальных) программ, их формирования и оценки их планируемой эффективности государственных (муниципальных) программ</w:t>
            </w:r>
          </w:p>
        </w:tc>
        <w:tc>
          <w:tcPr>
            <w:tcW w:w="3119" w:type="dxa"/>
          </w:tcPr>
          <w:p w:rsidR="00A54EC7"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 xml:space="preserve">Статья 179 Бюджетного кодекса Российской Федерации </w:t>
            </w:r>
          </w:p>
          <w:p w:rsidR="00210FC7" w:rsidRPr="00865855" w:rsidRDefault="00210FC7" w:rsidP="00ED47A1">
            <w:pPr>
              <w:pStyle w:val="a4"/>
              <w:shd w:val="clear" w:color="auto" w:fill="auto"/>
              <w:spacing w:line="274" w:lineRule="exact"/>
              <w:ind w:left="142" w:right="142"/>
              <w:rPr>
                <w:color w:val="4F81BD" w:themeColor="accent1"/>
                <w:sz w:val="24"/>
                <w:szCs w:val="24"/>
              </w:rPr>
            </w:pPr>
            <w:r w:rsidRPr="00C578B2">
              <w:rPr>
                <w:color w:val="000000"/>
                <w:sz w:val="24"/>
                <w:szCs w:val="24"/>
              </w:rPr>
              <w:t xml:space="preserve">Порядок разработки, реализации и оценки эффективности государственных программ Российской Федерации, утвержденный постановлением Правительства Российской Федерации от 2 августа </w:t>
            </w:r>
            <w:r w:rsidRPr="00A54EC7">
              <w:rPr>
                <w:sz w:val="24"/>
                <w:szCs w:val="24"/>
              </w:rPr>
              <w:t>2010 г.</w:t>
            </w:r>
            <w:r w:rsidR="009B5138" w:rsidRPr="00A54EC7">
              <w:rPr>
                <w:sz w:val="24"/>
                <w:szCs w:val="24"/>
              </w:rPr>
              <w:t xml:space="preserve"> № </w:t>
            </w:r>
            <w:r w:rsidRPr="00A54EC7">
              <w:rPr>
                <w:sz w:val="24"/>
                <w:szCs w:val="24"/>
              </w:rPr>
              <w:t>588</w:t>
            </w:r>
          </w:p>
          <w:p w:rsidR="00865855" w:rsidRDefault="00490F7E" w:rsidP="00ED47A1">
            <w:pPr>
              <w:pStyle w:val="ConsPlusNormal"/>
              <w:spacing w:line="204" w:lineRule="auto"/>
              <w:ind w:left="142" w:right="132"/>
              <w:rPr>
                <w:rFonts w:ascii="Times New Roman" w:hAnsi="Times New Roman" w:cs="Times New Roman"/>
                <w:color w:val="0070C0"/>
                <w:sz w:val="24"/>
                <w:szCs w:val="24"/>
              </w:rPr>
            </w:pPr>
            <w:hyperlink r:id="rId9" w:tooltip="Приказ Минэкономразвития России от 20.11.2013 N 690 &quot;Об утверждении Методических указаний по разработке и реализации государственных программ Российской Федерации&quot; (Зарегистрировано в Минюсте России 03.02.2014 N 31212)------------ Утратил силу или отменен{Конс" w:history="1">
              <w:r w:rsidR="00482E73">
                <w:rPr>
                  <w:rFonts w:ascii="Times New Roman" w:hAnsi="Times New Roman" w:cs="Times New Roman"/>
                  <w:color w:val="0070C0"/>
                  <w:sz w:val="24"/>
                  <w:szCs w:val="24"/>
                </w:rPr>
                <w:t>п</w:t>
              </w:r>
              <w:r w:rsidR="00865855" w:rsidRPr="00482E73">
                <w:rPr>
                  <w:rFonts w:ascii="Times New Roman" w:hAnsi="Times New Roman" w:cs="Times New Roman"/>
                  <w:color w:val="0070C0"/>
                  <w:sz w:val="24"/>
                  <w:szCs w:val="24"/>
                </w:rPr>
                <w:t>риказ</w:t>
              </w:r>
            </w:hyperlink>
            <w:r w:rsidR="00865855" w:rsidRPr="00482E73">
              <w:rPr>
                <w:rFonts w:ascii="Times New Roman" w:hAnsi="Times New Roman" w:cs="Times New Roman"/>
                <w:color w:val="0070C0"/>
                <w:sz w:val="24"/>
                <w:szCs w:val="24"/>
              </w:rPr>
              <w:t xml:space="preserve"> Министерства экономического развития Российской Федерации от 20 ноября 2013 г. N 690 "Об утверждении методических указаний по разработке и реализации государственных программ Российской Федерации"</w:t>
            </w:r>
          </w:p>
          <w:p w:rsidR="00482E73" w:rsidRPr="00482E73" w:rsidRDefault="00482E73" w:rsidP="00ED47A1">
            <w:pPr>
              <w:pStyle w:val="ConsPlusNormal"/>
              <w:spacing w:line="204" w:lineRule="auto"/>
              <w:ind w:left="142" w:right="132"/>
              <w:rPr>
                <w:rFonts w:ascii="Times New Roman" w:hAnsi="Times New Roman" w:cs="Times New Roman"/>
                <w:color w:val="0070C0"/>
                <w:sz w:val="24"/>
                <w:szCs w:val="24"/>
              </w:rPr>
            </w:pPr>
            <w:r>
              <w:rPr>
                <w:rFonts w:ascii="Times New Roman" w:hAnsi="Times New Roman" w:cs="Times New Roman"/>
                <w:color w:val="0070C0"/>
                <w:sz w:val="24"/>
                <w:szCs w:val="24"/>
              </w:rPr>
              <w:t>(действовал до 16.09.2016)</w:t>
            </w:r>
          </w:p>
          <w:p w:rsidR="00210FC7" w:rsidRPr="00C578B2" w:rsidRDefault="00482E73" w:rsidP="00482E73">
            <w:pPr>
              <w:pStyle w:val="a4"/>
              <w:shd w:val="clear" w:color="auto" w:fill="auto"/>
              <w:spacing w:line="274" w:lineRule="exact"/>
              <w:ind w:left="142" w:right="142"/>
              <w:rPr>
                <w:sz w:val="24"/>
                <w:szCs w:val="24"/>
              </w:rPr>
            </w:pPr>
            <w:r>
              <w:rPr>
                <w:color w:val="0070C0"/>
                <w:sz w:val="24"/>
                <w:szCs w:val="24"/>
              </w:rPr>
              <w:t>п</w:t>
            </w:r>
            <w:r w:rsidR="00865855" w:rsidRPr="00A24E43">
              <w:rPr>
                <w:color w:val="0070C0"/>
                <w:sz w:val="24"/>
                <w:szCs w:val="24"/>
              </w:rPr>
              <w:t xml:space="preserve">риказ </w:t>
            </w:r>
            <w:r w:rsidR="00794496" w:rsidRPr="00A24E43">
              <w:rPr>
                <w:color w:val="0070C0"/>
                <w:sz w:val="24"/>
                <w:szCs w:val="24"/>
              </w:rPr>
              <w:t>Министерства экономического развития Российской Федерации</w:t>
            </w:r>
            <w:r>
              <w:rPr>
                <w:color w:val="0070C0"/>
                <w:sz w:val="24"/>
                <w:szCs w:val="24"/>
              </w:rPr>
              <w:t xml:space="preserve"> от 16 сентября </w:t>
            </w:r>
            <w:r w:rsidR="00865855" w:rsidRPr="00A24E43">
              <w:rPr>
                <w:color w:val="0070C0"/>
                <w:sz w:val="24"/>
                <w:szCs w:val="24"/>
              </w:rPr>
              <w:t xml:space="preserve">2016 </w:t>
            </w:r>
            <w:r>
              <w:rPr>
                <w:color w:val="0070C0"/>
                <w:sz w:val="24"/>
                <w:szCs w:val="24"/>
              </w:rPr>
              <w:t>№</w:t>
            </w:r>
            <w:r w:rsidR="00865855" w:rsidRPr="00A24E43">
              <w:rPr>
                <w:color w:val="0070C0"/>
                <w:sz w:val="24"/>
                <w:szCs w:val="24"/>
              </w:rPr>
              <w:t xml:space="preserve"> 582 "Об утверждении Методических указаний по разработке и реализации государственных программ Российской Федерации</w:t>
            </w:r>
            <w:r w:rsidR="00794496" w:rsidRPr="00A24E43">
              <w:rPr>
                <w:color w:val="0070C0"/>
                <w:sz w:val="24"/>
                <w:szCs w:val="24"/>
              </w:rPr>
              <w:t>»</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EF5A65" w:rsidRDefault="008F20AE"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отражаются, в том числе</w:t>
            </w:r>
            <w:r w:rsidR="00EF5A65">
              <w:rPr>
                <w:rFonts w:ascii="Times New Roman" w:hAnsi="Times New Roman" w:cs="Times New Roman"/>
                <w:color w:val="auto"/>
              </w:rPr>
              <w:t>:</w:t>
            </w:r>
          </w:p>
          <w:p w:rsidR="008F20AE" w:rsidRDefault="00EF5A65" w:rsidP="00ED47A1">
            <w:pPr>
              <w:widowControl/>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w:t>
            </w:r>
            <w:r w:rsidR="00810309">
              <w:rPr>
                <w:rFonts w:ascii="Times New Roman" w:hAnsi="Times New Roman" w:cs="Times New Roman"/>
                <w:color w:val="auto"/>
              </w:rPr>
              <w:t xml:space="preserve"> </w:t>
            </w:r>
            <w:r w:rsidR="008F20AE" w:rsidRPr="00C578B2">
              <w:rPr>
                <w:rFonts w:ascii="Times New Roman" w:hAnsi="Times New Roman" w:cs="Times New Roman"/>
                <w:color w:val="auto"/>
              </w:rPr>
              <w:t xml:space="preserve">нарушения требований по формированию государственных программ Московской области посредством </w:t>
            </w:r>
            <w:proofErr w:type="spellStart"/>
            <w:r w:rsidR="008F20AE" w:rsidRPr="00C578B2">
              <w:rPr>
                <w:rFonts w:ascii="Times New Roman" w:hAnsi="Times New Roman" w:cs="Times New Roman"/>
                <w:color w:val="auto"/>
              </w:rPr>
              <w:t>ГАСУ</w:t>
            </w:r>
            <w:proofErr w:type="spellEnd"/>
            <w:r w:rsidR="008F20AE" w:rsidRPr="00C578B2">
              <w:rPr>
                <w:rFonts w:ascii="Times New Roman" w:hAnsi="Times New Roman" w:cs="Times New Roman"/>
                <w:color w:val="auto"/>
              </w:rPr>
              <w:t xml:space="preserve"> МО (в том числе по объемам и</w:t>
            </w:r>
            <w:r w:rsidR="00810309">
              <w:rPr>
                <w:rFonts w:ascii="Times New Roman" w:hAnsi="Times New Roman" w:cs="Times New Roman"/>
                <w:color w:val="auto"/>
              </w:rPr>
              <w:t xml:space="preserve"> срокам размещения информации), </w:t>
            </w:r>
            <w:r w:rsidR="008F20AE" w:rsidRPr="00C578B2">
              <w:rPr>
                <w:rFonts w:ascii="Times New Roman" w:hAnsi="Times New Roman" w:cs="Times New Roman"/>
                <w:color w:val="auto"/>
              </w:rPr>
              <w:t>допущенные при разработке государствен</w:t>
            </w:r>
            <w:r>
              <w:rPr>
                <w:rFonts w:ascii="Times New Roman" w:hAnsi="Times New Roman" w:cs="Times New Roman"/>
                <w:color w:val="auto"/>
              </w:rPr>
              <w:t>ных программ Московской области;</w:t>
            </w:r>
          </w:p>
          <w:p w:rsidR="00EF5A65" w:rsidRPr="00C578B2" w:rsidRDefault="00EF5A65" w:rsidP="00ED47A1">
            <w:pPr>
              <w:widowControl/>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xml:space="preserve">- нарушения требований к согласованию адресных перечней объектов, включаемых в государственную программу. </w:t>
            </w:r>
          </w:p>
          <w:p w:rsidR="008F20AE" w:rsidRPr="00C578B2" w:rsidRDefault="008F20AE" w:rsidP="00ED47A1">
            <w:pPr>
              <w:widowControl/>
              <w:autoSpaceDE w:val="0"/>
              <w:autoSpaceDN w:val="0"/>
              <w:adjustRightInd w:val="0"/>
              <w:ind w:left="142" w:right="141" w:firstLine="540"/>
              <w:jc w:val="both"/>
              <w:rPr>
                <w:rFonts w:ascii="Times New Roman" w:hAnsi="Times New Roman" w:cs="Times New Roman"/>
                <w:color w:val="auto"/>
              </w:rPr>
            </w:pPr>
          </w:p>
          <w:p w:rsidR="00210FC7" w:rsidRPr="00C578B2" w:rsidRDefault="00210FC7" w:rsidP="00ED47A1">
            <w:pPr>
              <w:widowControl/>
              <w:autoSpaceDE w:val="0"/>
              <w:autoSpaceDN w:val="0"/>
              <w:adjustRightInd w:val="0"/>
              <w:ind w:left="142" w:right="141" w:firstLine="540"/>
              <w:jc w:val="both"/>
              <w:rPr>
                <w:rFonts w:ascii="Times New Roman" w:hAnsi="Times New Roman" w:cs="Times New Roman"/>
                <w:color w:val="auto"/>
              </w:rPr>
            </w:pPr>
          </w:p>
        </w:tc>
      </w:tr>
      <w:tr w:rsidR="00210FC7" w:rsidRPr="00C578B2" w:rsidTr="003D0449">
        <w:trPr>
          <w:trHeight w:val="196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1.1.19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разработки и утверждения ведомственных целевых программ</w:t>
            </w:r>
          </w:p>
        </w:tc>
        <w:tc>
          <w:tcPr>
            <w:tcW w:w="3119" w:type="dxa"/>
          </w:tcPr>
          <w:p w:rsidR="00A54EC7"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Статья 179</w:t>
            </w:r>
            <w:r w:rsidRPr="00C578B2">
              <w:rPr>
                <w:color w:val="000000"/>
                <w:sz w:val="24"/>
                <w:szCs w:val="24"/>
                <w:vertAlign w:val="superscript"/>
              </w:rPr>
              <w:t>3</w:t>
            </w:r>
            <w:r w:rsidRPr="00C578B2">
              <w:rPr>
                <w:color w:val="000000"/>
                <w:sz w:val="24"/>
                <w:szCs w:val="24"/>
              </w:rPr>
              <w:t xml:space="preserve"> Бюджетного кодекса Российской Федерации </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 xml:space="preserve">Положение о разработке, утверждении и реализации ведомственных целевых программ, утвержденное постановлением </w:t>
            </w:r>
            <w:r w:rsidRPr="00C578B2">
              <w:rPr>
                <w:color w:val="000000"/>
                <w:sz w:val="24"/>
                <w:szCs w:val="24"/>
              </w:rPr>
              <w:lastRenderedPageBreak/>
              <w:t>Правительства Российской Федерации от 19 апреля 2005 г.</w:t>
            </w:r>
            <w:r w:rsidR="009B5138">
              <w:rPr>
                <w:color w:val="000000"/>
                <w:sz w:val="24"/>
                <w:szCs w:val="24"/>
              </w:rPr>
              <w:t xml:space="preserve"> № </w:t>
            </w:r>
            <w:r w:rsidRPr="00C578B2">
              <w:rPr>
                <w:color w:val="000000"/>
                <w:sz w:val="24"/>
                <w:szCs w:val="24"/>
              </w:rPr>
              <w:t>239</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263"/>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1.1.20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разработки федеральных целевых программ, региональных целевых программ и муниципальных целевых программ</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 утвержденный постановлением Правительства Российской Федерации от 26 июня 1995 г.</w:t>
            </w:r>
            <w:r w:rsidR="009B5138">
              <w:rPr>
                <w:color w:val="000000"/>
                <w:sz w:val="24"/>
                <w:szCs w:val="24"/>
              </w:rPr>
              <w:t xml:space="preserve"> № </w:t>
            </w:r>
            <w:r w:rsidRPr="00C578B2">
              <w:rPr>
                <w:color w:val="000000"/>
                <w:sz w:val="24"/>
                <w:szCs w:val="24"/>
              </w:rPr>
              <w:t>594</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67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1.1.21</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формирования федеральной адресной инвестиционной программы</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3 статьи 179</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 Правила формирования и реализации федеральной адресной инвестиционной программы, утвержденные постановлением Правительства Российской Федерации от 13 сентября 2010 г.</w:t>
            </w:r>
            <w:r w:rsidR="009B5138">
              <w:rPr>
                <w:color w:val="000000"/>
                <w:sz w:val="24"/>
                <w:szCs w:val="24"/>
              </w:rPr>
              <w:t xml:space="preserve"> № </w:t>
            </w:r>
            <w:r w:rsidRPr="00C578B2">
              <w:rPr>
                <w:color w:val="000000"/>
                <w:sz w:val="24"/>
                <w:szCs w:val="24"/>
              </w:rPr>
              <w:t>716</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62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1.1.22</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формирования адресной инвестиционной программы субъекта Российской Федерации, муниципального образования</w:t>
            </w:r>
          </w:p>
        </w:tc>
        <w:tc>
          <w:tcPr>
            <w:tcW w:w="3119" w:type="dxa"/>
          </w:tcPr>
          <w:p w:rsidR="00210FC7" w:rsidRPr="00C578B2" w:rsidRDefault="00C578B2" w:rsidP="00ED47A1">
            <w:pPr>
              <w:pStyle w:val="a4"/>
              <w:shd w:val="clear" w:color="auto" w:fill="auto"/>
              <w:spacing w:line="220" w:lineRule="exact"/>
              <w:ind w:left="142" w:right="142"/>
              <w:rPr>
                <w:sz w:val="24"/>
                <w:szCs w:val="24"/>
              </w:rPr>
            </w:pPr>
            <w:r>
              <w:rPr>
                <w:color w:val="000000"/>
                <w:sz w:val="24"/>
                <w:szCs w:val="24"/>
              </w:rPr>
              <w:t>з</w:t>
            </w:r>
            <w:r w:rsidR="00210FC7" w:rsidRPr="00C578B2">
              <w:rPr>
                <w:color w:val="000000"/>
                <w:sz w:val="24"/>
                <w:szCs w:val="24"/>
              </w:rPr>
              <w:t>акон (решение) о бюджете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pStyle w:val="a4"/>
              <w:shd w:val="clear" w:color="auto" w:fill="auto"/>
              <w:spacing w:line="274" w:lineRule="exact"/>
              <w:ind w:left="142" w:right="141"/>
              <w:jc w:val="both"/>
              <w:rPr>
                <w:sz w:val="24"/>
                <w:szCs w:val="24"/>
              </w:rPr>
            </w:pPr>
          </w:p>
        </w:tc>
      </w:tr>
      <w:tr w:rsidR="00210FC7" w:rsidRPr="00C578B2" w:rsidTr="003D0449">
        <w:trPr>
          <w:trHeight w:val="115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1.1.23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разработки прогнозного плана (программы) приватизации государственного (муниципального) имущества</w:t>
            </w:r>
          </w:p>
        </w:tc>
        <w:tc>
          <w:tcPr>
            <w:tcW w:w="3119" w:type="dxa"/>
          </w:tcPr>
          <w:p w:rsidR="00FF7BA2"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Пункт 2 статьи 8, пункт 1 статьи 10 Федерального закона от 21 декабря 2001 г.</w:t>
            </w:r>
            <w:r w:rsidR="009B5138">
              <w:rPr>
                <w:color w:val="000000"/>
                <w:sz w:val="24"/>
                <w:szCs w:val="24"/>
              </w:rPr>
              <w:t xml:space="preserve"> № </w:t>
            </w:r>
            <w:r w:rsidRPr="00C578B2">
              <w:rPr>
                <w:color w:val="000000"/>
                <w:sz w:val="24"/>
                <w:szCs w:val="24"/>
              </w:rPr>
              <w:t xml:space="preserve">178-ФЗ «О приватизации государственного и муниципального имущества» </w:t>
            </w:r>
          </w:p>
          <w:p w:rsidR="00210FC7" w:rsidRPr="00C578B2" w:rsidRDefault="00FF7BA2" w:rsidP="00ED47A1">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остановление Правительства Российской Федерации от 26 декабря 2005 г.</w:t>
            </w:r>
            <w:r w:rsidR="009B5138">
              <w:rPr>
                <w:color w:val="000000"/>
                <w:sz w:val="24"/>
                <w:szCs w:val="24"/>
              </w:rPr>
              <w:t xml:space="preserve"> № </w:t>
            </w:r>
            <w:r w:rsidR="00210FC7" w:rsidRPr="00C578B2">
              <w:rPr>
                <w:color w:val="000000"/>
                <w:sz w:val="24"/>
                <w:szCs w:val="24"/>
              </w:rPr>
              <w:t xml:space="preserve">806 «Об утверждении правил разработки прогнозного плана (программы) приватизации федерального имущества и внесении изменений в правила подготовки и </w:t>
            </w:r>
            <w:r w:rsidR="00210FC7" w:rsidRPr="00C578B2">
              <w:rPr>
                <w:color w:val="000000"/>
                <w:sz w:val="24"/>
                <w:szCs w:val="24"/>
              </w:rPr>
              <w:lastRenderedPageBreak/>
              <w:t>принятия решений об условиях приватизации федерального имущества»</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87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sz w:val="24"/>
                <w:szCs w:val="24"/>
              </w:rPr>
              <w:lastRenderedPageBreak/>
              <w:t>1.1.24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sz w:val="24"/>
                <w:szCs w:val="24"/>
              </w:rPr>
              <w:t>Нарушения при планировании мероприятий по информатизации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sz w:val="24"/>
                <w:szCs w:val="24"/>
              </w:rPr>
              <w:t>Пункты 6, 29, 30 Правил подготовки планов информатизации государственных органов и отчетов об их выполнении, утвержденных постановлением Правительства Российской Федерации от 24 мая 2010 г.</w:t>
            </w:r>
            <w:r w:rsidR="009B5138">
              <w:rPr>
                <w:sz w:val="24"/>
                <w:szCs w:val="24"/>
              </w:rPr>
              <w:t xml:space="preserve"> № </w:t>
            </w:r>
            <w:r w:rsidRPr="00C578B2">
              <w:rPr>
                <w:sz w:val="24"/>
                <w:szCs w:val="24"/>
              </w:rPr>
              <w:t xml:space="preserve">365 «О координации мероприятий по использованию </w:t>
            </w:r>
            <w:r w:rsidR="00845E8A" w:rsidRPr="00C578B2">
              <w:rPr>
                <w:sz w:val="24"/>
                <w:szCs w:val="24"/>
              </w:rPr>
              <w:t>информационно</w:t>
            </w:r>
            <w:r w:rsidRPr="00C578B2">
              <w:rPr>
                <w:sz w:val="24"/>
                <w:szCs w:val="24"/>
              </w:rPr>
              <w:t>-коммуникационных технологий в деятельности государственных органов»</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FF0000"/>
              </w:rPr>
            </w:pPr>
          </w:p>
        </w:tc>
      </w:tr>
      <w:tr w:rsidR="00210FC7" w:rsidRPr="00C578B2" w:rsidTr="003D0449">
        <w:trPr>
          <w:trHeight w:val="3526"/>
        </w:trPr>
        <w:tc>
          <w:tcPr>
            <w:tcW w:w="850" w:type="dxa"/>
            <w:vAlign w:val="center"/>
          </w:tcPr>
          <w:p w:rsidR="00210FC7" w:rsidRPr="00C578B2" w:rsidRDefault="00210FC7" w:rsidP="002C04FC">
            <w:pPr>
              <w:pStyle w:val="a4"/>
              <w:shd w:val="clear" w:color="auto" w:fill="auto"/>
              <w:spacing w:line="220" w:lineRule="exact"/>
              <w:jc w:val="center"/>
              <w:rPr>
                <w:sz w:val="24"/>
                <w:szCs w:val="24"/>
              </w:rPr>
            </w:pPr>
            <w:r w:rsidRPr="00C578B2">
              <w:rPr>
                <w:sz w:val="24"/>
                <w:szCs w:val="24"/>
              </w:rPr>
              <w:t>1.1.25</w:t>
            </w:r>
          </w:p>
        </w:tc>
        <w:tc>
          <w:tcPr>
            <w:tcW w:w="4962" w:type="dxa"/>
          </w:tcPr>
          <w:p w:rsidR="00210FC7" w:rsidRPr="0095231D" w:rsidRDefault="00210FC7" w:rsidP="0095231D">
            <w:pPr>
              <w:ind w:left="142" w:right="141"/>
              <w:jc w:val="both"/>
              <w:rPr>
                <w:rFonts w:ascii="Times New Roman" w:hAnsi="Times New Roman" w:cs="Times New Roman"/>
              </w:rPr>
            </w:pPr>
            <w:r w:rsidRPr="0095231D">
              <w:rPr>
                <w:rFonts w:ascii="Times New Roman" w:hAnsi="Times New Roman" w:cs="Times New Roman"/>
              </w:rPr>
              <w:t>Нарушения при разработке государственного оборонного заказа и его основных показателей</w:t>
            </w:r>
          </w:p>
        </w:tc>
        <w:tc>
          <w:tcPr>
            <w:tcW w:w="3119" w:type="dxa"/>
          </w:tcPr>
          <w:p w:rsidR="00210FC7" w:rsidRPr="0095231D" w:rsidRDefault="00210FC7" w:rsidP="0095231D">
            <w:pPr>
              <w:ind w:left="142" w:right="141"/>
              <w:jc w:val="both"/>
              <w:rPr>
                <w:rFonts w:ascii="Times New Roman" w:hAnsi="Times New Roman" w:cs="Times New Roman"/>
              </w:rPr>
            </w:pPr>
            <w:r w:rsidRPr="0095231D">
              <w:rPr>
                <w:rFonts w:ascii="Times New Roman" w:hAnsi="Times New Roman" w:cs="Times New Roman"/>
              </w:rPr>
              <w:t>Пункт 5 статьи 4 Федерального закона от 29 декабря 2012 г.</w:t>
            </w:r>
            <w:r w:rsidR="009B5138" w:rsidRPr="0095231D">
              <w:rPr>
                <w:rFonts w:ascii="Times New Roman" w:hAnsi="Times New Roman" w:cs="Times New Roman"/>
              </w:rPr>
              <w:t xml:space="preserve"> № </w:t>
            </w:r>
            <w:r w:rsidRPr="0095231D">
              <w:rPr>
                <w:rFonts w:ascii="Times New Roman" w:hAnsi="Times New Roman" w:cs="Times New Roman"/>
              </w:rPr>
              <w:t>275-ФЗ «О государственном оборонном заказе» Правила разработки государственного оборонного заказа и его основных показателей, утвержденные постановлением Правительства Российской Федерации от 26 декабря 2013 г.</w:t>
            </w:r>
            <w:r w:rsidR="009B5138" w:rsidRPr="0095231D">
              <w:rPr>
                <w:rFonts w:ascii="Times New Roman" w:hAnsi="Times New Roman" w:cs="Times New Roman"/>
              </w:rPr>
              <w:t xml:space="preserve"> № </w:t>
            </w:r>
            <w:r w:rsidRPr="0095231D">
              <w:rPr>
                <w:rFonts w:ascii="Times New Roman" w:hAnsi="Times New Roman" w:cs="Times New Roman"/>
              </w:rPr>
              <w:t>1255</w:t>
            </w:r>
          </w:p>
        </w:tc>
        <w:tc>
          <w:tcPr>
            <w:tcW w:w="1701" w:type="dxa"/>
          </w:tcPr>
          <w:p w:rsidR="00BB2A79" w:rsidRPr="0095231D" w:rsidRDefault="00210FC7" w:rsidP="0095231D">
            <w:pPr>
              <w:ind w:left="142" w:right="141"/>
              <w:jc w:val="center"/>
              <w:rPr>
                <w:rFonts w:ascii="Times New Roman" w:hAnsi="Times New Roman" w:cs="Times New Roman"/>
              </w:rPr>
            </w:pPr>
            <w:r w:rsidRPr="0095231D">
              <w:rPr>
                <w:rFonts w:ascii="Times New Roman" w:hAnsi="Times New Roman" w:cs="Times New Roman"/>
              </w:rPr>
              <w:t>кол-во,</w:t>
            </w:r>
          </w:p>
          <w:p w:rsidR="0095231D" w:rsidRDefault="00210FC7" w:rsidP="0095231D">
            <w:pPr>
              <w:ind w:left="142" w:right="141"/>
              <w:jc w:val="center"/>
              <w:rPr>
                <w:rFonts w:ascii="Times New Roman" w:hAnsi="Times New Roman" w:cs="Times New Roman"/>
              </w:rPr>
            </w:pPr>
            <w:r w:rsidRPr="0095231D">
              <w:rPr>
                <w:rFonts w:ascii="Times New Roman" w:hAnsi="Times New Roman" w:cs="Times New Roman"/>
              </w:rPr>
              <w:t>кол-во и</w:t>
            </w:r>
          </w:p>
          <w:p w:rsidR="0095231D" w:rsidRDefault="00210FC7" w:rsidP="0095231D">
            <w:pPr>
              <w:ind w:left="142" w:right="141"/>
              <w:jc w:val="center"/>
              <w:rPr>
                <w:rFonts w:ascii="Times New Roman" w:hAnsi="Times New Roman" w:cs="Times New Roman"/>
              </w:rPr>
            </w:pPr>
            <w:r w:rsidRPr="0095231D">
              <w:rPr>
                <w:rFonts w:ascii="Times New Roman" w:hAnsi="Times New Roman" w:cs="Times New Roman"/>
              </w:rPr>
              <w:t xml:space="preserve">тыс. </w:t>
            </w:r>
          </w:p>
          <w:p w:rsidR="00210FC7" w:rsidRPr="0095231D" w:rsidRDefault="00210FC7" w:rsidP="0095231D">
            <w:pPr>
              <w:ind w:left="142" w:right="141"/>
              <w:jc w:val="center"/>
              <w:rPr>
                <w:rFonts w:ascii="Times New Roman" w:hAnsi="Times New Roman" w:cs="Times New Roman"/>
              </w:rPr>
            </w:pPr>
            <w:r w:rsidRPr="0095231D">
              <w:rPr>
                <w:rFonts w:ascii="Times New Roman" w:hAnsi="Times New Roman" w:cs="Times New Roman"/>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73520C" w:rsidRDefault="0073520C" w:rsidP="00ED47A1">
            <w:pPr>
              <w:ind w:left="142" w:right="141"/>
              <w:jc w:val="both"/>
            </w:pPr>
          </w:p>
          <w:p w:rsidR="0073520C" w:rsidRDefault="0073520C" w:rsidP="00ED47A1">
            <w:pPr>
              <w:ind w:left="142" w:right="141"/>
              <w:jc w:val="both"/>
            </w:pPr>
          </w:p>
          <w:p w:rsidR="0073520C" w:rsidRDefault="0073520C" w:rsidP="00ED47A1">
            <w:pPr>
              <w:ind w:left="142" w:right="141"/>
              <w:jc w:val="both"/>
            </w:pPr>
          </w:p>
          <w:p w:rsidR="0073520C" w:rsidRPr="00C578B2" w:rsidRDefault="0073520C" w:rsidP="00ED47A1">
            <w:pPr>
              <w:ind w:left="142" w:right="141"/>
              <w:jc w:val="both"/>
              <w:rPr>
                <w:rFonts w:ascii="Times New Roman" w:hAnsi="Times New Roman" w:cs="Times New Roman"/>
                <w:color w:val="FF0000"/>
              </w:rPr>
            </w:pPr>
          </w:p>
        </w:tc>
      </w:tr>
      <w:tr w:rsidR="007C0131" w:rsidRPr="00C578B2" w:rsidTr="003D0449">
        <w:trPr>
          <w:trHeight w:val="397"/>
        </w:trPr>
        <w:tc>
          <w:tcPr>
            <w:tcW w:w="23247" w:type="dxa"/>
            <w:gridSpan w:val="7"/>
          </w:tcPr>
          <w:p w:rsidR="007C0131" w:rsidRPr="00C578B2" w:rsidRDefault="007C0131" w:rsidP="00ED47A1">
            <w:pPr>
              <w:pStyle w:val="a4"/>
              <w:keepNext/>
              <w:keepLines/>
              <w:widowControl/>
              <w:shd w:val="clear" w:color="auto" w:fill="auto"/>
              <w:spacing w:before="120" w:after="120" w:line="240" w:lineRule="auto"/>
              <w:ind w:left="142" w:right="142"/>
              <w:jc w:val="both"/>
            </w:pPr>
            <w:r w:rsidRPr="00C578B2">
              <w:rPr>
                <w:rStyle w:val="a5"/>
                <w:bCs/>
                <w:color w:val="000000"/>
                <w:sz w:val="24"/>
                <w:szCs w:val="24"/>
              </w:rPr>
              <w:t>1.2</w:t>
            </w:r>
            <w:r w:rsidR="00790FD6">
              <w:rPr>
                <w:rStyle w:val="a5"/>
                <w:bCs/>
                <w:color w:val="000000"/>
                <w:sz w:val="24"/>
                <w:szCs w:val="24"/>
              </w:rPr>
              <w:t>.</w:t>
            </w:r>
            <w:r w:rsidRPr="00C578B2">
              <w:rPr>
                <w:rStyle w:val="a5"/>
                <w:bCs/>
                <w:color w:val="000000"/>
                <w:sz w:val="24"/>
                <w:szCs w:val="24"/>
              </w:rPr>
              <w:t xml:space="preserve"> Нарушения в ходе исполнения бюджетов</w:t>
            </w:r>
          </w:p>
        </w:tc>
      </w:tr>
      <w:tr w:rsidR="00210FC7" w:rsidRPr="00C578B2" w:rsidTr="003D0449">
        <w:trPr>
          <w:trHeight w:val="2580"/>
        </w:trPr>
        <w:tc>
          <w:tcPr>
            <w:tcW w:w="850" w:type="dxa"/>
            <w:vAlign w:val="center"/>
          </w:tcPr>
          <w:p w:rsidR="00210FC7" w:rsidRPr="0073520C" w:rsidRDefault="0073520C" w:rsidP="0073520C">
            <w:pPr>
              <w:ind w:left="142" w:right="141"/>
              <w:jc w:val="center"/>
              <w:rPr>
                <w:rFonts w:ascii="Times New Roman" w:hAnsi="Times New Roman" w:cs="Times New Roman"/>
              </w:rPr>
            </w:pPr>
            <w:r w:rsidRPr="0073520C">
              <w:rPr>
                <w:rFonts w:ascii="Times New Roman" w:hAnsi="Times New Roman" w:cs="Times New Roman"/>
              </w:rPr>
              <w:t>1.2.1</w:t>
            </w:r>
          </w:p>
        </w:tc>
        <w:tc>
          <w:tcPr>
            <w:tcW w:w="4962" w:type="dxa"/>
          </w:tcPr>
          <w:p w:rsidR="00210FC7" w:rsidRPr="0073520C" w:rsidRDefault="0073520C" w:rsidP="00ED47A1">
            <w:pPr>
              <w:ind w:left="142" w:right="141"/>
              <w:jc w:val="both"/>
              <w:rPr>
                <w:rFonts w:ascii="Times New Roman" w:hAnsi="Times New Roman" w:cs="Times New Roman"/>
              </w:rPr>
            </w:pPr>
            <w:r w:rsidRPr="0073520C">
              <w:rPr>
                <w:rFonts w:ascii="Times New Roman" w:hAnsi="Times New Roman" w:cs="Times New Roman"/>
              </w:rPr>
              <w:t>Нарушение положений нормативного правового акта Правительства Российской Федерации, высшего исполнительного органа государственной власти субъекта Российской Федерации, местной администрации о мерах по реализации закона (решения) о бюджете на текущий финансовый год и на плановый период</w:t>
            </w:r>
          </w:p>
        </w:tc>
        <w:tc>
          <w:tcPr>
            <w:tcW w:w="3119" w:type="dxa"/>
          </w:tcPr>
          <w:p w:rsidR="00210FC7" w:rsidRPr="0073520C" w:rsidRDefault="0073520C" w:rsidP="00ED47A1">
            <w:pPr>
              <w:pStyle w:val="a4"/>
              <w:shd w:val="clear" w:color="auto" w:fill="auto"/>
              <w:spacing w:line="274" w:lineRule="exact"/>
              <w:ind w:left="142" w:right="142"/>
              <w:rPr>
                <w:sz w:val="24"/>
                <w:szCs w:val="24"/>
              </w:rPr>
            </w:pPr>
            <w:r w:rsidRPr="0073520C">
              <w:rPr>
                <w:color w:val="000000"/>
                <w:sz w:val="24"/>
                <w:szCs w:val="24"/>
              </w:rPr>
              <w:t>закон (решение) о бюджете</w:t>
            </w:r>
          </w:p>
        </w:tc>
        <w:tc>
          <w:tcPr>
            <w:tcW w:w="1701" w:type="dxa"/>
          </w:tcPr>
          <w:p w:rsidR="0073520C" w:rsidRPr="0073520C" w:rsidRDefault="0073520C" w:rsidP="0099278A">
            <w:pPr>
              <w:pStyle w:val="a4"/>
              <w:shd w:val="clear" w:color="auto" w:fill="auto"/>
              <w:spacing w:line="274" w:lineRule="exact"/>
              <w:jc w:val="center"/>
              <w:rPr>
                <w:color w:val="000000"/>
                <w:sz w:val="24"/>
                <w:szCs w:val="24"/>
              </w:rPr>
            </w:pPr>
            <w:r w:rsidRPr="0073520C">
              <w:rPr>
                <w:color w:val="000000"/>
                <w:sz w:val="24"/>
                <w:szCs w:val="24"/>
              </w:rPr>
              <w:t>кол-во,</w:t>
            </w:r>
          </w:p>
          <w:p w:rsidR="0095231D" w:rsidRDefault="0073520C" w:rsidP="0099278A">
            <w:pPr>
              <w:ind w:left="142" w:right="141"/>
              <w:jc w:val="center"/>
              <w:rPr>
                <w:rFonts w:ascii="Times New Roman" w:hAnsi="Times New Roman" w:cs="Times New Roman"/>
              </w:rPr>
            </w:pPr>
            <w:r w:rsidRPr="0073520C">
              <w:rPr>
                <w:rFonts w:ascii="Times New Roman" w:hAnsi="Times New Roman" w:cs="Times New Roman"/>
              </w:rPr>
              <w:t xml:space="preserve">кол-во и </w:t>
            </w:r>
          </w:p>
          <w:p w:rsidR="0095231D" w:rsidRDefault="0073520C" w:rsidP="0099278A">
            <w:pPr>
              <w:ind w:left="142" w:right="141"/>
              <w:jc w:val="center"/>
              <w:rPr>
                <w:rFonts w:ascii="Times New Roman" w:hAnsi="Times New Roman" w:cs="Times New Roman"/>
              </w:rPr>
            </w:pPr>
            <w:r w:rsidRPr="0073520C">
              <w:rPr>
                <w:rFonts w:ascii="Times New Roman" w:hAnsi="Times New Roman" w:cs="Times New Roman"/>
              </w:rPr>
              <w:t>тыс.</w:t>
            </w:r>
          </w:p>
          <w:p w:rsidR="00210FC7" w:rsidRPr="0073520C" w:rsidRDefault="0073520C" w:rsidP="0099278A">
            <w:pPr>
              <w:ind w:left="142" w:right="141"/>
              <w:jc w:val="center"/>
              <w:rPr>
                <w:rFonts w:ascii="Times New Roman" w:hAnsi="Times New Roman" w:cs="Times New Roman"/>
              </w:rPr>
            </w:pPr>
            <w:r w:rsidRPr="0073520C">
              <w:rPr>
                <w:rFonts w:ascii="Times New Roman" w:hAnsi="Times New Roman" w:cs="Times New Roman"/>
              </w:rPr>
              <w:t xml:space="preserve"> рублей</w:t>
            </w:r>
          </w:p>
        </w:tc>
        <w:tc>
          <w:tcPr>
            <w:tcW w:w="1559" w:type="dxa"/>
          </w:tcPr>
          <w:p w:rsidR="00210FC7" w:rsidRPr="0073520C" w:rsidRDefault="0073520C" w:rsidP="0099278A">
            <w:pPr>
              <w:pStyle w:val="a4"/>
              <w:shd w:val="clear" w:color="auto" w:fill="auto"/>
              <w:spacing w:line="220" w:lineRule="exact"/>
              <w:jc w:val="center"/>
              <w:rPr>
                <w:sz w:val="24"/>
                <w:szCs w:val="24"/>
              </w:rPr>
            </w:pPr>
            <w:r w:rsidRPr="0073520C">
              <w:rPr>
                <w:color w:val="000000"/>
                <w:sz w:val="24"/>
                <w:szCs w:val="24"/>
              </w:rPr>
              <w:t>1</w:t>
            </w:r>
          </w:p>
        </w:tc>
        <w:tc>
          <w:tcPr>
            <w:tcW w:w="2268" w:type="dxa"/>
          </w:tcPr>
          <w:p w:rsidR="00210FC7" w:rsidRPr="0073520C" w:rsidRDefault="00210FC7" w:rsidP="00ED47A1">
            <w:pPr>
              <w:ind w:left="142" w:right="141"/>
              <w:rPr>
                <w:rFonts w:ascii="Times New Roman" w:hAnsi="Times New Roman" w:cs="Times New Roman"/>
                <w:color w:val="auto"/>
              </w:rPr>
            </w:pPr>
          </w:p>
        </w:tc>
        <w:tc>
          <w:tcPr>
            <w:tcW w:w="8788" w:type="dxa"/>
          </w:tcPr>
          <w:p w:rsidR="0073520C" w:rsidRPr="00490F7E" w:rsidRDefault="00490F7E" w:rsidP="00ED47A1">
            <w:pPr>
              <w:pStyle w:val="a4"/>
              <w:shd w:val="clear" w:color="auto" w:fill="auto"/>
              <w:spacing w:line="274" w:lineRule="exact"/>
              <w:ind w:left="142" w:right="141"/>
              <w:jc w:val="both"/>
              <w:rPr>
                <w:sz w:val="24"/>
                <w:szCs w:val="24"/>
              </w:rPr>
            </w:pPr>
            <w:r w:rsidRPr="00490F7E">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73520C" w:rsidRDefault="0073520C" w:rsidP="00ED47A1">
            <w:pPr>
              <w:pStyle w:val="a4"/>
              <w:shd w:val="clear" w:color="auto" w:fill="auto"/>
              <w:spacing w:line="274" w:lineRule="exact"/>
              <w:ind w:left="142" w:right="141"/>
              <w:jc w:val="both"/>
              <w:rPr>
                <w:sz w:val="24"/>
                <w:szCs w:val="24"/>
              </w:rPr>
            </w:pPr>
          </w:p>
          <w:p w:rsidR="0073520C" w:rsidRDefault="0073520C" w:rsidP="00ED47A1">
            <w:pPr>
              <w:pStyle w:val="a4"/>
              <w:shd w:val="clear" w:color="auto" w:fill="auto"/>
              <w:spacing w:line="274" w:lineRule="exact"/>
              <w:ind w:left="142" w:right="141"/>
              <w:jc w:val="both"/>
              <w:rPr>
                <w:sz w:val="24"/>
                <w:szCs w:val="24"/>
              </w:rPr>
            </w:pPr>
          </w:p>
          <w:p w:rsidR="0073520C" w:rsidRDefault="0073520C" w:rsidP="00ED47A1">
            <w:pPr>
              <w:pStyle w:val="a4"/>
              <w:shd w:val="clear" w:color="auto" w:fill="auto"/>
              <w:spacing w:line="274" w:lineRule="exact"/>
              <w:ind w:left="142" w:right="141"/>
              <w:jc w:val="both"/>
              <w:rPr>
                <w:sz w:val="24"/>
                <w:szCs w:val="24"/>
              </w:rPr>
            </w:pPr>
          </w:p>
          <w:p w:rsidR="003205DA" w:rsidRPr="00C578B2" w:rsidRDefault="003205DA" w:rsidP="00ED47A1">
            <w:pPr>
              <w:pStyle w:val="a4"/>
              <w:shd w:val="clear" w:color="auto" w:fill="auto"/>
              <w:spacing w:line="274" w:lineRule="exact"/>
              <w:ind w:left="142" w:right="141"/>
              <w:jc w:val="both"/>
              <w:rPr>
                <w:color w:val="FF0000"/>
                <w:sz w:val="24"/>
                <w:szCs w:val="24"/>
              </w:rPr>
            </w:pPr>
          </w:p>
        </w:tc>
      </w:tr>
      <w:tr w:rsidR="0073520C" w:rsidRPr="00C578B2" w:rsidTr="003D0449">
        <w:trPr>
          <w:trHeight w:val="5834"/>
        </w:trPr>
        <w:tc>
          <w:tcPr>
            <w:tcW w:w="850" w:type="dxa"/>
            <w:vAlign w:val="center"/>
          </w:tcPr>
          <w:p w:rsidR="0073520C" w:rsidRDefault="0073520C" w:rsidP="00F90C66">
            <w:pPr>
              <w:pStyle w:val="a4"/>
              <w:spacing w:line="220" w:lineRule="exact"/>
              <w:jc w:val="center"/>
              <w:rPr>
                <w:color w:val="000000"/>
                <w:sz w:val="24"/>
                <w:szCs w:val="24"/>
              </w:rPr>
            </w:pPr>
            <w:r w:rsidRPr="00C578B2">
              <w:rPr>
                <w:color w:val="000000"/>
                <w:sz w:val="24"/>
                <w:szCs w:val="24"/>
              </w:rPr>
              <w:lastRenderedPageBreak/>
              <w:t>1.2.2</w:t>
            </w:r>
          </w:p>
        </w:tc>
        <w:tc>
          <w:tcPr>
            <w:tcW w:w="4962" w:type="dxa"/>
          </w:tcPr>
          <w:p w:rsidR="0073520C" w:rsidRDefault="0073520C" w:rsidP="00ED47A1">
            <w:pPr>
              <w:pStyle w:val="a4"/>
              <w:spacing w:line="274" w:lineRule="exact"/>
              <w:ind w:left="142" w:right="142"/>
              <w:jc w:val="both"/>
              <w:rPr>
                <w:color w:val="000000"/>
                <w:sz w:val="24"/>
                <w:szCs w:val="24"/>
              </w:rPr>
            </w:pPr>
            <w:r w:rsidRPr="00C578B2">
              <w:rPr>
                <w:color w:val="000000"/>
                <w:sz w:val="24"/>
                <w:szCs w:val="24"/>
              </w:rPr>
              <w:t>Нарушение порядка реализации государственных (муниципальных) программ</w:t>
            </w:r>
          </w:p>
        </w:tc>
        <w:tc>
          <w:tcPr>
            <w:tcW w:w="3119" w:type="dxa"/>
          </w:tcPr>
          <w:p w:rsidR="00A54EC7" w:rsidRDefault="0073520C" w:rsidP="00ED47A1">
            <w:pPr>
              <w:pStyle w:val="a4"/>
              <w:shd w:val="clear" w:color="auto" w:fill="auto"/>
              <w:spacing w:line="274" w:lineRule="exact"/>
              <w:ind w:left="142" w:right="142"/>
              <w:rPr>
                <w:color w:val="000000"/>
                <w:sz w:val="24"/>
                <w:szCs w:val="24"/>
              </w:rPr>
            </w:pPr>
            <w:r w:rsidRPr="00C578B2">
              <w:rPr>
                <w:color w:val="000000"/>
                <w:sz w:val="24"/>
                <w:szCs w:val="24"/>
              </w:rPr>
              <w:t xml:space="preserve">Статья 179 Бюджетного кодекса Российской Федерации </w:t>
            </w:r>
          </w:p>
          <w:p w:rsidR="0073520C" w:rsidRPr="00C578B2" w:rsidRDefault="0073520C" w:rsidP="00ED47A1">
            <w:pPr>
              <w:pStyle w:val="a4"/>
              <w:shd w:val="clear" w:color="auto" w:fill="auto"/>
              <w:spacing w:line="274" w:lineRule="exact"/>
              <w:ind w:left="142" w:right="142"/>
              <w:rPr>
                <w:sz w:val="24"/>
                <w:szCs w:val="24"/>
              </w:rPr>
            </w:pPr>
            <w:r w:rsidRPr="00C578B2">
              <w:rPr>
                <w:color w:val="000000"/>
                <w:sz w:val="24"/>
                <w:szCs w:val="24"/>
              </w:rPr>
              <w:t>Порядок разработки, реализации и оценки эффективности государственных программ Российской Федерации, утвержденный постановлением Правительства Российской Федерации от 2 августа 2010 г.</w:t>
            </w:r>
            <w:r w:rsidR="009B5138">
              <w:rPr>
                <w:color w:val="000000"/>
                <w:sz w:val="24"/>
                <w:szCs w:val="24"/>
              </w:rPr>
              <w:t xml:space="preserve"> № </w:t>
            </w:r>
            <w:r w:rsidRPr="00C578B2">
              <w:rPr>
                <w:color w:val="000000"/>
                <w:sz w:val="24"/>
                <w:szCs w:val="24"/>
              </w:rPr>
              <w:t>588</w:t>
            </w:r>
          </w:p>
          <w:p w:rsidR="00482E73" w:rsidRDefault="00490F7E" w:rsidP="00482E73">
            <w:pPr>
              <w:pStyle w:val="ConsPlusNormal"/>
              <w:spacing w:line="204" w:lineRule="auto"/>
              <w:ind w:left="142" w:right="132"/>
              <w:rPr>
                <w:rFonts w:ascii="Times New Roman" w:hAnsi="Times New Roman" w:cs="Times New Roman"/>
                <w:color w:val="0070C0"/>
                <w:sz w:val="24"/>
                <w:szCs w:val="24"/>
              </w:rPr>
            </w:pPr>
            <w:hyperlink r:id="rId10" w:tooltip="Приказ Минэкономразвития России от 20.11.2013 N 690 &quot;Об утверждении Методических указаний по разработке и реализации государственных программ Российской Федерации&quot; (Зарегистрировано в Минюсте России 03.02.2014 N 31212)------------ Утратил силу или отменен{Конс" w:history="1">
              <w:r w:rsidR="00482E73">
                <w:rPr>
                  <w:rFonts w:ascii="Times New Roman" w:hAnsi="Times New Roman" w:cs="Times New Roman"/>
                  <w:color w:val="0070C0"/>
                  <w:sz w:val="24"/>
                  <w:szCs w:val="24"/>
                </w:rPr>
                <w:t>п</w:t>
              </w:r>
              <w:r w:rsidR="00482E73" w:rsidRPr="00482E73">
                <w:rPr>
                  <w:rFonts w:ascii="Times New Roman" w:hAnsi="Times New Roman" w:cs="Times New Roman"/>
                  <w:color w:val="0070C0"/>
                  <w:sz w:val="24"/>
                  <w:szCs w:val="24"/>
                </w:rPr>
                <w:t>риказ</w:t>
              </w:r>
            </w:hyperlink>
            <w:r w:rsidR="00482E73" w:rsidRPr="00482E73">
              <w:rPr>
                <w:rFonts w:ascii="Times New Roman" w:hAnsi="Times New Roman" w:cs="Times New Roman"/>
                <w:color w:val="0070C0"/>
                <w:sz w:val="24"/>
                <w:szCs w:val="24"/>
              </w:rPr>
              <w:t xml:space="preserve"> Министерства экономического развития Российской Федерации от 20 ноября 2013 г. N 690 "Об утверждении методических указаний по разработке и реализации государственных программ Российской Федерации"</w:t>
            </w:r>
          </w:p>
          <w:p w:rsidR="00482E73" w:rsidRPr="00482E73" w:rsidRDefault="00482E73" w:rsidP="00482E73">
            <w:pPr>
              <w:pStyle w:val="ConsPlusNormal"/>
              <w:spacing w:line="204" w:lineRule="auto"/>
              <w:ind w:left="142" w:right="132"/>
              <w:rPr>
                <w:rFonts w:ascii="Times New Roman" w:hAnsi="Times New Roman" w:cs="Times New Roman"/>
                <w:color w:val="0070C0"/>
                <w:sz w:val="24"/>
                <w:szCs w:val="24"/>
              </w:rPr>
            </w:pPr>
            <w:r>
              <w:rPr>
                <w:rFonts w:ascii="Times New Roman" w:hAnsi="Times New Roman" w:cs="Times New Roman"/>
                <w:color w:val="0070C0"/>
                <w:sz w:val="24"/>
                <w:szCs w:val="24"/>
              </w:rPr>
              <w:t>(действовал до 16.09.2016)</w:t>
            </w:r>
          </w:p>
          <w:p w:rsidR="0073520C" w:rsidRDefault="00482E73" w:rsidP="00482E73">
            <w:pPr>
              <w:pStyle w:val="a4"/>
              <w:spacing w:line="274" w:lineRule="exact"/>
              <w:ind w:left="142" w:right="142"/>
              <w:rPr>
                <w:color w:val="000000"/>
                <w:sz w:val="24"/>
                <w:szCs w:val="24"/>
              </w:rPr>
            </w:pPr>
            <w:r>
              <w:rPr>
                <w:color w:val="0070C0"/>
                <w:sz w:val="24"/>
                <w:szCs w:val="24"/>
              </w:rPr>
              <w:t>п</w:t>
            </w:r>
            <w:r w:rsidRPr="00A24E43">
              <w:rPr>
                <w:color w:val="0070C0"/>
                <w:sz w:val="24"/>
                <w:szCs w:val="24"/>
              </w:rPr>
              <w:t>риказ Министерства экономического развития Российской Федерации</w:t>
            </w:r>
            <w:r>
              <w:rPr>
                <w:color w:val="0070C0"/>
                <w:sz w:val="24"/>
                <w:szCs w:val="24"/>
              </w:rPr>
              <w:t xml:space="preserve"> от 16 сентября </w:t>
            </w:r>
            <w:r w:rsidRPr="00A24E43">
              <w:rPr>
                <w:color w:val="0070C0"/>
                <w:sz w:val="24"/>
                <w:szCs w:val="24"/>
              </w:rPr>
              <w:t xml:space="preserve">2016 </w:t>
            </w:r>
            <w:r>
              <w:rPr>
                <w:color w:val="0070C0"/>
                <w:sz w:val="24"/>
                <w:szCs w:val="24"/>
              </w:rPr>
              <w:t>№</w:t>
            </w:r>
            <w:r w:rsidRPr="00A24E43">
              <w:rPr>
                <w:color w:val="0070C0"/>
                <w:sz w:val="24"/>
                <w:szCs w:val="24"/>
              </w:rPr>
              <w:t xml:space="preserve"> 582 "Об утверждении Методических указаний по разработке и реализации государственных программ Российской Федерации»</w:t>
            </w:r>
          </w:p>
        </w:tc>
        <w:tc>
          <w:tcPr>
            <w:tcW w:w="1701" w:type="dxa"/>
          </w:tcPr>
          <w:p w:rsidR="0073520C" w:rsidRDefault="0073520C"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73520C" w:rsidP="0099278A">
            <w:pPr>
              <w:pStyle w:val="a4"/>
              <w:spacing w:line="274" w:lineRule="exact"/>
              <w:jc w:val="center"/>
              <w:rPr>
                <w:color w:val="000000"/>
                <w:sz w:val="24"/>
                <w:szCs w:val="24"/>
              </w:rPr>
            </w:pPr>
            <w:r w:rsidRPr="00C578B2">
              <w:rPr>
                <w:color w:val="000000"/>
                <w:sz w:val="24"/>
                <w:szCs w:val="24"/>
              </w:rPr>
              <w:t xml:space="preserve">кол-во и </w:t>
            </w:r>
          </w:p>
          <w:p w:rsidR="0095231D" w:rsidRDefault="0073520C" w:rsidP="0099278A">
            <w:pPr>
              <w:pStyle w:val="a4"/>
              <w:spacing w:line="274" w:lineRule="exact"/>
              <w:jc w:val="center"/>
              <w:rPr>
                <w:color w:val="000000"/>
                <w:sz w:val="24"/>
                <w:szCs w:val="24"/>
              </w:rPr>
            </w:pPr>
            <w:r w:rsidRPr="00C578B2">
              <w:rPr>
                <w:color w:val="000000"/>
                <w:sz w:val="24"/>
                <w:szCs w:val="24"/>
              </w:rPr>
              <w:t xml:space="preserve">тыс. </w:t>
            </w:r>
          </w:p>
          <w:p w:rsidR="0073520C" w:rsidRDefault="0073520C" w:rsidP="0099278A">
            <w:pPr>
              <w:pStyle w:val="a4"/>
              <w:spacing w:line="274" w:lineRule="exact"/>
              <w:jc w:val="center"/>
              <w:rPr>
                <w:color w:val="000000"/>
                <w:sz w:val="24"/>
                <w:szCs w:val="24"/>
              </w:rPr>
            </w:pPr>
            <w:r w:rsidRPr="00C578B2">
              <w:rPr>
                <w:color w:val="000000"/>
                <w:sz w:val="24"/>
                <w:szCs w:val="24"/>
              </w:rPr>
              <w:t>рублей</w:t>
            </w:r>
          </w:p>
        </w:tc>
        <w:tc>
          <w:tcPr>
            <w:tcW w:w="1559" w:type="dxa"/>
          </w:tcPr>
          <w:p w:rsidR="008746A3" w:rsidRDefault="008746A3" w:rsidP="0099278A">
            <w:pPr>
              <w:pStyle w:val="a4"/>
              <w:spacing w:line="220" w:lineRule="exact"/>
              <w:jc w:val="center"/>
              <w:rPr>
                <w:color w:val="000000"/>
                <w:sz w:val="24"/>
                <w:szCs w:val="24"/>
              </w:rPr>
            </w:pPr>
          </w:p>
          <w:p w:rsidR="0073520C" w:rsidRDefault="0073520C" w:rsidP="0099278A">
            <w:pPr>
              <w:pStyle w:val="a4"/>
              <w:spacing w:line="220" w:lineRule="exact"/>
              <w:jc w:val="center"/>
              <w:rPr>
                <w:color w:val="000000"/>
                <w:sz w:val="24"/>
                <w:szCs w:val="24"/>
              </w:rPr>
            </w:pPr>
            <w:r w:rsidRPr="00C578B2">
              <w:rPr>
                <w:color w:val="000000"/>
                <w:sz w:val="24"/>
                <w:szCs w:val="24"/>
              </w:rPr>
              <w:t>1</w:t>
            </w:r>
          </w:p>
        </w:tc>
        <w:tc>
          <w:tcPr>
            <w:tcW w:w="2268" w:type="dxa"/>
          </w:tcPr>
          <w:p w:rsidR="0073520C" w:rsidRPr="00C578B2" w:rsidRDefault="0073520C" w:rsidP="00ED47A1">
            <w:pPr>
              <w:ind w:left="142" w:right="141"/>
              <w:rPr>
                <w:rFonts w:ascii="Times New Roman" w:hAnsi="Times New Roman" w:cs="Times New Roman"/>
                <w:color w:val="auto"/>
              </w:rPr>
            </w:pPr>
          </w:p>
        </w:tc>
        <w:tc>
          <w:tcPr>
            <w:tcW w:w="8788" w:type="dxa"/>
          </w:tcPr>
          <w:p w:rsidR="00490F7E" w:rsidRDefault="00490F7E" w:rsidP="00ED47A1">
            <w:pPr>
              <w:pStyle w:val="a4"/>
              <w:shd w:val="clear" w:color="auto" w:fill="auto"/>
              <w:spacing w:line="274" w:lineRule="exact"/>
              <w:ind w:left="142" w:right="141"/>
              <w:jc w:val="both"/>
              <w:rPr>
                <w:sz w:val="24"/>
                <w:szCs w:val="24"/>
              </w:rPr>
            </w:pPr>
            <w:r w:rsidRPr="00490F7E">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73520C" w:rsidRPr="00C578B2" w:rsidRDefault="0073520C" w:rsidP="00ED47A1">
            <w:pPr>
              <w:pStyle w:val="a4"/>
              <w:shd w:val="clear" w:color="auto" w:fill="auto"/>
              <w:spacing w:line="274" w:lineRule="exact"/>
              <w:ind w:left="142" w:right="141"/>
              <w:jc w:val="both"/>
              <w:rPr>
                <w:sz w:val="24"/>
                <w:szCs w:val="24"/>
              </w:rPr>
            </w:pPr>
            <w:r w:rsidRPr="00C578B2">
              <w:rPr>
                <w:sz w:val="24"/>
                <w:szCs w:val="24"/>
              </w:rPr>
              <w:t>По данному коду отражаются, в том числе:</w:t>
            </w:r>
          </w:p>
          <w:p w:rsidR="0073520C" w:rsidRPr="00C578B2" w:rsidRDefault="0073520C" w:rsidP="00ED47A1">
            <w:pPr>
              <w:pStyle w:val="a4"/>
              <w:shd w:val="clear" w:color="auto" w:fill="auto"/>
              <w:spacing w:line="274" w:lineRule="exact"/>
              <w:ind w:left="142" w:right="141"/>
              <w:jc w:val="both"/>
              <w:rPr>
                <w:sz w:val="24"/>
                <w:szCs w:val="24"/>
              </w:rPr>
            </w:pPr>
            <w:r w:rsidRPr="00C578B2">
              <w:rPr>
                <w:sz w:val="24"/>
                <w:szCs w:val="24"/>
              </w:rPr>
              <w:t xml:space="preserve">- нарушения, выразившиеся в </w:t>
            </w:r>
            <w:proofErr w:type="spellStart"/>
            <w:r w:rsidRPr="00C578B2">
              <w:rPr>
                <w:sz w:val="24"/>
                <w:szCs w:val="24"/>
              </w:rPr>
              <w:t>недостижении</w:t>
            </w:r>
            <w:proofErr w:type="spellEnd"/>
            <w:r w:rsidRPr="00C578B2">
              <w:rPr>
                <w:sz w:val="24"/>
                <w:szCs w:val="24"/>
              </w:rPr>
              <w:t xml:space="preserve"> показателей государственных (муниципальных) программ при их реализации;</w:t>
            </w:r>
          </w:p>
          <w:p w:rsidR="0073520C" w:rsidRPr="00C578B2" w:rsidRDefault="0073520C" w:rsidP="00ED47A1">
            <w:pPr>
              <w:pStyle w:val="a4"/>
              <w:shd w:val="clear" w:color="auto" w:fill="auto"/>
              <w:spacing w:line="274" w:lineRule="exact"/>
              <w:ind w:left="142" w:right="141"/>
              <w:jc w:val="both"/>
              <w:rPr>
                <w:sz w:val="24"/>
                <w:szCs w:val="24"/>
              </w:rPr>
            </w:pPr>
            <w:r w:rsidRPr="00C578B2">
              <w:rPr>
                <w:sz w:val="24"/>
                <w:szCs w:val="24"/>
              </w:rPr>
              <w:t>- нарушения сроков строительства и ввода в эксплуатацию</w:t>
            </w:r>
            <w:r w:rsidR="00ED47A1">
              <w:rPr>
                <w:sz w:val="24"/>
                <w:szCs w:val="24"/>
              </w:rPr>
              <w:t xml:space="preserve"> </w:t>
            </w:r>
            <w:r w:rsidRPr="00C578B2">
              <w:rPr>
                <w:sz w:val="24"/>
                <w:szCs w:val="24"/>
              </w:rPr>
              <w:t>в отношении</w:t>
            </w:r>
            <w:r w:rsidR="00ED47A1">
              <w:rPr>
                <w:sz w:val="24"/>
                <w:szCs w:val="24"/>
              </w:rPr>
              <w:t xml:space="preserve"> </w:t>
            </w:r>
            <w:r w:rsidRPr="00C578B2">
              <w:rPr>
                <w:sz w:val="24"/>
                <w:szCs w:val="24"/>
              </w:rPr>
              <w:t xml:space="preserve">объектов капитального строительства, включенных в адресную инвестиционную программу в рамках государственной (муниципальной) программы; </w:t>
            </w:r>
          </w:p>
          <w:p w:rsidR="0073520C" w:rsidRDefault="0073520C" w:rsidP="00ED47A1">
            <w:pPr>
              <w:pStyle w:val="a4"/>
              <w:shd w:val="clear" w:color="auto" w:fill="auto"/>
              <w:spacing w:line="274" w:lineRule="exact"/>
              <w:ind w:left="142" w:right="141"/>
              <w:jc w:val="both"/>
              <w:rPr>
                <w:sz w:val="24"/>
                <w:szCs w:val="24"/>
              </w:rPr>
            </w:pPr>
            <w:r w:rsidRPr="00C578B2">
              <w:rPr>
                <w:sz w:val="24"/>
                <w:szCs w:val="24"/>
              </w:rPr>
              <w:t>-</w:t>
            </w:r>
            <w:r w:rsidR="00ED47A1">
              <w:rPr>
                <w:sz w:val="24"/>
                <w:szCs w:val="24"/>
              </w:rPr>
              <w:t xml:space="preserve"> </w:t>
            </w:r>
            <w:r w:rsidRPr="00C578B2">
              <w:rPr>
                <w:sz w:val="24"/>
                <w:szCs w:val="24"/>
              </w:rPr>
              <w:t xml:space="preserve">нарушения требований по формированию государственных программ Московской области посредством </w:t>
            </w:r>
            <w:proofErr w:type="spellStart"/>
            <w:r w:rsidRPr="00C578B2">
              <w:rPr>
                <w:sz w:val="24"/>
                <w:szCs w:val="24"/>
              </w:rPr>
              <w:t>ГАСУ</w:t>
            </w:r>
            <w:proofErr w:type="spellEnd"/>
            <w:r w:rsidRPr="00C578B2">
              <w:rPr>
                <w:sz w:val="24"/>
                <w:szCs w:val="24"/>
              </w:rPr>
              <w:t xml:space="preserve"> МО (в том числе по объемам и срокам размещения информации), допущенные при реализации государственных пр</w:t>
            </w:r>
            <w:r w:rsidR="007231A0">
              <w:rPr>
                <w:sz w:val="24"/>
                <w:szCs w:val="24"/>
              </w:rPr>
              <w:t>ограмм Московской области;</w:t>
            </w:r>
          </w:p>
          <w:p w:rsidR="007231A0" w:rsidRPr="00C578B2" w:rsidRDefault="007231A0" w:rsidP="00ED47A1">
            <w:pPr>
              <w:pStyle w:val="a4"/>
              <w:shd w:val="clear" w:color="auto" w:fill="auto"/>
              <w:spacing w:line="274" w:lineRule="exact"/>
              <w:ind w:left="142" w:right="141"/>
              <w:jc w:val="both"/>
              <w:rPr>
                <w:sz w:val="24"/>
                <w:szCs w:val="24"/>
              </w:rPr>
            </w:pPr>
            <w:r>
              <w:rPr>
                <w:sz w:val="24"/>
                <w:szCs w:val="24"/>
              </w:rPr>
              <w:t xml:space="preserve">- </w:t>
            </w:r>
            <w:r w:rsidRPr="00893E42">
              <w:rPr>
                <w:sz w:val="24"/>
                <w:szCs w:val="24"/>
              </w:rPr>
              <w:t>нарушения порядка реализации п</w:t>
            </w:r>
            <w:r w:rsidR="0095231D">
              <w:rPr>
                <w:sz w:val="24"/>
                <w:szCs w:val="24"/>
              </w:rPr>
              <w:t>риоритетных проектов (программ).</w:t>
            </w:r>
            <w:r w:rsidR="009B5138">
              <w:rPr>
                <w:sz w:val="24"/>
                <w:szCs w:val="24"/>
              </w:rPr>
              <w:t xml:space="preserve"> </w:t>
            </w:r>
          </w:p>
          <w:p w:rsidR="0073520C" w:rsidRPr="00C578B2" w:rsidRDefault="0073520C" w:rsidP="00ED47A1">
            <w:pPr>
              <w:widowControl/>
              <w:autoSpaceDE w:val="0"/>
              <w:autoSpaceDN w:val="0"/>
              <w:adjustRightInd w:val="0"/>
              <w:ind w:left="142" w:right="141" w:firstLine="540"/>
              <w:jc w:val="both"/>
              <w:rPr>
                <w:rFonts w:ascii="Times New Roman" w:hAnsi="Times New Roman" w:cs="Times New Roman"/>
                <w:color w:val="auto"/>
              </w:rPr>
            </w:pPr>
          </w:p>
          <w:p w:rsidR="0073520C" w:rsidRPr="00C578B2" w:rsidRDefault="009B5138" w:rsidP="00ED47A1">
            <w:pPr>
              <w:pStyle w:val="a4"/>
              <w:shd w:val="clear" w:color="auto" w:fill="auto"/>
              <w:spacing w:line="274" w:lineRule="exact"/>
              <w:ind w:left="142" w:right="141"/>
              <w:jc w:val="both"/>
              <w:rPr>
                <w:sz w:val="24"/>
                <w:szCs w:val="24"/>
              </w:rPr>
            </w:pPr>
            <w:r>
              <w:rPr>
                <w:sz w:val="24"/>
                <w:szCs w:val="24"/>
              </w:rPr>
              <w:t xml:space="preserve"> </w:t>
            </w:r>
          </w:p>
          <w:p w:rsidR="0073520C" w:rsidRPr="00C578B2" w:rsidRDefault="0073520C" w:rsidP="00ED47A1">
            <w:pPr>
              <w:pStyle w:val="a4"/>
              <w:shd w:val="clear" w:color="auto" w:fill="auto"/>
              <w:spacing w:line="274" w:lineRule="exact"/>
              <w:ind w:left="142" w:right="141"/>
              <w:jc w:val="both"/>
              <w:rPr>
                <w:sz w:val="24"/>
                <w:szCs w:val="24"/>
              </w:rPr>
            </w:pPr>
          </w:p>
          <w:p w:rsidR="0073520C" w:rsidRDefault="0073520C" w:rsidP="00ED47A1">
            <w:pPr>
              <w:pStyle w:val="a4"/>
              <w:spacing w:line="274" w:lineRule="exact"/>
              <w:ind w:left="142" w:right="141"/>
              <w:jc w:val="both"/>
              <w:rPr>
                <w:sz w:val="24"/>
                <w:szCs w:val="24"/>
              </w:rPr>
            </w:pPr>
          </w:p>
        </w:tc>
      </w:tr>
      <w:tr w:rsidR="00210FC7" w:rsidRPr="00C578B2" w:rsidTr="003D0449">
        <w:trPr>
          <w:trHeight w:val="423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Нарушение </w:t>
            </w:r>
            <w:proofErr w:type="gramStart"/>
            <w:r w:rsidRPr="00C578B2">
              <w:rPr>
                <w:color w:val="000000"/>
                <w:sz w:val="24"/>
                <w:szCs w:val="24"/>
              </w:rPr>
              <w:t>порядка проведения оценки планируемой эффективности реализации</w:t>
            </w:r>
            <w:proofErr w:type="gramEnd"/>
            <w:r w:rsidRPr="00C578B2">
              <w:rPr>
                <w:color w:val="000000"/>
                <w:sz w:val="24"/>
                <w:szCs w:val="24"/>
              </w:rPr>
              <w:t xml:space="preserve"> государственных (муниципальных) программ</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3 статьи 179 Бюджетного кодекса Российской Федерации Порядок разработки, реализации и оценки эффективности государственных программ Российской Федерации, утвержденный постановлением Правительства Российской Федерации от 2 августа 2010 г.</w:t>
            </w:r>
            <w:r w:rsidR="009B5138">
              <w:rPr>
                <w:color w:val="000000"/>
                <w:sz w:val="24"/>
                <w:szCs w:val="24"/>
              </w:rPr>
              <w:t xml:space="preserve"> № </w:t>
            </w:r>
            <w:r w:rsidRPr="00C578B2">
              <w:rPr>
                <w:color w:val="000000"/>
                <w:sz w:val="24"/>
                <w:szCs w:val="24"/>
              </w:rPr>
              <w:t>588</w:t>
            </w:r>
          </w:p>
          <w:p w:rsidR="00482E73" w:rsidRPr="00482E73" w:rsidRDefault="00490F7E" w:rsidP="00482E73">
            <w:pPr>
              <w:pStyle w:val="ConsPlusNormal"/>
              <w:spacing w:line="204" w:lineRule="auto"/>
              <w:ind w:left="142" w:right="132"/>
              <w:rPr>
                <w:rFonts w:ascii="Times New Roman" w:eastAsia="Times New Roman" w:hAnsi="Times New Roman" w:cs="Times New Roman"/>
                <w:color w:val="0070C0"/>
                <w:sz w:val="24"/>
                <w:szCs w:val="24"/>
              </w:rPr>
            </w:pPr>
            <w:hyperlink r:id="rId11" w:tooltip="Приказ Минэкономразвития России от 20.11.2013 N 690 &quot;Об утверждении Методических указаний по разработке и реализации государственных программ Российской Федерации&quot; (Зарегистрировано в Минюсте России 03.02.2014 N 31212)------------ Утратил силу или отменен{Конс" w:history="1">
              <w:r w:rsidR="00482E73" w:rsidRPr="00482E73">
                <w:rPr>
                  <w:rFonts w:ascii="Times New Roman" w:eastAsia="Times New Roman" w:hAnsi="Times New Roman" w:cs="Times New Roman"/>
                  <w:color w:val="0070C0"/>
                  <w:sz w:val="24"/>
                  <w:szCs w:val="24"/>
                </w:rPr>
                <w:t>приказ</w:t>
              </w:r>
            </w:hyperlink>
            <w:r w:rsidR="00482E73" w:rsidRPr="00482E73">
              <w:rPr>
                <w:rFonts w:ascii="Times New Roman" w:eastAsia="Times New Roman" w:hAnsi="Times New Roman" w:cs="Times New Roman"/>
                <w:color w:val="0070C0"/>
                <w:sz w:val="24"/>
                <w:szCs w:val="24"/>
              </w:rPr>
              <w:t xml:space="preserve"> Министерства экономического развития Российской Федерации от 20 ноября 2013 г. N 690 "Об утверждении методических указаний по разработке и реализации государственных программ Российской Федерации"</w:t>
            </w:r>
          </w:p>
          <w:p w:rsidR="00482E73" w:rsidRPr="00482E73" w:rsidRDefault="00482E73" w:rsidP="00482E73">
            <w:pPr>
              <w:pStyle w:val="ConsPlusNormal"/>
              <w:spacing w:line="204" w:lineRule="auto"/>
              <w:ind w:left="142" w:right="132"/>
              <w:rPr>
                <w:rFonts w:ascii="Times New Roman" w:eastAsia="Times New Roman" w:hAnsi="Times New Roman" w:cs="Times New Roman"/>
                <w:color w:val="0070C0"/>
                <w:sz w:val="24"/>
                <w:szCs w:val="24"/>
              </w:rPr>
            </w:pPr>
            <w:r w:rsidRPr="00482E73">
              <w:rPr>
                <w:rFonts w:ascii="Times New Roman" w:eastAsia="Times New Roman" w:hAnsi="Times New Roman" w:cs="Times New Roman"/>
                <w:color w:val="0070C0"/>
                <w:sz w:val="24"/>
                <w:szCs w:val="24"/>
              </w:rPr>
              <w:t>(действовал до 16.09.2016)</w:t>
            </w:r>
          </w:p>
          <w:p w:rsidR="00210FC7" w:rsidRPr="00C578B2" w:rsidRDefault="00482E73" w:rsidP="00482E73">
            <w:pPr>
              <w:pStyle w:val="a4"/>
              <w:shd w:val="clear" w:color="auto" w:fill="auto"/>
              <w:spacing w:line="274" w:lineRule="exact"/>
              <w:ind w:left="142" w:right="142"/>
              <w:rPr>
                <w:sz w:val="24"/>
                <w:szCs w:val="24"/>
              </w:rPr>
            </w:pPr>
            <w:r>
              <w:rPr>
                <w:color w:val="0070C0"/>
                <w:sz w:val="24"/>
                <w:szCs w:val="24"/>
              </w:rPr>
              <w:t>п</w:t>
            </w:r>
            <w:r w:rsidRPr="00A24E43">
              <w:rPr>
                <w:color w:val="0070C0"/>
                <w:sz w:val="24"/>
                <w:szCs w:val="24"/>
              </w:rPr>
              <w:t xml:space="preserve">риказ Министерства экономического развития </w:t>
            </w:r>
            <w:r w:rsidRPr="00A24E43">
              <w:rPr>
                <w:color w:val="0070C0"/>
                <w:sz w:val="24"/>
                <w:szCs w:val="24"/>
              </w:rPr>
              <w:lastRenderedPageBreak/>
              <w:t>Российской Федерации</w:t>
            </w:r>
            <w:r>
              <w:rPr>
                <w:color w:val="0070C0"/>
                <w:sz w:val="24"/>
                <w:szCs w:val="24"/>
              </w:rPr>
              <w:t xml:space="preserve"> от 16 сентября </w:t>
            </w:r>
            <w:r w:rsidRPr="00A24E43">
              <w:rPr>
                <w:color w:val="0070C0"/>
                <w:sz w:val="24"/>
                <w:szCs w:val="24"/>
              </w:rPr>
              <w:t xml:space="preserve">2016 </w:t>
            </w:r>
            <w:r>
              <w:rPr>
                <w:color w:val="0070C0"/>
                <w:sz w:val="24"/>
                <w:szCs w:val="24"/>
              </w:rPr>
              <w:t>№</w:t>
            </w:r>
            <w:r w:rsidRPr="00A24E43">
              <w:rPr>
                <w:color w:val="0070C0"/>
                <w:sz w:val="24"/>
                <w:szCs w:val="24"/>
              </w:rPr>
              <w:t xml:space="preserve"> 582 "Об утверждении Методических указаний по разработке и реализации государственных программ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30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1.2.4</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реализации ведомственных целевых программ</w:t>
            </w:r>
          </w:p>
        </w:tc>
        <w:tc>
          <w:tcPr>
            <w:tcW w:w="3119" w:type="dxa"/>
          </w:tcPr>
          <w:p w:rsidR="00A54EC7"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Статья 179</w:t>
            </w:r>
            <w:r w:rsidRPr="00C578B2">
              <w:rPr>
                <w:color w:val="000000"/>
                <w:sz w:val="24"/>
                <w:szCs w:val="24"/>
                <w:vertAlign w:val="superscript"/>
              </w:rPr>
              <w:t>3</w:t>
            </w:r>
            <w:r w:rsidRPr="00C578B2">
              <w:rPr>
                <w:color w:val="000000"/>
                <w:sz w:val="24"/>
                <w:szCs w:val="24"/>
              </w:rPr>
              <w:t xml:space="preserve"> Бюджетного кодекса Российской Федерации </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Положение о разработке, утверждении и реализации ведомственных целевых программ, утвержденное постановлением Правительства Российской Федерации от 19 апреля 2005 г.</w:t>
            </w:r>
            <w:r w:rsidR="009B5138">
              <w:rPr>
                <w:color w:val="000000"/>
                <w:sz w:val="24"/>
                <w:szCs w:val="24"/>
              </w:rPr>
              <w:t xml:space="preserve"> № </w:t>
            </w:r>
            <w:r w:rsidRPr="00C578B2">
              <w:rPr>
                <w:color w:val="000000"/>
                <w:sz w:val="24"/>
                <w:szCs w:val="24"/>
              </w:rPr>
              <w:t>239</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8C05F1" w:rsidP="00ED47A1">
            <w:pPr>
              <w:ind w:left="142" w:right="141"/>
              <w:jc w:val="both"/>
              <w:rPr>
                <w:rFonts w:ascii="Times New Roman" w:hAnsi="Times New Roman" w:cs="Times New Roman"/>
                <w:color w:val="auto"/>
              </w:rPr>
            </w:pPr>
            <w:r>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2319"/>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реализации федеральных целевых программ, региональных целевых программ и муниципальных целевых программ</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 утвержденный постановлением Правительства Российской Федерации от 26 июня 1995 г.</w:t>
            </w:r>
            <w:r w:rsidR="009B5138">
              <w:rPr>
                <w:color w:val="000000"/>
                <w:sz w:val="24"/>
                <w:szCs w:val="24"/>
              </w:rPr>
              <w:t xml:space="preserve"> № </w:t>
            </w:r>
            <w:r w:rsidRPr="00C578B2">
              <w:rPr>
                <w:color w:val="000000"/>
                <w:sz w:val="24"/>
                <w:szCs w:val="24"/>
              </w:rPr>
              <w:t>594</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8C05F1" w:rsidP="00ED47A1">
            <w:pPr>
              <w:ind w:left="142" w:right="141"/>
              <w:jc w:val="both"/>
              <w:rPr>
                <w:rFonts w:ascii="Times New Roman" w:hAnsi="Times New Roman" w:cs="Times New Roman"/>
                <w:color w:val="auto"/>
              </w:rPr>
            </w:pPr>
            <w:r>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66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1.2.6</w:t>
            </w:r>
          </w:p>
        </w:tc>
        <w:tc>
          <w:tcPr>
            <w:tcW w:w="4962" w:type="dxa"/>
          </w:tcPr>
          <w:p w:rsidR="00210FC7" w:rsidRPr="00C578B2" w:rsidRDefault="00210FC7" w:rsidP="00ED47A1">
            <w:pPr>
              <w:pStyle w:val="a4"/>
              <w:shd w:val="clear" w:color="auto" w:fill="auto"/>
              <w:spacing w:line="283" w:lineRule="exact"/>
              <w:ind w:left="142" w:right="142"/>
              <w:jc w:val="both"/>
              <w:rPr>
                <w:sz w:val="24"/>
                <w:szCs w:val="24"/>
              </w:rPr>
            </w:pPr>
            <w:r w:rsidRPr="00C578B2">
              <w:rPr>
                <w:color w:val="000000"/>
                <w:sz w:val="24"/>
                <w:szCs w:val="24"/>
              </w:rPr>
              <w:t>Нарушение порядка применения бюджетной классификации Российской Федерации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Приказ Министерства финансов Российской Федерации от 1 июля 2013 г.</w:t>
            </w:r>
            <w:r w:rsidR="009B5138">
              <w:rPr>
                <w:color w:val="000000"/>
                <w:sz w:val="24"/>
                <w:szCs w:val="24"/>
              </w:rPr>
              <w:t xml:space="preserve"> № </w:t>
            </w:r>
            <w:proofErr w:type="spellStart"/>
            <w:r w:rsidRPr="00C578B2">
              <w:rPr>
                <w:color w:val="000000"/>
                <w:sz w:val="24"/>
                <w:szCs w:val="24"/>
              </w:rPr>
              <w:t>65н</w:t>
            </w:r>
            <w:proofErr w:type="spellEnd"/>
            <w:r w:rsidRPr="00C578B2">
              <w:rPr>
                <w:color w:val="000000"/>
                <w:sz w:val="24"/>
                <w:szCs w:val="24"/>
              </w:rPr>
              <w:t xml:space="preserve"> «Об утверждении указаний о порядке применения бюджетной классификации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FB50EE"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нарушение целесообразно отражать в количественном выражении.</w:t>
            </w:r>
          </w:p>
        </w:tc>
      </w:tr>
      <w:tr w:rsidR="00210FC7" w:rsidRPr="00C578B2" w:rsidTr="003D0449">
        <w:trPr>
          <w:trHeight w:val="115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Нарушение запрета на размещение бюджетных средств на банковских депозитах, получение дополнительных доходов в процессе исполнения бюджета за счет размещения бюджетных средств на банковских депозитах и передача полученных доходов в доверительное </w:t>
            </w:r>
            <w:r w:rsidRPr="00C578B2">
              <w:rPr>
                <w:color w:val="000000"/>
                <w:sz w:val="24"/>
                <w:szCs w:val="24"/>
              </w:rPr>
              <w:lastRenderedPageBreak/>
              <w:t>управление</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lastRenderedPageBreak/>
              <w:t>Статья 236 Бюджетного кодекса Российской Федерации</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15.15.12</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r w:rsidRPr="00C578B2">
              <w:rPr>
                <w:sz w:val="24"/>
                <w:szCs w:val="24"/>
              </w:rPr>
              <w:t xml:space="preserve"> </w:t>
            </w:r>
            <w:r w:rsidRPr="00C578B2">
              <w:rPr>
                <w:color w:val="000000"/>
                <w:sz w:val="24"/>
                <w:szCs w:val="24"/>
              </w:rPr>
              <w:t>Р</w:t>
            </w:r>
            <w:r w:rsidR="0095231D">
              <w:rPr>
                <w:color w:val="000000"/>
                <w:sz w:val="24"/>
                <w:szCs w:val="24"/>
              </w:rPr>
              <w:t xml:space="preserve">оссийской </w:t>
            </w:r>
            <w:r w:rsidRPr="00C578B2">
              <w:rPr>
                <w:color w:val="000000"/>
                <w:sz w:val="24"/>
                <w:szCs w:val="24"/>
              </w:rPr>
              <w:t>Ф</w:t>
            </w:r>
            <w:r w:rsidR="0095231D">
              <w:rPr>
                <w:color w:val="000000"/>
                <w:sz w:val="24"/>
                <w:szCs w:val="24"/>
              </w:rPr>
              <w:t>едерации</w:t>
            </w:r>
            <w:r w:rsidRPr="00C578B2">
              <w:rPr>
                <w:color w:val="000000"/>
                <w:sz w:val="24"/>
                <w:szCs w:val="24"/>
              </w:rPr>
              <w:t xml:space="preserve">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140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spellStart"/>
            <w:r w:rsidRPr="00C578B2">
              <w:rPr>
                <w:color w:val="000000"/>
                <w:sz w:val="24"/>
                <w:szCs w:val="24"/>
              </w:rPr>
              <w:t>Неперечисление</w:t>
            </w:r>
            <w:proofErr w:type="spellEnd"/>
            <w:r w:rsidRPr="00C578B2">
              <w:rPr>
                <w:color w:val="000000"/>
                <w:sz w:val="24"/>
                <w:szCs w:val="24"/>
              </w:rPr>
              <w:t xml:space="preserve"> (несвоевременное или неполное перечисление) в бюджет доходов от использования имущества, находящегося в государственной (муниципальной) собственности, и платных услуг, оказываемых казенными учреждениями, средств безвозмездных поступлений и иной приносящей доход деятельности</w:t>
            </w:r>
          </w:p>
        </w:tc>
        <w:tc>
          <w:tcPr>
            <w:tcW w:w="3119" w:type="dxa"/>
          </w:tcPr>
          <w:p w:rsidR="00A54EC7" w:rsidRDefault="00210FC7" w:rsidP="00ED47A1">
            <w:pPr>
              <w:pStyle w:val="a4"/>
              <w:shd w:val="clear" w:color="auto" w:fill="auto"/>
              <w:ind w:left="142" w:right="142"/>
              <w:rPr>
                <w:color w:val="000000"/>
                <w:sz w:val="24"/>
                <w:szCs w:val="24"/>
              </w:rPr>
            </w:pPr>
            <w:r w:rsidRPr="00C578B2">
              <w:rPr>
                <w:color w:val="000000"/>
                <w:sz w:val="24"/>
                <w:szCs w:val="24"/>
              </w:rPr>
              <w:t>Пункт 5 статьи 41, пункт 3 статьи 161 Бюджетного кодекса Российской Федерации</w:t>
            </w:r>
          </w:p>
          <w:p w:rsidR="00210FC7" w:rsidRPr="00C578B2" w:rsidRDefault="00210FC7" w:rsidP="00FF7BA2">
            <w:pPr>
              <w:pStyle w:val="a4"/>
              <w:shd w:val="clear" w:color="auto" w:fill="auto"/>
              <w:ind w:left="142" w:right="142"/>
              <w:rPr>
                <w:sz w:val="24"/>
                <w:szCs w:val="24"/>
              </w:rPr>
            </w:pPr>
            <w:r w:rsidRPr="00C578B2">
              <w:rPr>
                <w:color w:val="000000"/>
                <w:sz w:val="24"/>
                <w:szCs w:val="24"/>
              </w:rPr>
              <w:t xml:space="preserve">закон (решение) о </w:t>
            </w:r>
            <w:r w:rsidR="00FF7BA2">
              <w:rPr>
                <w:color w:val="000000"/>
                <w:sz w:val="24"/>
                <w:szCs w:val="24"/>
              </w:rPr>
              <w:t>б</w:t>
            </w:r>
            <w:r w:rsidRPr="00C578B2">
              <w:rPr>
                <w:color w:val="000000"/>
                <w:sz w:val="24"/>
                <w:szCs w:val="24"/>
              </w:rPr>
              <w:t>юджете</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4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Несоблюдение </w:t>
            </w:r>
            <w:proofErr w:type="gramStart"/>
            <w:r w:rsidRPr="00C578B2">
              <w:rPr>
                <w:color w:val="000000"/>
                <w:sz w:val="24"/>
                <w:szCs w:val="24"/>
              </w:rPr>
              <w:t>обязательности зачисления доходов бюджетов бюджетной системы Российской Федерации</w:t>
            </w:r>
            <w:proofErr w:type="gramEnd"/>
            <w:r w:rsidRPr="00C578B2">
              <w:rPr>
                <w:color w:val="000000"/>
                <w:sz w:val="24"/>
                <w:szCs w:val="24"/>
              </w:rPr>
              <w:t xml:space="preserve"> и иных поступлений в бюджетную систему Российской Федерации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1 статьи 40 Бюджетного кодекса Российской Федерации закон (решение) о бюджете</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56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1.2.10.</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Невозврат либо несвоевременный возврат бюджетного кредита, предоставленного бюджету бюджетной системы Российской Федерации</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Пункт 2 статьи 93</w:t>
            </w:r>
            <w:r w:rsidRPr="00C578B2">
              <w:rPr>
                <w:color w:val="000000"/>
                <w:sz w:val="24"/>
                <w:szCs w:val="24"/>
                <w:vertAlign w:val="superscript"/>
              </w:rPr>
              <w:t>2</w:t>
            </w:r>
            <w:r w:rsidRPr="00C578B2">
              <w:rPr>
                <w:color w:val="000000"/>
                <w:sz w:val="24"/>
                <w:szCs w:val="24"/>
              </w:rPr>
              <w:t>, 93</w:t>
            </w:r>
            <w:r w:rsidRPr="00C578B2">
              <w:rPr>
                <w:color w:val="000000"/>
                <w:sz w:val="24"/>
                <w:szCs w:val="24"/>
                <w:vertAlign w:val="superscript"/>
              </w:rPr>
              <w:t>3</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20"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20" w:lineRule="exact"/>
              <w:jc w:val="center"/>
              <w:rPr>
                <w:color w:val="000000"/>
                <w:sz w:val="24"/>
                <w:szCs w:val="24"/>
              </w:rPr>
            </w:pPr>
            <w:r w:rsidRPr="00C578B2">
              <w:rPr>
                <w:color w:val="000000"/>
                <w:sz w:val="24"/>
                <w:szCs w:val="24"/>
              </w:rPr>
              <w:t xml:space="preserve">кол-во и </w:t>
            </w:r>
          </w:p>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тыс.</w:t>
            </w:r>
          </w:p>
          <w:p w:rsidR="00210FC7" w:rsidRPr="00C578B2" w:rsidRDefault="00210FC7" w:rsidP="0099278A">
            <w:pPr>
              <w:pStyle w:val="a4"/>
              <w:shd w:val="clear" w:color="auto" w:fill="auto"/>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Default="00210FC7" w:rsidP="00ED47A1">
            <w:pPr>
              <w:pStyle w:val="a4"/>
              <w:shd w:val="clear" w:color="auto" w:fill="auto"/>
              <w:spacing w:line="283" w:lineRule="exact"/>
              <w:ind w:left="142" w:right="141"/>
              <w:rPr>
                <w:color w:val="000000"/>
                <w:sz w:val="24"/>
                <w:szCs w:val="24"/>
              </w:rPr>
            </w:pPr>
            <w:r w:rsidRPr="00C578B2">
              <w:rPr>
                <w:color w:val="000000"/>
                <w:sz w:val="24"/>
                <w:szCs w:val="24"/>
              </w:rPr>
              <w:t>Части 1, 3 статьи 15.15. Кодекса Р</w:t>
            </w:r>
            <w:r w:rsidR="0095231D">
              <w:rPr>
                <w:color w:val="000000"/>
                <w:sz w:val="24"/>
                <w:szCs w:val="24"/>
              </w:rPr>
              <w:t xml:space="preserve">оссийской </w:t>
            </w:r>
            <w:r w:rsidRPr="00C578B2">
              <w:rPr>
                <w:color w:val="000000"/>
                <w:sz w:val="24"/>
                <w:szCs w:val="24"/>
              </w:rPr>
              <w:t>Ф</w:t>
            </w:r>
            <w:r w:rsidR="0095231D">
              <w:rPr>
                <w:color w:val="000000"/>
                <w:sz w:val="24"/>
                <w:szCs w:val="24"/>
              </w:rPr>
              <w:t>едерации</w:t>
            </w:r>
            <w:r w:rsidRPr="00C578B2">
              <w:rPr>
                <w:color w:val="000000"/>
                <w:sz w:val="24"/>
                <w:szCs w:val="24"/>
              </w:rPr>
              <w:t xml:space="preserve"> об административных правонарушениях</w:t>
            </w:r>
          </w:p>
          <w:p w:rsidR="00BC519C" w:rsidRPr="00BC519C" w:rsidRDefault="00A24E43" w:rsidP="00A24E43">
            <w:pPr>
              <w:pStyle w:val="a4"/>
              <w:shd w:val="clear" w:color="auto" w:fill="auto"/>
              <w:spacing w:line="274" w:lineRule="exact"/>
              <w:ind w:left="142" w:right="141"/>
              <w:rPr>
                <w:color w:val="0070C0"/>
                <w:sz w:val="24"/>
                <w:szCs w:val="24"/>
              </w:rPr>
            </w:pPr>
            <w:r w:rsidRPr="00527037">
              <w:rPr>
                <w:color w:val="0070C0"/>
                <w:sz w:val="24"/>
                <w:szCs w:val="24"/>
              </w:rPr>
              <w:t xml:space="preserve">Пункт 2 статьи 306.2, </w:t>
            </w:r>
            <w:r>
              <w:rPr>
                <w:color w:val="0070C0"/>
                <w:sz w:val="24"/>
                <w:szCs w:val="24"/>
              </w:rPr>
              <w:t>с</w:t>
            </w:r>
            <w:r w:rsidR="00FC69D8">
              <w:rPr>
                <w:color w:val="0070C0"/>
                <w:sz w:val="24"/>
                <w:szCs w:val="24"/>
              </w:rPr>
              <w:t>татья 306</w:t>
            </w:r>
            <w:r w:rsidR="00BC519C" w:rsidRPr="00FC69D8">
              <w:rPr>
                <w:color w:val="0070C0"/>
                <w:sz w:val="24"/>
                <w:szCs w:val="24"/>
                <w:vertAlign w:val="superscript"/>
              </w:rPr>
              <w:t xml:space="preserve">5 </w:t>
            </w:r>
            <w:r w:rsidR="00BC519C" w:rsidRPr="00A24E43">
              <w:rPr>
                <w:color w:val="0070C0"/>
                <w:sz w:val="24"/>
                <w:szCs w:val="24"/>
              </w:rPr>
              <w:t>Бюджетного кодекса Российской Федерации</w:t>
            </w:r>
          </w:p>
        </w:tc>
        <w:tc>
          <w:tcPr>
            <w:tcW w:w="8788" w:type="dxa"/>
          </w:tcPr>
          <w:p w:rsidR="00210FC7" w:rsidRPr="00C578B2" w:rsidRDefault="008C05F1" w:rsidP="00ED47A1">
            <w:pPr>
              <w:pStyle w:val="a4"/>
              <w:shd w:val="clear" w:color="auto" w:fill="auto"/>
              <w:spacing w:line="283" w:lineRule="exact"/>
              <w:ind w:left="142" w:right="141"/>
              <w:jc w:val="both"/>
              <w:rPr>
                <w:color w:val="000000"/>
                <w:sz w:val="24"/>
                <w:szCs w:val="24"/>
              </w:rPr>
            </w:pPr>
            <w:r w:rsidRPr="008C05F1">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66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Невозврат либо несвоевременный возврат бюджетного кредита, предоставленного юридическому лицу</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2 статьи 93</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Части 2, 4 статьи</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15.15. 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8C05F1" w:rsidP="00ED47A1">
            <w:pPr>
              <w:pStyle w:val="a4"/>
              <w:shd w:val="clear" w:color="auto" w:fill="auto"/>
              <w:spacing w:line="274" w:lineRule="exact"/>
              <w:ind w:left="142" w:right="141"/>
              <w:jc w:val="both"/>
              <w:rPr>
                <w:color w:val="000000"/>
                <w:sz w:val="24"/>
                <w:szCs w:val="24"/>
              </w:rPr>
            </w:pPr>
            <w:r w:rsidRPr="008C05F1">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66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spellStart"/>
            <w:r w:rsidRPr="00C578B2">
              <w:rPr>
                <w:color w:val="000000"/>
                <w:sz w:val="24"/>
                <w:szCs w:val="24"/>
              </w:rPr>
              <w:t>Неперечисление</w:t>
            </w:r>
            <w:proofErr w:type="spellEnd"/>
            <w:r w:rsidRPr="00C578B2">
              <w:rPr>
                <w:color w:val="000000"/>
                <w:sz w:val="24"/>
                <w:szCs w:val="24"/>
              </w:rPr>
              <w:t xml:space="preserve"> либо несвоевременное перечисление платы за пользование бюджетным кредитом, предоставленным бюджету бюджетной системы Российской Федерации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2 статьи 93</w:t>
            </w:r>
            <w:r w:rsidRPr="00C578B2">
              <w:rPr>
                <w:color w:val="000000"/>
                <w:sz w:val="24"/>
                <w:szCs w:val="24"/>
                <w:vertAlign w:val="superscript"/>
              </w:rPr>
              <w:t>2</w:t>
            </w:r>
            <w:r w:rsidRPr="00C578B2">
              <w:rPr>
                <w:color w:val="000000"/>
                <w:sz w:val="24"/>
                <w:szCs w:val="24"/>
              </w:rPr>
              <w:t>, 93</w:t>
            </w:r>
            <w:r w:rsidRPr="00C578B2">
              <w:rPr>
                <w:color w:val="000000"/>
                <w:sz w:val="24"/>
                <w:szCs w:val="24"/>
                <w:vertAlign w:val="superscript"/>
              </w:rPr>
              <w:t>3</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Default="00210FC7" w:rsidP="00ED47A1">
            <w:pPr>
              <w:pStyle w:val="a4"/>
              <w:shd w:val="clear" w:color="auto" w:fill="auto"/>
              <w:spacing w:line="274" w:lineRule="exact"/>
              <w:ind w:left="142" w:right="141"/>
              <w:rPr>
                <w:color w:val="000000"/>
                <w:sz w:val="24"/>
                <w:szCs w:val="24"/>
              </w:rPr>
            </w:pPr>
            <w:r w:rsidRPr="00C578B2">
              <w:rPr>
                <w:color w:val="000000"/>
                <w:sz w:val="24"/>
                <w:szCs w:val="24"/>
              </w:rPr>
              <w:t>Части 1, 3 статьи 15.15.1 Кодекса Российской Федерации об административных правонарушениях</w:t>
            </w:r>
          </w:p>
          <w:p w:rsidR="00BC519C" w:rsidRPr="00C578B2" w:rsidRDefault="00A24E43" w:rsidP="000E1C77">
            <w:pPr>
              <w:pStyle w:val="a4"/>
              <w:shd w:val="clear" w:color="auto" w:fill="auto"/>
              <w:spacing w:line="274" w:lineRule="exact"/>
              <w:ind w:left="142" w:right="141"/>
              <w:rPr>
                <w:sz w:val="24"/>
                <w:szCs w:val="24"/>
              </w:rPr>
            </w:pPr>
            <w:r w:rsidRPr="00527037">
              <w:rPr>
                <w:color w:val="0070C0"/>
                <w:sz w:val="24"/>
                <w:szCs w:val="24"/>
              </w:rPr>
              <w:t xml:space="preserve">Пункт 2 статьи 306.2, </w:t>
            </w:r>
            <w:r>
              <w:rPr>
                <w:color w:val="0070C0"/>
                <w:sz w:val="24"/>
                <w:szCs w:val="24"/>
              </w:rPr>
              <w:t>с</w:t>
            </w:r>
            <w:r w:rsidR="00BC519C">
              <w:rPr>
                <w:color w:val="0070C0"/>
                <w:sz w:val="24"/>
                <w:szCs w:val="24"/>
              </w:rPr>
              <w:t>татья 306</w:t>
            </w:r>
            <w:r w:rsidR="00BC519C" w:rsidRPr="000E1C77">
              <w:rPr>
                <w:color w:val="0070C0"/>
                <w:sz w:val="24"/>
                <w:szCs w:val="24"/>
                <w:vertAlign w:val="superscript"/>
              </w:rPr>
              <w:t xml:space="preserve">6 </w:t>
            </w:r>
            <w:r w:rsidR="00BC519C">
              <w:rPr>
                <w:color w:val="0070C0"/>
                <w:sz w:val="24"/>
                <w:szCs w:val="24"/>
              </w:rPr>
              <w:t>Бюджетного кодекса Российской Федерации</w:t>
            </w:r>
          </w:p>
        </w:tc>
        <w:tc>
          <w:tcPr>
            <w:tcW w:w="8788" w:type="dxa"/>
          </w:tcPr>
          <w:p w:rsidR="00210FC7" w:rsidRPr="008C05F1" w:rsidRDefault="008C05F1" w:rsidP="00ED47A1">
            <w:pPr>
              <w:pStyle w:val="a4"/>
              <w:shd w:val="clear" w:color="auto" w:fill="auto"/>
              <w:spacing w:line="274" w:lineRule="exact"/>
              <w:ind w:left="142" w:right="141"/>
              <w:jc w:val="both"/>
              <w:rPr>
                <w:color w:val="000000"/>
                <w:sz w:val="24"/>
                <w:szCs w:val="24"/>
              </w:rPr>
            </w:pPr>
            <w:r w:rsidRPr="008C05F1">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73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spellStart"/>
            <w:r w:rsidRPr="00C578B2">
              <w:rPr>
                <w:color w:val="000000"/>
                <w:sz w:val="24"/>
                <w:szCs w:val="24"/>
              </w:rPr>
              <w:t>Неперечисление</w:t>
            </w:r>
            <w:proofErr w:type="spellEnd"/>
            <w:r w:rsidRPr="00C578B2">
              <w:rPr>
                <w:color w:val="000000"/>
                <w:sz w:val="24"/>
                <w:szCs w:val="24"/>
              </w:rPr>
              <w:t xml:space="preserve"> либо несвоевременное перечисление платы за пользование бюджетным кредитом, предоставленным юридическому лицу</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2 статьи 93</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Части 2, 4 статьи 15.15.1 Кодекса Российской Федерации об административных правонарушениях</w:t>
            </w:r>
          </w:p>
        </w:tc>
        <w:tc>
          <w:tcPr>
            <w:tcW w:w="8788" w:type="dxa"/>
          </w:tcPr>
          <w:p w:rsidR="00210FC7" w:rsidRPr="00C578B2" w:rsidRDefault="008C05F1" w:rsidP="00ED47A1">
            <w:pPr>
              <w:pStyle w:val="a4"/>
              <w:shd w:val="clear" w:color="auto" w:fill="auto"/>
              <w:spacing w:line="274" w:lineRule="exact"/>
              <w:ind w:left="142" w:right="141"/>
              <w:jc w:val="both"/>
              <w:rPr>
                <w:color w:val="000000"/>
                <w:sz w:val="24"/>
                <w:szCs w:val="24"/>
              </w:rPr>
            </w:pPr>
            <w:r w:rsidRPr="008C05F1">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81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1.2.14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условий и порядка предоставления бюджетного кредита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2 статьи 93</w:t>
            </w:r>
            <w:r w:rsidRPr="00C578B2">
              <w:rPr>
                <w:color w:val="000000"/>
                <w:sz w:val="24"/>
                <w:szCs w:val="24"/>
                <w:vertAlign w:val="superscript"/>
              </w:rPr>
              <w:t>2</w:t>
            </w:r>
            <w:r w:rsidRPr="00C578B2">
              <w:rPr>
                <w:color w:val="000000"/>
                <w:sz w:val="24"/>
                <w:szCs w:val="24"/>
              </w:rPr>
              <w:t>, 93</w:t>
            </w:r>
            <w:r w:rsidRPr="00C578B2">
              <w:rPr>
                <w:color w:val="000000"/>
                <w:sz w:val="24"/>
                <w:szCs w:val="24"/>
                <w:vertAlign w:val="superscript"/>
              </w:rPr>
              <w:t>3</w:t>
            </w:r>
            <w:r w:rsidRPr="00C578B2">
              <w:rPr>
                <w:color w:val="000000"/>
                <w:sz w:val="24"/>
                <w:szCs w:val="24"/>
              </w:rPr>
              <w:t xml:space="preserve">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закон (решение) о бюджете</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15.15.2</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Default="00210FC7" w:rsidP="00ED47A1">
            <w:pPr>
              <w:pStyle w:val="a4"/>
              <w:shd w:val="clear" w:color="auto" w:fill="auto"/>
              <w:spacing w:line="274" w:lineRule="exact"/>
              <w:ind w:left="142" w:right="141"/>
              <w:rPr>
                <w:color w:val="000000"/>
                <w:sz w:val="24"/>
                <w:szCs w:val="24"/>
              </w:rPr>
            </w:pPr>
            <w:proofErr w:type="gramStart"/>
            <w:r w:rsidRPr="00C578B2">
              <w:rPr>
                <w:color w:val="000000"/>
                <w:sz w:val="24"/>
                <w:szCs w:val="24"/>
              </w:rPr>
              <w:t>правонарушениях</w:t>
            </w:r>
            <w:proofErr w:type="gramEnd"/>
          </w:p>
          <w:p w:rsidR="00BC519C" w:rsidRPr="00C578B2" w:rsidRDefault="006D4EE1" w:rsidP="00A24E43">
            <w:pPr>
              <w:pStyle w:val="a4"/>
              <w:shd w:val="clear" w:color="auto" w:fill="auto"/>
              <w:spacing w:line="274" w:lineRule="exact"/>
              <w:ind w:left="142" w:right="141"/>
              <w:rPr>
                <w:sz w:val="24"/>
                <w:szCs w:val="24"/>
              </w:rPr>
            </w:pPr>
            <w:r>
              <w:rPr>
                <w:color w:val="0070C0"/>
                <w:sz w:val="24"/>
                <w:szCs w:val="24"/>
              </w:rPr>
              <w:t>Пункт 2 статьи 306</w:t>
            </w:r>
            <w:r w:rsidR="00A24E43" w:rsidRPr="006D4EE1">
              <w:rPr>
                <w:color w:val="0070C0"/>
                <w:sz w:val="24"/>
                <w:szCs w:val="24"/>
                <w:vertAlign w:val="superscript"/>
              </w:rPr>
              <w:t>2</w:t>
            </w:r>
            <w:r w:rsidR="00A24E43" w:rsidRPr="00527037">
              <w:rPr>
                <w:color w:val="0070C0"/>
                <w:sz w:val="24"/>
                <w:szCs w:val="24"/>
              </w:rPr>
              <w:t xml:space="preserve">, </w:t>
            </w:r>
            <w:r w:rsidR="00A24E43">
              <w:rPr>
                <w:color w:val="0070C0"/>
                <w:sz w:val="24"/>
                <w:szCs w:val="24"/>
              </w:rPr>
              <w:t>с</w:t>
            </w:r>
            <w:r w:rsidR="000E1C77">
              <w:rPr>
                <w:color w:val="0070C0"/>
                <w:sz w:val="24"/>
                <w:szCs w:val="24"/>
              </w:rPr>
              <w:t>татья 306</w:t>
            </w:r>
            <w:r w:rsidR="00BC519C" w:rsidRPr="000E1C77">
              <w:rPr>
                <w:color w:val="0070C0"/>
                <w:sz w:val="24"/>
                <w:szCs w:val="24"/>
                <w:vertAlign w:val="superscript"/>
              </w:rPr>
              <w:t>7</w:t>
            </w:r>
            <w:r w:rsidR="00BC519C">
              <w:rPr>
                <w:color w:val="0070C0"/>
                <w:sz w:val="24"/>
                <w:szCs w:val="24"/>
              </w:rPr>
              <w:t xml:space="preserve"> Бюджетного кодекса Российской Федерации</w:t>
            </w:r>
          </w:p>
        </w:tc>
        <w:tc>
          <w:tcPr>
            <w:tcW w:w="8788" w:type="dxa"/>
          </w:tcPr>
          <w:p w:rsidR="00210FC7" w:rsidRPr="00C578B2" w:rsidRDefault="008C05F1" w:rsidP="00ED47A1">
            <w:pPr>
              <w:pStyle w:val="a4"/>
              <w:shd w:val="clear" w:color="auto" w:fill="auto"/>
              <w:spacing w:line="274" w:lineRule="exact"/>
              <w:ind w:left="142" w:right="141"/>
              <w:jc w:val="both"/>
              <w:rPr>
                <w:color w:val="000000"/>
                <w:sz w:val="24"/>
                <w:szCs w:val="24"/>
              </w:rPr>
            </w:pPr>
            <w:r w:rsidRPr="008C05F1">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28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1.2.15</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 xml:space="preserve">Несоблюдение </w:t>
            </w:r>
            <w:proofErr w:type="gramStart"/>
            <w:r w:rsidRPr="00C578B2">
              <w:rPr>
                <w:color w:val="000000"/>
                <w:sz w:val="24"/>
                <w:szCs w:val="24"/>
              </w:rPr>
              <w:t>порядка использования средств Резервного фонда субъекта Российской Федерации</w:t>
            </w:r>
            <w:proofErr w:type="gramEnd"/>
            <w:r w:rsidRPr="00C578B2">
              <w:rPr>
                <w:color w:val="000000"/>
                <w:sz w:val="24"/>
                <w:szCs w:val="24"/>
              </w:rPr>
              <w:t xml:space="preserve"> и Резервного фонда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81</w:t>
            </w:r>
            <w:r w:rsidRPr="00C578B2">
              <w:rPr>
                <w:color w:val="000000"/>
                <w:sz w:val="24"/>
                <w:szCs w:val="24"/>
                <w:vertAlign w:val="superscript"/>
              </w:rPr>
              <w:t>1</w:t>
            </w:r>
            <w:r w:rsidRPr="00C578B2">
              <w:rPr>
                <w:color w:val="000000"/>
                <w:sz w:val="24"/>
                <w:szCs w:val="24"/>
              </w:rPr>
              <w:t>, пункты 7-9 статьи 96</w:t>
            </w:r>
            <w:r w:rsidRPr="00C578B2">
              <w:rPr>
                <w:color w:val="000000"/>
                <w:sz w:val="24"/>
                <w:szCs w:val="24"/>
                <w:vertAlign w:val="superscript"/>
              </w:rPr>
              <w:t>9</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8C05F1" w:rsidRDefault="008C05F1" w:rsidP="00810309">
            <w:pPr>
              <w:ind w:left="142" w:right="141"/>
              <w:jc w:val="both"/>
              <w:rPr>
                <w:rFonts w:ascii="Times New Roman" w:hAnsi="Times New Roman" w:cs="Times New Roman"/>
                <w:color w:val="auto"/>
              </w:rPr>
            </w:pPr>
            <w:r w:rsidRPr="008C05F1">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8C05F1" w:rsidRDefault="008C05F1" w:rsidP="00810309">
            <w:pPr>
              <w:ind w:left="142" w:right="141"/>
              <w:jc w:val="both"/>
              <w:rPr>
                <w:rFonts w:ascii="Times New Roman" w:hAnsi="Times New Roman" w:cs="Times New Roman"/>
                <w:color w:val="auto"/>
              </w:rPr>
            </w:pPr>
          </w:p>
          <w:p w:rsidR="00810309" w:rsidRDefault="00865855" w:rsidP="00810309">
            <w:pPr>
              <w:ind w:left="142" w:right="141"/>
              <w:jc w:val="both"/>
              <w:rPr>
                <w:rFonts w:ascii="Times New Roman" w:hAnsi="Times New Roman" w:cs="Times New Roman"/>
                <w:color w:val="auto"/>
              </w:rPr>
            </w:pPr>
            <w:r>
              <w:rPr>
                <w:rFonts w:ascii="Times New Roman" w:hAnsi="Times New Roman" w:cs="Times New Roman"/>
                <w:color w:val="auto"/>
              </w:rPr>
              <w:t>Статья 96.9. утратила силу в соответствии с Федеральным</w:t>
            </w:r>
            <w:r w:rsidRPr="00541DFD">
              <w:rPr>
                <w:rFonts w:ascii="Times New Roman" w:hAnsi="Times New Roman" w:cs="Times New Roman"/>
                <w:color w:val="auto"/>
              </w:rPr>
              <w:t xml:space="preserve"> закон</w:t>
            </w:r>
            <w:r>
              <w:rPr>
                <w:rFonts w:ascii="Times New Roman" w:hAnsi="Times New Roman" w:cs="Times New Roman"/>
                <w:color w:val="auto"/>
              </w:rPr>
              <w:t>ом</w:t>
            </w:r>
            <w:r w:rsidRPr="00541DFD">
              <w:rPr>
                <w:rFonts w:ascii="Times New Roman" w:hAnsi="Times New Roman" w:cs="Times New Roman"/>
                <w:color w:val="auto"/>
              </w:rPr>
              <w:t xml:space="preserve"> от 29.07.2017 </w:t>
            </w:r>
            <w:r>
              <w:rPr>
                <w:rFonts w:ascii="Times New Roman" w:hAnsi="Times New Roman" w:cs="Times New Roman"/>
                <w:color w:val="auto"/>
              </w:rPr>
              <w:t>№</w:t>
            </w:r>
            <w:r w:rsidR="009B5138">
              <w:rPr>
                <w:rFonts w:ascii="Times New Roman" w:hAnsi="Times New Roman" w:cs="Times New Roman"/>
                <w:color w:val="auto"/>
              </w:rPr>
              <w:t> </w:t>
            </w:r>
            <w:r w:rsidRPr="00541DFD">
              <w:rPr>
                <w:rFonts w:ascii="Times New Roman" w:hAnsi="Times New Roman" w:cs="Times New Roman"/>
                <w:color w:val="auto"/>
              </w:rPr>
              <w:t>262-ФЗ</w:t>
            </w:r>
            <w:r w:rsidR="00810309">
              <w:rPr>
                <w:rFonts w:ascii="Times New Roman" w:hAnsi="Times New Roman" w:cs="Times New Roman"/>
                <w:color w:val="auto"/>
              </w:rPr>
              <w:t xml:space="preserve"> «О внесении изменений в Бюджетный кодекс Российской Федерации в части использования нефтегазовых доходов федерального бюджета».</w:t>
            </w:r>
          </w:p>
          <w:p w:rsidR="00810309" w:rsidRDefault="00810309" w:rsidP="00810309">
            <w:pPr>
              <w:ind w:left="142" w:right="141"/>
              <w:jc w:val="both"/>
              <w:rPr>
                <w:rFonts w:ascii="Times New Roman" w:hAnsi="Times New Roman" w:cs="Times New Roman"/>
                <w:color w:val="auto"/>
              </w:rPr>
            </w:pPr>
          </w:p>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27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порядков по заключению договоров о государственных внешних заимствованиях Российской Федерации, исполнение которых требует увеличение объемов государственных внешних заимствований Российской Федерации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1 статьи 109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8C05F1" w:rsidP="00ED47A1">
            <w:pPr>
              <w:ind w:left="142" w:right="141"/>
              <w:jc w:val="both"/>
              <w:rPr>
                <w:rFonts w:ascii="Times New Roman" w:hAnsi="Times New Roman" w:cs="Times New Roman"/>
                <w:color w:val="auto"/>
              </w:rPr>
            </w:pPr>
            <w:r w:rsidRPr="008C05F1">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30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использования бюджетных ассигнований дорожных фондов (за исключением нарушений по п. 1.2.18)</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3, 4, 5 статьи 179</w:t>
            </w:r>
            <w:r w:rsidRPr="00C578B2">
              <w:rPr>
                <w:color w:val="000000"/>
                <w:sz w:val="24"/>
                <w:szCs w:val="24"/>
                <w:vertAlign w:val="superscript"/>
              </w:rPr>
              <w:t>4</w:t>
            </w:r>
            <w:r w:rsidRPr="00C578B2">
              <w:rPr>
                <w:color w:val="000000"/>
                <w:sz w:val="24"/>
                <w:szCs w:val="24"/>
              </w:rPr>
              <w:t xml:space="preserve"> Бюджетного кодекса Российской Федерации</w:t>
            </w:r>
          </w:p>
          <w:p w:rsidR="00210FC7" w:rsidRPr="00C578B2" w:rsidRDefault="00FF7BA2" w:rsidP="00ED47A1">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остановление Правительства Российской Федерации от 30 декабря 2011 г.</w:t>
            </w:r>
            <w:r w:rsidR="009B5138">
              <w:rPr>
                <w:color w:val="000000"/>
                <w:sz w:val="24"/>
                <w:szCs w:val="24"/>
              </w:rPr>
              <w:t xml:space="preserve"> № </w:t>
            </w:r>
            <w:r w:rsidR="00210FC7" w:rsidRPr="00C578B2">
              <w:rPr>
                <w:color w:val="000000"/>
                <w:sz w:val="24"/>
                <w:szCs w:val="24"/>
              </w:rPr>
              <w:t>1206 «О порядке формирования и использования бюджетных ассигнований Федерального дорожного фонда и о внесении изменений в правила формирования и реализации федеральной адресной инвестиционной программы»</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8C05F1" w:rsidP="00ED47A1">
            <w:pPr>
              <w:ind w:left="142" w:right="141"/>
              <w:jc w:val="both"/>
              <w:rPr>
                <w:rFonts w:ascii="Times New Roman" w:hAnsi="Times New Roman" w:cs="Times New Roman"/>
                <w:color w:val="auto"/>
              </w:rPr>
            </w:pPr>
            <w:r w:rsidRPr="008C05F1">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287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1.2.18</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Использование бюджетных ассигнований дорожных фондов на цели, не соответствующие целям их предоставления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3, 4, 5 статьи 179</w:t>
            </w:r>
            <w:r w:rsidRPr="00C578B2">
              <w:rPr>
                <w:color w:val="000000"/>
                <w:sz w:val="24"/>
                <w:szCs w:val="24"/>
                <w:vertAlign w:val="superscript"/>
              </w:rPr>
              <w:t>4</w:t>
            </w:r>
            <w:r w:rsidRPr="00C578B2">
              <w:rPr>
                <w:color w:val="000000"/>
                <w:sz w:val="24"/>
                <w:szCs w:val="24"/>
              </w:rPr>
              <w:t xml:space="preserve"> Бюджетного кодекса Российской Федерации</w:t>
            </w:r>
          </w:p>
          <w:p w:rsidR="00210FC7" w:rsidRPr="00C578B2" w:rsidRDefault="00FF7BA2" w:rsidP="00ED47A1">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остановление Правительства Российской Федерации от 30 декабря 2011 г.</w:t>
            </w:r>
            <w:r w:rsidR="009B5138">
              <w:rPr>
                <w:color w:val="000000"/>
                <w:sz w:val="24"/>
                <w:szCs w:val="24"/>
              </w:rPr>
              <w:t xml:space="preserve"> № </w:t>
            </w:r>
            <w:r w:rsidR="00210FC7" w:rsidRPr="00C578B2">
              <w:rPr>
                <w:color w:val="000000"/>
                <w:sz w:val="24"/>
                <w:szCs w:val="24"/>
              </w:rPr>
              <w:t xml:space="preserve">1206 «О порядке формирования и использования бюджетных ассигнований Федерального дорожного </w:t>
            </w:r>
            <w:r w:rsidR="00210FC7" w:rsidRPr="00C578B2">
              <w:rPr>
                <w:color w:val="000000"/>
                <w:sz w:val="24"/>
                <w:szCs w:val="24"/>
              </w:rPr>
              <w:lastRenderedPageBreak/>
              <w:t>фонда и о внесении изменений в правила формирования и реализации федеральной адресной инвестиционной программы»</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lastRenderedPageBreak/>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7034AD" w:rsidP="00ED47A1">
            <w:pPr>
              <w:pStyle w:val="a4"/>
              <w:shd w:val="clear" w:color="auto" w:fill="auto"/>
              <w:spacing w:line="274" w:lineRule="exact"/>
              <w:ind w:left="142" w:right="141"/>
              <w:rPr>
                <w:sz w:val="24"/>
                <w:szCs w:val="24"/>
              </w:rPr>
            </w:pPr>
            <w:r>
              <w:rPr>
                <w:color w:val="000000"/>
                <w:sz w:val="24"/>
                <w:szCs w:val="24"/>
              </w:rPr>
              <w:t xml:space="preserve">15.14 </w:t>
            </w:r>
            <w:r w:rsidRPr="00C578B2">
              <w:rPr>
                <w:color w:val="000000"/>
                <w:sz w:val="24"/>
                <w:szCs w:val="24"/>
              </w:rPr>
              <w:t>Кодекса Российской Федерации об административных правонарушения</w:t>
            </w:r>
            <w:r>
              <w:rPr>
                <w:color w:val="000000"/>
                <w:sz w:val="24"/>
                <w:szCs w:val="24"/>
              </w:rPr>
              <w:t>х</w:t>
            </w:r>
          </w:p>
          <w:p w:rsidR="00210FC7" w:rsidRDefault="00210FC7" w:rsidP="00ED47A1">
            <w:pPr>
              <w:pStyle w:val="a4"/>
              <w:shd w:val="clear" w:color="auto" w:fill="auto"/>
              <w:ind w:left="142" w:right="141"/>
              <w:rPr>
                <w:color w:val="000000"/>
                <w:sz w:val="24"/>
                <w:szCs w:val="24"/>
              </w:rPr>
            </w:pPr>
            <w:r w:rsidRPr="00C578B2">
              <w:rPr>
                <w:color w:val="000000"/>
                <w:sz w:val="24"/>
                <w:szCs w:val="24"/>
              </w:rPr>
              <w:t>Статья 285.1 Уголовного кодекса Российской Федерации</w:t>
            </w:r>
          </w:p>
          <w:p w:rsidR="00197C1C" w:rsidRPr="00527037" w:rsidRDefault="00197C1C" w:rsidP="00197C1C">
            <w:pPr>
              <w:pStyle w:val="a4"/>
              <w:shd w:val="clear" w:color="auto" w:fill="auto"/>
              <w:spacing w:line="274" w:lineRule="exact"/>
              <w:ind w:left="142" w:right="141"/>
              <w:rPr>
                <w:color w:val="0070C0"/>
                <w:sz w:val="24"/>
                <w:szCs w:val="24"/>
              </w:rPr>
            </w:pPr>
            <w:r w:rsidRPr="00527037">
              <w:rPr>
                <w:color w:val="0070C0"/>
                <w:sz w:val="24"/>
                <w:szCs w:val="24"/>
              </w:rPr>
              <w:lastRenderedPageBreak/>
              <w:t>П</w:t>
            </w:r>
            <w:r w:rsidR="006D4EE1">
              <w:rPr>
                <w:color w:val="0070C0"/>
                <w:sz w:val="24"/>
                <w:szCs w:val="24"/>
              </w:rPr>
              <w:t>ункт 2 статьи 306</w:t>
            </w:r>
            <w:r w:rsidR="000E1C77" w:rsidRPr="006D4EE1">
              <w:rPr>
                <w:color w:val="0070C0"/>
                <w:sz w:val="24"/>
                <w:szCs w:val="24"/>
                <w:vertAlign w:val="superscript"/>
              </w:rPr>
              <w:t>2</w:t>
            </w:r>
            <w:r w:rsidR="000E1C77">
              <w:rPr>
                <w:color w:val="0070C0"/>
                <w:sz w:val="24"/>
                <w:szCs w:val="24"/>
              </w:rPr>
              <w:t>, статья 306</w:t>
            </w:r>
            <w:r w:rsidRPr="000E1C77">
              <w:rPr>
                <w:color w:val="0070C0"/>
                <w:sz w:val="24"/>
                <w:szCs w:val="24"/>
                <w:vertAlign w:val="superscript"/>
              </w:rPr>
              <w:t>4</w:t>
            </w:r>
            <w:r w:rsidRPr="00527037">
              <w:rPr>
                <w:color w:val="0070C0"/>
                <w:sz w:val="24"/>
                <w:szCs w:val="24"/>
              </w:rPr>
              <w:t xml:space="preserve"> Бюджетного кодекса Российской Федерации</w:t>
            </w:r>
          </w:p>
          <w:p w:rsidR="00197C1C" w:rsidRPr="00C578B2" w:rsidRDefault="00197C1C" w:rsidP="00197C1C">
            <w:pPr>
              <w:pStyle w:val="a4"/>
              <w:shd w:val="clear" w:color="auto" w:fill="auto"/>
              <w:ind w:left="142" w:right="141"/>
              <w:rPr>
                <w:sz w:val="24"/>
                <w:szCs w:val="24"/>
              </w:rPr>
            </w:pPr>
          </w:p>
        </w:tc>
        <w:tc>
          <w:tcPr>
            <w:tcW w:w="8788" w:type="dxa"/>
          </w:tcPr>
          <w:p w:rsidR="00210FC7" w:rsidRPr="00C578B2" w:rsidRDefault="00210FC7" w:rsidP="00ED47A1">
            <w:pPr>
              <w:pStyle w:val="a4"/>
              <w:shd w:val="clear" w:color="auto" w:fill="auto"/>
              <w:spacing w:line="220" w:lineRule="exact"/>
              <w:ind w:left="142" w:right="141"/>
              <w:jc w:val="both"/>
              <w:rPr>
                <w:color w:val="000000"/>
                <w:sz w:val="24"/>
                <w:szCs w:val="24"/>
              </w:rPr>
            </w:pPr>
          </w:p>
        </w:tc>
      </w:tr>
      <w:tr w:rsidR="00210FC7" w:rsidRPr="00C578B2" w:rsidTr="003D0449">
        <w:trPr>
          <w:trHeight w:val="195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1.2.19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порядка управления средствами Резервного фонда и Фонда национального благосостояния</w:t>
            </w:r>
          </w:p>
        </w:tc>
        <w:tc>
          <w:tcPr>
            <w:tcW w:w="3119" w:type="dxa"/>
          </w:tcPr>
          <w:p w:rsidR="00210FC7" w:rsidRPr="00C578B2" w:rsidRDefault="00210FC7" w:rsidP="00FF7BA2">
            <w:pPr>
              <w:pStyle w:val="a4"/>
              <w:shd w:val="clear" w:color="auto" w:fill="auto"/>
              <w:spacing w:line="274" w:lineRule="exact"/>
              <w:ind w:left="142" w:right="142"/>
              <w:rPr>
                <w:sz w:val="24"/>
                <w:szCs w:val="24"/>
              </w:rPr>
            </w:pPr>
            <w:r w:rsidRPr="00C578B2">
              <w:rPr>
                <w:color w:val="000000"/>
                <w:sz w:val="24"/>
                <w:szCs w:val="24"/>
              </w:rPr>
              <w:t>Пункты 1 статьи 96</w:t>
            </w:r>
            <w:r w:rsidRPr="00C578B2">
              <w:rPr>
                <w:color w:val="000000"/>
                <w:sz w:val="24"/>
                <w:szCs w:val="24"/>
                <w:vertAlign w:val="superscript"/>
              </w:rPr>
              <w:t>11</w:t>
            </w:r>
            <w:r w:rsidRPr="00C578B2">
              <w:rPr>
                <w:color w:val="000000"/>
                <w:sz w:val="24"/>
                <w:szCs w:val="24"/>
              </w:rPr>
              <w:t xml:space="preserve"> Бюджетного кодекса Российской Федерации </w:t>
            </w:r>
            <w:r w:rsidR="00FF7BA2">
              <w:rPr>
                <w:color w:val="000000"/>
                <w:sz w:val="24"/>
                <w:szCs w:val="24"/>
              </w:rPr>
              <w:t>П</w:t>
            </w:r>
            <w:r w:rsidRPr="00C578B2">
              <w:rPr>
                <w:color w:val="000000"/>
                <w:sz w:val="24"/>
                <w:szCs w:val="24"/>
              </w:rPr>
              <w:t>остановление Правительства Российской Федерации от 29 декабря 2007 г.</w:t>
            </w:r>
            <w:r w:rsidR="009B5138">
              <w:rPr>
                <w:color w:val="000000"/>
                <w:sz w:val="24"/>
                <w:szCs w:val="24"/>
              </w:rPr>
              <w:t xml:space="preserve"> № </w:t>
            </w:r>
            <w:r w:rsidRPr="00C578B2">
              <w:rPr>
                <w:color w:val="000000"/>
                <w:sz w:val="24"/>
                <w:szCs w:val="24"/>
              </w:rPr>
              <w:t xml:space="preserve">955 «О порядке управления средствами Резервного фонда» </w:t>
            </w:r>
            <w:r w:rsidR="00FF7BA2">
              <w:rPr>
                <w:color w:val="000000"/>
                <w:sz w:val="24"/>
                <w:szCs w:val="24"/>
              </w:rPr>
              <w:t>П</w:t>
            </w:r>
            <w:r w:rsidRPr="00C578B2">
              <w:rPr>
                <w:color w:val="000000"/>
                <w:sz w:val="24"/>
                <w:szCs w:val="24"/>
              </w:rPr>
              <w:t>остановление Правительства Российской Федерации от 19 января 2008 г.</w:t>
            </w:r>
            <w:r w:rsidR="009B5138">
              <w:rPr>
                <w:color w:val="000000"/>
                <w:sz w:val="24"/>
                <w:szCs w:val="24"/>
              </w:rPr>
              <w:t xml:space="preserve"> № </w:t>
            </w:r>
            <w:r w:rsidRPr="00C578B2">
              <w:rPr>
                <w:color w:val="000000"/>
                <w:sz w:val="24"/>
                <w:szCs w:val="24"/>
              </w:rPr>
              <w:t>18 «О порядке управления средствами Фонда национального благосостояния»</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8C05F1" w:rsidRDefault="008C05F1" w:rsidP="00ED47A1">
            <w:pPr>
              <w:ind w:left="142" w:right="141"/>
              <w:jc w:val="both"/>
              <w:rPr>
                <w:rFonts w:ascii="Times New Roman" w:hAnsi="Times New Roman" w:cs="Times New Roman"/>
                <w:color w:val="auto"/>
              </w:rPr>
            </w:pPr>
            <w:r w:rsidRPr="008C05F1">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8C05F1" w:rsidRDefault="008C05F1" w:rsidP="00ED47A1">
            <w:pPr>
              <w:ind w:left="142" w:right="141"/>
              <w:jc w:val="both"/>
              <w:rPr>
                <w:rFonts w:ascii="Times New Roman" w:hAnsi="Times New Roman" w:cs="Times New Roman"/>
                <w:color w:val="auto"/>
              </w:rPr>
            </w:pPr>
          </w:p>
          <w:p w:rsidR="00210FC7" w:rsidRPr="00C578B2" w:rsidRDefault="00810309" w:rsidP="00ED47A1">
            <w:pPr>
              <w:ind w:left="142" w:right="141"/>
              <w:jc w:val="both"/>
              <w:rPr>
                <w:rFonts w:ascii="Times New Roman" w:hAnsi="Times New Roman" w:cs="Times New Roman"/>
                <w:color w:val="auto"/>
              </w:rPr>
            </w:pPr>
            <w:r>
              <w:rPr>
                <w:rFonts w:ascii="Times New Roman" w:hAnsi="Times New Roman" w:cs="Times New Roman"/>
                <w:color w:val="auto"/>
              </w:rPr>
              <w:t xml:space="preserve">С 1 февраля </w:t>
            </w:r>
            <w:r w:rsidR="00712B33" w:rsidRPr="008D11AB">
              <w:rPr>
                <w:rFonts w:ascii="Times New Roman" w:hAnsi="Times New Roman" w:cs="Times New Roman"/>
                <w:color w:val="auto"/>
              </w:rPr>
              <w:t>2018</w:t>
            </w:r>
            <w:r w:rsidR="008705CA">
              <w:rPr>
                <w:rFonts w:ascii="Times New Roman" w:hAnsi="Times New Roman" w:cs="Times New Roman"/>
                <w:color w:val="auto"/>
              </w:rPr>
              <w:t xml:space="preserve"> </w:t>
            </w:r>
            <w:r w:rsidR="00712B33" w:rsidRPr="008D11AB">
              <w:rPr>
                <w:rFonts w:ascii="Times New Roman" w:hAnsi="Times New Roman" w:cs="Times New Roman"/>
                <w:color w:val="auto"/>
              </w:rPr>
              <w:t xml:space="preserve">г. </w:t>
            </w:r>
            <w:r w:rsidR="00712B33" w:rsidRPr="00737F91">
              <w:rPr>
                <w:rFonts w:ascii="Times New Roman" w:hAnsi="Times New Roman" w:cs="Times New Roman"/>
                <w:color w:val="auto"/>
              </w:rPr>
              <w:t>постановление Правительства Российской Федерации от 29 декабря 2007 г.</w:t>
            </w:r>
            <w:r w:rsidR="009B5138">
              <w:rPr>
                <w:rFonts w:ascii="Times New Roman" w:hAnsi="Times New Roman" w:cs="Times New Roman"/>
                <w:color w:val="auto"/>
              </w:rPr>
              <w:t xml:space="preserve"> № </w:t>
            </w:r>
            <w:r w:rsidR="00712B33" w:rsidRPr="00737F91">
              <w:rPr>
                <w:rFonts w:ascii="Times New Roman" w:hAnsi="Times New Roman" w:cs="Times New Roman"/>
                <w:color w:val="auto"/>
              </w:rPr>
              <w:t>955 «О порядке управления средствами Резервного фонда» признано утратившим силу.</w:t>
            </w:r>
          </w:p>
        </w:tc>
      </w:tr>
      <w:tr w:rsidR="00210FC7" w:rsidRPr="00C578B2" w:rsidTr="003D0449">
        <w:trPr>
          <w:trHeight w:val="30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1.2.20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Несоблюдение </w:t>
            </w:r>
            <w:proofErr w:type="gramStart"/>
            <w:r w:rsidRPr="00C578B2">
              <w:rPr>
                <w:color w:val="000000"/>
                <w:sz w:val="24"/>
                <w:szCs w:val="24"/>
              </w:rPr>
              <w:t>требований порядка размещения средств Резервного фонда</w:t>
            </w:r>
            <w:proofErr w:type="gramEnd"/>
            <w:r w:rsidRPr="00C578B2">
              <w:rPr>
                <w:color w:val="000000"/>
                <w:sz w:val="24"/>
                <w:szCs w:val="24"/>
              </w:rPr>
              <w:t xml:space="preserve"> и Фонда национального благосостояния, за исключением передачи средств Фонда национального благосостояния в доверительное управление специализированным финансовым организациям</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3 и 4 статьи 96</w:t>
            </w:r>
            <w:r w:rsidRPr="00C578B2">
              <w:rPr>
                <w:color w:val="000000"/>
                <w:sz w:val="24"/>
                <w:szCs w:val="24"/>
                <w:vertAlign w:val="superscript"/>
              </w:rPr>
              <w:t>11</w:t>
            </w:r>
            <w:r w:rsidRPr="00C578B2">
              <w:rPr>
                <w:color w:val="000000"/>
                <w:sz w:val="24"/>
                <w:szCs w:val="24"/>
              </w:rPr>
              <w:t xml:space="preserve"> Бюджетного кодекса Российской Федерации</w:t>
            </w:r>
          </w:p>
          <w:p w:rsidR="00210FC7" w:rsidRPr="00C578B2" w:rsidRDefault="00FF7BA2" w:rsidP="00FF7BA2">
            <w:pPr>
              <w:pStyle w:val="a4"/>
              <w:shd w:val="clear" w:color="auto" w:fill="auto"/>
              <w:spacing w:line="274" w:lineRule="exact"/>
              <w:ind w:left="142" w:right="142"/>
              <w:rPr>
                <w:sz w:val="24"/>
                <w:szCs w:val="24"/>
              </w:rPr>
            </w:pPr>
            <w:proofErr w:type="gramStart"/>
            <w:r>
              <w:rPr>
                <w:color w:val="000000"/>
                <w:sz w:val="24"/>
                <w:szCs w:val="24"/>
              </w:rPr>
              <w:t>П</w:t>
            </w:r>
            <w:r w:rsidR="00210FC7" w:rsidRPr="00C578B2">
              <w:rPr>
                <w:color w:val="000000"/>
                <w:sz w:val="24"/>
                <w:szCs w:val="24"/>
              </w:rPr>
              <w:t>ункт 1 статьи 4, статья 6.2 Федерального закона от 13 октября 2008 г.</w:t>
            </w:r>
            <w:r w:rsidR="009B5138">
              <w:rPr>
                <w:color w:val="000000"/>
                <w:sz w:val="24"/>
                <w:szCs w:val="24"/>
              </w:rPr>
              <w:t xml:space="preserve"> № </w:t>
            </w:r>
            <w:r w:rsidR="00210FC7" w:rsidRPr="00C578B2">
              <w:rPr>
                <w:color w:val="000000"/>
                <w:sz w:val="24"/>
                <w:szCs w:val="24"/>
              </w:rPr>
              <w:t xml:space="preserve">173-ФЗ «О дополнительных мерах по поддержке финансовой системы Российской Федерации» </w:t>
            </w:r>
            <w:r>
              <w:rPr>
                <w:color w:val="000000"/>
                <w:sz w:val="24"/>
                <w:szCs w:val="24"/>
              </w:rPr>
              <w:t>П</w:t>
            </w:r>
            <w:r w:rsidR="00210FC7" w:rsidRPr="00C578B2">
              <w:rPr>
                <w:color w:val="000000"/>
                <w:sz w:val="24"/>
                <w:szCs w:val="24"/>
              </w:rPr>
              <w:t>остановление Правительства Российской Федерации от 29 декабря 2007 г.</w:t>
            </w:r>
            <w:r w:rsidR="009B5138">
              <w:rPr>
                <w:color w:val="000000"/>
                <w:sz w:val="24"/>
                <w:szCs w:val="24"/>
              </w:rPr>
              <w:t xml:space="preserve"> № </w:t>
            </w:r>
            <w:r w:rsidR="00210FC7" w:rsidRPr="00C578B2">
              <w:rPr>
                <w:color w:val="000000"/>
                <w:sz w:val="24"/>
                <w:szCs w:val="24"/>
              </w:rPr>
              <w:t xml:space="preserve">955 «О порядке управления средствами Резервного фонда» </w:t>
            </w:r>
            <w:r>
              <w:rPr>
                <w:color w:val="000000"/>
                <w:sz w:val="24"/>
                <w:szCs w:val="24"/>
              </w:rPr>
              <w:t>П</w:t>
            </w:r>
            <w:r w:rsidR="00210FC7" w:rsidRPr="00C578B2">
              <w:rPr>
                <w:color w:val="000000"/>
                <w:sz w:val="24"/>
                <w:szCs w:val="24"/>
              </w:rPr>
              <w:t>остановление Правительства Российской Федерации от 19 декабря 2008 г.</w:t>
            </w:r>
            <w:r w:rsidR="009B5138">
              <w:rPr>
                <w:color w:val="000000"/>
                <w:sz w:val="24"/>
                <w:szCs w:val="24"/>
              </w:rPr>
              <w:t xml:space="preserve"> № </w:t>
            </w:r>
            <w:r w:rsidR="00210FC7" w:rsidRPr="00C578B2">
              <w:rPr>
                <w:color w:val="000000"/>
                <w:sz w:val="24"/>
                <w:szCs w:val="24"/>
              </w:rPr>
              <w:t>18 «О порядке управления средствами Фонда национального благосостояния»</w:t>
            </w:r>
            <w:proofErr w:type="gramEnd"/>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8C05F1" w:rsidRDefault="008C05F1" w:rsidP="00ED47A1">
            <w:pPr>
              <w:ind w:left="142" w:right="141"/>
              <w:jc w:val="both"/>
              <w:rPr>
                <w:rFonts w:ascii="Times New Roman" w:hAnsi="Times New Roman" w:cs="Times New Roman"/>
                <w:color w:val="auto"/>
              </w:rPr>
            </w:pPr>
            <w:r w:rsidRPr="008C05F1">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8C05F1" w:rsidRDefault="008C05F1" w:rsidP="00ED47A1">
            <w:pPr>
              <w:ind w:left="142" w:right="141"/>
              <w:jc w:val="both"/>
              <w:rPr>
                <w:rFonts w:ascii="Times New Roman" w:hAnsi="Times New Roman" w:cs="Times New Roman"/>
                <w:color w:val="auto"/>
              </w:rPr>
            </w:pPr>
          </w:p>
          <w:p w:rsidR="00210FC7" w:rsidRPr="00C578B2" w:rsidRDefault="00712B33" w:rsidP="00ED47A1">
            <w:pPr>
              <w:ind w:left="142" w:right="141"/>
              <w:jc w:val="both"/>
              <w:rPr>
                <w:rFonts w:ascii="Times New Roman" w:hAnsi="Times New Roman" w:cs="Times New Roman"/>
                <w:color w:val="auto"/>
              </w:rPr>
            </w:pPr>
            <w:r w:rsidRPr="008D11AB">
              <w:rPr>
                <w:rFonts w:ascii="Times New Roman" w:hAnsi="Times New Roman" w:cs="Times New Roman"/>
                <w:color w:val="auto"/>
              </w:rPr>
              <w:t xml:space="preserve">С </w:t>
            </w:r>
            <w:r w:rsidR="00810309">
              <w:rPr>
                <w:rFonts w:ascii="Times New Roman" w:hAnsi="Times New Roman" w:cs="Times New Roman"/>
                <w:color w:val="auto"/>
              </w:rPr>
              <w:t xml:space="preserve">1 февраля </w:t>
            </w:r>
            <w:r w:rsidR="00810309" w:rsidRPr="008D11AB">
              <w:rPr>
                <w:rFonts w:ascii="Times New Roman" w:hAnsi="Times New Roman" w:cs="Times New Roman"/>
                <w:color w:val="auto"/>
              </w:rPr>
              <w:t>2018</w:t>
            </w:r>
            <w:r w:rsidR="008705CA">
              <w:rPr>
                <w:rFonts w:ascii="Times New Roman" w:hAnsi="Times New Roman" w:cs="Times New Roman"/>
                <w:color w:val="auto"/>
              </w:rPr>
              <w:t xml:space="preserve"> </w:t>
            </w:r>
            <w:r w:rsidR="00810309" w:rsidRPr="008D11AB">
              <w:rPr>
                <w:rFonts w:ascii="Times New Roman" w:hAnsi="Times New Roman" w:cs="Times New Roman"/>
                <w:color w:val="auto"/>
              </w:rPr>
              <w:t xml:space="preserve">г. </w:t>
            </w:r>
            <w:r w:rsidRPr="00737F91">
              <w:rPr>
                <w:rFonts w:ascii="Times New Roman" w:hAnsi="Times New Roman" w:cs="Times New Roman"/>
                <w:color w:val="auto"/>
              </w:rPr>
              <w:t>постановление Правительства Российской Федерации от 29 декабря 2007 г.</w:t>
            </w:r>
            <w:r w:rsidR="009B5138">
              <w:rPr>
                <w:rFonts w:ascii="Times New Roman" w:hAnsi="Times New Roman" w:cs="Times New Roman"/>
                <w:color w:val="auto"/>
              </w:rPr>
              <w:t xml:space="preserve"> № </w:t>
            </w:r>
            <w:r w:rsidRPr="00737F91">
              <w:rPr>
                <w:rFonts w:ascii="Times New Roman" w:hAnsi="Times New Roman" w:cs="Times New Roman"/>
                <w:color w:val="auto"/>
              </w:rPr>
              <w:t>955 «О порядке управления средствами Резервного фонда» признано утратившим силу.</w:t>
            </w:r>
          </w:p>
        </w:tc>
      </w:tr>
      <w:tr w:rsidR="00210FC7" w:rsidRPr="00C578B2" w:rsidTr="003D0449">
        <w:trPr>
          <w:trHeight w:val="282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1.2.21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Нарушение </w:t>
            </w:r>
            <w:proofErr w:type="gramStart"/>
            <w:r w:rsidRPr="00C578B2">
              <w:rPr>
                <w:color w:val="000000"/>
                <w:sz w:val="24"/>
                <w:szCs w:val="24"/>
              </w:rPr>
              <w:t>порядка размещения средств Фонда национального благосостояния</w:t>
            </w:r>
            <w:proofErr w:type="gramEnd"/>
            <w:r w:rsidRPr="00C578B2">
              <w:rPr>
                <w:color w:val="000000"/>
                <w:sz w:val="24"/>
                <w:szCs w:val="24"/>
              </w:rPr>
              <w:t xml:space="preserve"> в ценные бумаги российских эмитентов, связанных с реализацией самоокупаемых инфраструктурных проектов</w:t>
            </w:r>
          </w:p>
        </w:tc>
        <w:tc>
          <w:tcPr>
            <w:tcW w:w="3119" w:type="dxa"/>
          </w:tcPr>
          <w:p w:rsidR="00FF7BA2"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Пункт 1 постановления Правительства Российской Федерации от 5 ноября 2013 г.</w:t>
            </w:r>
            <w:r w:rsidR="009B5138">
              <w:rPr>
                <w:color w:val="000000"/>
                <w:sz w:val="24"/>
                <w:szCs w:val="24"/>
              </w:rPr>
              <w:t xml:space="preserve"> № </w:t>
            </w:r>
            <w:r w:rsidRPr="00C578B2">
              <w:rPr>
                <w:color w:val="000000"/>
                <w:sz w:val="24"/>
                <w:szCs w:val="24"/>
              </w:rPr>
              <w:t>990 «О порядке размещения средств Фонда национального благосостояния в ценные бумаги российских эмитентов, связанные с реализацией самоокупаемых инфраструктурных проектов»</w:t>
            </w:r>
          </w:p>
          <w:p w:rsidR="00210FC7" w:rsidRPr="00C578B2" w:rsidRDefault="00FF7BA2" w:rsidP="00ED47A1">
            <w:pPr>
              <w:pStyle w:val="a4"/>
              <w:shd w:val="clear" w:color="auto" w:fill="auto"/>
              <w:spacing w:line="274" w:lineRule="exact"/>
              <w:ind w:left="142" w:right="142"/>
              <w:rPr>
                <w:sz w:val="24"/>
                <w:szCs w:val="24"/>
              </w:rPr>
            </w:pPr>
            <w:r>
              <w:rPr>
                <w:color w:val="000000"/>
                <w:sz w:val="24"/>
                <w:szCs w:val="24"/>
              </w:rPr>
              <w:t>Р</w:t>
            </w:r>
            <w:r w:rsidR="00210FC7" w:rsidRPr="00C578B2">
              <w:rPr>
                <w:color w:val="000000"/>
                <w:sz w:val="24"/>
                <w:szCs w:val="24"/>
              </w:rPr>
              <w:t>аспоряжение Правительства Российской Федерации от</w:t>
            </w:r>
            <w:r w:rsidR="00A54EC7">
              <w:rPr>
                <w:color w:val="000000"/>
                <w:sz w:val="24"/>
                <w:szCs w:val="24"/>
              </w:rPr>
              <w:t xml:space="preserve"> </w:t>
            </w:r>
            <w:r w:rsidR="00210FC7" w:rsidRPr="00C578B2">
              <w:rPr>
                <w:color w:val="000000"/>
                <w:sz w:val="24"/>
                <w:szCs w:val="24"/>
              </w:rPr>
              <w:t>5 ноября 2013 г.</w:t>
            </w:r>
            <w:r w:rsidR="009B5138">
              <w:rPr>
                <w:color w:val="000000"/>
                <w:sz w:val="24"/>
                <w:szCs w:val="24"/>
              </w:rPr>
              <w:t xml:space="preserve"> № </w:t>
            </w:r>
            <w:r w:rsidR="00210FC7" w:rsidRPr="00C578B2">
              <w:rPr>
                <w:color w:val="000000"/>
                <w:sz w:val="24"/>
                <w:szCs w:val="24"/>
              </w:rPr>
              <w:t>2044-р</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8C05F1" w:rsidP="00ED47A1">
            <w:pPr>
              <w:ind w:left="142" w:right="141"/>
              <w:jc w:val="both"/>
              <w:rPr>
                <w:rFonts w:ascii="Times New Roman" w:hAnsi="Times New Roman" w:cs="Times New Roman"/>
                <w:color w:val="auto"/>
              </w:rPr>
            </w:pPr>
            <w:r w:rsidRPr="008C05F1">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93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1.2.22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Несоблюдение </w:t>
            </w:r>
            <w:proofErr w:type="gramStart"/>
            <w:r w:rsidRPr="00C578B2">
              <w:rPr>
                <w:color w:val="000000"/>
                <w:sz w:val="24"/>
                <w:szCs w:val="24"/>
              </w:rPr>
              <w:t>требований передачи средств Фонда национального благосостояния</w:t>
            </w:r>
            <w:proofErr w:type="gramEnd"/>
            <w:r w:rsidRPr="00C578B2">
              <w:rPr>
                <w:color w:val="000000"/>
                <w:sz w:val="24"/>
                <w:szCs w:val="24"/>
              </w:rPr>
              <w:t xml:space="preserve"> в доверительное управление специализированным финансовым организациям</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Пункт 4</w:t>
            </w:r>
            <w:r w:rsidRPr="00C578B2">
              <w:rPr>
                <w:color w:val="000000"/>
                <w:sz w:val="24"/>
                <w:szCs w:val="24"/>
                <w:vertAlign w:val="superscript"/>
              </w:rPr>
              <w:t>1</w:t>
            </w:r>
            <w:r w:rsidRPr="00C578B2">
              <w:rPr>
                <w:color w:val="000000"/>
                <w:sz w:val="24"/>
                <w:szCs w:val="24"/>
              </w:rPr>
              <w:t xml:space="preserve"> статьи 96</w:t>
            </w:r>
            <w:r w:rsidRPr="00C578B2">
              <w:rPr>
                <w:color w:val="000000"/>
                <w:sz w:val="24"/>
                <w:szCs w:val="24"/>
                <w:vertAlign w:val="superscript"/>
              </w:rPr>
              <w:t>11</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8C05F1" w:rsidP="00ED47A1">
            <w:pPr>
              <w:ind w:left="142" w:right="141"/>
              <w:jc w:val="both"/>
              <w:rPr>
                <w:rFonts w:ascii="Times New Roman" w:hAnsi="Times New Roman" w:cs="Times New Roman"/>
                <w:color w:val="auto"/>
              </w:rPr>
            </w:pPr>
            <w:r w:rsidRPr="008C05F1">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338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1.2.23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правил проведения расчетов и перечислений сре</w:t>
            </w:r>
            <w:proofErr w:type="gramStart"/>
            <w:r w:rsidRPr="00C578B2">
              <w:rPr>
                <w:color w:val="000000"/>
                <w:sz w:val="24"/>
                <w:szCs w:val="24"/>
              </w:rPr>
              <w:t>дств в св</w:t>
            </w:r>
            <w:proofErr w:type="gramEnd"/>
            <w:r w:rsidRPr="00C578B2">
              <w:rPr>
                <w:color w:val="000000"/>
                <w:sz w:val="24"/>
                <w:szCs w:val="24"/>
              </w:rPr>
              <w:t>язи с формированием и использованием дополнительных нефтегазовых доходов федерального бюджета, средств Резервного фонда и Фонда национального благосостояния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13 Правил проведения расчетов и перечисления сре</w:t>
            </w:r>
            <w:proofErr w:type="gramStart"/>
            <w:r w:rsidRPr="00C578B2">
              <w:rPr>
                <w:color w:val="000000"/>
                <w:sz w:val="24"/>
                <w:szCs w:val="24"/>
              </w:rPr>
              <w:t>дств в св</w:t>
            </w:r>
            <w:proofErr w:type="gramEnd"/>
            <w:r w:rsidRPr="00C578B2">
              <w:rPr>
                <w:color w:val="000000"/>
                <w:sz w:val="24"/>
                <w:szCs w:val="24"/>
              </w:rPr>
              <w:t>язи с формированием и использованием дополнительных нефтегазовых доходов федерального бюджета, средств Резервного фонда и Фонда национального благосостояния, а также о признании утратившими силу отдельных актов Правительства Российской Федерации, утвержденных постановлением Правительства Российской Федерации от 14 августа 2013 г.</w:t>
            </w:r>
            <w:r w:rsidR="009B5138">
              <w:rPr>
                <w:color w:val="000000"/>
                <w:sz w:val="24"/>
                <w:szCs w:val="24"/>
              </w:rPr>
              <w:t xml:space="preserve"> № </w:t>
            </w:r>
            <w:r w:rsidRPr="00C578B2">
              <w:rPr>
                <w:color w:val="000000"/>
                <w:sz w:val="24"/>
                <w:szCs w:val="24"/>
              </w:rPr>
              <w:t>699</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11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1.2.24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по использованию бюджетных ассигнований резервного фонда Президента Российской Федерации (за исключением нарушений по п. 1.2.25)</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Пункты 2-4 статьи 82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258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1.2.25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Использование бюджетных ассигнований резервного фонда Президента Российской Федерации на цели, не соответствующие целям их предоставления</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Пункты 2-4 статьи 82 Бюджетного кодекса Российской Федерации</w:t>
            </w:r>
          </w:p>
        </w:tc>
        <w:tc>
          <w:tcPr>
            <w:tcW w:w="1701" w:type="dxa"/>
          </w:tcPr>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317"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15.14.</w:t>
            </w:r>
            <w:r w:rsidR="009B5138">
              <w:rPr>
                <w:color w:val="000000"/>
                <w:sz w:val="24"/>
                <w:szCs w:val="24"/>
              </w:rPr>
              <w:t xml:space="preserve"> </w:t>
            </w:r>
            <w:r w:rsidRPr="00C578B2">
              <w:rPr>
                <w:color w:val="000000"/>
                <w:sz w:val="24"/>
                <w:szCs w:val="24"/>
              </w:rPr>
              <w:t>Кодекса Российской Федерации об административных правонарушениях</w:t>
            </w:r>
          </w:p>
          <w:p w:rsidR="00210FC7" w:rsidRDefault="00210FC7" w:rsidP="00ED47A1">
            <w:pPr>
              <w:pStyle w:val="a4"/>
              <w:shd w:val="clear" w:color="auto" w:fill="auto"/>
              <w:ind w:left="142" w:right="141"/>
              <w:rPr>
                <w:color w:val="000000"/>
                <w:sz w:val="24"/>
                <w:szCs w:val="24"/>
              </w:rPr>
            </w:pPr>
            <w:r w:rsidRPr="00C578B2">
              <w:rPr>
                <w:color w:val="000000"/>
                <w:sz w:val="24"/>
                <w:szCs w:val="24"/>
              </w:rPr>
              <w:t>Статья 285.1 Уголовного кодекса Российской Федерации</w:t>
            </w:r>
          </w:p>
          <w:p w:rsidR="00197C1C" w:rsidRPr="00527037" w:rsidRDefault="006D4EE1" w:rsidP="00197C1C">
            <w:pPr>
              <w:pStyle w:val="a4"/>
              <w:shd w:val="clear" w:color="auto" w:fill="auto"/>
              <w:spacing w:line="274" w:lineRule="exact"/>
              <w:ind w:left="142" w:right="141"/>
              <w:rPr>
                <w:color w:val="0070C0"/>
                <w:sz w:val="24"/>
                <w:szCs w:val="24"/>
              </w:rPr>
            </w:pPr>
            <w:r>
              <w:rPr>
                <w:color w:val="0070C0"/>
                <w:sz w:val="24"/>
                <w:szCs w:val="24"/>
              </w:rPr>
              <w:t>Пункт 2 статьи 306</w:t>
            </w:r>
            <w:r w:rsidR="00197C1C" w:rsidRPr="006D4EE1">
              <w:rPr>
                <w:color w:val="0070C0"/>
                <w:sz w:val="24"/>
                <w:szCs w:val="24"/>
                <w:vertAlign w:val="superscript"/>
              </w:rPr>
              <w:t>2</w:t>
            </w:r>
            <w:r w:rsidR="00197C1C" w:rsidRPr="00527037">
              <w:rPr>
                <w:color w:val="0070C0"/>
                <w:sz w:val="24"/>
                <w:szCs w:val="24"/>
              </w:rPr>
              <w:t>, статья 306</w:t>
            </w:r>
            <w:r w:rsidR="00197C1C" w:rsidRPr="000E1C77">
              <w:rPr>
                <w:color w:val="0070C0"/>
                <w:sz w:val="24"/>
                <w:szCs w:val="24"/>
                <w:vertAlign w:val="superscript"/>
              </w:rPr>
              <w:t>4</w:t>
            </w:r>
            <w:r w:rsidR="00197C1C" w:rsidRPr="00527037">
              <w:rPr>
                <w:color w:val="0070C0"/>
                <w:sz w:val="24"/>
                <w:szCs w:val="24"/>
              </w:rPr>
              <w:t xml:space="preserve"> Бюджетного кодекса Российской Федерации</w:t>
            </w:r>
          </w:p>
          <w:p w:rsidR="00197C1C" w:rsidRPr="00C578B2" w:rsidRDefault="00197C1C" w:rsidP="00ED47A1">
            <w:pPr>
              <w:pStyle w:val="a4"/>
              <w:shd w:val="clear" w:color="auto" w:fill="auto"/>
              <w:ind w:left="142" w:right="141"/>
              <w:rPr>
                <w:sz w:val="24"/>
                <w:szCs w:val="24"/>
              </w:rPr>
            </w:pPr>
          </w:p>
        </w:tc>
        <w:tc>
          <w:tcPr>
            <w:tcW w:w="8788" w:type="dxa"/>
          </w:tcPr>
          <w:p w:rsidR="00210FC7" w:rsidRPr="00C578B2" w:rsidRDefault="00210FC7" w:rsidP="00ED47A1">
            <w:pPr>
              <w:pStyle w:val="a4"/>
              <w:shd w:val="clear" w:color="auto" w:fill="auto"/>
              <w:spacing w:line="220" w:lineRule="exact"/>
              <w:ind w:left="142" w:right="141"/>
              <w:jc w:val="both"/>
              <w:rPr>
                <w:color w:val="000000"/>
                <w:sz w:val="24"/>
                <w:szCs w:val="24"/>
              </w:rPr>
            </w:pPr>
          </w:p>
        </w:tc>
      </w:tr>
      <w:tr w:rsidR="00210FC7" w:rsidRPr="00C578B2" w:rsidTr="003D0449">
        <w:trPr>
          <w:trHeight w:val="286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1.2.26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Несоблюдение </w:t>
            </w:r>
            <w:proofErr w:type="gramStart"/>
            <w:r w:rsidRPr="00C578B2">
              <w:rPr>
                <w:color w:val="000000"/>
                <w:sz w:val="24"/>
                <w:szCs w:val="24"/>
              </w:rPr>
              <w:t>Порядка использования бюджетных ассигнований резервных фондов исполнительных органов государственной</w:t>
            </w:r>
            <w:proofErr w:type="gramEnd"/>
            <w:r w:rsidRPr="00C578B2">
              <w:rPr>
                <w:color w:val="000000"/>
                <w:sz w:val="24"/>
                <w:szCs w:val="24"/>
              </w:rPr>
              <w:t xml:space="preserve"> власти (местных администраций) (за исключением нарушений по п. 1.2.27)</w:t>
            </w:r>
          </w:p>
        </w:tc>
        <w:tc>
          <w:tcPr>
            <w:tcW w:w="3119" w:type="dxa"/>
          </w:tcPr>
          <w:p w:rsidR="00210FC7" w:rsidRPr="00C578B2" w:rsidRDefault="00210FC7" w:rsidP="00FF7BA2">
            <w:pPr>
              <w:pStyle w:val="a4"/>
              <w:shd w:val="clear" w:color="auto" w:fill="auto"/>
              <w:spacing w:line="274" w:lineRule="exact"/>
              <w:ind w:left="142" w:right="142"/>
              <w:rPr>
                <w:sz w:val="24"/>
                <w:szCs w:val="24"/>
              </w:rPr>
            </w:pPr>
            <w:r w:rsidRPr="00C578B2">
              <w:rPr>
                <w:color w:val="000000"/>
                <w:sz w:val="24"/>
                <w:szCs w:val="24"/>
              </w:rPr>
              <w:t xml:space="preserve">Пункт 4, 6 статьи 81 Бюджетного кодекса Российской Федерации </w:t>
            </w:r>
            <w:r w:rsidR="00FF7BA2">
              <w:rPr>
                <w:color w:val="000000"/>
                <w:sz w:val="24"/>
                <w:szCs w:val="24"/>
              </w:rPr>
              <w:t>П</w:t>
            </w:r>
            <w:r w:rsidRPr="00C578B2">
              <w:rPr>
                <w:color w:val="000000"/>
                <w:sz w:val="24"/>
                <w:szCs w:val="24"/>
              </w:rPr>
              <w:t>ункт 3, 4 Положения о порядке расходования средств резервного фонда Правительства Российской Федерации, утвержденного постановлением Правительства Российской Федерации от 8 июля 1997 г.</w:t>
            </w:r>
            <w:r w:rsidR="009B5138">
              <w:rPr>
                <w:color w:val="000000"/>
                <w:sz w:val="24"/>
                <w:szCs w:val="24"/>
              </w:rPr>
              <w:t xml:space="preserve"> № </w:t>
            </w:r>
            <w:r w:rsidRPr="00C578B2">
              <w:rPr>
                <w:color w:val="000000"/>
                <w:sz w:val="24"/>
                <w:szCs w:val="24"/>
              </w:rPr>
              <w:t>838</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278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1.2.27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Использование бюджетных ассигнований резервных фондов исполнительных органов государственной власти (местных администраций) на цели, не соответствующие целям их предоставления</w:t>
            </w:r>
          </w:p>
        </w:tc>
        <w:tc>
          <w:tcPr>
            <w:tcW w:w="3119" w:type="dxa"/>
          </w:tcPr>
          <w:p w:rsidR="00210FC7" w:rsidRPr="00C578B2" w:rsidRDefault="00210FC7" w:rsidP="00FF7BA2">
            <w:pPr>
              <w:pStyle w:val="a4"/>
              <w:shd w:val="clear" w:color="auto" w:fill="auto"/>
              <w:spacing w:line="274" w:lineRule="exact"/>
              <w:ind w:left="142" w:right="142"/>
              <w:rPr>
                <w:sz w:val="24"/>
                <w:szCs w:val="24"/>
              </w:rPr>
            </w:pPr>
            <w:r w:rsidRPr="00C578B2">
              <w:rPr>
                <w:color w:val="000000"/>
                <w:sz w:val="24"/>
                <w:szCs w:val="24"/>
              </w:rPr>
              <w:t xml:space="preserve">Пункт 4, 6 статьи 81 Бюджетного кодекса Российской Федерации </w:t>
            </w:r>
            <w:r w:rsidR="00FF7BA2">
              <w:rPr>
                <w:color w:val="000000"/>
                <w:sz w:val="24"/>
                <w:szCs w:val="24"/>
              </w:rPr>
              <w:t>П</w:t>
            </w:r>
            <w:r w:rsidRPr="00C578B2">
              <w:rPr>
                <w:color w:val="000000"/>
                <w:sz w:val="24"/>
                <w:szCs w:val="24"/>
              </w:rPr>
              <w:t>ункт 3, 4 Положения о порядке расходования средств резервного фонда Правительства Российской Федерации, утвержденного постановлением Правительства Российской Федерации от 8 июля 1997 г.</w:t>
            </w:r>
            <w:r w:rsidR="009B5138">
              <w:rPr>
                <w:color w:val="000000"/>
                <w:sz w:val="24"/>
                <w:szCs w:val="24"/>
              </w:rPr>
              <w:t xml:space="preserve"> № </w:t>
            </w:r>
            <w:r w:rsidRPr="00C578B2">
              <w:rPr>
                <w:color w:val="000000"/>
                <w:sz w:val="24"/>
                <w:szCs w:val="24"/>
              </w:rPr>
              <w:t>838</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9B5138" w:rsidP="00ED47A1">
            <w:pPr>
              <w:pStyle w:val="a4"/>
              <w:shd w:val="clear" w:color="auto" w:fill="auto"/>
              <w:spacing w:line="274" w:lineRule="exact"/>
              <w:ind w:left="142" w:right="141"/>
              <w:rPr>
                <w:sz w:val="24"/>
                <w:szCs w:val="24"/>
              </w:rPr>
            </w:pPr>
            <w:r>
              <w:rPr>
                <w:color w:val="000000"/>
                <w:sz w:val="24"/>
                <w:szCs w:val="24"/>
              </w:rPr>
              <w:t>15.14. Кодекса</w:t>
            </w:r>
            <w:r w:rsidR="00210FC7" w:rsidRPr="00C578B2">
              <w:rPr>
                <w:color w:val="000000"/>
                <w:sz w:val="24"/>
                <w:szCs w:val="24"/>
              </w:rPr>
              <w:t xml:space="preserve"> Российской Федерации об административных правонарушениях</w:t>
            </w:r>
          </w:p>
          <w:p w:rsidR="00210FC7" w:rsidRDefault="00210FC7" w:rsidP="00ED47A1">
            <w:pPr>
              <w:pStyle w:val="a4"/>
              <w:shd w:val="clear" w:color="auto" w:fill="auto"/>
              <w:ind w:left="142" w:right="141"/>
              <w:rPr>
                <w:color w:val="000000"/>
                <w:sz w:val="24"/>
                <w:szCs w:val="24"/>
              </w:rPr>
            </w:pPr>
            <w:r w:rsidRPr="00C578B2">
              <w:rPr>
                <w:color w:val="000000"/>
                <w:sz w:val="24"/>
                <w:szCs w:val="24"/>
              </w:rPr>
              <w:t>Статья 285.1 Уголовного кодекса Российской Федерации</w:t>
            </w:r>
          </w:p>
          <w:p w:rsidR="00197C1C" w:rsidRPr="00527037" w:rsidRDefault="00197C1C" w:rsidP="00197C1C">
            <w:pPr>
              <w:pStyle w:val="a4"/>
              <w:shd w:val="clear" w:color="auto" w:fill="auto"/>
              <w:spacing w:line="274" w:lineRule="exact"/>
              <w:ind w:left="142" w:right="141"/>
              <w:rPr>
                <w:color w:val="0070C0"/>
                <w:sz w:val="24"/>
                <w:szCs w:val="24"/>
              </w:rPr>
            </w:pPr>
            <w:r w:rsidRPr="00527037">
              <w:rPr>
                <w:color w:val="0070C0"/>
                <w:sz w:val="24"/>
                <w:szCs w:val="24"/>
              </w:rPr>
              <w:t>П</w:t>
            </w:r>
            <w:r w:rsidR="006D4EE1">
              <w:rPr>
                <w:color w:val="0070C0"/>
                <w:sz w:val="24"/>
                <w:szCs w:val="24"/>
              </w:rPr>
              <w:t>ункт 2 статьи 306</w:t>
            </w:r>
            <w:r w:rsidR="000E1C77" w:rsidRPr="006D4EE1">
              <w:rPr>
                <w:color w:val="0070C0"/>
                <w:sz w:val="24"/>
                <w:szCs w:val="24"/>
                <w:vertAlign w:val="superscript"/>
              </w:rPr>
              <w:t>2</w:t>
            </w:r>
            <w:r w:rsidR="000E1C77">
              <w:rPr>
                <w:color w:val="0070C0"/>
                <w:sz w:val="24"/>
                <w:szCs w:val="24"/>
              </w:rPr>
              <w:t>, статья 306</w:t>
            </w:r>
            <w:r w:rsidRPr="000E1C77">
              <w:rPr>
                <w:color w:val="0070C0"/>
                <w:sz w:val="24"/>
                <w:szCs w:val="24"/>
                <w:vertAlign w:val="superscript"/>
              </w:rPr>
              <w:t>4</w:t>
            </w:r>
            <w:r w:rsidRPr="00527037">
              <w:rPr>
                <w:color w:val="0070C0"/>
                <w:sz w:val="24"/>
                <w:szCs w:val="24"/>
              </w:rPr>
              <w:t xml:space="preserve"> Бюджетного кодекса Российской Федерации</w:t>
            </w:r>
          </w:p>
          <w:p w:rsidR="00197C1C" w:rsidRPr="00C578B2" w:rsidRDefault="00197C1C" w:rsidP="00ED47A1">
            <w:pPr>
              <w:pStyle w:val="a4"/>
              <w:shd w:val="clear" w:color="auto" w:fill="auto"/>
              <w:ind w:left="142" w:right="141"/>
              <w:rPr>
                <w:sz w:val="24"/>
                <w:szCs w:val="24"/>
              </w:rPr>
            </w:pPr>
          </w:p>
        </w:tc>
        <w:tc>
          <w:tcPr>
            <w:tcW w:w="8788" w:type="dxa"/>
          </w:tcPr>
          <w:p w:rsidR="00210FC7" w:rsidRPr="00C578B2" w:rsidRDefault="00210FC7" w:rsidP="00ED47A1">
            <w:pPr>
              <w:pStyle w:val="a4"/>
              <w:shd w:val="clear" w:color="auto" w:fill="auto"/>
              <w:spacing w:line="220" w:lineRule="exact"/>
              <w:ind w:left="142" w:right="141"/>
              <w:jc w:val="both"/>
              <w:rPr>
                <w:color w:val="000000"/>
                <w:sz w:val="24"/>
                <w:szCs w:val="24"/>
              </w:rPr>
            </w:pPr>
          </w:p>
        </w:tc>
      </w:tr>
      <w:tr w:rsidR="00210FC7" w:rsidRPr="00C578B2" w:rsidTr="003D0449">
        <w:trPr>
          <w:trHeight w:val="3579"/>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1.2.28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Нарушения при использовании бюджетных ассигнований резервного фонда Правительства Российской Федерации на финансовое обеспечение мероприятий по предупреждению и ликвидации чрезвычайных ситуаций и последствий стихийных бедствий (за исключением нарушений по п. 1.2.29)</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4, 6 статьи 81 Бюджетного кодекса Российской Федерации Пункты 2-6, 9, 10, 13, 15 Правил выделения бюджетных ассигнований из Резервного фонда Правительства Российской Федерации по предупреждению и ликвидации чрезвычайных ситуаций и последствий стихийных бедствий, утвержденных постановлением Правительства Российской Федерации от 15 февраля 2014 г.</w:t>
            </w:r>
            <w:r w:rsidR="009B5138">
              <w:rPr>
                <w:color w:val="000000"/>
                <w:sz w:val="24"/>
                <w:szCs w:val="24"/>
              </w:rPr>
              <w:t xml:space="preserve"> № </w:t>
            </w:r>
            <w:r w:rsidRPr="00C578B2">
              <w:rPr>
                <w:color w:val="000000"/>
                <w:sz w:val="24"/>
                <w:szCs w:val="24"/>
              </w:rPr>
              <w:t>110</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365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1.2.29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Использование бюджетных ассигнований резервного фонда Правительства Российской Федерации на финансовое обеспечение мероприятий по предупреждению и ликвидации чрезвычайных ситуаций и последствий стихийных бедствий на цели, не соответствующие целям их предоставления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4, 6 статьи 81 Бюджетного кодекса Российской Федерации Пункты 2-6, 9, 10, 13, 15 Правил выделения бюджетных ассигнований из Резервного фонда Правительства Российской Федерации по предупреждению и ликвидации чрезвычайных ситуаций и последствий стихийных бедствий, утвержденных постановлением Правительства Российской Федерации от 15 февраля 2014 г.</w:t>
            </w:r>
            <w:r w:rsidR="009B5138">
              <w:rPr>
                <w:color w:val="000000"/>
                <w:sz w:val="24"/>
                <w:szCs w:val="24"/>
              </w:rPr>
              <w:t xml:space="preserve"> № </w:t>
            </w:r>
            <w:r w:rsidRPr="00C578B2">
              <w:rPr>
                <w:color w:val="000000"/>
                <w:sz w:val="24"/>
                <w:szCs w:val="24"/>
              </w:rPr>
              <w:t>110</w:t>
            </w:r>
          </w:p>
        </w:tc>
        <w:tc>
          <w:tcPr>
            <w:tcW w:w="1701" w:type="dxa"/>
          </w:tcPr>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кол-во и</w:t>
            </w:r>
          </w:p>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 xml:space="preserve"> тыс.</w:t>
            </w:r>
          </w:p>
          <w:p w:rsidR="00210FC7" w:rsidRPr="00C578B2" w:rsidRDefault="00210FC7" w:rsidP="0099278A">
            <w:pPr>
              <w:pStyle w:val="a4"/>
              <w:shd w:val="clear" w:color="auto" w:fill="auto"/>
              <w:spacing w:line="317"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9B5138" w:rsidP="00ED47A1">
            <w:pPr>
              <w:pStyle w:val="a4"/>
              <w:shd w:val="clear" w:color="auto" w:fill="auto"/>
              <w:spacing w:line="274" w:lineRule="exact"/>
              <w:ind w:left="142" w:right="141"/>
              <w:rPr>
                <w:sz w:val="24"/>
                <w:szCs w:val="24"/>
              </w:rPr>
            </w:pPr>
            <w:r>
              <w:rPr>
                <w:color w:val="000000"/>
                <w:sz w:val="24"/>
                <w:szCs w:val="24"/>
              </w:rPr>
              <w:t>15.14. Кодекса</w:t>
            </w:r>
            <w:r w:rsidR="00210FC7" w:rsidRPr="00C578B2">
              <w:rPr>
                <w:color w:val="000000"/>
                <w:sz w:val="24"/>
                <w:szCs w:val="24"/>
              </w:rPr>
              <w:t xml:space="preserve"> Российской Федерации об административных правонарушениях</w:t>
            </w:r>
          </w:p>
          <w:p w:rsidR="00210FC7" w:rsidRDefault="00210FC7" w:rsidP="00ED47A1">
            <w:pPr>
              <w:pStyle w:val="a4"/>
              <w:shd w:val="clear" w:color="auto" w:fill="auto"/>
              <w:ind w:left="142" w:right="141"/>
              <w:rPr>
                <w:color w:val="000000"/>
                <w:sz w:val="24"/>
                <w:szCs w:val="24"/>
              </w:rPr>
            </w:pPr>
            <w:r w:rsidRPr="00C578B2">
              <w:rPr>
                <w:color w:val="000000"/>
                <w:sz w:val="24"/>
                <w:szCs w:val="24"/>
              </w:rPr>
              <w:t>Статья 285.1 Уголовного кодекса Российской Федерации</w:t>
            </w:r>
          </w:p>
          <w:p w:rsidR="00197C1C" w:rsidRPr="00527037" w:rsidRDefault="006D4EE1" w:rsidP="00197C1C">
            <w:pPr>
              <w:pStyle w:val="a4"/>
              <w:shd w:val="clear" w:color="auto" w:fill="auto"/>
              <w:spacing w:line="274" w:lineRule="exact"/>
              <w:ind w:left="142" w:right="141"/>
              <w:rPr>
                <w:color w:val="0070C0"/>
                <w:sz w:val="24"/>
                <w:szCs w:val="24"/>
              </w:rPr>
            </w:pPr>
            <w:r>
              <w:rPr>
                <w:color w:val="0070C0"/>
                <w:sz w:val="24"/>
                <w:szCs w:val="24"/>
              </w:rPr>
              <w:t>Пункт 2 статьи 306</w:t>
            </w:r>
            <w:r w:rsidR="00197C1C" w:rsidRPr="006D4EE1">
              <w:rPr>
                <w:color w:val="0070C0"/>
                <w:sz w:val="24"/>
                <w:szCs w:val="24"/>
                <w:vertAlign w:val="superscript"/>
              </w:rPr>
              <w:t>2</w:t>
            </w:r>
            <w:r>
              <w:rPr>
                <w:color w:val="0070C0"/>
                <w:sz w:val="24"/>
                <w:szCs w:val="24"/>
              </w:rPr>
              <w:t>, статья 306</w:t>
            </w:r>
            <w:r w:rsidR="00197C1C" w:rsidRPr="006D4EE1">
              <w:rPr>
                <w:color w:val="0070C0"/>
                <w:sz w:val="24"/>
                <w:szCs w:val="24"/>
                <w:vertAlign w:val="superscript"/>
              </w:rPr>
              <w:t>4</w:t>
            </w:r>
            <w:r w:rsidR="00197C1C" w:rsidRPr="00527037">
              <w:rPr>
                <w:color w:val="0070C0"/>
                <w:sz w:val="24"/>
                <w:szCs w:val="24"/>
              </w:rPr>
              <w:t xml:space="preserve"> Бюджетного кодекса Российской Федерации</w:t>
            </w:r>
          </w:p>
          <w:p w:rsidR="00197C1C" w:rsidRPr="00C578B2" w:rsidRDefault="00197C1C" w:rsidP="00ED47A1">
            <w:pPr>
              <w:pStyle w:val="a4"/>
              <w:shd w:val="clear" w:color="auto" w:fill="auto"/>
              <w:ind w:left="142" w:right="141"/>
              <w:rPr>
                <w:sz w:val="24"/>
                <w:szCs w:val="24"/>
              </w:rPr>
            </w:pPr>
          </w:p>
        </w:tc>
        <w:tc>
          <w:tcPr>
            <w:tcW w:w="8788" w:type="dxa"/>
          </w:tcPr>
          <w:p w:rsidR="00210FC7" w:rsidRPr="00C578B2" w:rsidRDefault="00210FC7" w:rsidP="00ED47A1">
            <w:pPr>
              <w:pStyle w:val="a4"/>
              <w:shd w:val="clear" w:color="auto" w:fill="auto"/>
              <w:spacing w:line="220" w:lineRule="exact"/>
              <w:ind w:left="142" w:right="141"/>
              <w:jc w:val="both"/>
              <w:rPr>
                <w:color w:val="000000"/>
                <w:sz w:val="24"/>
                <w:szCs w:val="24"/>
              </w:rPr>
            </w:pPr>
          </w:p>
        </w:tc>
      </w:tr>
      <w:tr w:rsidR="00210FC7" w:rsidRPr="00C578B2" w:rsidTr="003D0449">
        <w:trPr>
          <w:trHeight w:val="1273"/>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1.2.30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осуществления государственных или муниципальных заимствований</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103, 104, 104</w:t>
            </w:r>
            <w:r w:rsidRPr="00C578B2">
              <w:rPr>
                <w:color w:val="000000"/>
                <w:sz w:val="24"/>
                <w:szCs w:val="24"/>
                <w:vertAlign w:val="superscript"/>
              </w:rPr>
              <w:t>1</w:t>
            </w:r>
            <w:r w:rsidRPr="00C578B2">
              <w:rPr>
                <w:color w:val="000000"/>
                <w:sz w:val="24"/>
                <w:szCs w:val="24"/>
              </w:rPr>
              <w:t>, 110, 110</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5231D">
            <w:pPr>
              <w:pStyle w:val="a4"/>
              <w:shd w:val="clear" w:color="auto" w:fill="auto"/>
              <w:spacing w:line="274" w:lineRule="exact"/>
              <w:jc w:val="center"/>
              <w:rPr>
                <w:color w:val="000000"/>
                <w:sz w:val="24"/>
                <w:szCs w:val="24"/>
              </w:rPr>
            </w:pPr>
            <w:r w:rsidRPr="00C578B2">
              <w:rPr>
                <w:color w:val="000000"/>
                <w:sz w:val="24"/>
                <w:szCs w:val="24"/>
              </w:rPr>
              <w:t>кол-во и</w:t>
            </w:r>
          </w:p>
          <w:p w:rsidR="0095231D" w:rsidRDefault="00210FC7" w:rsidP="0095231D">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5231D">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AF2887" w:rsidRDefault="00AF2887" w:rsidP="00ED47A1">
            <w:pPr>
              <w:ind w:left="142" w:right="141"/>
              <w:jc w:val="both"/>
              <w:rPr>
                <w:rFonts w:ascii="Times New Roman" w:hAnsi="Times New Roman" w:cs="Times New Roman"/>
              </w:rPr>
            </w:pPr>
            <w:r w:rsidRPr="00AF2887">
              <w:rPr>
                <w:rFonts w:ascii="Times New Roman" w:hAnsi="Times New Roman" w:cs="Times New Roman"/>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AF2887" w:rsidRDefault="00AF2887" w:rsidP="00ED47A1">
            <w:pPr>
              <w:ind w:left="142" w:right="141"/>
              <w:jc w:val="both"/>
              <w:rPr>
                <w:rFonts w:ascii="Times New Roman" w:hAnsi="Times New Roman" w:cs="Times New Roman"/>
              </w:rPr>
            </w:pPr>
          </w:p>
          <w:p w:rsidR="00210FC7" w:rsidRPr="00C578B2" w:rsidRDefault="00D90914" w:rsidP="00ED47A1">
            <w:pPr>
              <w:ind w:left="142" w:right="141"/>
              <w:jc w:val="both"/>
              <w:rPr>
                <w:rFonts w:ascii="Times New Roman" w:hAnsi="Times New Roman" w:cs="Times New Roman"/>
                <w:color w:val="auto"/>
              </w:rPr>
            </w:pPr>
            <w:r>
              <w:rPr>
                <w:rFonts w:ascii="Times New Roman" w:hAnsi="Times New Roman" w:cs="Times New Roman"/>
              </w:rPr>
              <w:t xml:space="preserve">По данному коду отражаются, в том числе, </w:t>
            </w:r>
            <w:r w:rsidRPr="009F403D">
              <w:rPr>
                <w:rFonts w:ascii="Times New Roman" w:hAnsi="Times New Roman" w:cs="Times New Roman"/>
              </w:rPr>
              <w:t>факты превышения предельного объема заимствований субъектов Российской Федерации, муниципальных заимствований, установленного статьей 106 Бюджетного кодекса Российской Федерации</w:t>
            </w:r>
            <w:r>
              <w:rPr>
                <w:rFonts w:ascii="Times New Roman" w:hAnsi="Times New Roman" w:cs="Times New Roman"/>
              </w:rPr>
              <w:t>.</w:t>
            </w:r>
          </w:p>
        </w:tc>
      </w:tr>
      <w:tr w:rsidR="00210FC7" w:rsidRPr="00C578B2" w:rsidTr="003D0449">
        <w:trPr>
          <w:trHeight w:val="199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1.2.31</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требований к выпуску государственных и муниципальных ценных бумаг</w:t>
            </w:r>
          </w:p>
        </w:tc>
        <w:tc>
          <w:tcPr>
            <w:tcW w:w="3119" w:type="dxa"/>
          </w:tcPr>
          <w:p w:rsidR="00FF7BA2"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Статья 114 Бюджетного кодекса Российской Федерации</w:t>
            </w:r>
          </w:p>
          <w:p w:rsidR="00210FC7" w:rsidRPr="00C578B2" w:rsidRDefault="00FF7BA2" w:rsidP="00ED47A1">
            <w:pPr>
              <w:pStyle w:val="a4"/>
              <w:shd w:val="clear" w:color="auto" w:fill="auto"/>
              <w:spacing w:line="274" w:lineRule="exact"/>
              <w:ind w:left="142" w:right="142"/>
              <w:rPr>
                <w:sz w:val="24"/>
                <w:szCs w:val="24"/>
              </w:rPr>
            </w:pPr>
            <w:r>
              <w:rPr>
                <w:color w:val="000000"/>
                <w:sz w:val="24"/>
                <w:szCs w:val="24"/>
              </w:rPr>
              <w:t>Статья 5 Ф</w:t>
            </w:r>
            <w:r w:rsidR="00210FC7" w:rsidRPr="00C578B2">
              <w:rPr>
                <w:color w:val="000000"/>
                <w:sz w:val="24"/>
                <w:szCs w:val="24"/>
              </w:rPr>
              <w:t>едерального закона от 29 июля 1998 г.</w:t>
            </w:r>
            <w:r w:rsidR="009B5138">
              <w:rPr>
                <w:color w:val="000000"/>
                <w:sz w:val="24"/>
                <w:szCs w:val="24"/>
              </w:rPr>
              <w:t xml:space="preserve"> № </w:t>
            </w:r>
            <w:r w:rsidR="00210FC7" w:rsidRPr="00C578B2">
              <w:rPr>
                <w:color w:val="000000"/>
                <w:sz w:val="24"/>
                <w:szCs w:val="24"/>
              </w:rPr>
              <w:t>136-ФЗ «Об особенностях эмиссии и обращения государственных и муниципальных ценных бумаг»</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pStyle w:val="a4"/>
              <w:shd w:val="clear" w:color="auto" w:fill="auto"/>
              <w:spacing w:line="274" w:lineRule="exact"/>
              <w:ind w:left="142" w:right="141"/>
              <w:jc w:val="both"/>
              <w:rPr>
                <w:sz w:val="24"/>
                <w:szCs w:val="24"/>
              </w:rPr>
            </w:pPr>
          </w:p>
        </w:tc>
      </w:tr>
      <w:tr w:rsidR="00210FC7" w:rsidRPr="00C578B2" w:rsidTr="003D0449">
        <w:trPr>
          <w:trHeight w:val="268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1.2.32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погашению и обслуживанию государственного внешнего долга Российской Федерации при проведении конверсионных операций «Долг в обмен на товары и (или) услуги»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Постановление Правительства Российской Федерации от 21 марта 2007 г.</w:t>
            </w:r>
            <w:r w:rsidR="009B5138">
              <w:rPr>
                <w:color w:val="000000"/>
                <w:sz w:val="24"/>
                <w:szCs w:val="24"/>
              </w:rPr>
              <w:t xml:space="preserve"> № </w:t>
            </w:r>
            <w:r w:rsidRPr="00C578B2">
              <w:rPr>
                <w:color w:val="000000"/>
                <w:sz w:val="24"/>
                <w:szCs w:val="24"/>
              </w:rPr>
              <w:t>169 «О порядке проведения конверсионных операций «Долг в обмен на товары и (или) услуги», связанных с погашением и обслуживанием</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государственного внешнего долга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67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1.2.33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сроков обслуживания и погашения государственного (муниципального) долга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119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15.15.13</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83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1.2.34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Предоставление и исполнение государственных или муниципальных гарантий с нарушением установленного порядка и условий</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115</w:t>
            </w:r>
            <w:r w:rsidRPr="00C578B2">
              <w:rPr>
                <w:color w:val="000000"/>
                <w:sz w:val="24"/>
                <w:szCs w:val="24"/>
                <w:vertAlign w:val="superscript"/>
              </w:rPr>
              <w:t>2-</w:t>
            </w:r>
            <w:r w:rsidRPr="00C578B2">
              <w:rPr>
                <w:color w:val="000000"/>
                <w:sz w:val="24"/>
                <w:szCs w:val="24"/>
              </w:rPr>
              <w:t>117 Бюджетного кодекса Российской Федерации закон (решение) о бюджете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56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1.2.35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эмиссии и обращению государственных и муниципальных ценных бумаг</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Статьи 4-6, 9 Федерального закона от 29 июля 1998 г.</w:t>
            </w:r>
            <w:r w:rsidR="009B5138">
              <w:rPr>
                <w:color w:val="000000"/>
                <w:sz w:val="24"/>
                <w:szCs w:val="24"/>
              </w:rPr>
              <w:t xml:space="preserve"> № </w:t>
            </w:r>
            <w:r w:rsidRPr="00C578B2">
              <w:rPr>
                <w:color w:val="000000"/>
                <w:sz w:val="24"/>
                <w:szCs w:val="24"/>
              </w:rPr>
              <w:t>136- ФЗ «Об особенностях эмиссии и обращения государственных и муниципальных ценных бумаг»</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291"/>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1.2.36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порядка ведения государственной долговой книги Российской Федерации, субъекта Российской Федерации, муниципальной долговой книги</w:t>
            </w:r>
          </w:p>
        </w:tc>
        <w:tc>
          <w:tcPr>
            <w:tcW w:w="3119" w:type="dxa"/>
          </w:tcPr>
          <w:p w:rsidR="00FF7BA2" w:rsidRDefault="00210FC7" w:rsidP="00FF7BA2">
            <w:pPr>
              <w:pStyle w:val="a4"/>
              <w:shd w:val="clear" w:color="auto" w:fill="auto"/>
              <w:spacing w:line="274" w:lineRule="exact"/>
              <w:ind w:left="142" w:right="142"/>
              <w:rPr>
                <w:color w:val="000000"/>
                <w:sz w:val="24"/>
                <w:szCs w:val="24"/>
              </w:rPr>
            </w:pPr>
            <w:r w:rsidRPr="00C578B2">
              <w:rPr>
                <w:color w:val="000000"/>
                <w:sz w:val="24"/>
                <w:szCs w:val="24"/>
              </w:rPr>
              <w:t xml:space="preserve">Статья 121 Бюджетного кодекса Российской Федерации </w:t>
            </w:r>
          </w:p>
          <w:p w:rsidR="00210FC7" w:rsidRPr="00C578B2" w:rsidRDefault="00FF7BA2" w:rsidP="00FF7BA2">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 xml:space="preserve">риказ </w:t>
            </w:r>
            <w:r w:rsidR="00A54EC7">
              <w:rPr>
                <w:color w:val="000000"/>
                <w:sz w:val="24"/>
                <w:szCs w:val="24"/>
              </w:rPr>
              <w:t xml:space="preserve">Министерства финансов Российской Федерации </w:t>
            </w:r>
            <w:r w:rsidR="00210FC7" w:rsidRPr="00C578B2">
              <w:rPr>
                <w:color w:val="000000"/>
                <w:sz w:val="24"/>
                <w:szCs w:val="24"/>
              </w:rPr>
              <w:t>от 20 декабря 2007 г.</w:t>
            </w:r>
            <w:r w:rsidR="009B5138">
              <w:rPr>
                <w:color w:val="000000"/>
                <w:sz w:val="24"/>
                <w:szCs w:val="24"/>
              </w:rPr>
              <w:t xml:space="preserve"> № </w:t>
            </w:r>
            <w:proofErr w:type="spellStart"/>
            <w:r w:rsidR="00210FC7" w:rsidRPr="00C578B2">
              <w:rPr>
                <w:color w:val="000000"/>
                <w:sz w:val="24"/>
                <w:szCs w:val="24"/>
              </w:rPr>
              <w:t>140н</w:t>
            </w:r>
            <w:proofErr w:type="spellEnd"/>
            <w:r w:rsidR="00210FC7" w:rsidRPr="00C578B2">
              <w:rPr>
                <w:color w:val="000000"/>
                <w:sz w:val="24"/>
                <w:szCs w:val="24"/>
              </w:rPr>
              <w:t xml:space="preserve"> «Об утверждении Порядка ведения Государственной долговой книги Российской Федерации в Министерстве финансов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083"/>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1.2.37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использования бюджетных ассигнований Инвестиционного фонда Российской Федерации (инвестиционного фонда субъекта Российской Федерации)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3 статьи 179</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317"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66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1.2.38</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Неправомерное предоставление льгот, отсрочек, рассрочек по платежам в бюджет.</w:t>
            </w:r>
          </w:p>
        </w:tc>
        <w:tc>
          <w:tcPr>
            <w:tcW w:w="3119" w:type="dxa"/>
          </w:tcPr>
          <w:p w:rsidR="00FF7BA2"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 xml:space="preserve">Пункт 1 статьи 59, пункт 1 статьи 64 Бюджетного кодекса Российской Федерации </w:t>
            </w:r>
          </w:p>
          <w:p w:rsidR="00210FC7" w:rsidRDefault="00FF7BA2" w:rsidP="00ED47A1">
            <w:pPr>
              <w:pStyle w:val="a4"/>
              <w:shd w:val="clear" w:color="auto" w:fill="auto"/>
              <w:spacing w:line="274" w:lineRule="exact"/>
              <w:ind w:left="142" w:right="142"/>
              <w:rPr>
                <w:color w:val="4F81BD" w:themeColor="accent1"/>
                <w:sz w:val="24"/>
                <w:szCs w:val="24"/>
              </w:rPr>
            </w:pPr>
            <w:r>
              <w:rPr>
                <w:color w:val="000000"/>
                <w:sz w:val="24"/>
                <w:szCs w:val="24"/>
              </w:rPr>
              <w:t>П</w:t>
            </w:r>
            <w:r w:rsidR="00210FC7" w:rsidRPr="00C578B2">
              <w:rPr>
                <w:color w:val="000000"/>
                <w:sz w:val="24"/>
                <w:szCs w:val="24"/>
              </w:rPr>
              <w:t>ункты 1, 3 статьи 56 Налогового Кодекса Российской Федерации закон (решение) о бюджете</w:t>
            </w:r>
          </w:p>
          <w:p w:rsidR="00C11029" w:rsidRPr="00C11029" w:rsidRDefault="00FF7BA2" w:rsidP="00ED47A1">
            <w:pPr>
              <w:pStyle w:val="a4"/>
              <w:shd w:val="clear" w:color="auto" w:fill="auto"/>
              <w:spacing w:line="274" w:lineRule="exact"/>
              <w:ind w:left="142" w:right="142"/>
              <w:rPr>
                <w:color w:val="4F81BD" w:themeColor="accent1"/>
                <w:sz w:val="24"/>
                <w:szCs w:val="24"/>
              </w:rPr>
            </w:pPr>
            <w:r w:rsidRPr="00A24E43">
              <w:rPr>
                <w:color w:val="0070C0"/>
                <w:sz w:val="24"/>
                <w:szCs w:val="24"/>
              </w:rPr>
              <w:t>П</w:t>
            </w:r>
            <w:r w:rsidR="00C11029" w:rsidRPr="00A24E43">
              <w:rPr>
                <w:color w:val="0070C0"/>
                <w:sz w:val="24"/>
                <w:szCs w:val="24"/>
              </w:rPr>
              <w:t>ункт 3 статьи 31 Федерального закона от 12 января 1996</w:t>
            </w:r>
            <w:r w:rsidR="009B5138" w:rsidRPr="00A24E43">
              <w:rPr>
                <w:color w:val="0070C0"/>
                <w:sz w:val="24"/>
                <w:szCs w:val="24"/>
              </w:rPr>
              <w:t xml:space="preserve"> </w:t>
            </w:r>
            <w:r w:rsidRPr="00A24E43">
              <w:rPr>
                <w:color w:val="0070C0"/>
                <w:sz w:val="24"/>
                <w:szCs w:val="24"/>
              </w:rPr>
              <w:t xml:space="preserve">г. </w:t>
            </w:r>
            <w:r w:rsidR="009B5138" w:rsidRPr="00A24E43">
              <w:rPr>
                <w:color w:val="0070C0"/>
                <w:sz w:val="24"/>
                <w:szCs w:val="24"/>
              </w:rPr>
              <w:t>№ </w:t>
            </w:r>
            <w:r w:rsidR="00C11029" w:rsidRPr="00A24E43">
              <w:rPr>
                <w:color w:val="0070C0"/>
                <w:sz w:val="24"/>
                <w:szCs w:val="24"/>
              </w:rPr>
              <w:t xml:space="preserve">7-ФЗ «О некоммерческих организациях» </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89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1.2.39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Неправомерное списание задолженности по платежам в бюджеты бюджетной системы Российской Федерации</w:t>
            </w:r>
          </w:p>
        </w:tc>
        <w:tc>
          <w:tcPr>
            <w:tcW w:w="3119" w:type="dxa"/>
          </w:tcPr>
          <w:p w:rsidR="00210FC7" w:rsidRDefault="00210FC7" w:rsidP="00ED47A1">
            <w:pPr>
              <w:pStyle w:val="a4"/>
              <w:shd w:val="clear" w:color="auto" w:fill="auto"/>
              <w:ind w:left="142" w:right="142"/>
              <w:rPr>
                <w:color w:val="000000"/>
                <w:sz w:val="24"/>
                <w:szCs w:val="24"/>
              </w:rPr>
            </w:pPr>
            <w:r w:rsidRPr="00C578B2">
              <w:rPr>
                <w:color w:val="000000"/>
                <w:sz w:val="24"/>
                <w:szCs w:val="24"/>
              </w:rPr>
              <w:t>Статья 59 Налогового кодекса Российской Федерации</w:t>
            </w:r>
          </w:p>
          <w:p w:rsidR="00006BCA" w:rsidRPr="00A24E43" w:rsidRDefault="00006BCA" w:rsidP="00ED47A1">
            <w:pPr>
              <w:pStyle w:val="a4"/>
              <w:shd w:val="clear" w:color="auto" w:fill="auto"/>
              <w:spacing w:line="204" w:lineRule="auto"/>
              <w:ind w:left="142" w:right="142"/>
              <w:rPr>
                <w:color w:val="0070C0"/>
                <w:sz w:val="24"/>
                <w:szCs w:val="24"/>
              </w:rPr>
            </w:pPr>
            <w:r w:rsidRPr="00A24E43">
              <w:rPr>
                <w:color w:val="0070C0"/>
                <w:sz w:val="24"/>
                <w:szCs w:val="24"/>
              </w:rPr>
              <w:t>Статья 47.2 Бюджетного кодекса Российской Федерации</w:t>
            </w:r>
          </w:p>
          <w:p w:rsidR="00006BCA" w:rsidRPr="00A24E43" w:rsidRDefault="00006BCA" w:rsidP="00ED47A1">
            <w:pPr>
              <w:pStyle w:val="a4"/>
              <w:shd w:val="clear" w:color="auto" w:fill="auto"/>
              <w:spacing w:line="204" w:lineRule="auto"/>
              <w:ind w:left="142" w:right="142"/>
              <w:rPr>
                <w:color w:val="0070C0"/>
                <w:sz w:val="24"/>
                <w:szCs w:val="24"/>
              </w:rPr>
            </w:pPr>
            <w:r w:rsidRPr="00A24E43">
              <w:rPr>
                <w:color w:val="0070C0"/>
                <w:sz w:val="24"/>
                <w:szCs w:val="24"/>
              </w:rPr>
              <w:t>Порядок принятия решения о признании безнадежной к взысканию задолженности по платежам в бюджеты бюджетной системы Российской Федерации, утвержденный постановлением Правите</w:t>
            </w:r>
            <w:r w:rsidR="00482E73">
              <w:rPr>
                <w:color w:val="0070C0"/>
                <w:sz w:val="24"/>
                <w:szCs w:val="24"/>
              </w:rPr>
              <w:t xml:space="preserve">льства Российской Федерации от </w:t>
            </w:r>
            <w:r w:rsidRPr="00A24E43">
              <w:rPr>
                <w:color w:val="0070C0"/>
                <w:sz w:val="24"/>
                <w:szCs w:val="24"/>
              </w:rPr>
              <w:t>6</w:t>
            </w:r>
            <w:r w:rsidR="00482E73">
              <w:rPr>
                <w:color w:val="0070C0"/>
                <w:sz w:val="24"/>
                <w:szCs w:val="24"/>
              </w:rPr>
              <w:t xml:space="preserve"> мая </w:t>
            </w:r>
            <w:r w:rsidRPr="00A24E43">
              <w:rPr>
                <w:color w:val="0070C0"/>
                <w:sz w:val="24"/>
                <w:szCs w:val="24"/>
              </w:rPr>
              <w:t>2016</w:t>
            </w:r>
            <w:r w:rsidR="009B5138" w:rsidRPr="00A24E43">
              <w:rPr>
                <w:color w:val="0070C0"/>
                <w:sz w:val="24"/>
                <w:szCs w:val="24"/>
              </w:rPr>
              <w:t xml:space="preserve"> № </w:t>
            </w:r>
            <w:r w:rsidRPr="00A24E43">
              <w:rPr>
                <w:color w:val="0070C0"/>
                <w:sz w:val="24"/>
                <w:szCs w:val="24"/>
              </w:rPr>
              <w:t>393</w:t>
            </w:r>
          </w:p>
          <w:p w:rsidR="00006BCA" w:rsidRPr="00C578B2" w:rsidRDefault="00006BCA" w:rsidP="00ED47A1">
            <w:pPr>
              <w:pStyle w:val="a4"/>
              <w:shd w:val="clear" w:color="auto" w:fill="auto"/>
              <w:ind w:left="142" w:right="142"/>
              <w:rPr>
                <w:sz w:val="24"/>
                <w:szCs w:val="24"/>
              </w:rPr>
            </w:pPr>
          </w:p>
        </w:tc>
        <w:tc>
          <w:tcPr>
            <w:tcW w:w="1701" w:type="dxa"/>
          </w:tcPr>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317"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16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1.2.40</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зачисления в бюджет сумм денежных взысканий (штрафов) и иных сумм принудительного изъятия</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Статья 46 Бюджетного кодекса Российской Федерации</w:t>
            </w:r>
          </w:p>
        </w:tc>
        <w:tc>
          <w:tcPr>
            <w:tcW w:w="1701" w:type="dxa"/>
          </w:tcPr>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кол-во и</w:t>
            </w:r>
          </w:p>
          <w:p w:rsidR="0095231D" w:rsidRDefault="00210FC7" w:rsidP="0099278A">
            <w:pPr>
              <w:pStyle w:val="a4"/>
              <w:shd w:val="clear" w:color="auto" w:fill="auto"/>
              <w:spacing w:line="317"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317"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491"/>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1.2.41</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порядка открытия и ведения лицевых счетов для учета операций по исполнению бюджета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4 статьи 161, 220</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p w:rsidR="00210FC7" w:rsidRDefault="00FF7BA2" w:rsidP="00ED47A1">
            <w:pPr>
              <w:pStyle w:val="a4"/>
              <w:shd w:val="clear" w:color="auto" w:fill="auto"/>
              <w:spacing w:line="274" w:lineRule="exact"/>
              <w:ind w:left="142" w:right="142"/>
              <w:rPr>
                <w:color w:val="000000"/>
                <w:sz w:val="24"/>
                <w:szCs w:val="24"/>
              </w:rPr>
            </w:pPr>
            <w:r>
              <w:rPr>
                <w:color w:val="000000"/>
                <w:sz w:val="24"/>
                <w:szCs w:val="24"/>
              </w:rPr>
              <w:t>П</w:t>
            </w:r>
            <w:r w:rsidR="00210FC7" w:rsidRPr="00C578B2">
              <w:rPr>
                <w:color w:val="000000"/>
                <w:sz w:val="24"/>
                <w:szCs w:val="24"/>
              </w:rPr>
              <w:t>риказ М</w:t>
            </w:r>
            <w:r>
              <w:rPr>
                <w:color w:val="000000"/>
                <w:sz w:val="24"/>
                <w:szCs w:val="24"/>
              </w:rPr>
              <w:t>инистерства финансов Российской Федерации</w:t>
            </w:r>
            <w:r w:rsidR="00210FC7" w:rsidRPr="00C578B2">
              <w:rPr>
                <w:color w:val="000000"/>
                <w:sz w:val="24"/>
                <w:szCs w:val="24"/>
              </w:rPr>
              <w:t xml:space="preserve"> от 29 декабря 2012 г. </w:t>
            </w:r>
            <w:r w:rsidR="00210FC7" w:rsidRPr="00C578B2">
              <w:rPr>
                <w:color w:val="000000"/>
                <w:sz w:val="24"/>
                <w:szCs w:val="24"/>
                <w:lang w:val="en-US" w:eastAsia="en-US"/>
              </w:rPr>
              <w:t>N</w:t>
            </w:r>
            <w:r w:rsidR="00210FC7" w:rsidRPr="00C578B2">
              <w:rPr>
                <w:color w:val="000000"/>
                <w:sz w:val="24"/>
                <w:szCs w:val="24"/>
                <w:lang w:eastAsia="en-US"/>
              </w:rPr>
              <w:t xml:space="preserve"> </w:t>
            </w:r>
            <w:proofErr w:type="spellStart"/>
            <w:r w:rsidR="00210FC7" w:rsidRPr="00C578B2">
              <w:rPr>
                <w:color w:val="000000"/>
                <w:sz w:val="24"/>
                <w:szCs w:val="24"/>
              </w:rPr>
              <w:t>24н</w:t>
            </w:r>
            <w:proofErr w:type="spellEnd"/>
            <w:r w:rsidR="00210FC7" w:rsidRPr="00C578B2">
              <w:rPr>
                <w:color w:val="000000"/>
                <w:sz w:val="24"/>
                <w:szCs w:val="24"/>
              </w:rPr>
              <w:t xml:space="preserve"> «О порядке открытия и ведения лицевых счетов территориальными органами Федерального казначейства»</w:t>
            </w:r>
          </w:p>
          <w:p w:rsidR="00006BCA" w:rsidRPr="00482E73" w:rsidRDefault="00490F7E" w:rsidP="00ED47A1">
            <w:pPr>
              <w:pStyle w:val="ConsPlusNormal"/>
              <w:spacing w:line="204" w:lineRule="auto"/>
              <w:ind w:left="142" w:right="132"/>
              <w:rPr>
                <w:rFonts w:ascii="Times New Roman" w:hAnsi="Times New Roman" w:cs="Times New Roman"/>
                <w:color w:val="0070C0"/>
                <w:sz w:val="24"/>
                <w:szCs w:val="24"/>
              </w:rPr>
            </w:pPr>
            <w:hyperlink r:id="rId12" w:tooltip="Приказ Казначейства России от 29.12.2012 N 24н (ред. от 04.12.2015) &quot;О Порядке открытия и ведения лицевых счетов территориальными органами Федерального казначейства&quot; (Зарегистрировано в Минюсте России 17.04.2013 N 28164)------------ Утратил силу или отменен{Ко" w:history="1">
              <w:r w:rsidR="00482E73">
                <w:rPr>
                  <w:rFonts w:ascii="Times New Roman" w:hAnsi="Times New Roman" w:cs="Times New Roman"/>
                  <w:color w:val="0070C0"/>
                  <w:sz w:val="24"/>
                  <w:szCs w:val="24"/>
                </w:rPr>
                <w:t>п</w:t>
              </w:r>
              <w:r w:rsidR="00006BCA" w:rsidRPr="00482E73">
                <w:rPr>
                  <w:rFonts w:ascii="Times New Roman" w:hAnsi="Times New Roman" w:cs="Times New Roman"/>
                  <w:color w:val="0070C0"/>
                  <w:sz w:val="24"/>
                  <w:szCs w:val="24"/>
                </w:rPr>
                <w:t>риказ</w:t>
              </w:r>
            </w:hyperlink>
            <w:r w:rsidR="00006BCA" w:rsidRPr="00482E73">
              <w:rPr>
                <w:rFonts w:ascii="Times New Roman" w:hAnsi="Times New Roman" w:cs="Times New Roman"/>
                <w:color w:val="0070C0"/>
                <w:sz w:val="24"/>
                <w:szCs w:val="24"/>
              </w:rPr>
              <w:t xml:space="preserve"> Минфина РФ от 29 декабря 2012 г. N </w:t>
            </w:r>
            <w:proofErr w:type="spellStart"/>
            <w:r w:rsidR="00006BCA" w:rsidRPr="00482E73">
              <w:rPr>
                <w:rFonts w:ascii="Times New Roman" w:hAnsi="Times New Roman" w:cs="Times New Roman"/>
                <w:color w:val="0070C0"/>
                <w:sz w:val="24"/>
                <w:szCs w:val="24"/>
              </w:rPr>
              <w:t>24н</w:t>
            </w:r>
            <w:proofErr w:type="spellEnd"/>
            <w:r w:rsidR="00006BCA" w:rsidRPr="00482E73">
              <w:rPr>
                <w:rFonts w:ascii="Times New Roman" w:hAnsi="Times New Roman" w:cs="Times New Roman"/>
                <w:color w:val="0070C0"/>
                <w:sz w:val="24"/>
                <w:szCs w:val="24"/>
              </w:rPr>
              <w:t xml:space="preserve"> "О порядке открытия и ведения лицевых счетов территориальными органами Федерального казначейства"</w:t>
            </w:r>
          </w:p>
          <w:p w:rsidR="00006BCA" w:rsidRPr="00C578B2" w:rsidRDefault="00482E73" w:rsidP="00ED47A1">
            <w:pPr>
              <w:pStyle w:val="a4"/>
              <w:shd w:val="clear" w:color="auto" w:fill="auto"/>
              <w:spacing w:line="274" w:lineRule="exact"/>
              <w:ind w:left="142" w:right="142"/>
              <w:rPr>
                <w:sz w:val="24"/>
                <w:szCs w:val="24"/>
              </w:rPr>
            </w:pPr>
            <w:r>
              <w:rPr>
                <w:color w:val="0070C0"/>
                <w:sz w:val="24"/>
                <w:szCs w:val="24"/>
              </w:rPr>
              <w:t>п</w:t>
            </w:r>
            <w:r w:rsidR="00006BCA" w:rsidRPr="00A24E43">
              <w:rPr>
                <w:color w:val="0070C0"/>
                <w:sz w:val="24"/>
                <w:szCs w:val="24"/>
              </w:rPr>
              <w:t>риказ Казначейства России от 17.10.2016</w:t>
            </w:r>
            <w:r w:rsidR="009B5138" w:rsidRPr="00A24E43">
              <w:rPr>
                <w:color w:val="0070C0"/>
                <w:sz w:val="24"/>
                <w:szCs w:val="24"/>
              </w:rPr>
              <w:t xml:space="preserve"> </w:t>
            </w:r>
            <w:r w:rsidR="009B5138" w:rsidRPr="00A24E43">
              <w:rPr>
                <w:color w:val="0070C0"/>
                <w:sz w:val="24"/>
                <w:szCs w:val="24"/>
              </w:rPr>
              <w:lastRenderedPageBreak/>
              <w:t>№ </w:t>
            </w:r>
            <w:proofErr w:type="spellStart"/>
            <w:r w:rsidR="00006BCA" w:rsidRPr="00A24E43">
              <w:rPr>
                <w:color w:val="0070C0"/>
                <w:sz w:val="24"/>
                <w:szCs w:val="24"/>
              </w:rPr>
              <w:t>21н</w:t>
            </w:r>
            <w:proofErr w:type="spellEnd"/>
            <w:r w:rsidR="00006BCA" w:rsidRPr="00A24E43">
              <w:rPr>
                <w:color w:val="0070C0"/>
                <w:sz w:val="24"/>
                <w:szCs w:val="24"/>
              </w:rPr>
              <w:t xml:space="preserve"> «О порядке открытия и ведения лицевых счетов территориальными органами Федерального казначейства»</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490F7E" w:rsidP="00810309">
            <w:pPr>
              <w:ind w:left="142" w:right="141"/>
              <w:jc w:val="both"/>
              <w:rPr>
                <w:rFonts w:ascii="Times New Roman" w:hAnsi="Times New Roman" w:cs="Times New Roman"/>
                <w:color w:val="auto"/>
              </w:rPr>
            </w:pPr>
            <w:hyperlink r:id="rId13" w:tooltip="Приказ Казначейства России от 29.12.2012 N 24н (ред. от 04.12.2015) &quot;О Порядке открытия и ведения лицевых счетов территориальными органами Федерального казначейства&quot; (Зарегистрировано в Минюсте России 17.04.2013 N 28164)------------ Утратил силу или отменен{Ко" w:history="1">
              <w:r w:rsidR="00006BCA" w:rsidRPr="006707F1">
                <w:rPr>
                  <w:rFonts w:ascii="Times New Roman" w:hAnsi="Times New Roman" w:cs="Times New Roman"/>
                </w:rPr>
                <w:t>Приказ</w:t>
              </w:r>
            </w:hyperlink>
            <w:r w:rsidR="00810309">
              <w:rPr>
                <w:rFonts w:ascii="Times New Roman" w:hAnsi="Times New Roman" w:cs="Times New Roman"/>
              </w:rPr>
              <w:t xml:space="preserve"> Министерства финансов Российской Федерации </w:t>
            </w:r>
            <w:r w:rsidR="00006BCA" w:rsidRPr="006707F1">
              <w:rPr>
                <w:rFonts w:ascii="Times New Roman" w:hAnsi="Times New Roman" w:cs="Times New Roman"/>
              </w:rPr>
              <w:t>от 29 декабря 2012 г.</w:t>
            </w:r>
            <w:r w:rsidR="009B5138">
              <w:rPr>
                <w:rFonts w:ascii="Times New Roman" w:hAnsi="Times New Roman" w:cs="Times New Roman"/>
              </w:rPr>
              <w:t xml:space="preserve"> № </w:t>
            </w:r>
            <w:proofErr w:type="spellStart"/>
            <w:r w:rsidR="00006BCA" w:rsidRPr="006707F1">
              <w:rPr>
                <w:rFonts w:ascii="Times New Roman" w:hAnsi="Times New Roman" w:cs="Times New Roman"/>
              </w:rPr>
              <w:t>24н</w:t>
            </w:r>
            <w:proofErr w:type="spellEnd"/>
            <w:r w:rsidR="00006BCA" w:rsidRPr="006707F1">
              <w:rPr>
                <w:rFonts w:ascii="Times New Roman" w:hAnsi="Times New Roman" w:cs="Times New Roman"/>
              </w:rPr>
              <w:t xml:space="preserve"> </w:t>
            </w:r>
            <w:r w:rsidR="00006BCA">
              <w:rPr>
                <w:rFonts w:ascii="Times New Roman" w:hAnsi="Times New Roman" w:cs="Times New Roman"/>
              </w:rPr>
              <w:t>«</w:t>
            </w:r>
            <w:r w:rsidR="00006BCA" w:rsidRPr="006707F1">
              <w:rPr>
                <w:rFonts w:ascii="Times New Roman" w:hAnsi="Times New Roman" w:cs="Times New Roman"/>
              </w:rPr>
              <w:t>О порядке открытия и ведения лицевых счетов территориальными органами Федерального казначейства</w:t>
            </w:r>
            <w:r w:rsidR="00006BCA">
              <w:rPr>
                <w:rFonts w:ascii="Times New Roman" w:hAnsi="Times New Roman" w:cs="Times New Roman"/>
              </w:rPr>
              <w:t>» утратил силу с 1 января 2017 г.</w:t>
            </w:r>
          </w:p>
        </w:tc>
      </w:tr>
      <w:tr w:rsidR="00210FC7" w:rsidRPr="00C578B2" w:rsidTr="003D0449">
        <w:trPr>
          <w:trHeight w:val="400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1.2.42</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порядка составления и ведения сводной бюджетной росписи</w:t>
            </w:r>
          </w:p>
        </w:tc>
        <w:tc>
          <w:tcPr>
            <w:tcW w:w="3119" w:type="dxa"/>
          </w:tcPr>
          <w:p w:rsidR="00FF7BA2"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Статья 217 Бюджетного кодекса Российской Федерации</w:t>
            </w:r>
          </w:p>
          <w:p w:rsidR="00210FC7" w:rsidRPr="00C578B2" w:rsidRDefault="00FF7BA2" w:rsidP="00ED47A1">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 xml:space="preserve">риказ Минфина РФ от 23 ноября 2011 г. </w:t>
            </w:r>
            <w:r w:rsidR="00210FC7" w:rsidRPr="00C578B2">
              <w:rPr>
                <w:color w:val="000000"/>
                <w:sz w:val="24"/>
                <w:szCs w:val="24"/>
                <w:lang w:val="en-US" w:eastAsia="en-US"/>
              </w:rPr>
              <w:t>N</w:t>
            </w:r>
            <w:r w:rsidR="00210FC7" w:rsidRPr="00C578B2">
              <w:rPr>
                <w:color w:val="000000"/>
                <w:sz w:val="24"/>
                <w:szCs w:val="24"/>
                <w:lang w:eastAsia="en-US"/>
              </w:rPr>
              <w:t xml:space="preserve"> </w:t>
            </w:r>
            <w:proofErr w:type="spellStart"/>
            <w:r w:rsidR="00210FC7" w:rsidRPr="00C578B2">
              <w:rPr>
                <w:color w:val="000000"/>
                <w:sz w:val="24"/>
                <w:szCs w:val="24"/>
              </w:rPr>
              <w:t>159н</w:t>
            </w:r>
            <w:proofErr w:type="spellEnd"/>
            <w:r w:rsidR="00210FC7" w:rsidRPr="00C578B2">
              <w:rPr>
                <w:color w:val="000000"/>
                <w:sz w:val="24"/>
                <w:szCs w:val="24"/>
              </w:rPr>
              <w:t xml:space="preserve">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A21B07" w:rsidRPr="00C578B2" w:rsidRDefault="00751F26"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отражаются, в т</w:t>
            </w:r>
            <w:r w:rsidR="00A21B07" w:rsidRPr="00C578B2">
              <w:rPr>
                <w:rFonts w:ascii="Times New Roman" w:hAnsi="Times New Roman" w:cs="Times New Roman"/>
                <w:color w:val="auto"/>
              </w:rPr>
              <w:t>ом числе, факты несоответствия п</w:t>
            </w:r>
            <w:r w:rsidRPr="00C578B2">
              <w:rPr>
                <w:rFonts w:ascii="Times New Roman" w:hAnsi="Times New Roman" w:cs="Times New Roman"/>
                <w:color w:val="auto"/>
              </w:rPr>
              <w:t>орядка составления и ведения сводной бюджетной росписи</w:t>
            </w:r>
            <w:r w:rsidR="00A21B07" w:rsidRPr="00C578B2">
              <w:rPr>
                <w:rFonts w:ascii="Times New Roman" w:hAnsi="Times New Roman" w:cs="Times New Roman"/>
                <w:color w:val="auto"/>
              </w:rPr>
              <w:t>, установленного соответствующим финансовым органом, требованиям Бюджетного кодекса Российской Федерации.</w:t>
            </w:r>
          </w:p>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413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1.2.43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составления и ведения бюджетной росписи главными распорядителями (распорядителями) бюджетных средств, включая внесение в нее изменений</w:t>
            </w:r>
          </w:p>
        </w:tc>
        <w:tc>
          <w:tcPr>
            <w:tcW w:w="3119" w:type="dxa"/>
          </w:tcPr>
          <w:p w:rsidR="00210FC7"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Подпункт 5 пункта 1 статьи 158, статья 219</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 Приказ Минфина РФ от 23 ноября 2011 г. </w:t>
            </w:r>
            <w:r w:rsidRPr="00C578B2">
              <w:rPr>
                <w:color w:val="000000"/>
                <w:sz w:val="24"/>
                <w:szCs w:val="24"/>
                <w:lang w:val="en-US" w:eastAsia="en-US"/>
              </w:rPr>
              <w:t>N</w:t>
            </w:r>
            <w:r w:rsidRPr="00C578B2">
              <w:rPr>
                <w:color w:val="000000"/>
                <w:sz w:val="24"/>
                <w:szCs w:val="24"/>
                <w:lang w:eastAsia="en-US"/>
              </w:rPr>
              <w:t xml:space="preserve"> </w:t>
            </w:r>
            <w:proofErr w:type="spellStart"/>
            <w:r w:rsidRPr="00C578B2">
              <w:rPr>
                <w:color w:val="000000"/>
                <w:sz w:val="24"/>
                <w:szCs w:val="24"/>
              </w:rPr>
              <w:t>159н</w:t>
            </w:r>
            <w:proofErr w:type="spellEnd"/>
            <w:r w:rsidRPr="00C578B2">
              <w:rPr>
                <w:color w:val="000000"/>
                <w:sz w:val="24"/>
                <w:szCs w:val="24"/>
              </w:rPr>
              <w:t xml:space="preserve">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w:t>
            </w:r>
          </w:p>
          <w:p w:rsidR="00FF53C8" w:rsidRPr="00482E73" w:rsidRDefault="00490F7E" w:rsidP="00ED47A1">
            <w:pPr>
              <w:pStyle w:val="ConsPlusNormal"/>
              <w:spacing w:line="204" w:lineRule="auto"/>
              <w:ind w:left="142" w:right="142"/>
              <w:rPr>
                <w:rFonts w:ascii="Times New Roman" w:hAnsi="Times New Roman" w:cs="Times New Roman"/>
                <w:color w:val="0070C0"/>
                <w:sz w:val="24"/>
                <w:szCs w:val="24"/>
              </w:rPr>
            </w:pPr>
            <w:hyperlink r:id="rId14" w:tooltip="Приказ Минфина России от 23.11.2011 N 159н (ред. от 26.10.2015) &quot;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 w:history="1">
              <w:r w:rsidR="00FF53C8" w:rsidRPr="00482E73">
                <w:rPr>
                  <w:rFonts w:ascii="Times New Roman" w:hAnsi="Times New Roman" w:cs="Times New Roman"/>
                  <w:color w:val="0070C0"/>
                  <w:sz w:val="24"/>
                  <w:szCs w:val="24"/>
                </w:rPr>
                <w:t>Приказ</w:t>
              </w:r>
            </w:hyperlink>
            <w:r w:rsidR="00FF53C8" w:rsidRPr="00482E73">
              <w:rPr>
                <w:rFonts w:ascii="Times New Roman" w:hAnsi="Times New Roman" w:cs="Times New Roman"/>
                <w:color w:val="0070C0"/>
                <w:sz w:val="24"/>
                <w:szCs w:val="24"/>
              </w:rPr>
              <w:t xml:space="preserve"> Минфина РФ от 23 ноября 2011 г. N </w:t>
            </w:r>
            <w:proofErr w:type="spellStart"/>
            <w:r w:rsidR="00FF53C8" w:rsidRPr="00482E73">
              <w:rPr>
                <w:rFonts w:ascii="Times New Roman" w:hAnsi="Times New Roman" w:cs="Times New Roman"/>
                <w:color w:val="0070C0"/>
                <w:sz w:val="24"/>
                <w:szCs w:val="24"/>
              </w:rPr>
              <w:t>159н</w:t>
            </w:r>
            <w:proofErr w:type="spellEnd"/>
            <w:r w:rsidR="00FF53C8" w:rsidRPr="00482E73">
              <w:rPr>
                <w:rFonts w:ascii="Times New Roman" w:hAnsi="Times New Roman" w:cs="Times New Roman"/>
                <w:color w:val="0070C0"/>
                <w:sz w:val="24"/>
                <w:szCs w:val="24"/>
              </w:rPr>
              <w:t xml:space="preserve">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w:t>
            </w:r>
            <w:r w:rsidR="00FF53C8" w:rsidRPr="00482E73">
              <w:rPr>
                <w:rFonts w:ascii="Times New Roman" w:hAnsi="Times New Roman" w:cs="Times New Roman"/>
                <w:color w:val="0070C0"/>
                <w:sz w:val="24"/>
                <w:szCs w:val="24"/>
              </w:rPr>
              <w:lastRenderedPageBreak/>
              <w:t>источников финансирования дефицита федерального бюджета)"</w:t>
            </w:r>
          </w:p>
          <w:p w:rsidR="00FF53C8" w:rsidRPr="00A24E43" w:rsidRDefault="00FF53C8" w:rsidP="00ED47A1">
            <w:pPr>
              <w:pStyle w:val="a4"/>
              <w:shd w:val="clear" w:color="auto" w:fill="auto"/>
              <w:spacing w:line="274" w:lineRule="exact"/>
              <w:ind w:left="142" w:right="142"/>
              <w:rPr>
                <w:b/>
                <w:color w:val="0070C0"/>
                <w:sz w:val="24"/>
                <w:szCs w:val="24"/>
              </w:rPr>
            </w:pPr>
            <w:r w:rsidRPr="00A24E43">
              <w:rPr>
                <w:color w:val="0070C0"/>
                <w:sz w:val="24"/>
                <w:szCs w:val="24"/>
              </w:rPr>
              <w:t xml:space="preserve">Приказ </w:t>
            </w:r>
            <w:r w:rsidR="00A54EC7" w:rsidRPr="00A24E43">
              <w:rPr>
                <w:color w:val="0070C0"/>
                <w:sz w:val="24"/>
                <w:szCs w:val="24"/>
              </w:rPr>
              <w:t>Министерств</w:t>
            </w:r>
            <w:r w:rsidR="00FF7BA2" w:rsidRPr="00A24E43">
              <w:rPr>
                <w:color w:val="0070C0"/>
                <w:sz w:val="24"/>
                <w:szCs w:val="24"/>
              </w:rPr>
              <w:t>а финансов Российской Федерации</w:t>
            </w:r>
            <w:r w:rsidRPr="00A24E43">
              <w:rPr>
                <w:color w:val="0070C0"/>
                <w:sz w:val="24"/>
                <w:szCs w:val="24"/>
              </w:rPr>
              <w:t xml:space="preserve"> от 30.11.2015</w:t>
            </w:r>
            <w:r w:rsidR="009B5138" w:rsidRPr="00A24E43">
              <w:rPr>
                <w:color w:val="0070C0"/>
                <w:sz w:val="24"/>
                <w:szCs w:val="24"/>
              </w:rPr>
              <w:t xml:space="preserve"> № </w:t>
            </w:r>
            <w:proofErr w:type="spellStart"/>
            <w:r w:rsidRPr="00A24E43">
              <w:rPr>
                <w:color w:val="0070C0"/>
                <w:sz w:val="24"/>
                <w:szCs w:val="24"/>
              </w:rPr>
              <w:t>187н</w:t>
            </w:r>
            <w:proofErr w:type="spellEnd"/>
            <w:r w:rsidRPr="00A24E43">
              <w:rPr>
                <w:color w:val="0070C0"/>
                <w:sz w:val="24"/>
                <w:szCs w:val="24"/>
              </w:rPr>
              <w:t xml:space="preserve">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w:t>
            </w:r>
            <w:r w:rsidRPr="00A24E43">
              <w:rPr>
                <w:b/>
                <w:color w:val="0070C0"/>
                <w:sz w:val="24"/>
                <w:szCs w:val="24"/>
              </w:rPr>
              <w:t>)»</w:t>
            </w:r>
          </w:p>
          <w:p w:rsidR="00FF53C8" w:rsidRPr="00C578B2" w:rsidRDefault="00FF53C8" w:rsidP="00ED47A1">
            <w:pPr>
              <w:pStyle w:val="a4"/>
              <w:shd w:val="clear" w:color="auto" w:fill="auto"/>
              <w:spacing w:line="274" w:lineRule="exact"/>
              <w:ind w:left="142" w:right="142"/>
              <w:rPr>
                <w:sz w:val="24"/>
                <w:szCs w:val="24"/>
              </w:rPr>
            </w:pP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15.15.9</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FF53C8" w:rsidRPr="00FF53C8" w:rsidRDefault="00FF53C8" w:rsidP="00ED47A1">
            <w:pPr>
              <w:widowControl/>
              <w:autoSpaceDE w:val="0"/>
              <w:autoSpaceDN w:val="0"/>
              <w:adjustRightInd w:val="0"/>
              <w:ind w:left="142" w:right="141"/>
              <w:jc w:val="both"/>
              <w:rPr>
                <w:rFonts w:ascii="Times New Roman" w:hAnsi="Times New Roman" w:cs="Times New Roman"/>
                <w:color w:val="auto"/>
              </w:rPr>
            </w:pPr>
            <w:proofErr w:type="gramStart"/>
            <w:r>
              <w:rPr>
                <w:rFonts w:ascii="Times New Roman" w:hAnsi="Times New Roman" w:cs="Times New Roman"/>
                <w:color w:val="auto"/>
              </w:rPr>
              <w:t>Н</w:t>
            </w:r>
            <w:r w:rsidRPr="00FF53C8">
              <w:rPr>
                <w:rFonts w:ascii="Times New Roman" w:hAnsi="Times New Roman" w:cs="Times New Roman"/>
                <w:color w:val="auto"/>
              </w:rPr>
              <w:t>ачиная с составления и ведения сводной бюджетной росписи ф</w:t>
            </w:r>
            <w:r>
              <w:rPr>
                <w:rFonts w:ascii="Times New Roman" w:hAnsi="Times New Roman" w:cs="Times New Roman"/>
                <w:color w:val="auto"/>
              </w:rPr>
              <w:t>едерального бюджета на 201</w:t>
            </w:r>
            <w:r w:rsidR="00810309">
              <w:rPr>
                <w:rFonts w:ascii="Times New Roman" w:hAnsi="Times New Roman" w:cs="Times New Roman"/>
                <w:color w:val="auto"/>
              </w:rPr>
              <w:t>9 год применяется приказ Министерства</w:t>
            </w:r>
            <w:proofErr w:type="gramEnd"/>
            <w:r w:rsidR="00810309">
              <w:rPr>
                <w:rFonts w:ascii="Times New Roman" w:hAnsi="Times New Roman" w:cs="Times New Roman"/>
                <w:color w:val="auto"/>
              </w:rPr>
              <w:t xml:space="preserve"> финансов Российской Федерации</w:t>
            </w:r>
            <w:r>
              <w:rPr>
                <w:rFonts w:ascii="Times New Roman" w:hAnsi="Times New Roman" w:cs="Times New Roman"/>
                <w:color w:val="auto"/>
              </w:rPr>
              <w:t xml:space="preserve"> от 27.08.2018</w:t>
            </w:r>
            <w:r w:rsidR="009B5138">
              <w:rPr>
                <w:rFonts w:ascii="Times New Roman" w:hAnsi="Times New Roman" w:cs="Times New Roman"/>
                <w:color w:val="auto"/>
              </w:rPr>
              <w:t xml:space="preserve"> № </w:t>
            </w:r>
            <w:proofErr w:type="spellStart"/>
            <w:r>
              <w:rPr>
                <w:rFonts w:ascii="Times New Roman" w:hAnsi="Times New Roman" w:cs="Times New Roman"/>
                <w:color w:val="auto"/>
              </w:rPr>
              <w:t>184н</w:t>
            </w:r>
            <w:proofErr w:type="spellEnd"/>
            <w:r>
              <w:rPr>
                <w:rFonts w:ascii="Times New Roman" w:hAnsi="Times New Roman" w:cs="Times New Roman"/>
                <w:color w:val="auto"/>
              </w:rPr>
              <w:t xml:space="preserve"> «Об утверждении порядка составления и ведения сводной бюджетной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w:t>
            </w:r>
          </w:p>
          <w:p w:rsidR="00210FC7" w:rsidRDefault="00210FC7" w:rsidP="00ED47A1">
            <w:pPr>
              <w:pStyle w:val="a4"/>
              <w:shd w:val="clear" w:color="auto" w:fill="auto"/>
              <w:spacing w:line="274" w:lineRule="exact"/>
              <w:ind w:left="142" w:right="141"/>
              <w:jc w:val="both"/>
              <w:rPr>
                <w:color w:val="000000"/>
                <w:sz w:val="24"/>
                <w:szCs w:val="24"/>
              </w:rPr>
            </w:pPr>
          </w:p>
          <w:p w:rsidR="00FF53C8" w:rsidRPr="00C578B2" w:rsidRDefault="00FF53C8" w:rsidP="00ED47A1">
            <w:pPr>
              <w:widowControl/>
              <w:spacing w:line="312" w:lineRule="auto"/>
              <w:jc w:val="both"/>
            </w:pPr>
          </w:p>
        </w:tc>
      </w:tr>
      <w:tr w:rsidR="00210FC7" w:rsidRPr="00C578B2" w:rsidTr="003D0449">
        <w:trPr>
          <w:trHeight w:val="873"/>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1.2.44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Несвоевременное доведение до распорядителей и (или) получателей бюджетных средств бюджетных ассигнований и (или) лимитов бюджетных обязательств</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Подпункт 5 пункта 1 статьи 158, абзац 2 пункта 2 статьи 219,</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p w:rsidR="00210FC7" w:rsidRPr="00C578B2" w:rsidRDefault="00FA2054" w:rsidP="00FA2054">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 xml:space="preserve">риказ </w:t>
            </w:r>
            <w:r>
              <w:rPr>
                <w:color w:val="000000"/>
                <w:sz w:val="24"/>
                <w:szCs w:val="24"/>
              </w:rPr>
              <w:t>Министерства финансов Российской Федерации</w:t>
            </w:r>
            <w:r w:rsidR="00210FC7" w:rsidRPr="00C578B2">
              <w:rPr>
                <w:color w:val="000000"/>
                <w:sz w:val="24"/>
                <w:szCs w:val="24"/>
              </w:rPr>
              <w:t xml:space="preserve"> от 30 сентября 2008 г. </w:t>
            </w:r>
            <w:r w:rsidR="00210FC7" w:rsidRPr="00C578B2">
              <w:rPr>
                <w:color w:val="000000"/>
                <w:sz w:val="24"/>
                <w:szCs w:val="24"/>
                <w:lang w:val="en-US" w:eastAsia="en-US"/>
              </w:rPr>
              <w:t>N</w:t>
            </w:r>
            <w:r w:rsidR="00210FC7" w:rsidRPr="00C578B2">
              <w:rPr>
                <w:color w:val="000000"/>
                <w:sz w:val="24"/>
                <w:szCs w:val="24"/>
                <w:lang w:eastAsia="en-US"/>
              </w:rPr>
              <w:t xml:space="preserve"> </w:t>
            </w:r>
            <w:proofErr w:type="spellStart"/>
            <w:r w:rsidR="00210FC7" w:rsidRPr="00C578B2">
              <w:rPr>
                <w:color w:val="000000"/>
                <w:sz w:val="24"/>
                <w:szCs w:val="24"/>
              </w:rPr>
              <w:t>104н</w:t>
            </w:r>
            <w:proofErr w:type="spellEnd"/>
            <w:r w:rsidR="00210FC7" w:rsidRPr="00C578B2">
              <w:rPr>
                <w:color w:val="000000"/>
                <w:sz w:val="24"/>
                <w:szCs w:val="24"/>
              </w:rPr>
              <w:t xml:space="preserve"> «О Порядке доведения бюджетных ассигнований, лимитов бюджетных обязатель</w:t>
            </w:r>
            <w:proofErr w:type="gramStart"/>
            <w:r w:rsidR="00210FC7" w:rsidRPr="00C578B2">
              <w:rPr>
                <w:color w:val="000000"/>
                <w:sz w:val="24"/>
                <w:szCs w:val="24"/>
              </w:rPr>
              <w:t>ств пр</w:t>
            </w:r>
            <w:proofErr w:type="gramEnd"/>
            <w:r w:rsidR="00210FC7" w:rsidRPr="00C578B2">
              <w:rPr>
                <w:color w:val="000000"/>
                <w:sz w:val="24"/>
                <w:szCs w:val="24"/>
              </w:rPr>
              <w:t>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15.15.11</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BE00C4" w:rsidRPr="00C578B2" w:rsidRDefault="00BE00C4" w:rsidP="00ED47A1">
            <w:pPr>
              <w:pStyle w:val="a4"/>
              <w:shd w:val="clear" w:color="auto" w:fill="auto"/>
              <w:spacing w:line="274" w:lineRule="exact"/>
              <w:ind w:left="142" w:right="141"/>
              <w:jc w:val="both"/>
              <w:rPr>
                <w:sz w:val="24"/>
                <w:szCs w:val="24"/>
              </w:rPr>
            </w:pPr>
            <w:r w:rsidRPr="00C578B2">
              <w:rPr>
                <w:sz w:val="24"/>
                <w:szCs w:val="24"/>
              </w:rPr>
              <w:t>С 18.06.2017 установлена административная ответственность за несвоевременное распределение и отзыв бюджетных ассигнований и (или) лимитов бюджетных обязательств</w:t>
            </w:r>
            <w:r w:rsidR="00810309">
              <w:rPr>
                <w:sz w:val="24"/>
                <w:szCs w:val="24"/>
              </w:rPr>
              <w:t>.</w:t>
            </w:r>
          </w:p>
          <w:p w:rsidR="00210FC7" w:rsidRPr="00C578B2" w:rsidRDefault="00210FC7" w:rsidP="00ED47A1">
            <w:pPr>
              <w:pStyle w:val="a4"/>
              <w:shd w:val="clear" w:color="auto" w:fill="auto"/>
              <w:spacing w:line="274" w:lineRule="exact"/>
              <w:ind w:left="142" w:right="141"/>
              <w:jc w:val="both"/>
              <w:rPr>
                <w:b/>
                <w:color w:val="FF0000"/>
                <w:sz w:val="24"/>
                <w:szCs w:val="24"/>
              </w:rPr>
            </w:pPr>
          </w:p>
        </w:tc>
      </w:tr>
      <w:tr w:rsidR="00210FC7" w:rsidRPr="00C578B2" w:rsidTr="003D0449">
        <w:trPr>
          <w:trHeight w:val="250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1.2.45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составления, утверждения и ведения бюджетной сметы казенного учреждения (за исключением нарушений по п. 1.2.46)</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2 статьи 161, статья 221 Бюджетного кодекса Российской Федерации</w:t>
            </w:r>
          </w:p>
          <w:p w:rsidR="00210FC7" w:rsidRPr="00C578B2" w:rsidRDefault="00FA2054" w:rsidP="00FA2054">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 xml:space="preserve">риказ </w:t>
            </w:r>
            <w:r>
              <w:rPr>
                <w:color w:val="000000"/>
                <w:sz w:val="24"/>
                <w:szCs w:val="24"/>
              </w:rPr>
              <w:t>Министерства финансов Российской Федерации</w:t>
            </w:r>
            <w:r w:rsidR="00210FC7" w:rsidRPr="00C578B2">
              <w:rPr>
                <w:color w:val="000000"/>
                <w:sz w:val="24"/>
                <w:szCs w:val="24"/>
              </w:rPr>
              <w:t xml:space="preserve"> от 20 ноября 2007 г.</w:t>
            </w:r>
            <w:r w:rsidR="009B5138">
              <w:rPr>
                <w:color w:val="000000"/>
                <w:sz w:val="24"/>
                <w:szCs w:val="24"/>
              </w:rPr>
              <w:t xml:space="preserve"> № </w:t>
            </w:r>
            <w:proofErr w:type="spellStart"/>
            <w:r w:rsidR="00210FC7" w:rsidRPr="00C578B2">
              <w:rPr>
                <w:color w:val="000000"/>
                <w:sz w:val="24"/>
                <w:szCs w:val="24"/>
              </w:rPr>
              <w:t>112н</w:t>
            </w:r>
            <w:proofErr w:type="spellEnd"/>
            <w:r w:rsidR="00210FC7" w:rsidRPr="00C578B2">
              <w:rPr>
                <w:color w:val="000000"/>
                <w:sz w:val="24"/>
                <w:szCs w:val="24"/>
              </w:rPr>
              <w:t xml:space="preserve"> «Об общих требованиях к порядку составления, утверждения </w:t>
            </w:r>
            <w:r w:rsidR="00210FC7" w:rsidRPr="00C578B2">
              <w:rPr>
                <w:color w:val="000000"/>
                <w:sz w:val="24"/>
                <w:szCs w:val="24"/>
              </w:rPr>
              <w:lastRenderedPageBreak/>
              <w:t>и ведения бюджетных смет казенных учреждений»</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lastRenderedPageBreak/>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15.15.7</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AF2887" w:rsidRDefault="00AF2887" w:rsidP="00ED47A1">
            <w:pPr>
              <w:pStyle w:val="a4"/>
              <w:shd w:val="clear" w:color="auto" w:fill="auto"/>
              <w:spacing w:line="274" w:lineRule="exact"/>
              <w:ind w:left="142" w:right="141"/>
              <w:jc w:val="both"/>
              <w:rPr>
                <w:sz w:val="24"/>
                <w:szCs w:val="24"/>
              </w:rPr>
            </w:pPr>
            <w:r w:rsidRPr="00AF2887">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AF2887" w:rsidRDefault="00AF2887" w:rsidP="00ED47A1">
            <w:pPr>
              <w:pStyle w:val="a4"/>
              <w:shd w:val="clear" w:color="auto" w:fill="auto"/>
              <w:spacing w:line="274" w:lineRule="exact"/>
              <w:ind w:left="142" w:right="141"/>
              <w:jc w:val="both"/>
              <w:rPr>
                <w:sz w:val="24"/>
                <w:szCs w:val="24"/>
              </w:rPr>
            </w:pPr>
          </w:p>
          <w:p w:rsidR="00210FC7" w:rsidRPr="00C578B2" w:rsidRDefault="00810309" w:rsidP="00ED47A1">
            <w:pPr>
              <w:pStyle w:val="a4"/>
              <w:shd w:val="clear" w:color="auto" w:fill="auto"/>
              <w:spacing w:line="274" w:lineRule="exact"/>
              <w:ind w:left="142" w:right="141"/>
              <w:jc w:val="both"/>
              <w:rPr>
                <w:sz w:val="24"/>
                <w:szCs w:val="24"/>
              </w:rPr>
            </w:pPr>
            <w:r>
              <w:rPr>
                <w:sz w:val="24"/>
                <w:szCs w:val="24"/>
              </w:rPr>
              <w:t xml:space="preserve">С 18 июня </w:t>
            </w:r>
            <w:r w:rsidR="007C3EE9" w:rsidRPr="00C578B2">
              <w:rPr>
                <w:sz w:val="24"/>
                <w:szCs w:val="24"/>
              </w:rPr>
              <w:t xml:space="preserve">2017 </w:t>
            </w:r>
            <w:r>
              <w:rPr>
                <w:sz w:val="24"/>
                <w:szCs w:val="24"/>
              </w:rPr>
              <w:t xml:space="preserve">г. </w:t>
            </w:r>
            <w:r w:rsidR="007C3EE9" w:rsidRPr="00C578B2">
              <w:rPr>
                <w:sz w:val="24"/>
                <w:szCs w:val="24"/>
              </w:rPr>
              <w:t>установлена административная ответственность за нарушение порядка бюджетного учета показателей бюджетных ассигнований, лимитов бюджетных обязательств, принятых бюджетных и денежных обязательств</w:t>
            </w:r>
            <w:r w:rsidR="008705CA">
              <w:rPr>
                <w:sz w:val="24"/>
                <w:szCs w:val="24"/>
              </w:rPr>
              <w:t>.</w:t>
            </w:r>
          </w:p>
          <w:p w:rsidR="00410E64" w:rsidRPr="00C578B2" w:rsidRDefault="00820785" w:rsidP="00ED47A1">
            <w:pPr>
              <w:pStyle w:val="a4"/>
              <w:shd w:val="clear" w:color="auto" w:fill="auto"/>
              <w:spacing w:line="274" w:lineRule="exact"/>
              <w:ind w:left="142" w:right="141"/>
              <w:jc w:val="both"/>
              <w:rPr>
                <w:sz w:val="24"/>
                <w:szCs w:val="24"/>
              </w:rPr>
            </w:pPr>
            <w:r w:rsidRPr="00C578B2">
              <w:rPr>
                <w:sz w:val="24"/>
                <w:szCs w:val="24"/>
              </w:rPr>
              <w:t xml:space="preserve">По данному коду отражаются, в том числе </w:t>
            </w:r>
            <w:r w:rsidR="00405E7B" w:rsidRPr="00C578B2">
              <w:rPr>
                <w:sz w:val="24"/>
                <w:szCs w:val="24"/>
              </w:rPr>
              <w:t xml:space="preserve">факты </w:t>
            </w:r>
            <w:r w:rsidR="00405E7B" w:rsidRPr="00C578B2">
              <w:rPr>
                <w:color w:val="000000"/>
                <w:sz w:val="24"/>
                <w:szCs w:val="24"/>
              </w:rPr>
              <w:t xml:space="preserve">нарушение порядка составления, утверждения и ведения бюджетной сметы органами государственной власти, государственными органами, органами местного </w:t>
            </w:r>
            <w:r w:rsidR="00405E7B" w:rsidRPr="00C578B2">
              <w:rPr>
                <w:color w:val="000000"/>
                <w:sz w:val="24"/>
                <w:szCs w:val="24"/>
              </w:rPr>
              <w:lastRenderedPageBreak/>
              <w:t>самоуправления.</w:t>
            </w:r>
          </w:p>
          <w:p w:rsidR="00410E64" w:rsidRPr="00C578B2" w:rsidRDefault="00410E64"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2779"/>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1.2.46</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Расходование казенным учреждением бюджетных средств на цели, не соответствующие утвержденной бюджетной смете</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2 статьи 161, статья 221 Бюджетного кодекса Российской Федерации</w:t>
            </w:r>
          </w:p>
          <w:p w:rsidR="00210FC7" w:rsidRPr="00C578B2" w:rsidRDefault="00FA2054" w:rsidP="00ED47A1">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 xml:space="preserve">риказ </w:t>
            </w:r>
            <w:r>
              <w:rPr>
                <w:color w:val="000000"/>
                <w:sz w:val="24"/>
                <w:szCs w:val="24"/>
              </w:rPr>
              <w:t>Министерства финансов Российской Федерации</w:t>
            </w:r>
            <w:r w:rsidRPr="00C578B2">
              <w:rPr>
                <w:color w:val="000000"/>
                <w:sz w:val="24"/>
                <w:szCs w:val="24"/>
              </w:rPr>
              <w:t xml:space="preserve"> </w:t>
            </w:r>
            <w:r w:rsidR="00210FC7" w:rsidRPr="00C578B2">
              <w:rPr>
                <w:color w:val="000000"/>
                <w:sz w:val="24"/>
                <w:szCs w:val="24"/>
              </w:rPr>
              <w:t>от 20 ноября 2007 г.</w:t>
            </w:r>
            <w:r w:rsidR="009B5138">
              <w:rPr>
                <w:color w:val="000000"/>
                <w:sz w:val="24"/>
                <w:szCs w:val="24"/>
              </w:rPr>
              <w:t xml:space="preserve"> № </w:t>
            </w:r>
            <w:proofErr w:type="spellStart"/>
            <w:r w:rsidR="00210FC7" w:rsidRPr="00C578B2">
              <w:rPr>
                <w:color w:val="000000"/>
                <w:sz w:val="24"/>
                <w:szCs w:val="24"/>
              </w:rPr>
              <w:t>112н</w:t>
            </w:r>
            <w:proofErr w:type="spellEnd"/>
            <w:r w:rsidR="00210FC7" w:rsidRPr="00C578B2">
              <w:rPr>
                <w:color w:val="000000"/>
                <w:sz w:val="24"/>
                <w:szCs w:val="24"/>
              </w:rPr>
              <w:t xml:space="preserve"> «Об общих требованиях к порядку составления, утверждения и ведения бюджетных смет казенных учреждений»</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15.14.</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285.1, 285.2</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Уголовного</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кодекса </w:t>
            </w:r>
            <w:proofErr w:type="gramStart"/>
            <w:r w:rsidRPr="00C578B2">
              <w:rPr>
                <w:color w:val="000000"/>
                <w:sz w:val="24"/>
                <w:szCs w:val="24"/>
              </w:rPr>
              <w:t>Российской</w:t>
            </w:r>
            <w:proofErr w:type="gramEnd"/>
          </w:p>
          <w:p w:rsidR="00210FC7" w:rsidRDefault="00210FC7" w:rsidP="00ED47A1">
            <w:pPr>
              <w:pStyle w:val="a4"/>
              <w:shd w:val="clear" w:color="auto" w:fill="auto"/>
              <w:spacing w:line="274" w:lineRule="exact"/>
              <w:ind w:left="142" w:right="141"/>
              <w:rPr>
                <w:color w:val="000000"/>
                <w:sz w:val="24"/>
                <w:szCs w:val="24"/>
              </w:rPr>
            </w:pPr>
            <w:r w:rsidRPr="00C578B2">
              <w:rPr>
                <w:color w:val="000000"/>
                <w:sz w:val="24"/>
                <w:szCs w:val="24"/>
              </w:rPr>
              <w:t>Федерации</w:t>
            </w:r>
          </w:p>
          <w:p w:rsidR="00197C1C" w:rsidRPr="00527037" w:rsidRDefault="006D4EE1" w:rsidP="00197C1C">
            <w:pPr>
              <w:pStyle w:val="a4"/>
              <w:shd w:val="clear" w:color="auto" w:fill="auto"/>
              <w:spacing w:line="274" w:lineRule="exact"/>
              <w:ind w:left="142" w:right="141"/>
              <w:rPr>
                <w:color w:val="0070C0"/>
                <w:sz w:val="24"/>
                <w:szCs w:val="24"/>
              </w:rPr>
            </w:pPr>
            <w:r>
              <w:rPr>
                <w:color w:val="0070C0"/>
                <w:sz w:val="24"/>
                <w:szCs w:val="24"/>
              </w:rPr>
              <w:t>Пункт 2 статьи 306</w:t>
            </w:r>
            <w:r w:rsidR="00197C1C" w:rsidRPr="006D4EE1">
              <w:rPr>
                <w:color w:val="0070C0"/>
                <w:sz w:val="24"/>
                <w:szCs w:val="24"/>
                <w:vertAlign w:val="superscript"/>
              </w:rPr>
              <w:t>2</w:t>
            </w:r>
            <w:r>
              <w:rPr>
                <w:color w:val="0070C0"/>
                <w:sz w:val="24"/>
                <w:szCs w:val="24"/>
              </w:rPr>
              <w:t>, статья 306</w:t>
            </w:r>
            <w:r w:rsidR="00197C1C" w:rsidRPr="006D4EE1">
              <w:rPr>
                <w:color w:val="0070C0"/>
                <w:sz w:val="24"/>
                <w:szCs w:val="24"/>
                <w:vertAlign w:val="superscript"/>
              </w:rPr>
              <w:t>4</w:t>
            </w:r>
            <w:r w:rsidR="00197C1C" w:rsidRPr="00527037">
              <w:rPr>
                <w:color w:val="0070C0"/>
                <w:sz w:val="24"/>
                <w:szCs w:val="24"/>
              </w:rPr>
              <w:t xml:space="preserve"> Бюджетного кодекса Российской Федерации</w:t>
            </w:r>
          </w:p>
          <w:p w:rsidR="00197C1C" w:rsidRPr="00C578B2" w:rsidRDefault="00197C1C" w:rsidP="00ED47A1">
            <w:pPr>
              <w:pStyle w:val="a4"/>
              <w:shd w:val="clear" w:color="auto" w:fill="auto"/>
              <w:spacing w:line="274" w:lineRule="exact"/>
              <w:ind w:left="142" w:right="141"/>
              <w:rPr>
                <w:sz w:val="24"/>
                <w:szCs w:val="24"/>
              </w:rPr>
            </w:pPr>
          </w:p>
        </w:tc>
        <w:tc>
          <w:tcPr>
            <w:tcW w:w="8788" w:type="dxa"/>
          </w:tcPr>
          <w:p w:rsidR="00667B70" w:rsidRPr="00C578B2" w:rsidRDefault="00667B70" w:rsidP="00ED47A1">
            <w:pPr>
              <w:pStyle w:val="a4"/>
              <w:shd w:val="clear" w:color="auto" w:fill="auto"/>
              <w:spacing w:line="274" w:lineRule="exact"/>
              <w:ind w:left="142" w:right="141"/>
              <w:jc w:val="both"/>
              <w:rPr>
                <w:sz w:val="24"/>
                <w:szCs w:val="24"/>
              </w:rPr>
            </w:pPr>
            <w:r w:rsidRPr="00C578B2">
              <w:rPr>
                <w:sz w:val="24"/>
                <w:szCs w:val="24"/>
              </w:rPr>
              <w:t>По данному коду отражается в том числе:</w:t>
            </w:r>
          </w:p>
          <w:p w:rsidR="00667B70" w:rsidRPr="00C578B2" w:rsidRDefault="00667B70" w:rsidP="00ED47A1">
            <w:pPr>
              <w:pStyle w:val="a4"/>
              <w:shd w:val="clear" w:color="auto" w:fill="auto"/>
              <w:spacing w:line="274" w:lineRule="exact"/>
              <w:ind w:left="142" w:right="141"/>
              <w:jc w:val="both"/>
              <w:rPr>
                <w:sz w:val="24"/>
                <w:szCs w:val="24"/>
              </w:rPr>
            </w:pPr>
            <w:r w:rsidRPr="00C578B2">
              <w:rPr>
                <w:sz w:val="24"/>
                <w:szCs w:val="24"/>
              </w:rPr>
              <w:t>- случаи оплаты казенным учреждением</w:t>
            </w:r>
            <w:r w:rsidR="00D25794" w:rsidRPr="00C578B2">
              <w:rPr>
                <w:sz w:val="24"/>
                <w:szCs w:val="24"/>
              </w:rPr>
              <w:t xml:space="preserve"> (в том числе органами государственной власти, государственными органами, органами местного самоуправления)</w:t>
            </w:r>
            <w:r w:rsidRPr="00C578B2">
              <w:rPr>
                <w:sz w:val="24"/>
                <w:szCs w:val="24"/>
              </w:rPr>
              <w:t xml:space="preserve"> фактически невыполненных работ, не поставленных товаров, не оказанных услуг). </w:t>
            </w:r>
          </w:p>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494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1.2.47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Нарушение порядка формирования и (или)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государственными (муниципальными) учреждениями (за исключением нарушений по п. 1.2.48)</w:t>
            </w:r>
            <w:proofErr w:type="gramEnd"/>
          </w:p>
        </w:tc>
        <w:tc>
          <w:tcPr>
            <w:tcW w:w="3119" w:type="dxa"/>
          </w:tcPr>
          <w:p w:rsidR="00FA2054"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Пункты 3, 4 статьи 69</w:t>
            </w:r>
            <w:r w:rsidRPr="00C578B2">
              <w:rPr>
                <w:color w:val="000000"/>
                <w:sz w:val="24"/>
                <w:szCs w:val="24"/>
                <w:vertAlign w:val="superscript"/>
              </w:rPr>
              <w:t>2</w:t>
            </w:r>
            <w:r w:rsidRPr="00C578B2">
              <w:rPr>
                <w:color w:val="000000"/>
                <w:sz w:val="24"/>
                <w:szCs w:val="24"/>
              </w:rPr>
              <w:t>, абзац 3 пункта 1 статьи 78</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 Пункт 7 статьи 9.2 Федерального закона от 12 января 1996 г.</w:t>
            </w:r>
            <w:r w:rsidR="009B5138">
              <w:rPr>
                <w:color w:val="000000"/>
                <w:sz w:val="24"/>
                <w:szCs w:val="24"/>
              </w:rPr>
              <w:t xml:space="preserve"> № </w:t>
            </w:r>
            <w:r w:rsidRPr="00C578B2">
              <w:rPr>
                <w:color w:val="000000"/>
                <w:sz w:val="24"/>
                <w:szCs w:val="24"/>
              </w:rPr>
              <w:t xml:space="preserve">7-ФЗ «О некоммерческих организациях» </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5 статьи 4 Федерального закона от 3 ноября 2006 г.</w:t>
            </w:r>
            <w:r w:rsidR="009B5138">
              <w:rPr>
                <w:color w:val="000000"/>
                <w:sz w:val="24"/>
                <w:szCs w:val="24"/>
              </w:rPr>
              <w:t xml:space="preserve"> № </w:t>
            </w:r>
            <w:r w:rsidRPr="00C578B2">
              <w:rPr>
                <w:color w:val="000000"/>
                <w:sz w:val="24"/>
                <w:szCs w:val="24"/>
              </w:rPr>
              <w:t>174- ФЗ «Об автономных учреждениях»</w:t>
            </w:r>
          </w:p>
          <w:p w:rsidR="0047520A" w:rsidRDefault="00490F7E" w:rsidP="00ED47A1">
            <w:pPr>
              <w:pStyle w:val="ConsPlusNormal"/>
              <w:spacing w:line="204" w:lineRule="auto"/>
              <w:ind w:left="142" w:right="132"/>
              <w:rPr>
                <w:rFonts w:ascii="Times New Roman" w:hAnsi="Times New Roman" w:cs="Times New Roman"/>
                <w:color w:val="0070C0"/>
                <w:sz w:val="24"/>
                <w:szCs w:val="24"/>
              </w:rPr>
            </w:pPr>
            <w:hyperlink r:id="rId15" w:tooltip="Постановление Правительства РФ от 02.09.2010 N 671 (ред. от 15.10.2014) &quot;О порядке формирования государственного задания в отношении федеральных государственных учреждений и финансового обеспечения выполнения государственного задания&quot; (вместе с &quot;Положением о ф" w:history="1">
              <w:r w:rsidR="0047520A" w:rsidRPr="00482E73">
                <w:rPr>
                  <w:rFonts w:ascii="Times New Roman" w:hAnsi="Times New Roman" w:cs="Times New Roman"/>
                  <w:color w:val="0070C0"/>
                  <w:sz w:val="24"/>
                  <w:szCs w:val="24"/>
                </w:rPr>
                <w:t>Постановление</w:t>
              </w:r>
            </w:hyperlink>
            <w:r w:rsidR="0047520A" w:rsidRPr="00482E73">
              <w:rPr>
                <w:rFonts w:ascii="Times New Roman" w:hAnsi="Times New Roman" w:cs="Times New Roman"/>
                <w:color w:val="0070C0"/>
                <w:sz w:val="24"/>
                <w:szCs w:val="24"/>
              </w:rPr>
              <w:t xml:space="preserve"> Правительства Российской Федерации от 2 сентября 2010 г. N 671 "О порядке формирования государственного задания в отношении федеральных государственных учреждений и финансового обеспечения выполнения государственного задания"</w:t>
            </w:r>
          </w:p>
          <w:p w:rsidR="00482E73" w:rsidRPr="00482E73" w:rsidRDefault="00482E73" w:rsidP="00ED47A1">
            <w:pPr>
              <w:pStyle w:val="ConsPlusNormal"/>
              <w:spacing w:line="204" w:lineRule="auto"/>
              <w:ind w:left="142" w:right="132"/>
              <w:rPr>
                <w:rFonts w:ascii="Times New Roman" w:hAnsi="Times New Roman" w:cs="Times New Roman"/>
                <w:color w:val="0070C0"/>
                <w:sz w:val="24"/>
                <w:szCs w:val="24"/>
              </w:rPr>
            </w:pPr>
            <w:r>
              <w:rPr>
                <w:rFonts w:ascii="Times New Roman" w:hAnsi="Times New Roman" w:cs="Times New Roman"/>
                <w:color w:val="0070C0"/>
                <w:sz w:val="24"/>
                <w:szCs w:val="24"/>
              </w:rPr>
              <w:t>(утратило силу с 01.01.2016)</w:t>
            </w:r>
          </w:p>
          <w:p w:rsidR="00210FC7" w:rsidRPr="00C578B2" w:rsidRDefault="00490F7E" w:rsidP="00ED47A1">
            <w:pPr>
              <w:pStyle w:val="a4"/>
              <w:shd w:val="clear" w:color="auto" w:fill="auto"/>
              <w:spacing w:line="274" w:lineRule="exact"/>
              <w:ind w:left="142" w:right="142"/>
              <w:rPr>
                <w:sz w:val="24"/>
                <w:szCs w:val="24"/>
              </w:rPr>
            </w:pPr>
            <w:hyperlink r:id="rId16" w:tooltip="Постановление Правительства РФ от 26.06.2015 N 640 (ред. от 04.11.2016) &quot;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 w:history="1">
              <w:r w:rsidR="0047520A" w:rsidRPr="00A24E43">
                <w:rPr>
                  <w:color w:val="0070C0"/>
                  <w:sz w:val="24"/>
                  <w:szCs w:val="24"/>
                </w:rPr>
                <w:t>Постановление</w:t>
              </w:r>
            </w:hyperlink>
            <w:r w:rsidR="0047520A" w:rsidRPr="00A24E43">
              <w:rPr>
                <w:color w:val="0070C0"/>
                <w:sz w:val="24"/>
                <w:szCs w:val="24"/>
              </w:rPr>
              <w:t xml:space="preserve"> </w:t>
            </w:r>
            <w:r w:rsidR="0047520A" w:rsidRPr="00A24E43">
              <w:rPr>
                <w:color w:val="0070C0"/>
                <w:sz w:val="24"/>
                <w:szCs w:val="24"/>
              </w:rPr>
              <w:lastRenderedPageBreak/>
              <w:t>Правительства Российской Федерации от 26 июня 2015 г.</w:t>
            </w:r>
            <w:r w:rsidR="009B5138" w:rsidRPr="00A24E43">
              <w:rPr>
                <w:color w:val="0070C0"/>
                <w:sz w:val="24"/>
                <w:szCs w:val="24"/>
              </w:rPr>
              <w:t xml:space="preserve"> № </w:t>
            </w:r>
            <w:r w:rsidR="0047520A" w:rsidRPr="00A24E43">
              <w:rPr>
                <w:color w:val="0070C0"/>
                <w:sz w:val="24"/>
                <w:szCs w:val="24"/>
              </w:rPr>
              <w:t>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lastRenderedPageBreak/>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15.15.15</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color w:val="000000"/>
                <w:sz w:val="24"/>
                <w:szCs w:val="24"/>
              </w:rPr>
            </w:pPr>
            <w:proofErr w:type="gramStart"/>
            <w:r w:rsidRPr="00C578B2">
              <w:rPr>
                <w:color w:val="000000"/>
                <w:sz w:val="24"/>
                <w:szCs w:val="24"/>
              </w:rPr>
              <w:t>правонарушениях</w:t>
            </w:r>
            <w:proofErr w:type="gramEnd"/>
          </w:p>
          <w:p w:rsidR="0047520A" w:rsidRPr="00A24E43" w:rsidRDefault="00810309" w:rsidP="00ED47A1">
            <w:pPr>
              <w:pStyle w:val="a4"/>
              <w:shd w:val="clear" w:color="auto" w:fill="auto"/>
              <w:spacing w:line="274" w:lineRule="exact"/>
              <w:ind w:left="142" w:right="141"/>
              <w:rPr>
                <w:color w:val="0070C0"/>
                <w:sz w:val="24"/>
                <w:szCs w:val="24"/>
              </w:rPr>
            </w:pPr>
            <w:r w:rsidRPr="00A24E43">
              <w:rPr>
                <w:color w:val="0070C0"/>
                <w:sz w:val="24"/>
                <w:szCs w:val="24"/>
              </w:rPr>
              <w:t>С</w:t>
            </w:r>
            <w:r w:rsidR="0047520A" w:rsidRPr="00A24E43">
              <w:rPr>
                <w:color w:val="0070C0"/>
                <w:sz w:val="24"/>
                <w:szCs w:val="24"/>
              </w:rPr>
              <w:t xml:space="preserve">татья 15.15.5-1 </w:t>
            </w:r>
          </w:p>
          <w:p w:rsidR="00BC519C" w:rsidRPr="00A24E43" w:rsidRDefault="0047520A" w:rsidP="00ED47A1">
            <w:pPr>
              <w:pStyle w:val="a4"/>
              <w:shd w:val="clear" w:color="auto" w:fill="auto"/>
              <w:spacing w:line="274" w:lineRule="exact"/>
              <w:ind w:left="142" w:right="141"/>
              <w:rPr>
                <w:color w:val="0070C0"/>
                <w:sz w:val="24"/>
                <w:szCs w:val="24"/>
              </w:rPr>
            </w:pPr>
            <w:r w:rsidRPr="00A24E43">
              <w:rPr>
                <w:color w:val="0070C0"/>
                <w:sz w:val="24"/>
                <w:szCs w:val="24"/>
              </w:rPr>
              <w:t xml:space="preserve">Кодекса Российской Федерации об </w:t>
            </w:r>
            <w:r w:rsidR="00BC519C" w:rsidRPr="00A24E43">
              <w:rPr>
                <w:color w:val="0070C0"/>
                <w:sz w:val="24"/>
                <w:szCs w:val="24"/>
              </w:rPr>
              <w:t>административных правонарушениях</w:t>
            </w:r>
          </w:p>
          <w:p w:rsidR="00BC519C" w:rsidRPr="00A24E43" w:rsidRDefault="00BC519C" w:rsidP="00BC519C">
            <w:pPr>
              <w:pStyle w:val="a4"/>
              <w:shd w:val="clear" w:color="auto" w:fill="auto"/>
              <w:spacing w:line="274" w:lineRule="exact"/>
              <w:ind w:left="142" w:right="141"/>
              <w:rPr>
                <w:color w:val="0070C0"/>
                <w:sz w:val="24"/>
                <w:szCs w:val="24"/>
              </w:rPr>
            </w:pPr>
            <w:r w:rsidRPr="00A24E43">
              <w:rPr>
                <w:color w:val="0070C0"/>
                <w:sz w:val="24"/>
                <w:szCs w:val="24"/>
              </w:rPr>
              <w:t xml:space="preserve">Статья 15.2 Закона Московской области </w:t>
            </w:r>
          </w:p>
          <w:p w:rsidR="00BC519C" w:rsidRPr="00A24E43" w:rsidRDefault="00BC519C" w:rsidP="00BC519C">
            <w:pPr>
              <w:pStyle w:val="a4"/>
              <w:shd w:val="clear" w:color="auto" w:fill="auto"/>
              <w:spacing w:line="274" w:lineRule="exact"/>
              <w:ind w:left="142" w:right="141"/>
              <w:rPr>
                <w:color w:val="0070C0"/>
                <w:sz w:val="24"/>
                <w:szCs w:val="24"/>
              </w:rPr>
            </w:pPr>
            <w:r w:rsidRPr="00A24E43">
              <w:rPr>
                <w:color w:val="0070C0"/>
                <w:sz w:val="24"/>
                <w:szCs w:val="24"/>
              </w:rPr>
              <w:t xml:space="preserve"> № 37/2016-</w:t>
            </w:r>
            <w:proofErr w:type="spellStart"/>
            <w:r w:rsidRPr="00A24E43">
              <w:rPr>
                <w:color w:val="0070C0"/>
                <w:sz w:val="24"/>
                <w:szCs w:val="24"/>
              </w:rPr>
              <w:t>ОЗ</w:t>
            </w:r>
            <w:proofErr w:type="spellEnd"/>
            <w:r w:rsidRPr="00A24E43">
              <w:rPr>
                <w:color w:val="0070C0"/>
                <w:sz w:val="24"/>
                <w:szCs w:val="24"/>
              </w:rPr>
              <w:t xml:space="preserve"> «Кодекс Московской области </w:t>
            </w:r>
          </w:p>
          <w:p w:rsidR="00BC519C" w:rsidRPr="00A24E43" w:rsidRDefault="00BC519C" w:rsidP="00BC519C">
            <w:pPr>
              <w:pStyle w:val="a4"/>
              <w:shd w:val="clear" w:color="auto" w:fill="auto"/>
              <w:spacing w:line="274" w:lineRule="exact"/>
              <w:ind w:left="142" w:right="141"/>
              <w:rPr>
                <w:color w:val="0070C0"/>
                <w:sz w:val="24"/>
                <w:szCs w:val="24"/>
              </w:rPr>
            </w:pPr>
            <w:r w:rsidRPr="00A24E43">
              <w:rPr>
                <w:color w:val="0070C0"/>
                <w:sz w:val="24"/>
                <w:szCs w:val="24"/>
              </w:rPr>
              <w:t>об</w:t>
            </w:r>
          </w:p>
          <w:p w:rsidR="00BC519C" w:rsidRPr="00A24E43" w:rsidRDefault="00BC519C" w:rsidP="00BC519C">
            <w:pPr>
              <w:pStyle w:val="a4"/>
              <w:shd w:val="clear" w:color="auto" w:fill="auto"/>
              <w:spacing w:line="274" w:lineRule="exact"/>
              <w:ind w:left="142" w:right="141"/>
              <w:rPr>
                <w:color w:val="0070C0"/>
                <w:sz w:val="24"/>
                <w:szCs w:val="24"/>
                <w:vertAlign w:val="superscript"/>
              </w:rPr>
            </w:pPr>
            <w:r w:rsidRPr="00A24E43">
              <w:rPr>
                <w:color w:val="0070C0"/>
                <w:sz w:val="24"/>
                <w:szCs w:val="24"/>
              </w:rPr>
              <w:t xml:space="preserve">административных </w:t>
            </w:r>
            <w:proofErr w:type="spellStart"/>
            <w:r w:rsidRPr="00A24E43">
              <w:rPr>
                <w:color w:val="0070C0"/>
                <w:sz w:val="24"/>
                <w:szCs w:val="24"/>
              </w:rPr>
              <w:t>правонарушениях</w:t>
            </w:r>
            <w:proofErr w:type="gramStart"/>
            <w:r w:rsidRPr="00A24E43">
              <w:rPr>
                <w:color w:val="0070C0"/>
                <w:sz w:val="24"/>
                <w:szCs w:val="24"/>
                <w:vertAlign w:val="superscript"/>
              </w:rPr>
              <w:t>4</w:t>
            </w:r>
            <w:proofErr w:type="spellEnd"/>
            <w:proofErr w:type="gramEnd"/>
          </w:p>
          <w:p w:rsidR="00F27CEB" w:rsidRPr="00C578B2" w:rsidRDefault="00BC519C" w:rsidP="00BC519C">
            <w:pPr>
              <w:pStyle w:val="a4"/>
              <w:shd w:val="clear" w:color="auto" w:fill="auto"/>
              <w:spacing w:line="274" w:lineRule="exact"/>
              <w:ind w:left="142" w:right="141"/>
              <w:rPr>
                <w:sz w:val="24"/>
                <w:szCs w:val="24"/>
              </w:rPr>
            </w:pPr>
            <w:proofErr w:type="gramStart"/>
            <w:r w:rsidRPr="00A24E43">
              <w:rPr>
                <w:color w:val="0070C0"/>
                <w:sz w:val="24"/>
                <w:szCs w:val="24"/>
              </w:rPr>
              <w:t>(далее – Кодекс Московской области об административных правонарушениях»</w:t>
            </w:r>
            <w:proofErr w:type="gramEnd"/>
          </w:p>
        </w:tc>
        <w:tc>
          <w:tcPr>
            <w:tcW w:w="8788" w:type="dxa"/>
          </w:tcPr>
          <w:p w:rsidR="00AF2887" w:rsidRDefault="00AF2887" w:rsidP="00ED47A1">
            <w:pPr>
              <w:pStyle w:val="a4"/>
              <w:shd w:val="clear" w:color="auto" w:fill="auto"/>
              <w:spacing w:line="274" w:lineRule="exact"/>
              <w:ind w:left="142" w:right="141"/>
              <w:jc w:val="both"/>
              <w:rPr>
                <w:sz w:val="24"/>
                <w:szCs w:val="24"/>
              </w:rPr>
            </w:pPr>
            <w:r w:rsidRPr="00AF2887">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AF2887" w:rsidRDefault="00AF2887" w:rsidP="00ED47A1">
            <w:pPr>
              <w:pStyle w:val="a4"/>
              <w:shd w:val="clear" w:color="auto" w:fill="auto"/>
              <w:spacing w:line="274" w:lineRule="exact"/>
              <w:ind w:left="142" w:right="141"/>
              <w:jc w:val="both"/>
              <w:rPr>
                <w:sz w:val="24"/>
                <w:szCs w:val="24"/>
              </w:rPr>
            </w:pPr>
          </w:p>
          <w:p w:rsidR="007B49AA" w:rsidRPr="00BB2A79" w:rsidRDefault="00FC6DA4" w:rsidP="00ED47A1">
            <w:pPr>
              <w:pStyle w:val="a4"/>
              <w:shd w:val="clear" w:color="auto" w:fill="auto"/>
              <w:spacing w:line="274" w:lineRule="exact"/>
              <w:ind w:left="142" w:right="141"/>
              <w:jc w:val="both"/>
              <w:rPr>
                <w:sz w:val="24"/>
                <w:szCs w:val="24"/>
              </w:rPr>
            </w:pPr>
            <w:r w:rsidRPr="00BB2A79">
              <w:rPr>
                <w:sz w:val="24"/>
                <w:szCs w:val="24"/>
              </w:rPr>
              <w:t>По данному коду отража</w:t>
            </w:r>
            <w:r w:rsidR="00347B3C" w:rsidRPr="00BB2A79">
              <w:rPr>
                <w:sz w:val="24"/>
                <w:szCs w:val="24"/>
              </w:rPr>
              <w:t>ю</w:t>
            </w:r>
            <w:r w:rsidRPr="00BB2A79">
              <w:rPr>
                <w:sz w:val="24"/>
                <w:szCs w:val="24"/>
              </w:rPr>
              <w:t>тся</w:t>
            </w:r>
            <w:r w:rsidR="007B49AA" w:rsidRPr="00BB2A79">
              <w:rPr>
                <w:sz w:val="24"/>
                <w:szCs w:val="24"/>
              </w:rPr>
              <w:t>, в том числе:</w:t>
            </w:r>
          </w:p>
          <w:p w:rsidR="00205183" w:rsidRPr="00BB2A79" w:rsidRDefault="00205183" w:rsidP="00ED47A1">
            <w:pPr>
              <w:pStyle w:val="a4"/>
              <w:shd w:val="clear" w:color="auto" w:fill="auto"/>
              <w:spacing w:line="274" w:lineRule="exact"/>
              <w:ind w:left="142" w:right="141"/>
              <w:jc w:val="both"/>
              <w:rPr>
                <w:sz w:val="24"/>
                <w:szCs w:val="24"/>
              </w:rPr>
            </w:pPr>
            <w:r w:rsidRPr="00BB2A79">
              <w:rPr>
                <w:sz w:val="24"/>
                <w:szCs w:val="24"/>
              </w:rPr>
              <w:t>- нарушения порядка определения нормативных затрат</w:t>
            </w:r>
            <w:r w:rsidR="00C37D39" w:rsidRPr="00BB2A79">
              <w:rPr>
                <w:sz w:val="24"/>
                <w:szCs w:val="24"/>
              </w:rPr>
              <w:t xml:space="preserve"> на оказание государственных (муниципальных) услуг (выполнение работ), применяемых при расчете объема субсидии на финансовое обеспечение выполнения государственного (муниципального) задания</w:t>
            </w:r>
            <w:r w:rsidR="00ED47A1">
              <w:rPr>
                <w:sz w:val="24"/>
                <w:szCs w:val="24"/>
              </w:rPr>
              <w:t xml:space="preserve"> </w:t>
            </w:r>
            <w:r w:rsidR="00C37D39" w:rsidRPr="00BB2A79">
              <w:rPr>
                <w:sz w:val="24"/>
                <w:szCs w:val="24"/>
              </w:rPr>
              <w:t xml:space="preserve">на оказание государственных (муниципальных) услуг (выполнение работ); </w:t>
            </w:r>
          </w:p>
          <w:p w:rsidR="00BF0509" w:rsidRPr="00BB2A79" w:rsidRDefault="007B49AA" w:rsidP="00ED47A1">
            <w:pPr>
              <w:pStyle w:val="a4"/>
              <w:shd w:val="clear" w:color="auto" w:fill="auto"/>
              <w:spacing w:line="274" w:lineRule="exact"/>
              <w:ind w:left="142" w:right="141"/>
              <w:jc w:val="both"/>
              <w:rPr>
                <w:sz w:val="24"/>
                <w:szCs w:val="24"/>
              </w:rPr>
            </w:pPr>
            <w:r w:rsidRPr="00BB2A79">
              <w:rPr>
                <w:sz w:val="24"/>
                <w:szCs w:val="24"/>
              </w:rPr>
              <w:t xml:space="preserve">- </w:t>
            </w:r>
            <w:r w:rsidR="00BF0509" w:rsidRPr="00BB2A79">
              <w:rPr>
                <w:sz w:val="24"/>
                <w:szCs w:val="24"/>
              </w:rPr>
              <w:t>факты формирования и (или) финансового обеспечения выполнения государственного (муниципального) задания:</w:t>
            </w:r>
          </w:p>
          <w:p w:rsidR="00BF0509" w:rsidRPr="00BB2A79" w:rsidRDefault="00BF0509" w:rsidP="00ED47A1">
            <w:pPr>
              <w:pStyle w:val="a4"/>
              <w:shd w:val="clear" w:color="auto" w:fill="auto"/>
              <w:spacing w:line="274" w:lineRule="exact"/>
              <w:ind w:left="142" w:right="141"/>
              <w:jc w:val="both"/>
              <w:rPr>
                <w:sz w:val="24"/>
                <w:szCs w:val="24"/>
              </w:rPr>
            </w:pPr>
            <w:r w:rsidRPr="00BB2A79">
              <w:rPr>
                <w:sz w:val="24"/>
                <w:szCs w:val="24"/>
              </w:rPr>
              <w:t>в отсутствие утвержденных в установленном порядке нормативных затрат;</w:t>
            </w:r>
          </w:p>
          <w:p w:rsidR="00205183" w:rsidRPr="00BB2A79" w:rsidRDefault="00205183" w:rsidP="00ED47A1">
            <w:pPr>
              <w:pStyle w:val="a4"/>
              <w:shd w:val="clear" w:color="auto" w:fill="auto"/>
              <w:spacing w:line="274" w:lineRule="exact"/>
              <w:ind w:left="142" w:right="141"/>
              <w:jc w:val="both"/>
              <w:rPr>
                <w:sz w:val="24"/>
                <w:szCs w:val="24"/>
              </w:rPr>
            </w:pPr>
            <w:r w:rsidRPr="00BB2A79">
              <w:rPr>
                <w:sz w:val="24"/>
                <w:szCs w:val="24"/>
              </w:rPr>
              <w:t>с</w:t>
            </w:r>
            <w:r w:rsidR="006D2F32" w:rsidRPr="00BB2A79">
              <w:rPr>
                <w:sz w:val="24"/>
                <w:szCs w:val="24"/>
              </w:rPr>
              <w:t xml:space="preserve"> нарушение</w:t>
            </w:r>
            <w:r w:rsidRPr="00BB2A79">
              <w:rPr>
                <w:sz w:val="24"/>
                <w:szCs w:val="24"/>
              </w:rPr>
              <w:t>м</w:t>
            </w:r>
            <w:r w:rsidR="006D2F32" w:rsidRPr="00BB2A79">
              <w:rPr>
                <w:sz w:val="24"/>
                <w:szCs w:val="24"/>
              </w:rPr>
              <w:t xml:space="preserve"> утвержденных в установленном порядке нормативных затрат</w:t>
            </w:r>
            <w:r w:rsidRPr="00BB2A79">
              <w:rPr>
                <w:sz w:val="24"/>
                <w:szCs w:val="24"/>
              </w:rPr>
              <w:t>;</w:t>
            </w:r>
          </w:p>
          <w:p w:rsidR="00534829" w:rsidRPr="00D90914" w:rsidRDefault="00ED47A1" w:rsidP="00ED47A1">
            <w:pPr>
              <w:pStyle w:val="a4"/>
              <w:shd w:val="clear" w:color="auto" w:fill="auto"/>
              <w:spacing w:line="274" w:lineRule="exact"/>
              <w:ind w:left="142" w:right="141"/>
              <w:jc w:val="both"/>
              <w:rPr>
                <w:sz w:val="24"/>
                <w:szCs w:val="24"/>
              </w:rPr>
            </w:pPr>
            <w:r>
              <w:rPr>
                <w:sz w:val="24"/>
                <w:szCs w:val="24"/>
              </w:rPr>
              <w:t xml:space="preserve"> </w:t>
            </w:r>
            <w:r w:rsidR="00534829">
              <w:rPr>
                <w:sz w:val="24"/>
                <w:szCs w:val="24"/>
              </w:rPr>
              <w:t xml:space="preserve">- факты недофинансирования государственного (муниципального) задания </w:t>
            </w:r>
            <w:r w:rsidR="00534829" w:rsidRPr="00D90914">
              <w:rPr>
                <w:sz w:val="24"/>
                <w:szCs w:val="24"/>
              </w:rPr>
              <w:t>(то есть в ситуации, когда по завершении финансового года, на который установлено государственное (муниципальное) задание, субсидия на финансовое обеспечение его выполнения не перечислена в полном объеме, предусмотренном соглашением о предоставлении указанной субсидии).</w:t>
            </w:r>
          </w:p>
          <w:p w:rsidR="00534829" w:rsidRPr="00BB2A79" w:rsidRDefault="00534829" w:rsidP="00ED47A1">
            <w:pPr>
              <w:pStyle w:val="a4"/>
              <w:shd w:val="clear" w:color="auto" w:fill="auto"/>
              <w:spacing w:line="274" w:lineRule="exact"/>
              <w:ind w:left="142" w:right="141"/>
              <w:jc w:val="both"/>
              <w:rPr>
                <w:sz w:val="24"/>
                <w:szCs w:val="24"/>
              </w:rPr>
            </w:pPr>
          </w:p>
          <w:p w:rsidR="001A1EC3" w:rsidRPr="00BB2A79" w:rsidRDefault="001A1EC3" w:rsidP="00ED47A1">
            <w:pPr>
              <w:pStyle w:val="a4"/>
              <w:shd w:val="clear" w:color="auto" w:fill="auto"/>
              <w:spacing w:line="274" w:lineRule="exact"/>
              <w:ind w:left="142" w:right="141"/>
              <w:jc w:val="both"/>
              <w:rPr>
                <w:sz w:val="24"/>
                <w:szCs w:val="24"/>
              </w:rPr>
            </w:pPr>
            <w:r w:rsidRPr="00BB2A79">
              <w:rPr>
                <w:sz w:val="24"/>
                <w:szCs w:val="24"/>
              </w:rPr>
              <w:t>с 18</w:t>
            </w:r>
            <w:r w:rsidR="00810309">
              <w:rPr>
                <w:sz w:val="24"/>
                <w:szCs w:val="24"/>
              </w:rPr>
              <w:t xml:space="preserve"> июня </w:t>
            </w:r>
            <w:r w:rsidRPr="00BB2A79">
              <w:rPr>
                <w:sz w:val="24"/>
                <w:szCs w:val="24"/>
              </w:rPr>
              <w:t xml:space="preserve">2017 введена административная ответственность за невыполнение государственного (муниципального) задания (статья </w:t>
            </w:r>
            <w:hyperlink r:id="rId17" w:history="1">
              <w:r w:rsidRPr="00BB2A79">
                <w:rPr>
                  <w:sz w:val="24"/>
                  <w:szCs w:val="24"/>
                </w:rPr>
                <w:t>ст. 15.15.5-1</w:t>
              </w:r>
            </w:hyperlink>
            <w:r w:rsidRPr="00BB2A79">
              <w:rPr>
                <w:sz w:val="24"/>
                <w:szCs w:val="24"/>
              </w:rPr>
              <w:t xml:space="preserve"> Кодекса Российской Федерации об административных правонарушениях)</w:t>
            </w:r>
            <w:r w:rsidR="00810309">
              <w:rPr>
                <w:sz w:val="24"/>
                <w:szCs w:val="24"/>
              </w:rPr>
              <w:t>.</w:t>
            </w:r>
          </w:p>
          <w:p w:rsidR="001A1EC3" w:rsidRPr="00C578B2" w:rsidRDefault="001A1EC3" w:rsidP="00ED47A1">
            <w:pPr>
              <w:pStyle w:val="a4"/>
              <w:shd w:val="clear" w:color="auto" w:fill="auto"/>
              <w:spacing w:line="274" w:lineRule="exact"/>
              <w:ind w:left="142" w:right="141"/>
              <w:jc w:val="both"/>
              <w:rPr>
                <w:b/>
                <w:color w:val="FF0000"/>
                <w:sz w:val="24"/>
                <w:szCs w:val="24"/>
              </w:rPr>
            </w:pPr>
          </w:p>
          <w:p w:rsidR="007B49AA" w:rsidRPr="00C578B2" w:rsidRDefault="007B49AA" w:rsidP="00ED47A1">
            <w:pPr>
              <w:pStyle w:val="a4"/>
              <w:shd w:val="clear" w:color="auto" w:fill="auto"/>
              <w:spacing w:line="274" w:lineRule="exact"/>
              <w:ind w:left="142" w:right="141"/>
              <w:jc w:val="both"/>
              <w:rPr>
                <w:b/>
                <w:color w:val="00B050"/>
                <w:sz w:val="24"/>
                <w:szCs w:val="24"/>
              </w:rPr>
            </w:pPr>
          </w:p>
        </w:tc>
      </w:tr>
      <w:tr w:rsidR="00210FC7" w:rsidRPr="00C578B2" w:rsidTr="003D0449">
        <w:trPr>
          <w:trHeight w:val="6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1.2.48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бюджетными и автономными учреждениями средств субсидии на финансовое обеспечение выполнения государственного (муниципального) задания на цели, не связанные с выполнением государственного (муниципального) задания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Абзац 3 пункта 1 статьи 78.</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7 статьи 9.2 Федерального закона от 12 января 1996 г.</w:t>
            </w:r>
            <w:r w:rsidR="009B5138">
              <w:rPr>
                <w:color w:val="000000"/>
                <w:sz w:val="24"/>
                <w:szCs w:val="24"/>
              </w:rPr>
              <w:t xml:space="preserve"> № </w:t>
            </w:r>
            <w:r w:rsidRPr="00C578B2">
              <w:rPr>
                <w:color w:val="000000"/>
                <w:sz w:val="24"/>
                <w:szCs w:val="24"/>
              </w:rPr>
              <w:t>7- ФЗ «О некоммерческих организациях»</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5 статьи 4 Федерального закона от 3 ноября 2006 г.</w:t>
            </w:r>
            <w:r w:rsidR="009B5138">
              <w:rPr>
                <w:color w:val="000000"/>
                <w:sz w:val="24"/>
                <w:szCs w:val="24"/>
              </w:rPr>
              <w:t xml:space="preserve"> № </w:t>
            </w:r>
            <w:r w:rsidRPr="00C578B2">
              <w:rPr>
                <w:color w:val="000000"/>
                <w:sz w:val="24"/>
                <w:szCs w:val="24"/>
              </w:rPr>
              <w:t>174- ФЗ «Об автономных учреждениях»</w:t>
            </w:r>
          </w:p>
          <w:p w:rsidR="00482E73" w:rsidRDefault="00490F7E" w:rsidP="00482E73">
            <w:pPr>
              <w:pStyle w:val="ConsPlusNormal"/>
              <w:spacing w:line="204" w:lineRule="auto"/>
              <w:ind w:left="142" w:right="132"/>
              <w:rPr>
                <w:rFonts w:ascii="Times New Roman" w:hAnsi="Times New Roman" w:cs="Times New Roman"/>
                <w:color w:val="0070C0"/>
                <w:sz w:val="24"/>
                <w:szCs w:val="24"/>
              </w:rPr>
            </w:pPr>
            <w:hyperlink r:id="rId18" w:tooltip="Постановление Правительства РФ от 02.09.2010 N 671 (ред. от 15.10.2014) &quot;О порядке формирования государственного задания в отношении федеральных государственных учреждений и финансового обеспечения выполнения государственного задания&quot; (вместе с &quot;Положением о ф" w:history="1">
              <w:r w:rsidR="00482E73" w:rsidRPr="00482E73">
                <w:rPr>
                  <w:rFonts w:ascii="Times New Roman" w:hAnsi="Times New Roman" w:cs="Times New Roman"/>
                  <w:color w:val="0070C0"/>
                  <w:sz w:val="24"/>
                  <w:szCs w:val="24"/>
                </w:rPr>
                <w:t>Постановление</w:t>
              </w:r>
            </w:hyperlink>
            <w:r w:rsidR="00482E73" w:rsidRPr="00482E73">
              <w:rPr>
                <w:rFonts w:ascii="Times New Roman" w:hAnsi="Times New Roman" w:cs="Times New Roman"/>
                <w:color w:val="0070C0"/>
                <w:sz w:val="24"/>
                <w:szCs w:val="24"/>
              </w:rPr>
              <w:t xml:space="preserve"> Правительства Российской Федерации от 2 сентября 2010 г. N 671 "О порядке формирования государственного задания в отношении федеральных государственных учреждений и финансового обеспечения выполнения государственного задания"</w:t>
            </w:r>
          </w:p>
          <w:p w:rsidR="00482E73" w:rsidRPr="00482E73" w:rsidRDefault="00482E73" w:rsidP="00482E73">
            <w:pPr>
              <w:pStyle w:val="ConsPlusNormal"/>
              <w:spacing w:line="204" w:lineRule="auto"/>
              <w:ind w:left="142" w:right="132"/>
              <w:rPr>
                <w:rFonts w:ascii="Times New Roman" w:hAnsi="Times New Roman" w:cs="Times New Roman"/>
                <w:color w:val="0070C0"/>
                <w:sz w:val="24"/>
                <w:szCs w:val="24"/>
              </w:rPr>
            </w:pPr>
            <w:r>
              <w:rPr>
                <w:rFonts w:ascii="Times New Roman" w:hAnsi="Times New Roman" w:cs="Times New Roman"/>
                <w:color w:val="0070C0"/>
                <w:sz w:val="24"/>
                <w:szCs w:val="24"/>
              </w:rPr>
              <w:t>(утратило силу с 01.01.2016)</w:t>
            </w:r>
          </w:p>
          <w:p w:rsidR="00210FC7" w:rsidRPr="00C578B2" w:rsidRDefault="00490F7E" w:rsidP="00482E73">
            <w:pPr>
              <w:pStyle w:val="a4"/>
              <w:shd w:val="clear" w:color="auto" w:fill="auto"/>
              <w:spacing w:line="274" w:lineRule="exact"/>
              <w:ind w:left="142" w:right="142"/>
              <w:rPr>
                <w:sz w:val="24"/>
                <w:szCs w:val="24"/>
              </w:rPr>
            </w:pPr>
            <w:hyperlink r:id="rId19" w:tooltip="Постановление Правительства РФ от 26.06.2015 N 640 (ред. от 04.11.2016) &quot;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 w:history="1">
              <w:r w:rsidR="00482E73" w:rsidRPr="00A24E43">
                <w:rPr>
                  <w:color w:val="0070C0"/>
                  <w:sz w:val="24"/>
                  <w:szCs w:val="24"/>
                </w:rPr>
                <w:t>Постановление</w:t>
              </w:r>
            </w:hyperlink>
            <w:r w:rsidR="00482E73" w:rsidRPr="00A24E43">
              <w:rPr>
                <w:color w:val="0070C0"/>
                <w:sz w:val="24"/>
                <w:szCs w:val="24"/>
              </w:rPr>
              <w:t xml:space="preserve"> Правительства Российской Федерации от 26 июня 2015 г. №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w:t>
            </w:r>
            <w:r w:rsidR="00482E73" w:rsidRPr="00A24E43">
              <w:rPr>
                <w:color w:val="0070C0"/>
                <w:sz w:val="24"/>
                <w:szCs w:val="24"/>
              </w:rPr>
              <w:lastRenderedPageBreak/>
              <w:t>обеспечения выполнения государственного задания»</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lastRenderedPageBreak/>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15.14.</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r w:rsidRPr="00C578B2">
              <w:rPr>
                <w:color w:val="000000"/>
                <w:sz w:val="24"/>
                <w:szCs w:val="24"/>
              </w:rPr>
              <w:t xml:space="preserve"> Статья 285.1, 285.2 Уголовного кодекса Российской Федерации</w:t>
            </w:r>
          </w:p>
        </w:tc>
        <w:tc>
          <w:tcPr>
            <w:tcW w:w="8788" w:type="dxa"/>
          </w:tcPr>
          <w:p w:rsidR="0090499A" w:rsidRDefault="00AC324E"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По данно</w:t>
            </w:r>
            <w:r w:rsidR="0090499A">
              <w:rPr>
                <w:rFonts w:ascii="Times New Roman" w:hAnsi="Times New Roman" w:cs="Times New Roman"/>
                <w:color w:val="auto"/>
              </w:rPr>
              <w:t>му коду отражаются, в том числе</w:t>
            </w:r>
            <w:r w:rsidR="00600B64">
              <w:rPr>
                <w:rFonts w:ascii="Times New Roman" w:hAnsi="Times New Roman" w:cs="Times New Roman"/>
                <w:color w:val="auto"/>
              </w:rPr>
              <w:t xml:space="preserve"> расходы</w:t>
            </w:r>
            <w:r w:rsidR="0090499A">
              <w:rPr>
                <w:rFonts w:ascii="Times New Roman" w:hAnsi="Times New Roman" w:cs="Times New Roman"/>
                <w:color w:val="auto"/>
              </w:rPr>
              <w:t>:</w:t>
            </w:r>
          </w:p>
          <w:p w:rsidR="00AC324E" w:rsidRDefault="00AC324E" w:rsidP="00ED47A1">
            <w:pPr>
              <w:widowControl/>
              <w:autoSpaceDE w:val="0"/>
              <w:autoSpaceDN w:val="0"/>
              <w:adjustRightInd w:val="0"/>
              <w:ind w:left="142" w:right="141"/>
              <w:jc w:val="both"/>
              <w:rPr>
                <w:rFonts w:ascii="Times New Roman" w:hAnsi="Times New Roman" w:cs="Times New Roman"/>
                <w:bCs/>
                <w:color w:val="auto"/>
              </w:rPr>
            </w:pPr>
            <w:r w:rsidRPr="00C578B2">
              <w:rPr>
                <w:rFonts w:ascii="Times New Roman" w:hAnsi="Times New Roman" w:cs="Times New Roman"/>
                <w:color w:val="auto"/>
              </w:rPr>
              <w:t>за счет субсидии на финансовое обеспечение</w:t>
            </w:r>
            <w:r w:rsidR="00ED47A1">
              <w:rPr>
                <w:rFonts w:ascii="Times New Roman" w:hAnsi="Times New Roman" w:cs="Times New Roman"/>
                <w:color w:val="auto"/>
              </w:rPr>
              <w:t xml:space="preserve"> </w:t>
            </w:r>
            <w:r w:rsidRPr="00C578B2">
              <w:rPr>
                <w:rFonts w:ascii="Times New Roman" w:hAnsi="Times New Roman" w:cs="Times New Roman"/>
                <w:color w:val="auto"/>
              </w:rPr>
              <w:t>выполнения государственного (муниц</w:t>
            </w:r>
            <w:r w:rsidR="00E30D01" w:rsidRPr="00C578B2">
              <w:rPr>
                <w:rFonts w:ascii="Times New Roman" w:hAnsi="Times New Roman" w:cs="Times New Roman"/>
                <w:color w:val="auto"/>
              </w:rPr>
              <w:t>и</w:t>
            </w:r>
            <w:r w:rsidRPr="00C578B2">
              <w:rPr>
                <w:rFonts w:ascii="Times New Roman" w:hAnsi="Times New Roman" w:cs="Times New Roman"/>
                <w:color w:val="auto"/>
              </w:rPr>
              <w:t xml:space="preserve">пального) задания, не учтенные в составе </w:t>
            </w:r>
            <w:r w:rsidRPr="00C578B2">
              <w:rPr>
                <w:rFonts w:ascii="Times New Roman" w:hAnsi="Times New Roman" w:cs="Times New Roman"/>
                <w:bCs/>
                <w:color w:val="auto"/>
              </w:rPr>
              <w:t>нормативов затрат на реализацию госуда</w:t>
            </w:r>
            <w:r w:rsidR="0090499A">
              <w:rPr>
                <w:rFonts w:ascii="Times New Roman" w:hAnsi="Times New Roman" w:cs="Times New Roman"/>
                <w:bCs/>
                <w:color w:val="auto"/>
              </w:rPr>
              <w:t>рственного задания;</w:t>
            </w:r>
          </w:p>
          <w:p w:rsidR="0090499A" w:rsidRDefault="0090499A" w:rsidP="00ED47A1">
            <w:pPr>
              <w:widowControl/>
              <w:autoSpaceDE w:val="0"/>
              <w:autoSpaceDN w:val="0"/>
              <w:adjustRightInd w:val="0"/>
              <w:ind w:left="142" w:right="141"/>
              <w:jc w:val="both"/>
              <w:rPr>
                <w:rFonts w:ascii="Times New Roman" w:hAnsi="Times New Roman" w:cs="Times New Roman"/>
                <w:bCs/>
                <w:color w:val="auto"/>
              </w:rPr>
            </w:pPr>
            <w:r>
              <w:rPr>
                <w:rFonts w:ascii="Times New Roman" w:hAnsi="Times New Roman" w:cs="Times New Roman"/>
                <w:bCs/>
                <w:color w:val="auto"/>
              </w:rPr>
              <w:t xml:space="preserve">на оплату </w:t>
            </w:r>
            <w:r w:rsidR="00600B64">
              <w:rPr>
                <w:rFonts w:ascii="Times New Roman" w:hAnsi="Times New Roman" w:cs="Times New Roman"/>
                <w:bCs/>
                <w:color w:val="auto"/>
              </w:rPr>
              <w:t xml:space="preserve">товаров (работ, услуг), не предусмотренных государственным (муниципальным) заданием; </w:t>
            </w:r>
          </w:p>
          <w:p w:rsidR="00600B64" w:rsidRDefault="00600B64" w:rsidP="00ED47A1">
            <w:pPr>
              <w:widowControl/>
              <w:autoSpaceDE w:val="0"/>
              <w:autoSpaceDN w:val="0"/>
              <w:adjustRightInd w:val="0"/>
              <w:ind w:left="142" w:right="141"/>
              <w:jc w:val="both"/>
              <w:rPr>
                <w:rFonts w:ascii="Times New Roman" w:hAnsi="Times New Roman" w:cs="Times New Roman"/>
                <w:bCs/>
                <w:color w:val="auto"/>
              </w:rPr>
            </w:pPr>
            <w:r>
              <w:rPr>
                <w:rFonts w:ascii="Times New Roman" w:hAnsi="Times New Roman" w:cs="Times New Roman"/>
                <w:bCs/>
                <w:color w:val="auto"/>
              </w:rPr>
              <w:t>на оплату товаров (работ, услуг), приобретаемых  для приносящей доход деятельности;</w:t>
            </w:r>
          </w:p>
          <w:p w:rsidR="00600B64" w:rsidRDefault="00600B64" w:rsidP="00ED47A1">
            <w:pPr>
              <w:widowControl/>
              <w:autoSpaceDE w:val="0"/>
              <w:autoSpaceDN w:val="0"/>
              <w:adjustRightInd w:val="0"/>
              <w:ind w:left="142" w:right="141"/>
              <w:jc w:val="both"/>
              <w:rPr>
                <w:rFonts w:ascii="Times New Roman" w:hAnsi="Times New Roman" w:cs="Times New Roman"/>
                <w:bCs/>
                <w:color w:val="auto"/>
              </w:rPr>
            </w:pPr>
            <w:r>
              <w:rPr>
                <w:rFonts w:ascii="Times New Roman" w:hAnsi="Times New Roman" w:cs="Times New Roman"/>
                <w:bCs/>
                <w:color w:val="auto"/>
              </w:rPr>
              <w:t>на оплату труд работников учреждения, не участвующих в выполнении государственного задания, на командировочные и прочие расходы, не связанные с выполнением государственного задания.</w:t>
            </w:r>
          </w:p>
          <w:p w:rsidR="00600B64" w:rsidRPr="00C578B2" w:rsidRDefault="00600B64" w:rsidP="00ED47A1">
            <w:pPr>
              <w:widowControl/>
              <w:autoSpaceDE w:val="0"/>
              <w:autoSpaceDN w:val="0"/>
              <w:adjustRightInd w:val="0"/>
              <w:ind w:left="142" w:right="141"/>
              <w:jc w:val="both"/>
              <w:rPr>
                <w:rFonts w:ascii="Times New Roman" w:hAnsi="Times New Roman" w:cs="Times New Roman"/>
                <w:bCs/>
                <w:color w:val="auto"/>
              </w:rPr>
            </w:pPr>
          </w:p>
          <w:p w:rsidR="00210FC7" w:rsidRPr="00C578B2" w:rsidRDefault="00AC324E" w:rsidP="00ED47A1">
            <w:pPr>
              <w:pStyle w:val="a4"/>
              <w:shd w:val="clear" w:color="auto" w:fill="auto"/>
              <w:spacing w:line="274" w:lineRule="exact"/>
              <w:ind w:left="142" w:right="141"/>
              <w:jc w:val="both"/>
              <w:rPr>
                <w:color w:val="000000"/>
                <w:sz w:val="24"/>
                <w:szCs w:val="24"/>
              </w:rPr>
            </w:pPr>
            <w:r w:rsidRPr="00C578B2">
              <w:rPr>
                <w:b/>
                <w:sz w:val="24"/>
                <w:szCs w:val="24"/>
              </w:rPr>
              <w:t xml:space="preserve"> </w:t>
            </w:r>
          </w:p>
        </w:tc>
      </w:tr>
      <w:tr w:rsidR="00210FC7" w:rsidRPr="00C578B2" w:rsidTr="003D0449">
        <w:trPr>
          <w:trHeight w:val="187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1.2.49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определения объема и условий предоставления из бюджетов бюджетной системы Российской Федерации субсидий бюджетным и автономным учреждениям на иные цели (за исключением нарушений по п. 1.2.50)</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Абзацы 4 пункта 1 статьи 78</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15.15.5</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AF2887" w:rsidP="00ED47A1">
            <w:pPr>
              <w:pStyle w:val="a4"/>
              <w:shd w:val="clear" w:color="auto" w:fill="auto"/>
              <w:spacing w:line="274" w:lineRule="exact"/>
              <w:ind w:left="142" w:right="141"/>
              <w:jc w:val="both"/>
              <w:rPr>
                <w:color w:val="000000"/>
                <w:sz w:val="24"/>
                <w:szCs w:val="24"/>
              </w:rPr>
            </w:pPr>
            <w:r w:rsidRPr="00AF2887">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273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1.2.50</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Расходование бюджетными и автономными учреждениями средств субсидии на иные цели не в соответствии с целями ее предоставления</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Абзац 4 пункта 1 статьи 78</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15.14.</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285.1, 285.2 Уголовного кодекса Российской Федерации</w:t>
            </w:r>
          </w:p>
        </w:tc>
        <w:tc>
          <w:tcPr>
            <w:tcW w:w="8788" w:type="dxa"/>
          </w:tcPr>
          <w:p w:rsidR="00210FC7" w:rsidRPr="00C578B2" w:rsidRDefault="00AF2887" w:rsidP="00ED47A1">
            <w:pPr>
              <w:pStyle w:val="a4"/>
              <w:shd w:val="clear" w:color="auto" w:fill="auto"/>
              <w:spacing w:line="274" w:lineRule="exact"/>
              <w:ind w:left="142" w:right="141"/>
              <w:jc w:val="both"/>
              <w:rPr>
                <w:color w:val="000000"/>
                <w:sz w:val="24"/>
                <w:szCs w:val="24"/>
              </w:rPr>
            </w:pPr>
            <w:r w:rsidRPr="00AF2887">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67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1.2.51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Нарушения при установлении случаев и порядка предоставления из бюджетов бюджетной системы субсидий юридическим лицам (за исключением субсидии государственным (муниципальным) учреждениям), индивидуальным предпринимателям, физическим лицам - производителям товаров, работ, услуг</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1 -6 статьи 78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закон (решение) о бюджете, законы о бюджетах государственных внебюджетных фондах</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15.15.5 Кодекса Российской Федерации об административных правонарушениях</w:t>
            </w:r>
          </w:p>
        </w:tc>
        <w:tc>
          <w:tcPr>
            <w:tcW w:w="8788" w:type="dxa"/>
          </w:tcPr>
          <w:p w:rsidR="00210FC7" w:rsidRPr="00C578B2" w:rsidRDefault="00AF2887" w:rsidP="00ED47A1">
            <w:pPr>
              <w:pStyle w:val="a4"/>
              <w:shd w:val="clear" w:color="auto" w:fill="auto"/>
              <w:spacing w:line="274" w:lineRule="exact"/>
              <w:ind w:left="142" w:right="141"/>
              <w:jc w:val="both"/>
              <w:rPr>
                <w:color w:val="000000"/>
                <w:sz w:val="24"/>
                <w:szCs w:val="24"/>
              </w:rPr>
            </w:pPr>
            <w:r w:rsidRPr="00AF2887">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731"/>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1.2.52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Нарушение порядка предоставления из бюджета в соответствии с решениями Президента Российской Федерации, Правительства Российской Федерации, высшего должностного лица субъекта Российской Федерации, высшего исполнительного органа государственной власти субъекта Российской Федерации, местной администрации грантов в форме субсидий юридическим лицам (за исключением государственных (муниципальных) учреждений), индивидуальным предпринимателям, физическим лицам (за исключением нарушений по п. 1.2.53)</w:t>
            </w:r>
            <w:proofErr w:type="gramEnd"/>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7 статьи 78 Бюджетного кодекса Российской Федерации закон (решение) о бюджете</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15.15.5</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AF2887" w:rsidP="00ED47A1">
            <w:pPr>
              <w:pStyle w:val="a4"/>
              <w:shd w:val="clear" w:color="auto" w:fill="auto"/>
              <w:spacing w:line="274" w:lineRule="exact"/>
              <w:ind w:left="142" w:right="141"/>
              <w:jc w:val="both"/>
              <w:rPr>
                <w:color w:val="000000"/>
                <w:sz w:val="24"/>
                <w:szCs w:val="24"/>
              </w:rPr>
            </w:pPr>
            <w:r w:rsidRPr="00AF2887">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44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1.2.53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 xml:space="preserve">Расходование юридическими лицами (за исключением государственных (муниципальных) учреждений), индивидуальными предпринимателями, физическими лицами средств грантов в форме субсидий, предоставляемых в соответствии с решениями Президента Российской Федерации, Правительства Российской Федерации, высшего должностного лица субъекта Российской Федерации, высшего исполнительного </w:t>
            </w:r>
            <w:r w:rsidRPr="00C578B2">
              <w:rPr>
                <w:color w:val="000000"/>
                <w:sz w:val="24"/>
                <w:szCs w:val="24"/>
              </w:rPr>
              <w:lastRenderedPageBreak/>
              <w:t>органа государственной власти субъекта Российской Федерации, местной администрации, не в соответствии с целями их предоставления</w:t>
            </w:r>
            <w:proofErr w:type="gramEnd"/>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lastRenderedPageBreak/>
              <w:t>Пункт 7 статьи 78 Бюджетного кодекса Российской Федерации закон (решение) о бюджете</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15.14.</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p w:rsidR="00210FC7" w:rsidRPr="00C578B2" w:rsidRDefault="00210FC7" w:rsidP="00ED47A1">
            <w:pPr>
              <w:pStyle w:val="a4"/>
              <w:shd w:val="clear" w:color="auto" w:fill="auto"/>
              <w:ind w:left="142" w:right="141"/>
              <w:rPr>
                <w:sz w:val="24"/>
                <w:szCs w:val="24"/>
              </w:rPr>
            </w:pPr>
            <w:r w:rsidRPr="00C578B2">
              <w:rPr>
                <w:color w:val="000000"/>
                <w:sz w:val="24"/>
                <w:szCs w:val="24"/>
              </w:rPr>
              <w:t>Статья 285.1 Уголовного кодекса Российской Федерации</w:t>
            </w:r>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197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1.2.54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определения объема и предоставления из бюджета субсидий иным некоммерческим организациям, не являющимся государственными (муниципальными) учреждениями, в том числе в виде имущественного взноса в государственные корпорации и государственные компании (за исключением нарушений по п. 1.2.55)</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Пункт 2 статьи 78</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15.15.5</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AF2887" w:rsidP="00ED47A1">
            <w:pPr>
              <w:pStyle w:val="a4"/>
              <w:shd w:val="clear" w:color="auto" w:fill="auto"/>
              <w:spacing w:line="274" w:lineRule="exact"/>
              <w:ind w:left="142" w:right="141"/>
              <w:jc w:val="both"/>
              <w:rPr>
                <w:color w:val="000000"/>
                <w:sz w:val="24"/>
                <w:szCs w:val="24"/>
              </w:rPr>
            </w:pPr>
            <w:r w:rsidRPr="00AF2887">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242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1.2.55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иными некоммерческими организациями, не являющимися государственными (муниципальными) учреждениями, средств субсидии, в том числе в виде имущественного взноса в государственные корпорации и государственные компании, не в соответствии с целями ее предоставления</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Пункт 2 статьи 78</w:t>
            </w:r>
            <w:r w:rsidRPr="00C578B2">
              <w:rPr>
                <w:color w:val="000000"/>
                <w:sz w:val="24"/>
                <w:szCs w:val="24"/>
                <w:vertAlign w:val="superscript"/>
              </w:rPr>
              <w:t>1</w:t>
            </w:r>
            <w:r w:rsidR="0047520A">
              <w:rPr>
                <w:color w:val="000000"/>
                <w:sz w:val="24"/>
                <w:szCs w:val="24"/>
              </w:rPr>
              <w:t xml:space="preserve">, </w:t>
            </w:r>
            <w:r w:rsidR="0047520A" w:rsidRPr="00A24E43">
              <w:rPr>
                <w:color w:val="0070C0"/>
                <w:sz w:val="24"/>
                <w:szCs w:val="24"/>
              </w:rPr>
              <w:t>пункт 2</w:t>
            </w:r>
            <w:r w:rsidR="0047520A">
              <w:rPr>
                <w:color w:val="4F81BD" w:themeColor="accent1"/>
                <w:sz w:val="24"/>
                <w:szCs w:val="24"/>
              </w:rPr>
              <w:t xml:space="preserve"> </w:t>
            </w:r>
            <w:r w:rsidR="0047520A" w:rsidRPr="00A24E43">
              <w:rPr>
                <w:color w:val="0070C0"/>
                <w:sz w:val="24"/>
                <w:szCs w:val="24"/>
              </w:rPr>
              <w:t>статьи 78</w:t>
            </w:r>
            <w:r w:rsidR="0047520A" w:rsidRPr="00A24E43">
              <w:rPr>
                <w:color w:val="0070C0"/>
                <w:sz w:val="24"/>
                <w:szCs w:val="24"/>
                <w:vertAlign w:val="superscript"/>
              </w:rPr>
              <w:t>3</w:t>
            </w:r>
            <w:r w:rsidRPr="00A24E43">
              <w:rPr>
                <w:color w:val="0070C0"/>
                <w:sz w:val="24"/>
                <w:szCs w:val="24"/>
              </w:rPr>
              <w:t xml:space="preserve"> </w:t>
            </w:r>
            <w:r w:rsidRPr="00C578B2">
              <w:rPr>
                <w:color w:val="000000"/>
                <w:sz w:val="24"/>
                <w:szCs w:val="24"/>
              </w:rPr>
              <w:t>Бюджетного кодекса Российской Федерации</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15.14. Кодекса Российской Федерации об административных правонарушениях Статья 285.1 Уголовного кодекса Российской Федерации</w:t>
            </w:r>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2139"/>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1.2.56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предоставления из бюджета в соответствии с решениями Президента Российской Федерации, Правительства Российской Федерации, высшего должностного лица субъекта Российской Федерации, высшего исполнительного органа государственной власти субъекта Российской Федерации, местной администрации грантов в форме субсидий некоммерческим организациям, не являющимся казенными учреждениями (за исключением нарушений по п. 1.2.57)</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4 статьи 78</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 закон (решение) о бюджете</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810309"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15.15.5</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AF2887" w:rsidP="00ED47A1">
            <w:pPr>
              <w:pStyle w:val="a4"/>
              <w:shd w:val="clear" w:color="auto" w:fill="auto"/>
              <w:spacing w:line="274" w:lineRule="exact"/>
              <w:ind w:left="142" w:right="141"/>
              <w:jc w:val="both"/>
              <w:rPr>
                <w:color w:val="000000"/>
                <w:sz w:val="24"/>
                <w:szCs w:val="24"/>
              </w:rPr>
            </w:pPr>
            <w:r w:rsidRPr="00AF2887">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258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1.2.57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Расходование некоммерческими организациями, не являющимися казенными учреждениями, средств грантов в форме субсидий, предоставляемых из бюджета в соответствии с решениями Президента Российской Федерации, Правительства Российской Федерации, высшего должностного лица субъекта Российской Федерации, высшего исполнительного органа государственной власти субъекта Российской Федерации, местной администрации, не в соответствии с целями их предоставления</w:t>
            </w:r>
            <w:proofErr w:type="gramEnd"/>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4 статьи 78</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 закон (решение) о бюджете</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5231D">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5231D">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15.14.</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285.1 Уголовного кодекса Российской Федерации</w:t>
            </w:r>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211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1.2.58</w:t>
            </w:r>
          </w:p>
        </w:tc>
        <w:tc>
          <w:tcPr>
            <w:tcW w:w="4962" w:type="dxa"/>
          </w:tcPr>
          <w:p w:rsidR="00210FC7" w:rsidRPr="00C578B2" w:rsidRDefault="00210FC7" w:rsidP="00ED47A1">
            <w:pPr>
              <w:pStyle w:val="a4"/>
              <w:shd w:val="clear" w:color="auto" w:fill="auto"/>
              <w:spacing w:line="220" w:lineRule="exact"/>
              <w:ind w:left="142" w:right="142"/>
              <w:jc w:val="both"/>
              <w:rPr>
                <w:sz w:val="24"/>
                <w:szCs w:val="24"/>
              </w:rPr>
            </w:pPr>
            <w:r w:rsidRPr="00C578B2">
              <w:rPr>
                <w:color w:val="000000"/>
                <w:sz w:val="24"/>
                <w:szCs w:val="24"/>
              </w:rPr>
              <w:t>Несоблюдение порядка составления и ведения кассового плана</w:t>
            </w:r>
          </w:p>
        </w:tc>
        <w:tc>
          <w:tcPr>
            <w:tcW w:w="3119" w:type="dxa"/>
          </w:tcPr>
          <w:p w:rsidR="00FA2054"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Статья 217</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 </w:t>
            </w:r>
          </w:p>
          <w:p w:rsidR="00210FC7" w:rsidRPr="00C578B2" w:rsidRDefault="00FA2054" w:rsidP="00ED47A1">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 xml:space="preserve">риказ Министерства финансов Российской Федерации от 9 декабря 2013 г. </w:t>
            </w:r>
            <w:r w:rsidR="00210FC7" w:rsidRPr="00C578B2">
              <w:rPr>
                <w:color w:val="000000"/>
                <w:sz w:val="24"/>
                <w:szCs w:val="24"/>
                <w:lang w:val="en-US" w:eastAsia="en-US"/>
              </w:rPr>
              <w:t>N</w:t>
            </w:r>
            <w:r w:rsidR="00210FC7" w:rsidRPr="00C578B2">
              <w:rPr>
                <w:color w:val="000000"/>
                <w:sz w:val="24"/>
                <w:szCs w:val="24"/>
                <w:lang w:eastAsia="en-US"/>
              </w:rPr>
              <w:t xml:space="preserve"> </w:t>
            </w:r>
            <w:proofErr w:type="spellStart"/>
            <w:r w:rsidR="00210FC7" w:rsidRPr="00C578B2">
              <w:rPr>
                <w:color w:val="000000"/>
                <w:sz w:val="24"/>
                <w:szCs w:val="24"/>
              </w:rPr>
              <w:t>117н</w:t>
            </w:r>
            <w:proofErr w:type="spellEnd"/>
            <w:r w:rsidR="00210FC7" w:rsidRPr="00C578B2">
              <w:rPr>
                <w:color w:val="000000"/>
                <w:sz w:val="24"/>
                <w:szCs w:val="24"/>
              </w:rPr>
              <w:t xml:space="preserve"> «О порядке составления и ведения кассового плана исполнения федерального бюджета в текущем финансовом году»</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67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1.2.59</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Принятие бюджетных обязательств в размерах, превышающих утвержденные бюджетные ассигнования и (или) лимиты бюджетных обязательств</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Абзац 3 статьи 162, пункт 3 статьи 219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15.15.10</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AF2887" w:rsidP="00ED47A1">
            <w:pPr>
              <w:pStyle w:val="a4"/>
              <w:shd w:val="clear" w:color="auto" w:fill="auto"/>
              <w:spacing w:line="274" w:lineRule="exact"/>
              <w:ind w:left="142" w:right="141"/>
              <w:jc w:val="both"/>
              <w:rPr>
                <w:color w:val="000000"/>
                <w:sz w:val="24"/>
                <w:szCs w:val="24"/>
              </w:rPr>
            </w:pPr>
            <w:r w:rsidRPr="00AF2887">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67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1.2.60</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требований при предоставлении дотаций бюджетам бюджетной системы Российской Федерации на выравнивание бюджетной обеспеченности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131, 137, 138, 142</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15.15.3</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7B4673" w:rsidRPr="00C578B2" w:rsidRDefault="002132CF" w:rsidP="00ED47A1">
            <w:pPr>
              <w:pStyle w:val="a4"/>
              <w:shd w:val="clear" w:color="auto" w:fill="auto"/>
              <w:spacing w:line="274" w:lineRule="exact"/>
              <w:ind w:left="142" w:right="141"/>
              <w:jc w:val="both"/>
              <w:rPr>
                <w:sz w:val="24"/>
                <w:szCs w:val="24"/>
              </w:rPr>
            </w:pPr>
            <w:r w:rsidRPr="00C578B2">
              <w:rPr>
                <w:sz w:val="24"/>
                <w:szCs w:val="24"/>
              </w:rPr>
              <w:t>По да</w:t>
            </w:r>
            <w:r w:rsidR="00A21B07" w:rsidRPr="00C578B2">
              <w:rPr>
                <w:sz w:val="24"/>
                <w:szCs w:val="24"/>
              </w:rPr>
              <w:t>нному коду отражаются случаи нарушения</w:t>
            </w:r>
            <w:r w:rsidR="007B4673" w:rsidRPr="00C578B2">
              <w:rPr>
                <w:sz w:val="24"/>
                <w:szCs w:val="24"/>
              </w:rPr>
              <w:t xml:space="preserve"> пунктов 2</w:t>
            </w:r>
            <w:r w:rsidR="00404D5E" w:rsidRPr="00C578B2">
              <w:rPr>
                <w:sz w:val="24"/>
                <w:szCs w:val="24"/>
              </w:rPr>
              <w:t xml:space="preserve"> </w:t>
            </w:r>
            <w:r w:rsidR="007B4673" w:rsidRPr="00C578B2">
              <w:rPr>
                <w:sz w:val="24"/>
                <w:szCs w:val="24"/>
              </w:rPr>
              <w:t>- 4 статьи 136, пункта 3 статьи 92.1 и статьи 107</w:t>
            </w:r>
            <w:r w:rsidR="00ED47A1">
              <w:rPr>
                <w:sz w:val="24"/>
                <w:szCs w:val="24"/>
              </w:rPr>
              <w:t xml:space="preserve"> </w:t>
            </w:r>
            <w:r w:rsidR="007B4673" w:rsidRPr="00C578B2">
              <w:rPr>
                <w:sz w:val="24"/>
                <w:szCs w:val="24"/>
              </w:rPr>
              <w:t>Бюджетного кодекса Российской Федерации.</w:t>
            </w:r>
            <w:r w:rsidR="00A81FB6" w:rsidRPr="00C578B2">
              <w:rPr>
                <w:sz w:val="24"/>
                <w:szCs w:val="24"/>
              </w:rPr>
              <w:t xml:space="preserve"> Нарушение квалифицируется, как нарушение условий предоставления межбюджетных т</w:t>
            </w:r>
            <w:r w:rsidR="0021154F">
              <w:rPr>
                <w:sz w:val="24"/>
                <w:szCs w:val="24"/>
              </w:rPr>
              <w:t xml:space="preserve">рансфертов, установленных </w:t>
            </w:r>
            <w:proofErr w:type="spellStart"/>
            <w:r w:rsidR="00A81FB6" w:rsidRPr="00C578B2">
              <w:rPr>
                <w:sz w:val="24"/>
                <w:szCs w:val="24"/>
              </w:rPr>
              <w:t>ст.136</w:t>
            </w:r>
            <w:proofErr w:type="spellEnd"/>
            <w:r w:rsidR="00A81FB6" w:rsidRPr="00C578B2">
              <w:rPr>
                <w:sz w:val="24"/>
                <w:szCs w:val="24"/>
              </w:rPr>
              <w:t xml:space="preserve"> Бюджетного кодекса Российской Федерации.</w:t>
            </w:r>
          </w:p>
          <w:p w:rsidR="0010173C" w:rsidRPr="00C578B2" w:rsidRDefault="0010173C" w:rsidP="00ED47A1">
            <w:pPr>
              <w:pStyle w:val="a4"/>
              <w:shd w:val="clear" w:color="auto" w:fill="auto"/>
              <w:spacing w:line="274" w:lineRule="exact"/>
              <w:ind w:left="142" w:right="141"/>
              <w:jc w:val="both"/>
              <w:rPr>
                <w:sz w:val="24"/>
                <w:szCs w:val="24"/>
              </w:rPr>
            </w:pPr>
          </w:p>
          <w:p w:rsidR="00210FC7" w:rsidRPr="00C578B2" w:rsidRDefault="0010173C" w:rsidP="00ED47A1">
            <w:pPr>
              <w:pStyle w:val="a4"/>
              <w:shd w:val="clear" w:color="auto" w:fill="auto"/>
              <w:spacing w:line="274" w:lineRule="exact"/>
              <w:ind w:left="142" w:right="141"/>
              <w:jc w:val="both"/>
              <w:rPr>
                <w:sz w:val="24"/>
                <w:szCs w:val="24"/>
              </w:rPr>
            </w:pPr>
            <w:r w:rsidRPr="00C578B2">
              <w:rPr>
                <w:sz w:val="24"/>
                <w:szCs w:val="24"/>
              </w:rPr>
              <w:t xml:space="preserve">С 18 июня 2017 года установлена административная ответственность за нарушение не только условий, но и порядка предоставления межбюджетных трансфертов. </w:t>
            </w:r>
          </w:p>
        </w:tc>
      </w:tr>
      <w:tr w:rsidR="00210FC7" w:rsidRPr="00C578B2" w:rsidTr="003D0449">
        <w:trPr>
          <w:trHeight w:val="166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1.2.61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и условий предоставления межбюджетных субсидий (за исключением нарушений по п. 1.2.62)</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132, 138</w:t>
            </w:r>
            <w:r w:rsidRPr="00C578B2">
              <w:rPr>
                <w:color w:val="000000"/>
                <w:sz w:val="24"/>
                <w:szCs w:val="24"/>
                <w:vertAlign w:val="superscript"/>
              </w:rPr>
              <w:t>1</w:t>
            </w:r>
            <w:r w:rsidRPr="00C578B2">
              <w:rPr>
                <w:color w:val="000000"/>
                <w:sz w:val="24"/>
                <w:szCs w:val="24"/>
              </w:rPr>
              <w:t>, 139, 142</w:t>
            </w:r>
            <w:r w:rsidRPr="00C578B2">
              <w:rPr>
                <w:color w:val="000000"/>
                <w:sz w:val="24"/>
                <w:szCs w:val="24"/>
                <w:vertAlign w:val="superscript"/>
              </w:rPr>
              <w:t>2</w:t>
            </w:r>
            <w:r w:rsidRPr="00C578B2">
              <w:rPr>
                <w:color w:val="000000"/>
                <w:sz w:val="24"/>
                <w:szCs w:val="24"/>
              </w:rPr>
              <w:t>, 142</w:t>
            </w:r>
            <w:r w:rsidRPr="00C578B2">
              <w:rPr>
                <w:color w:val="000000"/>
                <w:sz w:val="24"/>
                <w:szCs w:val="24"/>
                <w:vertAlign w:val="superscript"/>
              </w:rPr>
              <w:t>3</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95231D"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15.15.3</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Default="00210FC7" w:rsidP="00ED47A1">
            <w:pPr>
              <w:pStyle w:val="a4"/>
              <w:shd w:val="clear" w:color="auto" w:fill="auto"/>
              <w:spacing w:line="274" w:lineRule="exact"/>
              <w:ind w:left="142" w:right="141"/>
              <w:rPr>
                <w:color w:val="000000"/>
                <w:sz w:val="24"/>
                <w:szCs w:val="24"/>
              </w:rPr>
            </w:pPr>
            <w:proofErr w:type="gramStart"/>
            <w:r w:rsidRPr="00C578B2">
              <w:rPr>
                <w:color w:val="000000"/>
                <w:sz w:val="24"/>
                <w:szCs w:val="24"/>
              </w:rPr>
              <w:t>правонарушениях</w:t>
            </w:r>
            <w:proofErr w:type="gramEnd"/>
          </w:p>
          <w:p w:rsidR="00527037" w:rsidRPr="00A24E43" w:rsidRDefault="006D4EE1" w:rsidP="00ED47A1">
            <w:pPr>
              <w:pStyle w:val="a4"/>
              <w:shd w:val="clear" w:color="auto" w:fill="auto"/>
              <w:spacing w:line="274" w:lineRule="exact"/>
              <w:ind w:left="142" w:right="141"/>
              <w:rPr>
                <w:color w:val="0070C0"/>
                <w:sz w:val="24"/>
                <w:szCs w:val="24"/>
              </w:rPr>
            </w:pPr>
            <w:r>
              <w:rPr>
                <w:color w:val="0070C0"/>
                <w:sz w:val="24"/>
                <w:szCs w:val="24"/>
              </w:rPr>
              <w:t>Пункт 2 статьи 306</w:t>
            </w:r>
            <w:r w:rsidR="00527037" w:rsidRPr="006D4EE1">
              <w:rPr>
                <w:color w:val="0070C0"/>
                <w:sz w:val="24"/>
                <w:szCs w:val="24"/>
                <w:vertAlign w:val="superscript"/>
              </w:rPr>
              <w:t>2</w:t>
            </w:r>
            <w:r>
              <w:rPr>
                <w:color w:val="0070C0"/>
                <w:sz w:val="24"/>
                <w:szCs w:val="24"/>
              </w:rPr>
              <w:t>, статья 306</w:t>
            </w:r>
            <w:r w:rsidR="00527037" w:rsidRPr="006D4EE1">
              <w:rPr>
                <w:color w:val="0070C0"/>
                <w:sz w:val="24"/>
                <w:szCs w:val="24"/>
                <w:vertAlign w:val="superscript"/>
              </w:rPr>
              <w:t>8</w:t>
            </w:r>
            <w:r w:rsidR="00527037" w:rsidRPr="00A24E43">
              <w:rPr>
                <w:color w:val="0070C0"/>
                <w:sz w:val="24"/>
                <w:szCs w:val="24"/>
              </w:rPr>
              <w:t xml:space="preserve"> Бюджетного кодекса Российской Федерации</w:t>
            </w:r>
          </w:p>
          <w:p w:rsidR="005C46F7" w:rsidRPr="00A24E43" w:rsidRDefault="005C46F7" w:rsidP="00ED47A1">
            <w:pPr>
              <w:pStyle w:val="a4"/>
              <w:shd w:val="clear" w:color="auto" w:fill="auto"/>
              <w:spacing w:line="274" w:lineRule="exact"/>
              <w:ind w:left="142" w:right="141"/>
              <w:rPr>
                <w:color w:val="0070C0"/>
                <w:sz w:val="24"/>
                <w:szCs w:val="24"/>
              </w:rPr>
            </w:pPr>
            <w:r w:rsidRPr="00A24E43">
              <w:rPr>
                <w:color w:val="0070C0"/>
                <w:sz w:val="24"/>
                <w:szCs w:val="24"/>
              </w:rPr>
              <w:t xml:space="preserve">Статья 11.1. </w:t>
            </w:r>
          </w:p>
          <w:p w:rsidR="005C46F7" w:rsidRPr="00A24E43" w:rsidRDefault="00BC519C" w:rsidP="00ED47A1">
            <w:pPr>
              <w:pStyle w:val="a4"/>
              <w:shd w:val="clear" w:color="auto" w:fill="auto"/>
              <w:spacing w:line="274" w:lineRule="exact"/>
              <w:ind w:left="142" w:right="141"/>
              <w:rPr>
                <w:color w:val="0070C0"/>
                <w:sz w:val="24"/>
                <w:szCs w:val="24"/>
              </w:rPr>
            </w:pPr>
            <w:r w:rsidRPr="00A24E43">
              <w:rPr>
                <w:color w:val="0070C0"/>
                <w:sz w:val="24"/>
                <w:szCs w:val="24"/>
              </w:rPr>
              <w:t>К</w:t>
            </w:r>
            <w:r w:rsidR="00AD40B1" w:rsidRPr="00A24E43">
              <w:rPr>
                <w:color w:val="0070C0"/>
                <w:sz w:val="24"/>
                <w:szCs w:val="24"/>
              </w:rPr>
              <w:t>одекс</w:t>
            </w:r>
            <w:r w:rsidRPr="00A24E43">
              <w:rPr>
                <w:color w:val="0070C0"/>
                <w:sz w:val="24"/>
                <w:szCs w:val="24"/>
              </w:rPr>
              <w:t>а</w:t>
            </w:r>
            <w:r w:rsidR="00AD40B1" w:rsidRPr="00A24E43">
              <w:rPr>
                <w:color w:val="0070C0"/>
                <w:sz w:val="24"/>
                <w:szCs w:val="24"/>
              </w:rPr>
              <w:t xml:space="preserve"> </w:t>
            </w:r>
            <w:r w:rsidR="005C46F7" w:rsidRPr="00A24E43">
              <w:rPr>
                <w:color w:val="0070C0"/>
                <w:sz w:val="24"/>
                <w:szCs w:val="24"/>
              </w:rPr>
              <w:t xml:space="preserve">Московской области </w:t>
            </w:r>
          </w:p>
          <w:p w:rsidR="005C46F7" w:rsidRPr="00A24E43" w:rsidRDefault="005C46F7"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5C46F7" w:rsidRPr="00C578B2" w:rsidRDefault="005C46F7" w:rsidP="00BC519C">
            <w:pPr>
              <w:pStyle w:val="a4"/>
              <w:shd w:val="clear" w:color="auto" w:fill="auto"/>
              <w:spacing w:line="274" w:lineRule="exact"/>
              <w:ind w:left="142" w:right="141"/>
              <w:rPr>
                <w:sz w:val="24"/>
                <w:szCs w:val="24"/>
              </w:rPr>
            </w:pPr>
            <w:r w:rsidRPr="00A24E43">
              <w:rPr>
                <w:color w:val="0070C0"/>
                <w:sz w:val="24"/>
                <w:szCs w:val="24"/>
              </w:rPr>
              <w:t xml:space="preserve">административных </w:t>
            </w:r>
            <w:proofErr w:type="gramStart"/>
            <w:r w:rsidRPr="00A24E43">
              <w:rPr>
                <w:color w:val="0070C0"/>
                <w:sz w:val="24"/>
                <w:szCs w:val="24"/>
              </w:rPr>
              <w:t>правонарушениях</w:t>
            </w:r>
            <w:proofErr w:type="gramEnd"/>
            <w:r w:rsidR="009605B0" w:rsidRPr="00A24E43">
              <w:rPr>
                <w:color w:val="0070C0"/>
                <w:sz w:val="24"/>
                <w:szCs w:val="24"/>
              </w:rPr>
              <w:t xml:space="preserve"> </w:t>
            </w:r>
          </w:p>
        </w:tc>
        <w:tc>
          <w:tcPr>
            <w:tcW w:w="8788" w:type="dxa"/>
          </w:tcPr>
          <w:p w:rsidR="00AF2887" w:rsidRDefault="00AF2887" w:rsidP="00ED47A1">
            <w:pPr>
              <w:pStyle w:val="a4"/>
              <w:shd w:val="clear" w:color="auto" w:fill="auto"/>
              <w:spacing w:line="274" w:lineRule="exact"/>
              <w:ind w:left="142" w:right="141"/>
              <w:jc w:val="both"/>
              <w:rPr>
                <w:sz w:val="24"/>
                <w:szCs w:val="24"/>
              </w:rPr>
            </w:pPr>
            <w:r w:rsidRPr="00AF2887">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AF2887" w:rsidRDefault="00AF2887" w:rsidP="00ED47A1">
            <w:pPr>
              <w:pStyle w:val="a4"/>
              <w:shd w:val="clear" w:color="auto" w:fill="auto"/>
              <w:spacing w:line="274" w:lineRule="exact"/>
              <w:ind w:left="142" w:right="141"/>
              <w:jc w:val="both"/>
              <w:rPr>
                <w:sz w:val="24"/>
                <w:szCs w:val="24"/>
              </w:rPr>
            </w:pPr>
          </w:p>
          <w:p w:rsidR="001A1EC3" w:rsidRPr="00C578B2" w:rsidRDefault="00A81FB6" w:rsidP="00ED47A1">
            <w:pPr>
              <w:pStyle w:val="a4"/>
              <w:shd w:val="clear" w:color="auto" w:fill="auto"/>
              <w:spacing w:line="274" w:lineRule="exact"/>
              <w:ind w:left="142" w:right="141"/>
              <w:jc w:val="both"/>
              <w:rPr>
                <w:sz w:val="24"/>
                <w:szCs w:val="24"/>
              </w:rPr>
            </w:pPr>
            <w:r w:rsidRPr="00C578B2">
              <w:rPr>
                <w:sz w:val="24"/>
                <w:szCs w:val="24"/>
              </w:rPr>
              <w:t>По данному коду отражаются</w:t>
            </w:r>
            <w:r w:rsidR="001A1EC3" w:rsidRPr="00C578B2">
              <w:rPr>
                <w:sz w:val="24"/>
                <w:szCs w:val="24"/>
              </w:rPr>
              <w:t>, в том числе, случаи:</w:t>
            </w:r>
          </w:p>
          <w:p w:rsidR="00A81FB6" w:rsidRPr="00C578B2" w:rsidRDefault="001A1EC3" w:rsidP="00ED47A1">
            <w:pPr>
              <w:pStyle w:val="a4"/>
              <w:shd w:val="clear" w:color="auto" w:fill="auto"/>
              <w:spacing w:line="274" w:lineRule="exact"/>
              <w:ind w:left="142" w:right="141"/>
              <w:jc w:val="both"/>
              <w:rPr>
                <w:sz w:val="24"/>
                <w:szCs w:val="24"/>
              </w:rPr>
            </w:pPr>
            <w:r w:rsidRPr="00C578B2">
              <w:rPr>
                <w:sz w:val="24"/>
                <w:szCs w:val="24"/>
              </w:rPr>
              <w:t>-</w:t>
            </w:r>
            <w:r w:rsidR="00A81FB6" w:rsidRPr="00C578B2">
              <w:rPr>
                <w:sz w:val="24"/>
                <w:szCs w:val="24"/>
              </w:rPr>
              <w:t xml:space="preserve"> нарушения</w:t>
            </w:r>
            <w:r w:rsidR="00ED47A1">
              <w:rPr>
                <w:sz w:val="24"/>
                <w:szCs w:val="24"/>
              </w:rPr>
              <w:t xml:space="preserve"> </w:t>
            </w:r>
            <w:r w:rsidR="00A81FB6" w:rsidRPr="00C578B2">
              <w:rPr>
                <w:sz w:val="24"/>
                <w:szCs w:val="24"/>
              </w:rPr>
              <w:t>пунктов 2</w:t>
            </w:r>
            <w:r w:rsidR="00404D5E" w:rsidRPr="00C578B2">
              <w:rPr>
                <w:sz w:val="24"/>
                <w:szCs w:val="24"/>
              </w:rPr>
              <w:t xml:space="preserve"> </w:t>
            </w:r>
            <w:r w:rsidR="00A81FB6" w:rsidRPr="00C578B2">
              <w:rPr>
                <w:sz w:val="24"/>
                <w:szCs w:val="24"/>
              </w:rPr>
              <w:t>- 4 статьи 136, пункта 3 статьи 92.1 и статьи 107</w:t>
            </w:r>
            <w:r w:rsidR="00ED47A1">
              <w:rPr>
                <w:sz w:val="24"/>
                <w:szCs w:val="24"/>
              </w:rPr>
              <w:t xml:space="preserve"> </w:t>
            </w:r>
            <w:r w:rsidR="00A81FB6" w:rsidRPr="00C578B2">
              <w:rPr>
                <w:sz w:val="24"/>
                <w:szCs w:val="24"/>
              </w:rPr>
              <w:t>Бюджетного кодекса Российской Федерации. Нарушение квалифицируется, как нарушение условий предоставления межбюджетных т</w:t>
            </w:r>
            <w:r w:rsidR="0021154F">
              <w:rPr>
                <w:sz w:val="24"/>
                <w:szCs w:val="24"/>
              </w:rPr>
              <w:t xml:space="preserve">рансфертов, установленных </w:t>
            </w:r>
            <w:r w:rsidR="00A81FB6" w:rsidRPr="00C578B2">
              <w:rPr>
                <w:sz w:val="24"/>
                <w:szCs w:val="24"/>
              </w:rPr>
              <w:t xml:space="preserve"> </w:t>
            </w:r>
            <w:proofErr w:type="spellStart"/>
            <w:r w:rsidR="00A81FB6" w:rsidRPr="00C578B2">
              <w:rPr>
                <w:sz w:val="24"/>
                <w:szCs w:val="24"/>
              </w:rPr>
              <w:t>ст.136</w:t>
            </w:r>
            <w:proofErr w:type="spellEnd"/>
            <w:r w:rsidR="00A81FB6" w:rsidRPr="00C578B2">
              <w:rPr>
                <w:sz w:val="24"/>
                <w:szCs w:val="24"/>
              </w:rPr>
              <w:t xml:space="preserve"> Бюджетно</w:t>
            </w:r>
            <w:r w:rsidRPr="00C578B2">
              <w:rPr>
                <w:sz w:val="24"/>
                <w:szCs w:val="24"/>
              </w:rPr>
              <w:t>го кодекса Российской Федерации;</w:t>
            </w:r>
          </w:p>
          <w:p w:rsidR="001A1EC3" w:rsidRPr="00C578B2" w:rsidRDefault="001A1EC3" w:rsidP="00ED47A1">
            <w:pPr>
              <w:pStyle w:val="a4"/>
              <w:shd w:val="clear" w:color="auto" w:fill="auto"/>
              <w:spacing w:line="274" w:lineRule="exact"/>
              <w:ind w:left="142" w:right="141"/>
              <w:jc w:val="both"/>
              <w:rPr>
                <w:sz w:val="24"/>
                <w:szCs w:val="24"/>
              </w:rPr>
            </w:pPr>
            <w:r w:rsidRPr="00C578B2">
              <w:rPr>
                <w:sz w:val="24"/>
                <w:szCs w:val="24"/>
              </w:rPr>
              <w:t>- нарушения главным распорядителем бюджетных средств, предоставляющим межбюджетные трансферты, порядка и (или) условий предоставления межбюджетных трансфертов</w:t>
            </w:r>
            <w:r w:rsidR="00710343" w:rsidRPr="00C578B2">
              <w:rPr>
                <w:sz w:val="24"/>
                <w:szCs w:val="24"/>
              </w:rPr>
              <w:t xml:space="preserve"> (</w:t>
            </w:r>
            <w:proofErr w:type="spellStart"/>
            <w:r w:rsidR="00710343" w:rsidRPr="00C578B2">
              <w:rPr>
                <w:sz w:val="24"/>
                <w:szCs w:val="24"/>
              </w:rPr>
              <w:t>ч.1</w:t>
            </w:r>
            <w:proofErr w:type="spellEnd"/>
            <w:r w:rsidR="00710343" w:rsidRPr="00C578B2">
              <w:rPr>
                <w:sz w:val="24"/>
                <w:szCs w:val="24"/>
              </w:rPr>
              <w:t xml:space="preserve"> ст. 15.15.3</w:t>
            </w:r>
            <w:r w:rsidR="0095231D">
              <w:rPr>
                <w:sz w:val="24"/>
                <w:szCs w:val="24"/>
              </w:rPr>
              <w:t xml:space="preserve"> </w:t>
            </w:r>
            <w:r w:rsidR="00710343" w:rsidRPr="00C578B2">
              <w:rPr>
                <w:sz w:val="24"/>
                <w:szCs w:val="24"/>
              </w:rPr>
              <w:t>Кодекса Российской Федерации об административных правонарушениях)</w:t>
            </w:r>
            <w:r w:rsidRPr="00C578B2">
              <w:rPr>
                <w:sz w:val="24"/>
                <w:szCs w:val="24"/>
              </w:rPr>
              <w:t>;</w:t>
            </w:r>
          </w:p>
          <w:p w:rsidR="0010173C" w:rsidRPr="00C578B2" w:rsidRDefault="00710343" w:rsidP="00ED47A1">
            <w:pPr>
              <w:pStyle w:val="a4"/>
              <w:shd w:val="clear" w:color="auto" w:fill="auto"/>
              <w:spacing w:line="274" w:lineRule="exact"/>
              <w:ind w:left="142" w:right="141"/>
              <w:jc w:val="both"/>
              <w:rPr>
                <w:sz w:val="24"/>
                <w:szCs w:val="24"/>
              </w:rPr>
            </w:pPr>
            <w:r w:rsidRPr="00C578B2">
              <w:rPr>
                <w:sz w:val="24"/>
                <w:szCs w:val="24"/>
              </w:rPr>
              <w:t xml:space="preserve">- нарушение главным распорядителем бюджетных средств, предоставляющим межбюджетные субсидии на </w:t>
            </w:r>
            <w:proofErr w:type="spellStart"/>
            <w:r w:rsidRPr="00C578B2">
              <w:rPr>
                <w:sz w:val="24"/>
                <w:szCs w:val="24"/>
              </w:rPr>
              <w:t>софинансирование</w:t>
            </w:r>
            <w:proofErr w:type="spellEnd"/>
            <w:r w:rsidRPr="00C578B2">
              <w:rPr>
                <w:sz w:val="24"/>
                <w:szCs w:val="24"/>
              </w:rPr>
              <w:t xml:space="preserve"> капитальных вложений в объекты государственной (муниципальной) собственности, порядка и (или) условий предоставления межбюджетных субсидий (</w:t>
            </w:r>
            <w:proofErr w:type="spellStart"/>
            <w:r w:rsidRPr="00C578B2">
              <w:rPr>
                <w:sz w:val="24"/>
                <w:szCs w:val="24"/>
              </w:rPr>
              <w:t>ч.2</w:t>
            </w:r>
            <w:proofErr w:type="spellEnd"/>
            <w:r w:rsidRPr="00C578B2">
              <w:rPr>
                <w:sz w:val="24"/>
                <w:szCs w:val="24"/>
              </w:rPr>
              <w:t xml:space="preserve"> ст. 15.15.3 Кодекса Российской Федерации об административных правонарушениях</w:t>
            </w:r>
            <w:r w:rsidR="006661FA" w:rsidRPr="00C578B2">
              <w:rPr>
                <w:sz w:val="24"/>
                <w:szCs w:val="24"/>
              </w:rPr>
              <w:t>, с 18.06.2017</w:t>
            </w:r>
            <w:r w:rsidRPr="00C578B2">
              <w:rPr>
                <w:sz w:val="24"/>
                <w:szCs w:val="24"/>
              </w:rPr>
              <w:t xml:space="preserve">); </w:t>
            </w:r>
          </w:p>
          <w:p w:rsidR="00710343" w:rsidRPr="00C578B2" w:rsidRDefault="00710343" w:rsidP="00ED47A1">
            <w:pPr>
              <w:pStyle w:val="a4"/>
              <w:shd w:val="clear" w:color="auto" w:fill="auto"/>
              <w:spacing w:line="274" w:lineRule="exact"/>
              <w:ind w:left="142" w:right="141"/>
              <w:jc w:val="both"/>
              <w:rPr>
                <w:sz w:val="24"/>
                <w:szCs w:val="24"/>
              </w:rPr>
            </w:pPr>
            <w:proofErr w:type="gramStart"/>
            <w:r w:rsidRPr="00C578B2">
              <w:rPr>
                <w:sz w:val="24"/>
                <w:szCs w:val="24"/>
              </w:rPr>
              <w:t>- нарушение финансовым органом, главным распорядителем (распорядителем) или получателем средств бюджета, которому предоставлены межбюджетные трансферты, порядка и (или) условий предоставления (расходования) межбюджетных трансфертов</w:t>
            </w:r>
            <w:r w:rsidR="006661FA" w:rsidRPr="00C578B2">
              <w:rPr>
                <w:sz w:val="24"/>
                <w:szCs w:val="24"/>
              </w:rPr>
              <w:t xml:space="preserve"> (</w:t>
            </w:r>
            <w:proofErr w:type="spellStart"/>
            <w:r w:rsidR="006661FA" w:rsidRPr="00C578B2">
              <w:rPr>
                <w:sz w:val="24"/>
                <w:szCs w:val="24"/>
              </w:rPr>
              <w:t>ч.3</w:t>
            </w:r>
            <w:proofErr w:type="spellEnd"/>
            <w:r w:rsidR="006661FA" w:rsidRPr="00C578B2">
              <w:rPr>
                <w:sz w:val="24"/>
                <w:szCs w:val="24"/>
              </w:rPr>
              <w:t xml:space="preserve"> ст. 15.15.3 Кодекса Российской Федерации об административных правонарушениях)</w:t>
            </w:r>
            <w:r w:rsidR="00E34E85">
              <w:rPr>
                <w:sz w:val="24"/>
                <w:szCs w:val="24"/>
              </w:rPr>
              <w:t>;</w:t>
            </w:r>
            <w:proofErr w:type="gramEnd"/>
          </w:p>
          <w:p w:rsidR="005C46F7" w:rsidRDefault="005C46F7"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rPr>
              <w:t xml:space="preserve">- </w:t>
            </w:r>
            <w:r w:rsidRPr="00C578B2">
              <w:rPr>
                <w:rFonts w:ascii="Times New Roman" w:hAnsi="Times New Roman" w:cs="Times New Roman"/>
                <w:color w:val="auto"/>
              </w:rPr>
              <w:t xml:space="preserve">нарушение критериев отбора муниципальных образований Московской области, установленных законами Московской области и (или) Правительством Московской области для предоставления субсидий из бюджета Московской области бюджетам муниципальных образований Московской области при формировании перечня объектов и распределении субсидий между </w:t>
            </w:r>
            <w:r w:rsidRPr="00C578B2">
              <w:rPr>
                <w:rFonts w:ascii="Times New Roman" w:hAnsi="Times New Roman" w:cs="Times New Roman"/>
                <w:color w:val="auto"/>
              </w:rPr>
              <w:lastRenderedPageBreak/>
              <w:t>муниципальными образованиями Московской области</w:t>
            </w:r>
            <w:r w:rsidR="00035659">
              <w:rPr>
                <w:rFonts w:ascii="Times New Roman" w:hAnsi="Times New Roman" w:cs="Times New Roman"/>
                <w:color w:val="auto"/>
              </w:rPr>
              <w:t>;</w:t>
            </w:r>
          </w:p>
          <w:p w:rsidR="00035659" w:rsidRPr="00035659" w:rsidRDefault="00035659" w:rsidP="00ED47A1">
            <w:pPr>
              <w:widowControl/>
              <w:autoSpaceDE w:val="0"/>
              <w:autoSpaceDN w:val="0"/>
              <w:adjustRightInd w:val="0"/>
              <w:ind w:left="142" w:right="141"/>
              <w:jc w:val="both"/>
              <w:rPr>
                <w:rFonts w:ascii="Times New Roman" w:hAnsi="Times New Roman" w:cs="Times New Roman"/>
              </w:rPr>
            </w:pPr>
            <w:r w:rsidRPr="00035659">
              <w:rPr>
                <w:rFonts w:ascii="Times New Roman" w:hAnsi="Times New Roman" w:cs="Times New Roman"/>
              </w:rPr>
              <w:t xml:space="preserve">- факты </w:t>
            </w:r>
            <w:proofErr w:type="gramStart"/>
            <w:r w:rsidRPr="00035659">
              <w:rPr>
                <w:rFonts w:ascii="Times New Roman" w:hAnsi="Times New Roman" w:cs="Times New Roman"/>
              </w:rPr>
              <w:t>не достижения</w:t>
            </w:r>
            <w:proofErr w:type="gramEnd"/>
            <w:r w:rsidRPr="00035659">
              <w:rPr>
                <w:rFonts w:ascii="Times New Roman" w:hAnsi="Times New Roman" w:cs="Times New Roman"/>
              </w:rPr>
              <w:t xml:space="preserve"> показателей результативности использования межбюджетных субсидий, установленных в соглашении о предоставлении межбюджетного трансферта.</w:t>
            </w:r>
          </w:p>
          <w:p w:rsidR="001A1EC3" w:rsidRPr="00C578B2" w:rsidRDefault="0010173C" w:rsidP="00ED47A1">
            <w:pPr>
              <w:pStyle w:val="a4"/>
              <w:shd w:val="clear" w:color="auto" w:fill="auto"/>
              <w:spacing w:line="274" w:lineRule="exact"/>
              <w:ind w:left="142" w:right="141"/>
              <w:jc w:val="both"/>
              <w:rPr>
                <w:sz w:val="24"/>
                <w:szCs w:val="24"/>
              </w:rPr>
            </w:pPr>
            <w:r w:rsidRPr="00C578B2">
              <w:rPr>
                <w:sz w:val="24"/>
                <w:szCs w:val="24"/>
              </w:rPr>
              <w:t>С 18 июня 2017 года</w:t>
            </w:r>
            <w:r w:rsidR="001A1EC3" w:rsidRPr="00C578B2">
              <w:rPr>
                <w:sz w:val="24"/>
                <w:szCs w:val="24"/>
              </w:rPr>
              <w:t>:</w:t>
            </w:r>
          </w:p>
          <w:p w:rsidR="001A1EC3" w:rsidRPr="00C578B2" w:rsidRDefault="001A1EC3" w:rsidP="00ED47A1">
            <w:pPr>
              <w:pStyle w:val="a4"/>
              <w:shd w:val="clear" w:color="auto" w:fill="auto"/>
              <w:spacing w:line="274" w:lineRule="exact"/>
              <w:ind w:left="142" w:right="141"/>
              <w:jc w:val="both"/>
              <w:rPr>
                <w:sz w:val="24"/>
                <w:szCs w:val="24"/>
              </w:rPr>
            </w:pPr>
            <w:r w:rsidRPr="00C578B2">
              <w:rPr>
                <w:sz w:val="24"/>
                <w:szCs w:val="24"/>
              </w:rPr>
              <w:t>-</w:t>
            </w:r>
            <w:r w:rsidR="0010173C" w:rsidRPr="00C578B2">
              <w:rPr>
                <w:sz w:val="24"/>
                <w:szCs w:val="24"/>
              </w:rPr>
              <w:t xml:space="preserve"> установлена административная ответственность за нарушение не только условий, но и порядка предоста</w:t>
            </w:r>
            <w:r w:rsidRPr="00C578B2">
              <w:rPr>
                <w:sz w:val="24"/>
                <w:szCs w:val="24"/>
              </w:rPr>
              <w:t>вления межбюджетных трансфертов;</w:t>
            </w:r>
          </w:p>
          <w:p w:rsidR="00210FC7" w:rsidRPr="00C578B2" w:rsidRDefault="006661FA" w:rsidP="00ED47A1">
            <w:pPr>
              <w:pStyle w:val="a4"/>
              <w:shd w:val="clear" w:color="auto" w:fill="auto"/>
              <w:spacing w:line="274" w:lineRule="exact"/>
              <w:ind w:left="142" w:right="141"/>
              <w:jc w:val="both"/>
              <w:rPr>
                <w:sz w:val="24"/>
                <w:szCs w:val="24"/>
              </w:rPr>
            </w:pPr>
            <w:r w:rsidRPr="00C578B2">
              <w:rPr>
                <w:sz w:val="24"/>
                <w:szCs w:val="24"/>
              </w:rPr>
              <w:t>- установлена административная ответственность за нарушение порядка и условий расходования межбюджетных трансфертов.</w:t>
            </w:r>
          </w:p>
        </w:tc>
      </w:tr>
      <w:tr w:rsidR="00210FC7" w:rsidRPr="00C578B2" w:rsidTr="003D0449">
        <w:trPr>
          <w:trHeight w:val="243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1.2.62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средств межбюджетных субсидий не в соответствии с целями их предоставления</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132, 138</w:t>
            </w:r>
            <w:r w:rsidRPr="00C578B2">
              <w:rPr>
                <w:color w:val="000000"/>
                <w:sz w:val="24"/>
                <w:szCs w:val="24"/>
                <w:vertAlign w:val="superscript"/>
              </w:rPr>
              <w:t>1</w:t>
            </w:r>
            <w:r w:rsidRPr="00C578B2">
              <w:rPr>
                <w:color w:val="000000"/>
                <w:sz w:val="24"/>
                <w:szCs w:val="24"/>
              </w:rPr>
              <w:t>, 139, 142</w:t>
            </w:r>
            <w:r w:rsidRPr="00C578B2">
              <w:rPr>
                <w:color w:val="000000"/>
                <w:sz w:val="24"/>
                <w:szCs w:val="24"/>
                <w:vertAlign w:val="superscript"/>
              </w:rPr>
              <w:t>2</w:t>
            </w:r>
            <w:r w:rsidRPr="00C578B2">
              <w:rPr>
                <w:color w:val="000000"/>
                <w:sz w:val="24"/>
                <w:szCs w:val="24"/>
              </w:rPr>
              <w:t>, 142</w:t>
            </w:r>
            <w:r w:rsidRPr="00C578B2">
              <w:rPr>
                <w:color w:val="000000"/>
                <w:sz w:val="24"/>
                <w:szCs w:val="24"/>
                <w:vertAlign w:val="superscript"/>
              </w:rPr>
              <w:t>3</w:t>
            </w:r>
            <w:r w:rsidRPr="00C578B2">
              <w:rPr>
                <w:color w:val="000000"/>
                <w:sz w:val="24"/>
                <w:szCs w:val="24"/>
              </w:rPr>
              <w:t xml:space="preserve"> Бюджетного кодекса 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9B5138" w:rsidP="00ED47A1">
            <w:pPr>
              <w:pStyle w:val="a4"/>
              <w:shd w:val="clear" w:color="auto" w:fill="auto"/>
              <w:spacing w:line="274" w:lineRule="exact"/>
              <w:ind w:left="142" w:right="141"/>
              <w:rPr>
                <w:sz w:val="24"/>
                <w:szCs w:val="24"/>
              </w:rPr>
            </w:pPr>
            <w:r>
              <w:rPr>
                <w:color w:val="000000"/>
                <w:sz w:val="24"/>
                <w:szCs w:val="24"/>
              </w:rPr>
              <w:t>15.14. Кодекса</w:t>
            </w:r>
            <w:r w:rsidR="00210FC7" w:rsidRPr="00C578B2">
              <w:rPr>
                <w:color w:val="000000"/>
                <w:sz w:val="24"/>
                <w:szCs w:val="24"/>
              </w:rPr>
              <w:t xml:space="preserve"> Российской Федерации об административных правонарушениях</w:t>
            </w:r>
          </w:p>
          <w:p w:rsidR="00210FC7" w:rsidRDefault="00210FC7" w:rsidP="00ED47A1">
            <w:pPr>
              <w:pStyle w:val="a4"/>
              <w:shd w:val="clear" w:color="auto" w:fill="auto"/>
              <w:ind w:left="142" w:right="141"/>
              <w:rPr>
                <w:color w:val="000000"/>
                <w:sz w:val="24"/>
                <w:szCs w:val="24"/>
              </w:rPr>
            </w:pPr>
            <w:r w:rsidRPr="00C578B2">
              <w:rPr>
                <w:color w:val="000000"/>
                <w:sz w:val="24"/>
                <w:szCs w:val="24"/>
              </w:rPr>
              <w:t>Статья 285.1, 285.2 Уголовного кодекса Российской Федерации</w:t>
            </w:r>
          </w:p>
          <w:p w:rsidR="00197C1C" w:rsidRPr="00527037" w:rsidRDefault="00197C1C" w:rsidP="00197C1C">
            <w:pPr>
              <w:pStyle w:val="a4"/>
              <w:shd w:val="clear" w:color="auto" w:fill="auto"/>
              <w:spacing w:line="274" w:lineRule="exact"/>
              <w:ind w:left="142" w:right="141"/>
              <w:rPr>
                <w:color w:val="0070C0"/>
                <w:sz w:val="24"/>
                <w:szCs w:val="24"/>
              </w:rPr>
            </w:pPr>
            <w:r w:rsidRPr="00527037">
              <w:rPr>
                <w:color w:val="0070C0"/>
                <w:sz w:val="24"/>
                <w:szCs w:val="24"/>
              </w:rPr>
              <w:t>Пункт 2 ста</w:t>
            </w:r>
            <w:r w:rsidR="006D4EE1">
              <w:rPr>
                <w:color w:val="0070C0"/>
                <w:sz w:val="24"/>
                <w:szCs w:val="24"/>
              </w:rPr>
              <w:t>тьи 306</w:t>
            </w:r>
            <w:r w:rsidRPr="006D4EE1">
              <w:rPr>
                <w:color w:val="0070C0"/>
                <w:sz w:val="24"/>
                <w:szCs w:val="24"/>
                <w:vertAlign w:val="superscript"/>
              </w:rPr>
              <w:t>2</w:t>
            </w:r>
            <w:r w:rsidR="006D4EE1">
              <w:rPr>
                <w:color w:val="0070C0"/>
                <w:sz w:val="24"/>
                <w:szCs w:val="24"/>
              </w:rPr>
              <w:t>, статья 306</w:t>
            </w:r>
            <w:r w:rsidRPr="006D4EE1">
              <w:rPr>
                <w:color w:val="0070C0"/>
                <w:sz w:val="24"/>
                <w:szCs w:val="24"/>
                <w:vertAlign w:val="superscript"/>
              </w:rPr>
              <w:t xml:space="preserve">4 </w:t>
            </w:r>
            <w:r w:rsidRPr="00527037">
              <w:rPr>
                <w:color w:val="0070C0"/>
                <w:sz w:val="24"/>
                <w:szCs w:val="24"/>
              </w:rPr>
              <w:t>Бюджетного кодекса Российской Федерации</w:t>
            </w:r>
          </w:p>
          <w:p w:rsidR="00197C1C" w:rsidRPr="00C578B2" w:rsidRDefault="00197C1C" w:rsidP="00ED47A1">
            <w:pPr>
              <w:pStyle w:val="a4"/>
              <w:shd w:val="clear" w:color="auto" w:fill="auto"/>
              <w:ind w:left="142" w:right="141"/>
              <w:rPr>
                <w:sz w:val="24"/>
                <w:szCs w:val="24"/>
              </w:rPr>
            </w:pPr>
          </w:p>
        </w:tc>
        <w:tc>
          <w:tcPr>
            <w:tcW w:w="8788" w:type="dxa"/>
          </w:tcPr>
          <w:p w:rsidR="0045353F" w:rsidRPr="00C578B2" w:rsidRDefault="00A81FB6" w:rsidP="00ED47A1">
            <w:pPr>
              <w:pStyle w:val="a4"/>
              <w:shd w:val="clear" w:color="auto" w:fill="auto"/>
              <w:spacing w:line="274" w:lineRule="exact"/>
              <w:ind w:left="142" w:right="141"/>
              <w:jc w:val="both"/>
              <w:rPr>
                <w:sz w:val="24"/>
                <w:szCs w:val="24"/>
              </w:rPr>
            </w:pPr>
            <w:r w:rsidRPr="00C578B2">
              <w:rPr>
                <w:sz w:val="24"/>
                <w:szCs w:val="24"/>
              </w:rPr>
              <w:t>По данному коду отражае</w:t>
            </w:r>
            <w:r w:rsidR="00303B46" w:rsidRPr="00C578B2">
              <w:rPr>
                <w:sz w:val="24"/>
                <w:szCs w:val="24"/>
              </w:rPr>
              <w:t>тся</w:t>
            </w:r>
            <w:r w:rsidR="0045353F" w:rsidRPr="00C578B2">
              <w:rPr>
                <w:sz w:val="24"/>
                <w:szCs w:val="24"/>
              </w:rPr>
              <w:t xml:space="preserve"> в том числе:</w:t>
            </w:r>
          </w:p>
          <w:p w:rsidR="00210FC7" w:rsidRPr="00C578B2" w:rsidRDefault="0045353F" w:rsidP="00ED47A1">
            <w:pPr>
              <w:pStyle w:val="a4"/>
              <w:shd w:val="clear" w:color="auto" w:fill="auto"/>
              <w:spacing w:line="274" w:lineRule="exact"/>
              <w:ind w:left="142" w:right="141"/>
              <w:jc w:val="both"/>
              <w:rPr>
                <w:sz w:val="24"/>
                <w:szCs w:val="24"/>
              </w:rPr>
            </w:pPr>
            <w:r w:rsidRPr="00C578B2">
              <w:rPr>
                <w:sz w:val="24"/>
                <w:szCs w:val="24"/>
              </w:rPr>
              <w:t>- случаи оплаты</w:t>
            </w:r>
            <w:r w:rsidR="00303B46" w:rsidRPr="00C578B2">
              <w:rPr>
                <w:sz w:val="24"/>
                <w:szCs w:val="24"/>
              </w:rPr>
              <w:t xml:space="preserve"> за счет межбюджетных </w:t>
            </w:r>
            <w:r w:rsidR="004006F7" w:rsidRPr="00C578B2">
              <w:rPr>
                <w:sz w:val="24"/>
                <w:szCs w:val="24"/>
              </w:rPr>
              <w:t>субсидий</w:t>
            </w:r>
            <w:r w:rsidR="00ED47A1">
              <w:rPr>
                <w:sz w:val="24"/>
                <w:szCs w:val="24"/>
              </w:rPr>
              <w:t xml:space="preserve"> </w:t>
            </w:r>
            <w:r w:rsidR="00303B46" w:rsidRPr="00C578B2">
              <w:rPr>
                <w:sz w:val="24"/>
                <w:szCs w:val="24"/>
              </w:rPr>
              <w:t xml:space="preserve">из бюджета Московской области фактически невыполненных работ, не поставленных товаров, не оказанных услуг). </w:t>
            </w:r>
          </w:p>
          <w:p w:rsidR="0045353F" w:rsidRPr="00C578B2" w:rsidRDefault="0045353F"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183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1.2.63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предоставления субвенций из бюджетов бюджетной системы Российской Федерации (за исключением нарушений по п. 1.2.64)</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133, 133</w:t>
            </w:r>
            <w:r w:rsidRPr="00C578B2">
              <w:rPr>
                <w:color w:val="000000"/>
                <w:sz w:val="24"/>
                <w:szCs w:val="24"/>
                <w:vertAlign w:val="superscript"/>
              </w:rPr>
              <w:t>2</w:t>
            </w:r>
            <w:r w:rsidRPr="00C578B2">
              <w:rPr>
                <w:color w:val="000000"/>
                <w:sz w:val="24"/>
                <w:szCs w:val="24"/>
              </w:rPr>
              <w:t>, 140,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15.15.3</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Default="00210FC7" w:rsidP="00ED47A1">
            <w:pPr>
              <w:pStyle w:val="a4"/>
              <w:shd w:val="clear" w:color="auto" w:fill="auto"/>
              <w:spacing w:line="274" w:lineRule="exact"/>
              <w:ind w:left="142" w:right="141"/>
              <w:rPr>
                <w:color w:val="000000"/>
                <w:sz w:val="24"/>
                <w:szCs w:val="24"/>
              </w:rPr>
            </w:pPr>
            <w:proofErr w:type="gramStart"/>
            <w:r w:rsidRPr="00C578B2">
              <w:rPr>
                <w:color w:val="000000"/>
                <w:sz w:val="24"/>
                <w:szCs w:val="24"/>
              </w:rPr>
              <w:t>правонарушениях</w:t>
            </w:r>
            <w:proofErr w:type="gramEnd"/>
          </w:p>
          <w:p w:rsidR="006644B9" w:rsidRPr="00A24E43" w:rsidRDefault="006D4EE1" w:rsidP="006644B9">
            <w:pPr>
              <w:pStyle w:val="a4"/>
              <w:shd w:val="clear" w:color="auto" w:fill="auto"/>
              <w:spacing w:line="274" w:lineRule="exact"/>
              <w:ind w:left="142" w:right="141"/>
              <w:rPr>
                <w:color w:val="0070C0"/>
                <w:sz w:val="24"/>
                <w:szCs w:val="24"/>
              </w:rPr>
            </w:pPr>
            <w:r>
              <w:rPr>
                <w:color w:val="0070C0"/>
                <w:sz w:val="24"/>
                <w:szCs w:val="24"/>
              </w:rPr>
              <w:t>Пункт 2 статьи 306</w:t>
            </w:r>
            <w:r w:rsidR="006644B9" w:rsidRPr="006D4EE1">
              <w:rPr>
                <w:color w:val="0070C0"/>
                <w:sz w:val="24"/>
                <w:szCs w:val="24"/>
                <w:vertAlign w:val="superscript"/>
              </w:rPr>
              <w:t>2</w:t>
            </w:r>
            <w:r>
              <w:rPr>
                <w:color w:val="0070C0"/>
                <w:sz w:val="24"/>
                <w:szCs w:val="24"/>
              </w:rPr>
              <w:t>, статья 306</w:t>
            </w:r>
            <w:r w:rsidR="006644B9" w:rsidRPr="006D4EE1">
              <w:rPr>
                <w:color w:val="0070C0"/>
                <w:sz w:val="24"/>
                <w:szCs w:val="24"/>
                <w:vertAlign w:val="superscript"/>
              </w:rPr>
              <w:t>8</w:t>
            </w:r>
            <w:r w:rsidR="006644B9" w:rsidRPr="00A24E43">
              <w:rPr>
                <w:color w:val="0070C0"/>
                <w:sz w:val="24"/>
                <w:szCs w:val="24"/>
              </w:rPr>
              <w:t xml:space="preserve"> Бюджетного кодекса Российской Федерации</w:t>
            </w:r>
          </w:p>
          <w:p w:rsidR="006644B9" w:rsidRPr="00A24E43" w:rsidRDefault="006644B9" w:rsidP="006644B9">
            <w:pPr>
              <w:pStyle w:val="a4"/>
              <w:shd w:val="clear" w:color="auto" w:fill="auto"/>
              <w:spacing w:line="274" w:lineRule="exact"/>
              <w:ind w:left="142" w:right="141"/>
              <w:rPr>
                <w:color w:val="0070C0"/>
                <w:sz w:val="24"/>
                <w:szCs w:val="24"/>
              </w:rPr>
            </w:pPr>
            <w:r w:rsidRPr="00A24E43">
              <w:rPr>
                <w:color w:val="0070C0"/>
                <w:sz w:val="24"/>
                <w:szCs w:val="24"/>
              </w:rPr>
              <w:t xml:space="preserve">Статья 11.1. </w:t>
            </w:r>
          </w:p>
          <w:p w:rsidR="006644B9" w:rsidRPr="00A24E43" w:rsidRDefault="006644B9" w:rsidP="006644B9">
            <w:pPr>
              <w:pStyle w:val="a4"/>
              <w:shd w:val="clear" w:color="auto" w:fill="auto"/>
              <w:spacing w:line="274" w:lineRule="exact"/>
              <w:ind w:left="142" w:right="141"/>
              <w:rPr>
                <w:color w:val="0070C0"/>
                <w:sz w:val="24"/>
                <w:szCs w:val="24"/>
              </w:rPr>
            </w:pPr>
            <w:r w:rsidRPr="00A24E43">
              <w:rPr>
                <w:color w:val="0070C0"/>
                <w:sz w:val="24"/>
                <w:szCs w:val="24"/>
              </w:rPr>
              <w:t xml:space="preserve">Кодекса Московской области </w:t>
            </w:r>
          </w:p>
          <w:p w:rsidR="006644B9" w:rsidRPr="00A24E43" w:rsidRDefault="006644B9" w:rsidP="006644B9">
            <w:pPr>
              <w:pStyle w:val="a4"/>
              <w:shd w:val="clear" w:color="auto" w:fill="auto"/>
              <w:spacing w:line="274" w:lineRule="exact"/>
              <w:ind w:left="142" w:right="141"/>
              <w:rPr>
                <w:color w:val="0070C0"/>
                <w:sz w:val="24"/>
                <w:szCs w:val="24"/>
              </w:rPr>
            </w:pPr>
            <w:r w:rsidRPr="00A24E43">
              <w:rPr>
                <w:color w:val="0070C0"/>
                <w:sz w:val="24"/>
                <w:szCs w:val="24"/>
              </w:rPr>
              <w:t>об</w:t>
            </w:r>
          </w:p>
          <w:p w:rsidR="006644B9" w:rsidRPr="00C578B2" w:rsidRDefault="006644B9" w:rsidP="006644B9">
            <w:pPr>
              <w:pStyle w:val="a4"/>
              <w:shd w:val="clear" w:color="auto" w:fill="auto"/>
              <w:spacing w:line="274" w:lineRule="exact"/>
              <w:ind w:left="142" w:right="141"/>
              <w:rPr>
                <w:sz w:val="24"/>
                <w:szCs w:val="24"/>
              </w:rPr>
            </w:pPr>
            <w:r w:rsidRPr="00A24E43">
              <w:rPr>
                <w:color w:val="0070C0"/>
                <w:sz w:val="24"/>
                <w:szCs w:val="24"/>
              </w:rPr>
              <w:t xml:space="preserve">административных </w:t>
            </w:r>
            <w:proofErr w:type="gramStart"/>
            <w:r w:rsidRPr="00A24E43">
              <w:rPr>
                <w:color w:val="0070C0"/>
                <w:sz w:val="24"/>
                <w:szCs w:val="24"/>
              </w:rPr>
              <w:t>правонарушениях</w:t>
            </w:r>
            <w:proofErr w:type="gramEnd"/>
          </w:p>
        </w:tc>
        <w:tc>
          <w:tcPr>
            <w:tcW w:w="8788" w:type="dxa"/>
          </w:tcPr>
          <w:p w:rsidR="00AF2887" w:rsidRDefault="00AF2887" w:rsidP="00ED47A1">
            <w:pPr>
              <w:pStyle w:val="a4"/>
              <w:shd w:val="clear" w:color="auto" w:fill="auto"/>
              <w:spacing w:line="274" w:lineRule="exact"/>
              <w:ind w:left="142" w:right="141"/>
              <w:jc w:val="both"/>
              <w:rPr>
                <w:sz w:val="24"/>
                <w:szCs w:val="24"/>
              </w:rPr>
            </w:pPr>
            <w:r w:rsidRPr="00AF2887">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AF2887" w:rsidRDefault="00AF2887" w:rsidP="00ED47A1">
            <w:pPr>
              <w:pStyle w:val="a4"/>
              <w:shd w:val="clear" w:color="auto" w:fill="auto"/>
              <w:spacing w:line="274" w:lineRule="exact"/>
              <w:ind w:left="142" w:right="141"/>
              <w:jc w:val="both"/>
              <w:rPr>
                <w:sz w:val="24"/>
                <w:szCs w:val="24"/>
              </w:rPr>
            </w:pPr>
          </w:p>
          <w:p w:rsidR="00395693" w:rsidRDefault="00395693" w:rsidP="00ED47A1">
            <w:pPr>
              <w:pStyle w:val="a4"/>
              <w:shd w:val="clear" w:color="auto" w:fill="auto"/>
              <w:spacing w:line="274" w:lineRule="exact"/>
              <w:ind w:left="142" w:right="141"/>
              <w:jc w:val="both"/>
              <w:rPr>
                <w:sz w:val="24"/>
                <w:szCs w:val="24"/>
              </w:rPr>
            </w:pPr>
            <w:r w:rsidRPr="00C578B2">
              <w:rPr>
                <w:sz w:val="24"/>
                <w:szCs w:val="24"/>
              </w:rPr>
              <w:t xml:space="preserve">С 18 июня 2017 года установлена административная ответственность за нарушение порядка предоставления межбюджетных трансфертов. </w:t>
            </w:r>
          </w:p>
          <w:p w:rsidR="00A57285" w:rsidRDefault="00A57285" w:rsidP="00ED47A1">
            <w:pPr>
              <w:pStyle w:val="a4"/>
              <w:shd w:val="clear" w:color="auto" w:fill="auto"/>
              <w:spacing w:line="274" w:lineRule="exact"/>
              <w:ind w:left="142" w:right="141"/>
              <w:jc w:val="both"/>
              <w:rPr>
                <w:sz w:val="24"/>
                <w:szCs w:val="24"/>
              </w:rPr>
            </w:pPr>
            <w:r>
              <w:rPr>
                <w:sz w:val="24"/>
                <w:szCs w:val="24"/>
              </w:rPr>
              <w:t>По данному коду отражаются, в том числе, следующие нарушения:</w:t>
            </w:r>
          </w:p>
          <w:p w:rsidR="00A57285" w:rsidRDefault="00A57285" w:rsidP="00ED47A1">
            <w:pPr>
              <w:pStyle w:val="a4"/>
              <w:shd w:val="clear" w:color="auto" w:fill="auto"/>
              <w:spacing w:line="274" w:lineRule="exact"/>
              <w:ind w:left="142" w:right="141"/>
              <w:jc w:val="both"/>
              <w:rPr>
                <w:sz w:val="24"/>
                <w:szCs w:val="24"/>
              </w:rPr>
            </w:pPr>
            <w:r>
              <w:rPr>
                <w:sz w:val="24"/>
                <w:szCs w:val="24"/>
              </w:rPr>
              <w:t>- отсутствие методики расчета субвенций, предоставляемых из бюджета Московской области на осуществление переданных полномочий, утвержденной в установленном Бюджетным кодексом Российской Федерации порядке;</w:t>
            </w:r>
          </w:p>
          <w:p w:rsidR="00A57285" w:rsidRDefault="00A57285" w:rsidP="00ED47A1">
            <w:pPr>
              <w:pStyle w:val="a4"/>
              <w:shd w:val="clear" w:color="auto" w:fill="auto"/>
              <w:spacing w:line="274" w:lineRule="exact"/>
              <w:ind w:left="142" w:right="141"/>
              <w:jc w:val="both"/>
              <w:rPr>
                <w:sz w:val="24"/>
                <w:szCs w:val="24"/>
              </w:rPr>
            </w:pPr>
            <w:r>
              <w:rPr>
                <w:sz w:val="24"/>
                <w:szCs w:val="24"/>
              </w:rPr>
              <w:t>- распределение субвенций с нарушением методики расчета субвенций, предоставляемых из бюджетов бюджетной системы Российской Федерации</w:t>
            </w:r>
            <w:r w:rsidR="0048092C">
              <w:rPr>
                <w:sz w:val="24"/>
                <w:szCs w:val="24"/>
              </w:rPr>
              <w:t>;</w:t>
            </w:r>
          </w:p>
          <w:p w:rsidR="0048092C" w:rsidRDefault="0048092C" w:rsidP="00ED47A1">
            <w:pPr>
              <w:pStyle w:val="a4"/>
              <w:shd w:val="clear" w:color="auto" w:fill="auto"/>
              <w:spacing w:line="274" w:lineRule="exact"/>
              <w:ind w:left="142" w:right="141"/>
              <w:jc w:val="both"/>
              <w:rPr>
                <w:sz w:val="24"/>
                <w:szCs w:val="24"/>
              </w:rPr>
            </w:pPr>
            <w:r>
              <w:rPr>
                <w:sz w:val="24"/>
                <w:szCs w:val="24"/>
              </w:rPr>
              <w:t>- нарушение срок</w:t>
            </w:r>
            <w:r w:rsidR="009662B9">
              <w:rPr>
                <w:sz w:val="24"/>
                <w:szCs w:val="24"/>
              </w:rPr>
              <w:t>ов и порядка предоставления отче</w:t>
            </w:r>
            <w:r w:rsidR="00E91785">
              <w:rPr>
                <w:sz w:val="24"/>
                <w:szCs w:val="24"/>
              </w:rPr>
              <w:t>тности о расходовании субвенций;</w:t>
            </w:r>
          </w:p>
          <w:p w:rsidR="00E91785" w:rsidRPr="00C578B2" w:rsidRDefault="00E91785" w:rsidP="00ED47A1">
            <w:pPr>
              <w:pStyle w:val="a4"/>
              <w:shd w:val="clear" w:color="auto" w:fill="auto"/>
              <w:spacing w:line="274" w:lineRule="exact"/>
              <w:ind w:left="142" w:right="141"/>
              <w:jc w:val="both"/>
              <w:rPr>
                <w:sz w:val="24"/>
                <w:szCs w:val="24"/>
              </w:rPr>
            </w:pPr>
          </w:p>
          <w:p w:rsidR="00210FC7" w:rsidRPr="00C578B2" w:rsidRDefault="00210FC7" w:rsidP="00A57285">
            <w:pPr>
              <w:widowControl/>
              <w:ind w:firstLine="540"/>
              <w:jc w:val="both"/>
            </w:pPr>
          </w:p>
        </w:tc>
      </w:tr>
      <w:tr w:rsidR="00210FC7" w:rsidRPr="00C578B2" w:rsidTr="003D0449">
        <w:trPr>
          <w:trHeight w:val="254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1.2.64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средств субвенций из бюджетов бюджетной системы Российской Федерации не в соответствии с целями их предоставления</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133, 133</w:t>
            </w:r>
            <w:r w:rsidRPr="00C578B2">
              <w:rPr>
                <w:color w:val="000000"/>
                <w:sz w:val="24"/>
                <w:szCs w:val="24"/>
                <w:vertAlign w:val="superscript"/>
              </w:rPr>
              <w:t>2</w:t>
            </w:r>
            <w:r w:rsidRPr="00C578B2">
              <w:rPr>
                <w:color w:val="000000"/>
                <w:sz w:val="24"/>
                <w:szCs w:val="24"/>
              </w:rPr>
              <w:t>, 140, Бюджетного кодекса 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w:t>
            </w:r>
          </w:p>
          <w:p w:rsidR="00210FC7" w:rsidRPr="00C578B2" w:rsidRDefault="009B5138" w:rsidP="00ED47A1">
            <w:pPr>
              <w:pStyle w:val="a4"/>
              <w:shd w:val="clear" w:color="auto" w:fill="auto"/>
              <w:spacing w:line="274" w:lineRule="exact"/>
              <w:ind w:left="142" w:right="141"/>
              <w:rPr>
                <w:sz w:val="24"/>
                <w:szCs w:val="24"/>
              </w:rPr>
            </w:pPr>
            <w:r>
              <w:rPr>
                <w:color w:val="000000"/>
                <w:sz w:val="24"/>
                <w:szCs w:val="24"/>
              </w:rPr>
              <w:t>15.14. 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285.1, 285.2</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Уголовного кодекса Российской Федерации</w:t>
            </w:r>
          </w:p>
        </w:tc>
        <w:tc>
          <w:tcPr>
            <w:tcW w:w="8788" w:type="dxa"/>
          </w:tcPr>
          <w:p w:rsidR="00210FC7" w:rsidRPr="00C578B2" w:rsidRDefault="004006F7" w:rsidP="00ED47A1">
            <w:pPr>
              <w:pStyle w:val="a4"/>
              <w:shd w:val="clear" w:color="auto" w:fill="auto"/>
              <w:spacing w:line="274" w:lineRule="exact"/>
              <w:ind w:left="142" w:right="141"/>
              <w:jc w:val="both"/>
              <w:rPr>
                <w:sz w:val="24"/>
                <w:szCs w:val="24"/>
              </w:rPr>
            </w:pPr>
            <w:proofErr w:type="gramStart"/>
            <w:r w:rsidRPr="00C578B2">
              <w:rPr>
                <w:sz w:val="24"/>
                <w:szCs w:val="24"/>
              </w:rPr>
              <w:t>По данному коду отража</w:t>
            </w:r>
            <w:r w:rsidR="0045353F" w:rsidRPr="00C578B2">
              <w:rPr>
                <w:sz w:val="24"/>
                <w:szCs w:val="24"/>
              </w:rPr>
              <w:t>ю</w:t>
            </w:r>
            <w:r w:rsidR="00A81FB6" w:rsidRPr="00C578B2">
              <w:rPr>
                <w:sz w:val="24"/>
                <w:szCs w:val="24"/>
              </w:rPr>
              <w:t>тся</w:t>
            </w:r>
            <w:r w:rsidR="0045353F" w:rsidRPr="00C578B2">
              <w:rPr>
                <w:sz w:val="24"/>
                <w:szCs w:val="24"/>
              </w:rPr>
              <w:t>, в том числе, случаи</w:t>
            </w:r>
            <w:r w:rsidR="00A81FB6" w:rsidRPr="00C578B2">
              <w:rPr>
                <w:sz w:val="24"/>
                <w:szCs w:val="24"/>
              </w:rPr>
              <w:t xml:space="preserve"> </w:t>
            </w:r>
            <w:r w:rsidRPr="00C578B2">
              <w:rPr>
                <w:sz w:val="24"/>
                <w:szCs w:val="24"/>
              </w:rPr>
              <w:t>оплат</w:t>
            </w:r>
            <w:r w:rsidR="0045353F" w:rsidRPr="00C578B2">
              <w:rPr>
                <w:sz w:val="24"/>
                <w:szCs w:val="24"/>
              </w:rPr>
              <w:t>ы</w:t>
            </w:r>
            <w:r w:rsidRPr="00C578B2">
              <w:rPr>
                <w:sz w:val="24"/>
                <w:szCs w:val="24"/>
              </w:rPr>
              <w:t xml:space="preserve"> за счет субвенций</w:t>
            </w:r>
            <w:r w:rsidR="00ED47A1">
              <w:rPr>
                <w:sz w:val="24"/>
                <w:szCs w:val="24"/>
              </w:rPr>
              <w:t xml:space="preserve"> </w:t>
            </w:r>
            <w:r w:rsidRPr="00C578B2">
              <w:rPr>
                <w:sz w:val="24"/>
                <w:szCs w:val="24"/>
              </w:rPr>
              <w:t xml:space="preserve">из бюджета Московской области фактически невыполненных работ, не поставленных товаров, не оказанных услуг). </w:t>
            </w:r>
            <w:proofErr w:type="gramEnd"/>
          </w:p>
        </w:tc>
      </w:tr>
      <w:tr w:rsidR="00210FC7" w:rsidRPr="00C578B2" w:rsidTr="003D0449">
        <w:trPr>
          <w:trHeight w:val="182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1.2.65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предоставления иных межбюджетных трансфертов из бюджетов бюджетной системы Российской Федерации (за исключением нарушений по п. 1.2.66)</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132</w:t>
            </w:r>
            <w:r w:rsidRPr="00C578B2">
              <w:rPr>
                <w:color w:val="000000"/>
                <w:sz w:val="24"/>
                <w:szCs w:val="24"/>
                <w:vertAlign w:val="superscript"/>
              </w:rPr>
              <w:t>1</w:t>
            </w:r>
            <w:r w:rsidRPr="00C578B2">
              <w:rPr>
                <w:color w:val="000000"/>
                <w:sz w:val="24"/>
                <w:szCs w:val="24"/>
              </w:rPr>
              <w:t>, 133</w:t>
            </w:r>
            <w:r w:rsidRPr="00C578B2">
              <w:rPr>
                <w:color w:val="000000"/>
                <w:sz w:val="24"/>
                <w:szCs w:val="24"/>
                <w:vertAlign w:val="superscript"/>
              </w:rPr>
              <w:t>3,</w:t>
            </w:r>
            <w:r w:rsidRPr="00C578B2">
              <w:rPr>
                <w:color w:val="000000"/>
                <w:sz w:val="24"/>
                <w:szCs w:val="24"/>
              </w:rPr>
              <w:t xml:space="preserve"> 139</w:t>
            </w:r>
            <w:r w:rsidRPr="00C578B2">
              <w:rPr>
                <w:color w:val="000000"/>
                <w:sz w:val="24"/>
                <w:szCs w:val="24"/>
                <w:vertAlign w:val="superscript"/>
              </w:rPr>
              <w:t>1</w:t>
            </w:r>
            <w:r w:rsidRPr="00C578B2">
              <w:rPr>
                <w:color w:val="000000"/>
                <w:sz w:val="24"/>
                <w:szCs w:val="24"/>
              </w:rPr>
              <w:t>, 142</w:t>
            </w:r>
            <w:r w:rsidRPr="00C578B2">
              <w:rPr>
                <w:color w:val="000000"/>
                <w:sz w:val="24"/>
                <w:szCs w:val="24"/>
                <w:vertAlign w:val="superscript"/>
              </w:rPr>
              <w:t>4</w:t>
            </w:r>
            <w:r w:rsidRPr="00C578B2">
              <w:rPr>
                <w:color w:val="000000"/>
                <w:sz w:val="24"/>
                <w:szCs w:val="24"/>
              </w:rPr>
              <w:t>, 142</w:t>
            </w:r>
            <w:r w:rsidRPr="00C578B2">
              <w:rPr>
                <w:color w:val="000000"/>
                <w:sz w:val="24"/>
                <w:szCs w:val="24"/>
                <w:vertAlign w:val="superscript"/>
              </w:rPr>
              <w:t>5</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15.15.3</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Default="00210FC7" w:rsidP="00ED47A1">
            <w:pPr>
              <w:pStyle w:val="a4"/>
              <w:shd w:val="clear" w:color="auto" w:fill="auto"/>
              <w:spacing w:line="274" w:lineRule="exact"/>
              <w:ind w:left="142" w:right="141"/>
              <w:rPr>
                <w:color w:val="000000"/>
                <w:sz w:val="24"/>
                <w:szCs w:val="24"/>
              </w:rPr>
            </w:pPr>
            <w:proofErr w:type="gramStart"/>
            <w:r w:rsidRPr="00C578B2">
              <w:rPr>
                <w:color w:val="000000"/>
                <w:sz w:val="24"/>
                <w:szCs w:val="24"/>
              </w:rPr>
              <w:t>правонарушениях</w:t>
            </w:r>
            <w:proofErr w:type="gramEnd"/>
          </w:p>
          <w:p w:rsidR="008773D1" w:rsidRPr="00A24E43" w:rsidRDefault="006D4EE1" w:rsidP="00ED47A1">
            <w:pPr>
              <w:pStyle w:val="a4"/>
              <w:shd w:val="clear" w:color="auto" w:fill="auto"/>
              <w:spacing w:line="274" w:lineRule="exact"/>
              <w:ind w:left="142" w:right="141"/>
              <w:rPr>
                <w:color w:val="0070C0"/>
                <w:sz w:val="24"/>
                <w:szCs w:val="24"/>
              </w:rPr>
            </w:pPr>
            <w:r>
              <w:rPr>
                <w:color w:val="0070C0"/>
                <w:sz w:val="24"/>
                <w:szCs w:val="24"/>
              </w:rPr>
              <w:t>Пункт 2 статьи 306</w:t>
            </w:r>
            <w:r w:rsidR="008773D1" w:rsidRPr="006D4EE1">
              <w:rPr>
                <w:color w:val="0070C0"/>
                <w:sz w:val="24"/>
                <w:szCs w:val="24"/>
                <w:vertAlign w:val="superscript"/>
              </w:rPr>
              <w:t>2</w:t>
            </w:r>
            <w:r>
              <w:rPr>
                <w:color w:val="0070C0"/>
                <w:sz w:val="24"/>
                <w:szCs w:val="24"/>
              </w:rPr>
              <w:t>, статья 306</w:t>
            </w:r>
            <w:r w:rsidR="008773D1" w:rsidRPr="006D4EE1">
              <w:rPr>
                <w:color w:val="0070C0"/>
                <w:sz w:val="24"/>
                <w:szCs w:val="24"/>
                <w:vertAlign w:val="superscript"/>
              </w:rPr>
              <w:t>8</w:t>
            </w:r>
            <w:r w:rsidR="008773D1" w:rsidRPr="00A24E43">
              <w:rPr>
                <w:color w:val="0070C0"/>
                <w:sz w:val="24"/>
                <w:szCs w:val="24"/>
              </w:rPr>
              <w:t xml:space="preserve"> Бюджетного кодекса Российской Федерации</w:t>
            </w:r>
          </w:p>
          <w:p w:rsidR="008773D1" w:rsidRPr="00C578B2" w:rsidRDefault="008773D1" w:rsidP="00ED47A1">
            <w:pPr>
              <w:pStyle w:val="a4"/>
              <w:shd w:val="clear" w:color="auto" w:fill="auto"/>
              <w:spacing w:line="274" w:lineRule="exact"/>
              <w:ind w:left="142" w:right="141"/>
              <w:rPr>
                <w:sz w:val="24"/>
                <w:szCs w:val="24"/>
              </w:rPr>
            </w:pPr>
          </w:p>
        </w:tc>
        <w:tc>
          <w:tcPr>
            <w:tcW w:w="8788" w:type="dxa"/>
          </w:tcPr>
          <w:p w:rsidR="00AF2887" w:rsidRDefault="00AF2887" w:rsidP="00ED47A1">
            <w:pPr>
              <w:pStyle w:val="a4"/>
              <w:shd w:val="clear" w:color="auto" w:fill="auto"/>
              <w:spacing w:line="274" w:lineRule="exact"/>
              <w:ind w:left="142" w:right="141"/>
              <w:jc w:val="both"/>
              <w:rPr>
                <w:sz w:val="24"/>
                <w:szCs w:val="24"/>
              </w:rPr>
            </w:pPr>
            <w:r w:rsidRPr="00AF2887">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AF2887" w:rsidRDefault="00AF2887" w:rsidP="00ED47A1">
            <w:pPr>
              <w:pStyle w:val="a4"/>
              <w:shd w:val="clear" w:color="auto" w:fill="auto"/>
              <w:spacing w:line="274" w:lineRule="exact"/>
              <w:ind w:left="142" w:right="141"/>
              <w:jc w:val="both"/>
              <w:rPr>
                <w:sz w:val="24"/>
                <w:szCs w:val="24"/>
              </w:rPr>
            </w:pPr>
          </w:p>
          <w:p w:rsidR="00A81FB6" w:rsidRPr="00C578B2" w:rsidRDefault="00A81FB6" w:rsidP="00ED47A1">
            <w:pPr>
              <w:pStyle w:val="a4"/>
              <w:shd w:val="clear" w:color="auto" w:fill="auto"/>
              <w:spacing w:line="274" w:lineRule="exact"/>
              <w:ind w:left="142" w:right="141"/>
              <w:jc w:val="both"/>
              <w:rPr>
                <w:sz w:val="24"/>
                <w:szCs w:val="24"/>
              </w:rPr>
            </w:pPr>
            <w:r w:rsidRPr="00C578B2">
              <w:rPr>
                <w:sz w:val="24"/>
                <w:szCs w:val="24"/>
              </w:rPr>
              <w:t>По данному коду отражаются нарушения</w:t>
            </w:r>
            <w:r w:rsidR="00ED47A1">
              <w:rPr>
                <w:sz w:val="24"/>
                <w:szCs w:val="24"/>
              </w:rPr>
              <w:t xml:space="preserve"> </w:t>
            </w:r>
            <w:r w:rsidRPr="00C578B2">
              <w:rPr>
                <w:sz w:val="24"/>
                <w:szCs w:val="24"/>
              </w:rPr>
              <w:t>пунктов 2- 4 статьи 136, пункта 3 статьи 92.1 и статьи 107</w:t>
            </w:r>
            <w:r w:rsidR="00ED47A1">
              <w:rPr>
                <w:sz w:val="24"/>
                <w:szCs w:val="24"/>
              </w:rPr>
              <w:t xml:space="preserve"> </w:t>
            </w:r>
            <w:r w:rsidRPr="00C578B2">
              <w:rPr>
                <w:sz w:val="24"/>
                <w:szCs w:val="24"/>
              </w:rPr>
              <w:t>Бюджетного кодекса Российской Федерации. Нарушение квалифицируется, как нарушение условий предоставления межбюджетных трансф</w:t>
            </w:r>
            <w:r w:rsidR="00E34E85">
              <w:rPr>
                <w:sz w:val="24"/>
                <w:szCs w:val="24"/>
              </w:rPr>
              <w:t xml:space="preserve">ертов, установленных </w:t>
            </w:r>
            <w:r w:rsidR="0021154F">
              <w:rPr>
                <w:sz w:val="24"/>
                <w:szCs w:val="24"/>
              </w:rPr>
              <w:t>ст.</w:t>
            </w:r>
            <w:r w:rsidR="00E34E85">
              <w:rPr>
                <w:sz w:val="24"/>
                <w:szCs w:val="24"/>
              </w:rPr>
              <w:t xml:space="preserve"> </w:t>
            </w:r>
            <w:r w:rsidRPr="00C578B2">
              <w:rPr>
                <w:sz w:val="24"/>
                <w:szCs w:val="24"/>
              </w:rPr>
              <w:t>136 Бюджетного кодекса Российской Федерации.</w:t>
            </w:r>
          </w:p>
          <w:p w:rsidR="00210FC7" w:rsidRPr="00C578B2" w:rsidRDefault="00312ED9" w:rsidP="00ED47A1">
            <w:pPr>
              <w:pStyle w:val="a4"/>
              <w:shd w:val="clear" w:color="auto" w:fill="auto"/>
              <w:spacing w:line="274" w:lineRule="exact"/>
              <w:ind w:left="142" w:right="141"/>
              <w:jc w:val="both"/>
              <w:rPr>
                <w:sz w:val="24"/>
                <w:szCs w:val="24"/>
              </w:rPr>
            </w:pPr>
            <w:r w:rsidRPr="00C578B2">
              <w:rPr>
                <w:sz w:val="24"/>
                <w:szCs w:val="24"/>
              </w:rPr>
              <w:t>С 18 июня 2017 года установлена административная ответственность за нарушение порядка предоставления межбюджетных трансфертов.</w:t>
            </w:r>
          </w:p>
        </w:tc>
      </w:tr>
      <w:tr w:rsidR="00210FC7" w:rsidRPr="00C578B2" w:rsidTr="003D0449">
        <w:trPr>
          <w:trHeight w:val="241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1.2.66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средств иных межбюджетных трансфертов из бюджетов бюджетной системы Российской Федерации не в соответствии с целями их предоставления</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132</w:t>
            </w:r>
            <w:r w:rsidRPr="00C578B2">
              <w:rPr>
                <w:color w:val="000000"/>
                <w:sz w:val="24"/>
                <w:szCs w:val="24"/>
                <w:vertAlign w:val="superscript"/>
              </w:rPr>
              <w:t>1</w:t>
            </w:r>
            <w:r w:rsidRPr="00C578B2">
              <w:rPr>
                <w:color w:val="000000"/>
                <w:sz w:val="24"/>
                <w:szCs w:val="24"/>
              </w:rPr>
              <w:t>, 133</w:t>
            </w:r>
            <w:r w:rsidRPr="00C578B2">
              <w:rPr>
                <w:color w:val="000000"/>
                <w:sz w:val="24"/>
                <w:szCs w:val="24"/>
                <w:vertAlign w:val="superscript"/>
              </w:rPr>
              <w:t>3,</w:t>
            </w:r>
            <w:r w:rsidRPr="00C578B2">
              <w:rPr>
                <w:color w:val="000000"/>
                <w:sz w:val="24"/>
                <w:szCs w:val="24"/>
              </w:rPr>
              <w:t xml:space="preserve"> 139</w:t>
            </w:r>
            <w:r w:rsidRPr="00C578B2">
              <w:rPr>
                <w:color w:val="000000"/>
                <w:sz w:val="24"/>
                <w:szCs w:val="24"/>
                <w:vertAlign w:val="superscript"/>
              </w:rPr>
              <w:t>1</w:t>
            </w:r>
            <w:r w:rsidRPr="00C578B2">
              <w:rPr>
                <w:color w:val="000000"/>
                <w:sz w:val="24"/>
                <w:szCs w:val="24"/>
              </w:rPr>
              <w:t>, 142</w:t>
            </w:r>
            <w:r w:rsidRPr="00C578B2">
              <w:rPr>
                <w:color w:val="000000"/>
                <w:sz w:val="24"/>
                <w:szCs w:val="24"/>
                <w:vertAlign w:val="superscript"/>
              </w:rPr>
              <w:t>4</w:t>
            </w:r>
            <w:r w:rsidRPr="00C578B2">
              <w:rPr>
                <w:color w:val="000000"/>
                <w:sz w:val="24"/>
                <w:szCs w:val="24"/>
              </w:rPr>
              <w:t>, 142</w:t>
            </w:r>
            <w:r w:rsidRPr="00C578B2">
              <w:rPr>
                <w:color w:val="000000"/>
                <w:sz w:val="24"/>
                <w:szCs w:val="24"/>
                <w:vertAlign w:val="superscript"/>
              </w:rPr>
              <w:t>5</w:t>
            </w:r>
            <w:r w:rsidRPr="00C578B2">
              <w:rPr>
                <w:color w:val="000000"/>
                <w:sz w:val="24"/>
                <w:szCs w:val="24"/>
              </w:rPr>
              <w:t xml:space="preserve"> Бюджетного кодекса 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AD40B1">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AD40B1">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9B5138" w:rsidP="00ED47A1">
            <w:pPr>
              <w:pStyle w:val="a4"/>
              <w:shd w:val="clear" w:color="auto" w:fill="auto"/>
              <w:spacing w:line="274" w:lineRule="exact"/>
              <w:ind w:left="142" w:right="141"/>
              <w:rPr>
                <w:sz w:val="24"/>
                <w:szCs w:val="24"/>
              </w:rPr>
            </w:pPr>
            <w:r>
              <w:rPr>
                <w:color w:val="000000"/>
                <w:sz w:val="24"/>
                <w:szCs w:val="24"/>
              </w:rPr>
              <w:t>15.14. Кодекса</w:t>
            </w:r>
            <w:r w:rsidR="00210FC7" w:rsidRPr="00C578B2">
              <w:rPr>
                <w:color w:val="000000"/>
                <w:sz w:val="24"/>
                <w:szCs w:val="24"/>
              </w:rPr>
              <w:t xml:space="preserve"> Российской Федерации об административных правонарушениях</w:t>
            </w:r>
          </w:p>
          <w:p w:rsidR="00210FC7" w:rsidRDefault="00210FC7" w:rsidP="00ED47A1">
            <w:pPr>
              <w:pStyle w:val="a4"/>
              <w:shd w:val="clear" w:color="auto" w:fill="auto"/>
              <w:ind w:left="142" w:right="141"/>
              <w:rPr>
                <w:color w:val="000000"/>
                <w:sz w:val="24"/>
                <w:szCs w:val="24"/>
              </w:rPr>
            </w:pPr>
            <w:r w:rsidRPr="00C578B2">
              <w:rPr>
                <w:color w:val="000000"/>
                <w:sz w:val="24"/>
                <w:szCs w:val="24"/>
              </w:rPr>
              <w:t>Статья 285.1, 285.2 Уголовного кодекса Российской Федерации</w:t>
            </w:r>
          </w:p>
          <w:p w:rsidR="008773D1" w:rsidRPr="00A24E43" w:rsidRDefault="006D4EE1" w:rsidP="00ED47A1">
            <w:pPr>
              <w:pStyle w:val="a4"/>
              <w:shd w:val="clear" w:color="auto" w:fill="auto"/>
              <w:spacing w:line="274" w:lineRule="exact"/>
              <w:ind w:left="142" w:right="141"/>
              <w:rPr>
                <w:color w:val="0070C0"/>
                <w:sz w:val="24"/>
                <w:szCs w:val="24"/>
              </w:rPr>
            </w:pPr>
            <w:r>
              <w:rPr>
                <w:color w:val="0070C0"/>
                <w:sz w:val="24"/>
                <w:szCs w:val="24"/>
              </w:rPr>
              <w:t>Пункт 2 статьи 306</w:t>
            </w:r>
            <w:r w:rsidR="008773D1" w:rsidRPr="006D4EE1">
              <w:rPr>
                <w:color w:val="0070C0"/>
                <w:sz w:val="24"/>
                <w:szCs w:val="24"/>
                <w:vertAlign w:val="superscript"/>
              </w:rPr>
              <w:t>2</w:t>
            </w:r>
            <w:r>
              <w:rPr>
                <w:color w:val="0070C0"/>
                <w:sz w:val="24"/>
                <w:szCs w:val="24"/>
              </w:rPr>
              <w:t>, статья 306</w:t>
            </w:r>
            <w:r w:rsidR="008773D1" w:rsidRPr="006D4EE1">
              <w:rPr>
                <w:color w:val="0070C0"/>
                <w:sz w:val="24"/>
                <w:szCs w:val="24"/>
                <w:vertAlign w:val="superscript"/>
              </w:rPr>
              <w:t>4</w:t>
            </w:r>
            <w:r w:rsidR="008773D1" w:rsidRPr="00A24E43">
              <w:rPr>
                <w:color w:val="0070C0"/>
                <w:sz w:val="24"/>
                <w:szCs w:val="24"/>
              </w:rPr>
              <w:t xml:space="preserve"> Бюджетного кодекса Российской Федерации</w:t>
            </w:r>
          </w:p>
          <w:p w:rsidR="008773D1" w:rsidRPr="00C578B2" w:rsidRDefault="008773D1" w:rsidP="00ED47A1">
            <w:pPr>
              <w:pStyle w:val="a4"/>
              <w:shd w:val="clear" w:color="auto" w:fill="auto"/>
              <w:ind w:left="142" w:right="141"/>
              <w:rPr>
                <w:sz w:val="24"/>
                <w:szCs w:val="24"/>
              </w:rPr>
            </w:pPr>
          </w:p>
        </w:tc>
        <w:tc>
          <w:tcPr>
            <w:tcW w:w="8788" w:type="dxa"/>
          </w:tcPr>
          <w:p w:rsidR="00210FC7" w:rsidRPr="00C578B2" w:rsidRDefault="004006F7" w:rsidP="00ED47A1">
            <w:pPr>
              <w:pStyle w:val="a4"/>
              <w:shd w:val="clear" w:color="auto" w:fill="auto"/>
              <w:spacing w:line="274" w:lineRule="exact"/>
              <w:ind w:left="142" w:right="141"/>
              <w:jc w:val="both"/>
              <w:rPr>
                <w:sz w:val="24"/>
                <w:szCs w:val="24"/>
              </w:rPr>
            </w:pPr>
            <w:proofErr w:type="gramStart"/>
            <w:r w:rsidRPr="00C578B2">
              <w:rPr>
                <w:sz w:val="24"/>
                <w:szCs w:val="24"/>
              </w:rPr>
              <w:t xml:space="preserve">По данному коду </w:t>
            </w:r>
            <w:r w:rsidR="0045353F" w:rsidRPr="00C578B2">
              <w:rPr>
                <w:sz w:val="24"/>
                <w:szCs w:val="24"/>
              </w:rPr>
              <w:t>отражаю</w:t>
            </w:r>
            <w:r w:rsidR="00A81FB6" w:rsidRPr="00C578B2">
              <w:rPr>
                <w:sz w:val="24"/>
                <w:szCs w:val="24"/>
              </w:rPr>
              <w:t>тся</w:t>
            </w:r>
            <w:r w:rsidR="0045353F" w:rsidRPr="00C578B2">
              <w:rPr>
                <w:sz w:val="24"/>
                <w:szCs w:val="24"/>
              </w:rPr>
              <w:t>, в том числе, случаи</w:t>
            </w:r>
            <w:r w:rsidR="00A81FB6" w:rsidRPr="00C578B2">
              <w:rPr>
                <w:sz w:val="24"/>
                <w:szCs w:val="24"/>
              </w:rPr>
              <w:t xml:space="preserve"> </w:t>
            </w:r>
            <w:r w:rsidRPr="00C578B2">
              <w:rPr>
                <w:sz w:val="24"/>
                <w:szCs w:val="24"/>
              </w:rPr>
              <w:t>оплат</w:t>
            </w:r>
            <w:r w:rsidR="0045353F" w:rsidRPr="00C578B2">
              <w:rPr>
                <w:sz w:val="24"/>
                <w:szCs w:val="24"/>
              </w:rPr>
              <w:t>ы</w:t>
            </w:r>
            <w:r w:rsidRPr="00C578B2">
              <w:rPr>
                <w:sz w:val="24"/>
                <w:szCs w:val="24"/>
              </w:rPr>
              <w:t xml:space="preserve"> за счет иных межбюджетных трансфертов из бюджета Московской области фактически невыполненных работ, не поставленных товаров, не оказанных услуг). </w:t>
            </w:r>
            <w:proofErr w:type="gramEnd"/>
          </w:p>
        </w:tc>
      </w:tr>
      <w:tr w:rsidR="00210FC7" w:rsidRPr="00C578B2" w:rsidTr="003D0449">
        <w:trPr>
          <w:trHeight w:val="359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1.2.67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требований к содержанию, структуре и финансовому обеспечению программ обязательного медицинского страхования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3 статьи 35, пункт 2 статьи 36 Федерального закона от 29 ноября 2010 1.</w:t>
            </w:r>
            <w:r w:rsidR="009B5138">
              <w:rPr>
                <w:color w:val="000000"/>
                <w:sz w:val="24"/>
                <w:szCs w:val="24"/>
              </w:rPr>
              <w:t xml:space="preserve"> № </w:t>
            </w:r>
            <w:r w:rsidRPr="00C578B2">
              <w:rPr>
                <w:color w:val="000000"/>
                <w:sz w:val="24"/>
                <w:szCs w:val="24"/>
              </w:rPr>
              <w:t>326-ФЗ «Об обязательном медицинском страховании в Российской Федерации»</w:t>
            </w:r>
          </w:p>
          <w:p w:rsidR="00210FC7" w:rsidRPr="00C578B2" w:rsidRDefault="00FA2054" w:rsidP="00ED47A1">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одпункт 4 пункта 5 статьи 80, подпункт 7 пункта 2 статьи 81 Федерального закона от 21 ноября 2011 г.</w:t>
            </w:r>
            <w:r w:rsidR="009B5138">
              <w:rPr>
                <w:color w:val="000000"/>
                <w:sz w:val="24"/>
                <w:szCs w:val="24"/>
              </w:rPr>
              <w:t xml:space="preserve"> № </w:t>
            </w:r>
            <w:r w:rsidR="00210FC7" w:rsidRPr="00C578B2">
              <w:rPr>
                <w:color w:val="000000"/>
                <w:sz w:val="24"/>
                <w:szCs w:val="24"/>
              </w:rPr>
              <w:t>323-ФЗ «Об основах охраны здоровья граждан в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AF2887"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AF2887" w:rsidRDefault="00AF2887" w:rsidP="00ED47A1">
            <w:pPr>
              <w:ind w:left="142" w:right="141"/>
              <w:jc w:val="both"/>
              <w:rPr>
                <w:rFonts w:ascii="Times New Roman" w:hAnsi="Times New Roman" w:cs="Times New Roman"/>
                <w:color w:val="auto"/>
              </w:rPr>
            </w:pPr>
          </w:p>
          <w:p w:rsidR="00052B9B" w:rsidRPr="00C578B2" w:rsidRDefault="00052B9B"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По данному коду отражаются, в том числе нарушения порядка определения и утверждения </w:t>
            </w:r>
            <w:proofErr w:type="spellStart"/>
            <w:r w:rsidRPr="00C578B2">
              <w:rPr>
                <w:rFonts w:ascii="Times New Roman" w:hAnsi="Times New Roman" w:cs="Times New Roman"/>
                <w:color w:val="auto"/>
              </w:rPr>
              <w:t>подушевых</w:t>
            </w:r>
            <w:proofErr w:type="spellEnd"/>
            <w:r w:rsidRPr="00C578B2">
              <w:rPr>
                <w:rFonts w:ascii="Times New Roman" w:hAnsi="Times New Roman" w:cs="Times New Roman"/>
                <w:color w:val="auto"/>
              </w:rPr>
              <w:t xml:space="preserve"> нормативов финансового обеспечения обязательного медицинского страхования</w:t>
            </w:r>
            <w:r w:rsidR="00E34E85">
              <w:rPr>
                <w:rFonts w:ascii="Times New Roman" w:hAnsi="Times New Roman" w:cs="Times New Roman"/>
                <w:color w:val="auto"/>
              </w:rPr>
              <w:t>.</w:t>
            </w:r>
          </w:p>
        </w:tc>
      </w:tr>
      <w:tr w:rsidR="00210FC7" w:rsidRPr="00C578B2" w:rsidTr="003D0449">
        <w:trPr>
          <w:trHeight w:val="30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1.2.68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Неисполнение органами государственной власти субъектов Российской Федерации полномочий по финансовому обеспечению и реализации территориальных программ обязательного медицинского страхования в размере, превышающем размер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8 Федерального закона от 29 ноября 2010 г.</w:t>
            </w:r>
            <w:r w:rsidR="009B5138">
              <w:rPr>
                <w:color w:val="000000"/>
                <w:sz w:val="24"/>
                <w:szCs w:val="24"/>
              </w:rPr>
              <w:t xml:space="preserve"> № </w:t>
            </w:r>
            <w:r w:rsidRPr="00C578B2">
              <w:rPr>
                <w:color w:val="000000"/>
                <w:sz w:val="24"/>
                <w:szCs w:val="24"/>
              </w:rPr>
              <w:t>326-ФЗ «Об обязательном медицинском страховании в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87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1.2.69</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требований к структуре тарифа на оплату медицинской помощи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7-8 статьи 35, пункт 8 статьи 36 Федерального закона от 29 ноября 2010 1.</w:t>
            </w:r>
            <w:r w:rsidR="009B5138">
              <w:rPr>
                <w:color w:val="000000"/>
                <w:sz w:val="24"/>
                <w:szCs w:val="24"/>
              </w:rPr>
              <w:t xml:space="preserve"> № </w:t>
            </w:r>
            <w:r w:rsidRPr="00C578B2">
              <w:rPr>
                <w:color w:val="000000"/>
                <w:sz w:val="24"/>
                <w:szCs w:val="24"/>
              </w:rPr>
              <w:t>326-ФЗ «Об обязательном медицинском страховании в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61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1.2.70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структуре и содержанию тарифного соглашения, установленные Федеральным фондом обязательного медицинского страхования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2 статьи 30 Федерального закона от 29 ноября 2010 1.</w:t>
            </w:r>
            <w:r w:rsidR="009B5138">
              <w:rPr>
                <w:color w:val="000000"/>
                <w:sz w:val="24"/>
                <w:szCs w:val="24"/>
              </w:rPr>
              <w:t xml:space="preserve"> № </w:t>
            </w:r>
            <w:r w:rsidRPr="00C578B2">
              <w:rPr>
                <w:color w:val="000000"/>
                <w:sz w:val="24"/>
                <w:szCs w:val="24"/>
              </w:rPr>
              <w:t>326-ФЗ «Об обязательном медицинском страховании в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442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1.2.71</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и условий размещения временно свободных средств фондов обязательного медицинского страхования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29 Федерального закона от 29 ноября 2010 г.</w:t>
            </w:r>
            <w:r w:rsidR="009B5138">
              <w:rPr>
                <w:color w:val="000000"/>
                <w:sz w:val="24"/>
                <w:szCs w:val="24"/>
              </w:rPr>
              <w:t xml:space="preserve"> № </w:t>
            </w:r>
            <w:r w:rsidRPr="00C578B2">
              <w:rPr>
                <w:color w:val="000000"/>
                <w:sz w:val="24"/>
                <w:szCs w:val="24"/>
              </w:rPr>
              <w:t>326-ФЗ «Об обязательном медицинском страховании в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размещения временно свободных средств Федерального фонда обязательного медицинского страхования и территориальных фондов обязательного медицинского страхования, утвержденные постановлением Правительства Российской Федерации от 31 декабря 2010 г.</w:t>
            </w:r>
            <w:r w:rsidR="009B5138">
              <w:rPr>
                <w:color w:val="000000"/>
                <w:sz w:val="24"/>
                <w:szCs w:val="24"/>
              </w:rPr>
              <w:t xml:space="preserve"> № </w:t>
            </w:r>
            <w:r w:rsidRPr="00C578B2">
              <w:rPr>
                <w:color w:val="000000"/>
                <w:sz w:val="24"/>
                <w:szCs w:val="24"/>
              </w:rPr>
              <w:t>1225</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343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1.2.72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Нарушения порядка формирования и использования средств нормированного страхового запаса Федерального фонда обязательного медицинского страхования и территориальных фондов обязательного медицинского страхования (за исключением нарушений по п. 1.2.73)</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3, 6 статьи 26 Федерального закона от 29 ноября 2010 г.</w:t>
            </w:r>
            <w:r w:rsidR="009B5138">
              <w:rPr>
                <w:color w:val="000000"/>
                <w:sz w:val="24"/>
                <w:szCs w:val="24"/>
              </w:rPr>
              <w:t xml:space="preserve"> № </w:t>
            </w:r>
            <w:r w:rsidRPr="00C578B2">
              <w:rPr>
                <w:color w:val="000000"/>
                <w:sz w:val="24"/>
                <w:szCs w:val="24"/>
              </w:rPr>
              <w:t>326-ФЗ «Об обязательном медицинском страховании в Р</w:t>
            </w:r>
            <w:r w:rsidR="00FA2054">
              <w:rPr>
                <w:color w:val="000000"/>
                <w:sz w:val="24"/>
                <w:szCs w:val="24"/>
              </w:rPr>
              <w:t xml:space="preserve">оссийской </w:t>
            </w:r>
            <w:r w:rsidRPr="00C578B2">
              <w:rPr>
                <w:color w:val="000000"/>
                <w:sz w:val="24"/>
                <w:szCs w:val="24"/>
              </w:rPr>
              <w:t>Ф</w:t>
            </w:r>
            <w:r w:rsidR="00FA2054">
              <w:rPr>
                <w:color w:val="000000"/>
                <w:sz w:val="24"/>
                <w:szCs w:val="24"/>
              </w:rPr>
              <w:t>едерации</w:t>
            </w:r>
            <w:r w:rsidRPr="00C578B2">
              <w:rPr>
                <w:color w:val="000000"/>
                <w:sz w:val="24"/>
                <w:szCs w:val="24"/>
              </w:rPr>
              <w:t>»</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Приказ Федерального фонда обязательного медицинского страхования от 1 декабря 2010 г.</w:t>
            </w:r>
            <w:r w:rsidR="009B5138">
              <w:rPr>
                <w:color w:val="000000"/>
                <w:sz w:val="24"/>
                <w:szCs w:val="24"/>
              </w:rPr>
              <w:t xml:space="preserve"> № </w:t>
            </w:r>
            <w:r w:rsidRPr="00C578B2">
              <w:rPr>
                <w:color w:val="000000"/>
                <w:sz w:val="24"/>
                <w:szCs w:val="24"/>
              </w:rPr>
              <w:t xml:space="preserve">227 «О порядке </w:t>
            </w:r>
            <w:proofErr w:type="gramStart"/>
            <w:r w:rsidRPr="00C578B2">
              <w:rPr>
                <w:color w:val="000000"/>
                <w:sz w:val="24"/>
                <w:szCs w:val="24"/>
              </w:rPr>
              <w:t>использования средств нормированного страхового запаса территориального фонда обязательного медицинского страхования</w:t>
            </w:r>
            <w:proofErr w:type="gramEnd"/>
            <w:r w:rsidRPr="00C578B2">
              <w:rPr>
                <w:color w:val="000000"/>
                <w:sz w:val="24"/>
                <w:szCs w:val="24"/>
              </w:rPr>
              <w:t>»</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3712"/>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1.2.73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средств нормированного страхового запаса Федерального фонда обязательного медицинского страхования и территориальных фондов обязательного медицинского страхования не в соответствии с целями формирования нормированного страхового запаса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3, 6 статьи 26 Федерального закона от 29 ноября 2010 г.</w:t>
            </w:r>
            <w:r w:rsidR="009B5138">
              <w:rPr>
                <w:color w:val="000000"/>
                <w:sz w:val="24"/>
                <w:szCs w:val="24"/>
              </w:rPr>
              <w:t xml:space="preserve"> № </w:t>
            </w:r>
            <w:r w:rsidRPr="00C578B2">
              <w:rPr>
                <w:color w:val="000000"/>
                <w:sz w:val="24"/>
                <w:szCs w:val="24"/>
              </w:rPr>
              <w:t>326-ФЗ «Об обязательном медицинском страховании в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Приказ Федерального фонда обязательного медицинского страхования от 1 декабря 2010 г.</w:t>
            </w:r>
            <w:r w:rsidR="009B5138">
              <w:rPr>
                <w:color w:val="000000"/>
                <w:sz w:val="24"/>
                <w:szCs w:val="24"/>
              </w:rPr>
              <w:t xml:space="preserve"> № </w:t>
            </w:r>
            <w:r w:rsidRPr="00C578B2">
              <w:rPr>
                <w:color w:val="000000"/>
                <w:sz w:val="24"/>
                <w:szCs w:val="24"/>
              </w:rPr>
              <w:t xml:space="preserve">227 «О порядке </w:t>
            </w:r>
            <w:proofErr w:type="gramStart"/>
            <w:r w:rsidRPr="00C578B2">
              <w:rPr>
                <w:color w:val="000000"/>
                <w:sz w:val="24"/>
                <w:szCs w:val="24"/>
              </w:rPr>
              <w:t>использования средств нормированного страхового запаса территориального фонда обязательного медицинского страхования</w:t>
            </w:r>
            <w:proofErr w:type="gramEnd"/>
            <w:r w:rsidRPr="00C578B2">
              <w:rPr>
                <w:color w:val="000000"/>
                <w:sz w:val="24"/>
                <w:szCs w:val="24"/>
              </w:rPr>
              <w:t>»</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9B5138" w:rsidP="00ED47A1">
            <w:pPr>
              <w:pStyle w:val="a4"/>
              <w:shd w:val="clear" w:color="auto" w:fill="auto"/>
              <w:spacing w:line="274" w:lineRule="exact"/>
              <w:ind w:left="142" w:right="141"/>
              <w:rPr>
                <w:sz w:val="24"/>
                <w:szCs w:val="24"/>
              </w:rPr>
            </w:pPr>
            <w:r>
              <w:rPr>
                <w:color w:val="000000"/>
                <w:sz w:val="24"/>
                <w:szCs w:val="24"/>
              </w:rPr>
              <w:t>15.14. Кодекса</w:t>
            </w:r>
            <w:r w:rsidR="00210FC7" w:rsidRPr="00C578B2">
              <w:rPr>
                <w:color w:val="000000"/>
                <w:sz w:val="24"/>
                <w:szCs w:val="24"/>
              </w:rPr>
              <w:t xml:space="preserve"> Российской Федерации об административных правонарушениях</w:t>
            </w:r>
          </w:p>
          <w:p w:rsidR="00210FC7" w:rsidRPr="00C578B2" w:rsidRDefault="00210FC7" w:rsidP="00ED47A1">
            <w:pPr>
              <w:pStyle w:val="a4"/>
              <w:shd w:val="clear" w:color="auto" w:fill="auto"/>
              <w:ind w:left="142" w:right="141"/>
              <w:rPr>
                <w:sz w:val="24"/>
                <w:szCs w:val="24"/>
              </w:rPr>
            </w:pPr>
            <w:r w:rsidRPr="00C578B2">
              <w:rPr>
                <w:color w:val="000000"/>
                <w:sz w:val="24"/>
                <w:szCs w:val="24"/>
              </w:rPr>
              <w:t>Статья 285.2 Уголовного кодекса Российской Федерации</w:t>
            </w:r>
          </w:p>
        </w:tc>
        <w:tc>
          <w:tcPr>
            <w:tcW w:w="8788" w:type="dxa"/>
          </w:tcPr>
          <w:p w:rsidR="00210FC7" w:rsidRPr="00C578B2" w:rsidRDefault="00210FC7" w:rsidP="00ED47A1">
            <w:pPr>
              <w:pStyle w:val="a4"/>
              <w:shd w:val="clear" w:color="auto" w:fill="auto"/>
              <w:spacing w:line="220" w:lineRule="exact"/>
              <w:ind w:left="142" w:right="141"/>
              <w:jc w:val="both"/>
              <w:rPr>
                <w:color w:val="000000"/>
                <w:sz w:val="24"/>
                <w:szCs w:val="24"/>
              </w:rPr>
            </w:pPr>
          </w:p>
        </w:tc>
      </w:tr>
      <w:tr w:rsidR="00210FC7" w:rsidRPr="00C578B2" w:rsidTr="003D0449">
        <w:trPr>
          <w:trHeight w:val="244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1.2.74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Оплата за счет средств территориального фонда обязательного медицинского страхования медицинской помощи, не входящей в территориальную программу обязательного медицинского страхования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2 статьи 36 Федерального закона от 29 ноября 2010 г.</w:t>
            </w:r>
            <w:r w:rsidR="009B5138">
              <w:rPr>
                <w:color w:val="000000"/>
                <w:sz w:val="24"/>
                <w:szCs w:val="24"/>
              </w:rPr>
              <w:t xml:space="preserve"> № </w:t>
            </w:r>
            <w:r w:rsidRPr="00C578B2">
              <w:rPr>
                <w:color w:val="000000"/>
                <w:sz w:val="24"/>
                <w:szCs w:val="24"/>
              </w:rPr>
              <w:t>326-ФЗ «Об обязательном медицинском страховании в 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9B5138" w:rsidP="00ED47A1">
            <w:pPr>
              <w:pStyle w:val="a4"/>
              <w:shd w:val="clear" w:color="auto" w:fill="auto"/>
              <w:spacing w:line="274" w:lineRule="exact"/>
              <w:ind w:left="142" w:right="141"/>
              <w:rPr>
                <w:sz w:val="24"/>
                <w:szCs w:val="24"/>
              </w:rPr>
            </w:pPr>
            <w:r>
              <w:rPr>
                <w:color w:val="000000"/>
                <w:sz w:val="24"/>
                <w:szCs w:val="24"/>
              </w:rPr>
              <w:t>15.14. Кодекса</w:t>
            </w:r>
            <w:r w:rsidR="00210FC7" w:rsidRPr="00C578B2">
              <w:rPr>
                <w:color w:val="000000"/>
                <w:sz w:val="24"/>
                <w:szCs w:val="24"/>
              </w:rPr>
              <w:t xml:space="preserve"> Российской Федерации об административных правонарушениях</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285.2 Уголовного кодекса Российской Федерации</w:t>
            </w:r>
          </w:p>
        </w:tc>
        <w:tc>
          <w:tcPr>
            <w:tcW w:w="8788" w:type="dxa"/>
          </w:tcPr>
          <w:p w:rsidR="00210FC7" w:rsidRPr="00C578B2" w:rsidRDefault="00210FC7" w:rsidP="00ED47A1">
            <w:pPr>
              <w:pStyle w:val="a4"/>
              <w:shd w:val="clear" w:color="auto" w:fill="auto"/>
              <w:spacing w:line="220" w:lineRule="exact"/>
              <w:ind w:left="142" w:right="141"/>
              <w:jc w:val="both"/>
              <w:rPr>
                <w:color w:val="000000"/>
                <w:sz w:val="24"/>
                <w:szCs w:val="24"/>
              </w:rPr>
            </w:pPr>
          </w:p>
        </w:tc>
      </w:tr>
      <w:tr w:rsidR="00210FC7" w:rsidRPr="00C578B2" w:rsidTr="003D0449">
        <w:trPr>
          <w:trHeight w:val="187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1.2.75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Невыполнение требований законодательства об обязательном медицинском страховании по размещению в сети «Интернет» информации об условиях осуществления деятельности в сфере обязательного медицинского страхования и установленных тарифов на оплату медицинской помощи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3 статьи 15, пункт 5 статьи 30, пункт 12 статьи 36 Федерального закона от</w:t>
            </w:r>
            <w:r w:rsidR="00FA2054">
              <w:rPr>
                <w:color w:val="000000"/>
                <w:sz w:val="24"/>
                <w:szCs w:val="24"/>
              </w:rPr>
              <w:t xml:space="preserve"> </w:t>
            </w:r>
            <w:r w:rsidRPr="00C578B2">
              <w:rPr>
                <w:color w:val="000000"/>
                <w:sz w:val="24"/>
                <w:szCs w:val="24"/>
              </w:rPr>
              <w:t>29.11.2010</w:t>
            </w:r>
            <w:r w:rsidR="009B5138">
              <w:rPr>
                <w:color w:val="000000"/>
                <w:sz w:val="24"/>
                <w:szCs w:val="24"/>
              </w:rPr>
              <w:t xml:space="preserve"> № </w:t>
            </w:r>
            <w:r w:rsidRPr="00C578B2">
              <w:rPr>
                <w:color w:val="000000"/>
                <w:sz w:val="24"/>
                <w:szCs w:val="24"/>
              </w:rPr>
              <w:t>326-ФЗ «Об обязательном медицинском страховании в Р</w:t>
            </w:r>
            <w:r w:rsidR="00FA2054">
              <w:rPr>
                <w:color w:val="000000"/>
                <w:sz w:val="24"/>
                <w:szCs w:val="24"/>
              </w:rPr>
              <w:t xml:space="preserve">оссийской </w:t>
            </w:r>
            <w:r w:rsidRPr="00C578B2">
              <w:rPr>
                <w:color w:val="000000"/>
                <w:sz w:val="24"/>
                <w:szCs w:val="24"/>
              </w:rPr>
              <w:t>Ф</w:t>
            </w:r>
            <w:r w:rsidR="00FA2054">
              <w:rPr>
                <w:color w:val="000000"/>
                <w:sz w:val="24"/>
                <w:szCs w:val="24"/>
              </w:rPr>
              <w:t>едерации</w:t>
            </w:r>
            <w:r w:rsidRPr="00C578B2">
              <w:rPr>
                <w:color w:val="000000"/>
                <w:sz w:val="24"/>
                <w:szCs w:val="24"/>
              </w:rPr>
              <w:t>»</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ind w:left="142" w:right="141"/>
              <w:rPr>
                <w:sz w:val="24"/>
                <w:szCs w:val="24"/>
              </w:rPr>
            </w:pPr>
            <w:r w:rsidRPr="00C578B2">
              <w:rPr>
                <w:color w:val="000000"/>
                <w:sz w:val="24"/>
                <w:szCs w:val="24"/>
              </w:rPr>
              <w:t>Статья 15.33.1</w:t>
            </w:r>
          </w:p>
          <w:p w:rsidR="00210FC7" w:rsidRPr="00C578B2" w:rsidRDefault="00210FC7" w:rsidP="00ED47A1">
            <w:pPr>
              <w:pStyle w:val="a4"/>
              <w:shd w:val="clear" w:color="auto" w:fill="auto"/>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69" w:lineRule="exact"/>
              <w:ind w:left="142" w:right="141"/>
              <w:rPr>
                <w:sz w:val="24"/>
                <w:szCs w:val="24"/>
              </w:rPr>
            </w:pPr>
            <w:r w:rsidRPr="00C578B2">
              <w:rPr>
                <w:color w:val="000000"/>
                <w:sz w:val="24"/>
                <w:szCs w:val="24"/>
              </w:rPr>
              <w:t xml:space="preserve">Российской Федерации об </w:t>
            </w:r>
            <w:proofErr w:type="gramStart"/>
            <w:r w:rsidRPr="00C578B2">
              <w:rPr>
                <w:color w:val="000000"/>
                <w:sz w:val="24"/>
                <w:szCs w:val="24"/>
              </w:rPr>
              <w:t>административных</w:t>
            </w:r>
            <w:proofErr w:type="gramEnd"/>
          </w:p>
          <w:p w:rsidR="00210FC7" w:rsidRPr="00C578B2" w:rsidRDefault="00210FC7" w:rsidP="00ED47A1">
            <w:pPr>
              <w:pStyle w:val="a4"/>
              <w:shd w:val="clear" w:color="auto" w:fill="auto"/>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210FC7" w:rsidP="00ED47A1">
            <w:pPr>
              <w:pStyle w:val="a4"/>
              <w:shd w:val="clear" w:color="auto" w:fill="auto"/>
              <w:ind w:left="142" w:right="141"/>
              <w:jc w:val="both"/>
              <w:rPr>
                <w:color w:val="000000"/>
                <w:sz w:val="24"/>
                <w:szCs w:val="24"/>
              </w:rPr>
            </w:pPr>
          </w:p>
        </w:tc>
      </w:tr>
      <w:tr w:rsidR="00210FC7" w:rsidRPr="00C578B2" w:rsidTr="003D0449">
        <w:trPr>
          <w:trHeight w:val="30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1.2.76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Нарушение срока перечисления Федеральным фондом обязательного медицинского страхования средств межбюджетных трансфертов в бюджет Фонда социального страхования Российской Федерации на оплату услуг по медицинской помощи, оказанной женщинам в период беременности, и медицинской помощи, оказанной женщинам и новорожденным в период родов и в послеродовой период, по проведению профилактических медицинских осмотров ребенка в течение первого года жизни, а также на оплату услуг по</w:t>
            </w:r>
            <w:proofErr w:type="gramEnd"/>
            <w:r w:rsidRPr="00C578B2">
              <w:rPr>
                <w:color w:val="000000"/>
                <w:sz w:val="24"/>
                <w:szCs w:val="24"/>
              </w:rPr>
              <w:t xml:space="preserve"> изготовлению и доставке в территориальные органы </w:t>
            </w:r>
            <w:proofErr w:type="gramStart"/>
            <w:r w:rsidRPr="00C578B2">
              <w:rPr>
                <w:color w:val="000000"/>
                <w:sz w:val="24"/>
                <w:szCs w:val="24"/>
              </w:rPr>
              <w:t>Фонда социального страхования Российской Федерации бланков родовых сертификатов</w:t>
            </w:r>
            <w:proofErr w:type="gramEnd"/>
          </w:p>
        </w:tc>
        <w:tc>
          <w:tcPr>
            <w:tcW w:w="3119" w:type="dxa"/>
          </w:tcPr>
          <w:p w:rsidR="00210FC7" w:rsidRPr="00C578B2" w:rsidRDefault="00210FC7" w:rsidP="00ED47A1">
            <w:pPr>
              <w:pStyle w:val="a4"/>
              <w:shd w:val="clear" w:color="auto" w:fill="auto"/>
              <w:spacing w:line="274" w:lineRule="exact"/>
              <w:ind w:left="142" w:right="142"/>
              <w:rPr>
                <w:sz w:val="24"/>
                <w:szCs w:val="24"/>
              </w:rPr>
            </w:pPr>
            <w:proofErr w:type="gramStart"/>
            <w:r w:rsidRPr="00C578B2">
              <w:rPr>
                <w:color w:val="000000"/>
                <w:sz w:val="24"/>
                <w:szCs w:val="24"/>
              </w:rPr>
              <w:t>Правила финансового обеспечения расходов на оплату медицинским организациям услуг по медицинской помощи, оказанной женщинам в период беременности, и медицинской помощи, оказанной женщинам и новорожденным в период родов и в послеродовой период, а также по проведению профилактических медицинских осмотров ребенка в течение первого года жизни, утвержденные постановлением Правительства Российской Федерации от 31 декабря 2010 г.</w:t>
            </w:r>
            <w:r w:rsidR="009B5138">
              <w:rPr>
                <w:color w:val="000000"/>
                <w:sz w:val="24"/>
                <w:szCs w:val="24"/>
              </w:rPr>
              <w:t xml:space="preserve"> № </w:t>
            </w:r>
            <w:r w:rsidRPr="00C578B2">
              <w:rPr>
                <w:color w:val="000000"/>
                <w:sz w:val="24"/>
                <w:szCs w:val="24"/>
              </w:rPr>
              <w:t>1233</w:t>
            </w:r>
            <w:proofErr w:type="gramEnd"/>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83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1.2.77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Неисполнение Пенсионным фондом Российской Федерации обязанностей, установленных Федеральным законом от 24 июля 2002 г.</w:t>
            </w:r>
            <w:r w:rsidR="009B5138">
              <w:rPr>
                <w:color w:val="000000"/>
                <w:sz w:val="24"/>
                <w:szCs w:val="24"/>
              </w:rPr>
              <w:t xml:space="preserve"> № </w:t>
            </w:r>
            <w:r w:rsidRPr="00C578B2">
              <w:rPr>
                <w:color w:val="000000"/>
                <w:sz w:val="24"/>
                <w:szCs w:val="24"/>
              </w:rPr>
              <w:t>111 -ФЗ «Об инвестировании сре</w:t>
            </w:r>
            <w:proofErr w:type="gramStart"/>
            <w:r w:rsidRPr="00C578B2">
              <w:rPr>
                <w:color w:val="000000"/>
                <w:sz w:val="24"/>
                <w:szCs w:val="24"/>
              </w:rPr>
              <w:t>дств дл</w:t>
            </w:r>
            <w:proofErr w:type="gramEnd"/>
            <w:r w:rsidRPr="00C578B2">
              <w:rPr>
                <w:color w:val="000000"/>
                <w:sz w:val="24"/>
                <w:szCs w:val="24"/>
              </w:rPr>
              <w:t>я финансирования накопительной части трудовой пенсии»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10 Федерального закона от 24 июля 2002 г.</w:t>
            </w:r>
            <w:r w:rsidR="009B5138">
              <w:rPr>
                <w:color w:val="000000"/>
                <w:sz w:val="24"/>
                <w:szCs w:val="24"/>
              </w:rPr>
              <w:t xml:space="preserve"> № </w:t>
            </w:r>
            <w:r w:rsidRPr="00C578B2">
              <w:rPr>
                <w:color w:val="000000"/>
                <w:sz w:val="24"/>
                <w:szCs w:val="24"/>
              </w:rPr>
              <w:t>111 -ФЗ «Об инвестировании сре</w:t>
            </w:r>
            <w:proofErr w:type="gramStart"/>
            <w:r w:rsidRPr="00C578B2">
              <w:rPr>
                <w:color w:val="000000"/>
                <w:sz w:val="24"/>
                <w:szCs w:val="24"/>
              </w:rPr>
              <w:t>дств дл</w:t>
            </w:r>
            <w:proofErr w:type="gramEnd"/>
            <w:r w:rsidRPr="00C578B2">
              <w:rPr>
                <w:color w:val="000000"/>
                <w:sz w:val="24"/>
                <w:szCs w:val="24"/>
              </w:rPr>
              <w:t>я финансирования накопительной части трудовой пенсии»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352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1.2.78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инвестирования сре</w:t>
            </w:r>
            <w:proofErr w:type="gramStart"/>
            <w:r w:rsidRPr="00C578B2">
              <w:rPr>
                <w:color w:val="000000"/>
                <w:sz w:val="24"/>
                <w:szCs w:val="24"/>
              </w:rPr>
              <w:t>дств стр</w:t>
            </w:r>
            <w:proofErr w:type="gramEnd"/>
            <w:r w:rsidRPr="00C578B2">
              <w:rPr>
                <w:color w:val="000000"/>
                <w:sz w:val="24"/>
                <w:szCs w:val="24"/>
              </w:rPr>
              <w:t>аховых взносов на финансирование накопительной части трудовой пенсии и дополнительных страховых взносов, поступивших в течение финансового года в Пенсионный фонд Российской Федерации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Часть 3 статьи 14 Федерального закона от 24 июля 2002 г.</w:t>
            </w:r>
            <w:r w:rsidR="009B5138">
              <w:rPr>
                <w:color w:val="000000"/>
                <w:sz w:val="24"/>
                <w:szCs w:val="24"/>
              </w:rPr>
              <w:t xml:space="preserve"> № </w:t>
            </w:r>
            <w:r w:rsidRPr="00C578B2">
              <w:rPr>
                <w:color w:val="000000"/>
                <w:sz w:val="24"/>
                <w:szCs w:val="24"/>
              </w:rPr>
              <w:t>111 - ФЗ «Об инвестировании сре</w:t>
            </w:r>
            <w:proofErr w:type="gramStart"/>
            <w:r w:rsidRPr="00C578B2">
              <w:rPr>
                <w:color w:val="000000"/>
                <w:sz w:val="24"/>
                <w:szCs w:val="24"/>
              </w:rPr>
              <w:t>дств дл</w:t>
            </w:r>
            <w:proofErr w:type="gramEnd"/>
            <w:r w:rsidRPr="00C578B2">
              <w:rPr>
                <w:color w:val="000000"/>
                <w:sz w:val="24"/>
                <w:szCs w:val="24"/>
              </w:rPr>
              <w:t>я финансирования накопительной части трудовой пенсии»</w:t>
            </w:r>
          </w:p>
          <w:p w:rsidR="00210FC7" w:rsidRPr="00C578B2" w:rsidRDefault="00FA2054" w:rsidP="00ED47A1">
            <w:pPr>
              <w:pStyle w:val="a4"/>
              <w:shd w:val="clear" w:color="auto" w:fill="auto"/>
              <w:spacing w:line="274" w:lineRule="exact"/>
              <w:ind w:left="142" w:right="142"/>
              <w:rPr>
                <w:sz w:val="24"/>
                <w:szCs w:val="24"/>
              </w:rPr>
            </w:pPr>
            <w:r>
              <w:rPr>
                <w:color w:val="000000"/>
                <w:sz w:val="24"/>
                <w:szCs w:val="24"/>
              </w:rPr>
              <w:t>С</w:t>
            </w:r>
            <w:r w:rsidR="00210FC7" w:rsidRPr="00C578B2">
              <w:rPr>
                <w:color w:val="000000"/>
                <w:sz w:val="24"/>
                <w:szCs w:val="24"/>
              </w:rPr>
              <w:t>татья 10 Федерального закона от 30 ноября 2011 г.</w:t>
            </w:r>
            <w:r w:rsidR="009B5138">
              <w:rPr>
                <w:color w:val="000000"/>
                <w:sz w:val="24"/>
                <w:szCs w:val="24"/>
              </w:rPr>
              <w:t xml:space="preserve"> № </w:t>
            </w:r>
            <w:r w:rsidR="00210FC7" w:rsidRPr="00C578B2">
              <w:rPr>
                <w:color w:val="000000"/>
                <w:sz w:val="24"/>
                <w:szCs w:val="24"/>
              </w:rPr>
              <w:t>56-ФЗ «О дополнительных страховых взносах на накопительную часть трудовой пенсии и государственной поддержке формирования пенсионных накоплений»</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64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1.2.79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формирования и использования резерва Пенсионного фонда Российской Федерации по обязательному пенсионному страхованию</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30.1 Федерального закона от 24 июля 2002 г.</w:t>
            </w:r>
            <w:r w:rsidR="009B5138">
              <w:rPr>
                <w:color w:val="000000"/>
                <w:sz w:val="24"/>
                <w:szCs w:val="24"/>
              </w:rPr>
              <w:t xml:space="preserve"> № </w:t>
            </w:r>
            <w:r w:rsidRPr="00C578B2">
              <w:rPr>
                <w:color w:val="000000"/>
                <w:sz w:val="24"/>
                <w:szCs w:val="24"/>
              </w:rPr>
              <w:t>111 -ФЗ «Об инвестировании сре</w:t>
            </w:r>
            <w:proofErr w:type="gramStart"/>
            <w:r w:rsidRPr="00C578B2">
              <w:rPr>
                <w:color w:val="000000"/>
                <w:sz w:val="24"/>
                <w:szCs w:val="24"/>
              </w:rPr>
              <w:t>дств дл</w:t>
            </w:r>
            <w:proofErr w:type="gramEnd"/>
            <w:r w:rsidRPr="00C578B2">
              <w:rPr>
                <w:color w:val="000000"/>
                <w:sz w:val="24"/>
                <w:szCs w:val="24"/>
              </w:rPr>
              <w:t>я финансирования накопительной части трудовой пенсии»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38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1.2.80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Нарушение Пенсионным фондом Российской Федерации и негосударственными пенсионными фондами </w:t>
            </w:r>
            <w:proofErr w:type="gramStart"/>
            <w:r w:rsidRPr="00C578B2">
              <w:rPr>
                <w:color w:val="000000"/>
                <w:sz w:val="24"/>
                <w:szCs w:val="24"/>
              </w:rPr>
              <w:t>порядка передачи средств пенсионных накоплений застрахованных лиц</w:t>
            </w:r>
            <w:proofErr w:type="gramEnd"/>
          </w:p>
        </w:tc>
        <w:tc>
          <w:tcPr>
            <w:tcW w:w="3119" w:type="dxa"/>
          </w:tcPr>
          <w:p w:rsidR="00FA2054"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Статья 34 Федерального закона от 24 июля 2002 г.</w:t>
            </w:r>
            <w:r w:rsidR="009B5138">
              <w:rPr>
                <w:color w:val="000000"/>
                <w:sz w:val="24"/>
                <w:szCs w:val="24"/>
              </w:rPr>
              <w:t xml:space="preserve"> № </w:t>
            </w:r>
            <w:r w:rsidRPr="00C578B2">
              <w:rPr>
                <w:color w:val="000000"/>
                <w:sz w:val="24"/>
                <w:szCs w:val="24"/>
              </w:rPr>
              <w:t>111 -ФЗ «Об инвестировании сре</w:t>
            </w:r>
            <w:proofErr w:type="gramStart"/>
            <w:r w:rsidRPr="00C578B2">
              <w:rPr>
                <w:color w:val="000000"/>
                <w:sz w:val="24"/>
                <w:szCs w:val="24"/>
              </w:rPr>
              <w:t>дств дл</w:t>
            </w:r>
            <w:proofErr w:type="gramEnd"/>
            <w:r w:rsidRPr="00C578B2">
              <w:rPr>
                <w:color w:val="000000"/>
                <w:sz w:val="24"/>
                <w:szCs w:val="24"/>
              </w:rPr>
              <w:t xml:space="preserve">я финансирования накопительной части трудовой пенсии» </w:t>
            </w:r>
          </w:p>
          <w:p w:rsidR="00210FC7" w:rsidRPr="00C578B2" w:rsidRDefault="00FA2054" w:rsidP="00ED47A1">
            <w:pPr>
              <w:pStyle w:val="a4"/>
              <w:shd w:val="clear" w:color="auto" w:fill="auto"/>
              <w:spacing w:line="274" w:lineRule="exact"/>
              <w:ind w:left="142" w:right="142"/>
              <w:rPr>
                <w:sz w:val="24"/>
                <w:szCs w:val="24"/>
              </w:rPr>
            </w:pPr>
            <w:r>
              <w:rPr>
                <w:color w:val="000000"/>
                <w:sz w:val="24"/>
                <w:szCs w:val="24"/>
              </w:rPr>
              <w:t>С</w:t>
            </w:r>
            <w:r w:rsidR="00210FC7" w:rsidRPr="00C578B2">
              <w:rPr>
                <w:color w:val="000000"/>
                <w:sz w:val="24"/>
                <w:szCs w:val="24"/>
              </w:rPr>
              <w:t>татья 36.12 Федерального закона от 7 мая 1998 г.</w:t>
            </w:r>
            <w:r w:rsidR="009B5138">
              <w:rPr>
                <w:color w:val="000000"/>
                <w:sz w:val="24"/>
                <w:szCs w:val="24"/>
              </w:rPr>
              <w:t xml:space="preserve"> № </w:t>
            </w:r>
            <w:r w:rsidR="00210FC7" w:rsidRPr="00C578B2">
              <w:rPr>
                <w:color w:val="000000"/>
                <w:sz w:val="24"/>
                <w:szCs w:val="24"/>
              </w:rPr>
              <w:t>75-ФЗ «О негосударственных пенсионных фондах»</w:t>
            </w:r>
          </w:p>
        </w:tc>
        <w:tc>
          <w:tcPr>
            <w:tcW w:w="1701" w:type="dxa"/>
          </w:tcPr>
          <w:p w:rsidR="00AD40B1" w:rsidRDefault="00210FC7" w:rsidP="0099278A">
            <w:pPr>
              <w:pStyle w:val="a4"/>
              <w:shd w:val="clear" w:color="auto" w:fill="auto"/>
              <w:spacing w:line="317"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317"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317"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89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1.2.81</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учета средств пенсионных накоплений в индивидуальных лицевых счетах застрахованных лиц в системе персонифицированного учета Пенсионного фонда Российской Федерации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3 статьи 6 Федерального закона от 1 апреля 1996 года</w:t>
            </w:r>
            <w:r w:rsidR="009B5138">
              <w:rPr>
                <w:color w:val="000000"/>
                <w:sz w:val="24"/>
                <w:szCs w:val="24"/>
              </w:rPr>
              <w:t xml:space="preserve"> № </w:t>
            </w:r>
            <w:r w:rsidRPr="00C578B2">
              <w:rPr>
                <w:color w:val="000000"/>
                <w:sz w:val="24"/>
                <w:szCs w:val="24"/>
              </w:rPr>
              <w:t>27-ФЗ «Об индивидуальном (персонифицированном) учете в системе обязательного пенсионного страхования»</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329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1.2.82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Нарушение порядка принятия решения о подготовке и реализации бюджетных инвестиций за счет средств бюджета Пенсионного фонда Российской Федерации в объекты капитального строительства государственной собственности Российской Федерации и (или) на приобретение объектов недвижимого имущества в государственную собственность Российской Федерации в форме капитальных вложений в основные средства Фонда (его территориального органа, подведомственного ему учреждения), находящиеся (которые будут находиться) в государственной собственности Российской</w:t>
            </w:r>
            <w:proofErr w:type="gramEnd"/>
            <w:r w:rsidRPr="00C578B2">
              <w:rPr>
                <w:color w:val="000000"/>
                <w:sz w:val="24"/>
                <w:szCs w:val="24"/>
              </w:rPr>
              <w:t xml:space="preserve"> Федерации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2, 3 статьи 79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принятия решения о подготовке и реализации бюджетных инвестиций в объекты государственной собственности Российской Федерации за счет средств бюджета Пенсионного фонда Российской Федерации, утвержденные постановлением Правительства Российской Федерации от 8 мая 2014 г. №419</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80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1.2.83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осуществления бюджетных инвестиций в форме капитальных вложений в объекты капитального строительства государственной собственности Российской Федерации или в приобретение объектов недвижимого имущества в государственную собственность Российской Федерации за счет средств бюджета Пенсионного фонда Российской Федерации (за исключением нарушений по п. 1.2.84)</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2, 3 статьи 79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осуществления капитальных вложений в объекты государственной собственности Российской Федерации за счет средств бюджета Пенсионного фонда Российской Федерации, утвержденные постановлением Правительства Российской Федерации от 8 мая 2014 г.</w:t>
            </w:r>
            <w:r w:rsidR="009B5138">
              <w:rPr>
                <w:color w:val="000000"/>
                <w:sz w:val="24"/>
                <w:szCs w:val="24"/>
              </w:rPr>
              <w:t xml:space="preserve"> № </w:t>
            </w:r>
            <w:r w:rsidRPr="00C578B2">
              <w:rPr>
                <w:color w:val="000000"/>
                <w:sz w:val="24"/>
                <w:szCs w:val="24"/>
              </w:rPr>
              <w:t>420</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15.15.4</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AF2887" w:rsidP="00ED47A1">
            <w:pPr>
              <w:pStyle w:val="a4"/>
              <w:shd w:val="clear" w:color="auto" w:fill="auto"/>
              <w:spacing w:line="274" w:lineRule="exact"/>
              <w:ind w:left="142" w:right="141"/>
              <w:jc w:val="both"/>
              <w:rPr>
                <w:color w:val="000000"/>
                <w:sz w:val="24"/>
                <w:szCs w:val="24"/>
              </w:rPr>
            </w:pPr>
            <w:r w:rsidRPr="00AF2887">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287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1.2.84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средств бюджетных инвестиций в форме капитальных вложений в объекты капитального строительства государственной собственности Российской Федерации или в приобретение объектов недвижимого имущества в государственную собственность Российской Федерации за счет средств бюджета Пенсионного фонда Российской Федерации не в соответствии с целями их предоставления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2, 3 статьи 79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осуществления капитальных вложений в объекты государственной собственности Российской Федерации за счет средств бюджета Пенсионного фонда Российской Федерации, утвержденные постановлением Правительства Российской Федерации от 8 мая 2014 г.</w:t>
            </w:r>
            <w:r w:rsidR="009B5138">
              <w:rPr>
                <w:color w:val="000000"/>
                <w:sz w:val="24"/>
                <w:szCs w:val="24"/>
              </w:rPr>
              <w:t xml:space="preserve"> № </w:t>
            </w:r>
            <w:r w:rsidRPr="00C578B2">
              <w:rPr>
                <w:color w:val="000000"/>
                <w:sz w:val="24"/>
                <w:szCs w:val="24"/>
              </w:rPr>
              <w:t>420</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w:t>
            </w:r>
          </w:p>
          <w:p w:rsidR="00210FC7" w:rsidRDefault="009B5138" w:rsidP="00ED47A1">
            <w:pPr>
              <w:pStyle w:val="a4"/>
              <w:shd w:val="clear" w:color="auto" w:fill="auto"/>
              <w:spacing w:line="274" w:lineRule="exact"/>
              <w:ind w:left="142" w:right="141"/>
              <w:rPr>
                <w:color w:val="000000"/>
                <w:sz w:val="24"/>
                <w:szCs w:val="24"/>
              </w:rPr>
            </w:pPr>
            <w:r>
              <w:rPr>
                <w:color w:val="000000"/>
                <w:sz w:val="24"/>
                <w:szCs w:val="24"/>
              </w:rPr>
              <w:t>15.14. Кодекса</w:t>
            </w:r>
            <w:r w:rsidR="00210FC7" w:rsidRPr="00C578B2">
              <w:rPr>
                <w:color w:val="000000"/>
                <w:sz w:val="24"/>
                <w:szCs w:val="24"/>
              </w:rPr>
              <w:t xml:space="preserve"> Российской Федерации об административных правонарушениях Статья 285.2 Уголовного кодекса Российской Федерации</w:t>
            </w:r>
          </w:p>
          <w:p w:rsidR="00197C1C" w:rsidRPr="00527037" w:rsidRDefault="006D4EE1" w:rsidP="00197C1C">
            <w:pPr>
              <w:pStyle w:val="a4"/>
              <w:shd w:val="clear" w:color="auto" w:fill="auto"/>
              <w:spacing w:line="274" w:lineRule="exact"/>
              <w:ind w:left="142" w:right="141"/>
              <w:rPr>
                <w:color w:val="0070C0"/>
                <w:sz w:val="24"/>
                <w:szCs w:val="24"/>
              </w:rPr>
            </w:pPr>
            <w:r>
              <w:rPr>
                <w:color w:val="0070C0"/>
                <w:sz w:val="24"/>
                <w:szCs w:val="24"/>
              </w:rPr>
              <w:t>Пункт 2 статьи 306</w:t>
            </w:r>
            <w:r w:rsidR="00197C1C" w:rsidRPr="006D4EE1">
              <w:rPr>
                <w:color w:val="0070C0"/>
                <w:sz w:val="24"/>
                <w:szCs w:val="24"/>
                <w:vertAlign w:val="superscript"/>
              </w:rPr>
              <w:t>2</w:t>
            </w:r>
            <w:r>
              <w:rPr>
                <w:color w:val="0070C0"/>
                <w:sz w:val="24"/>
                <w:szCs w:val="24"/>
              </w:rPr>
              <w:t>, статья 306</w:t>
            </w:r>
            <w:r w:rsidR="00197C1C" w:rsidRPr="006D4EE1">
              <w:rPr>
                <w:color w:val="0070C0"/>
                <w:sz w:val="24"/>
                <w:szCs w:val="24"/>
                <w:vertAlign w:val="superscript"/>
              </w:rPr>
              <w:t>4</w:t>
            </w:r>
            <w:r w:rsidR="00197C1C" w:rsidRPr="00527037">
              <w:rPr>
                <w:color w:val="0070C0"/>
                <w:sz w:val="24"/>
                <w:szCs w:val="24"/>
              </w:rPr>
              <w:t xml:space="preserve"> Бюджетного кодекса Российской Федерации</w:t>
            </w:r>
          </w:p>
          <w:p w:rsidR="00197C1C" w:rsidRPr="00C578B2" w:rsidRDefault="00197C1C" w:rsidP="00ED47A1">
            <w:pPr>
              <w:pStyle w:val="a4"/>
              <w:shd w:val="clear" w:color="auto" w:fill="auto"/>
              <w:spacing w:line="274" w:lineRule="exact"/>
              <w:ind w:left="142" w:right="141"/>
              <w:rPr>
                <w:sz w:val="24"/>
                <w:szCs w:val="24"/>
              </w:rPr>
            </w:pPr>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30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1.2.85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Несоблюдение главным распорядителем средств федерального бюджета, представлявшим в суде интересы Российской Федерации, срока направления в </w:t>
            </w:r>
            <w:r w:rsidRPr="00C578B2">
              <w:rPr>
                <w:color w:val="000000"/>
                <w:sz w:val="24"/>
                <w:szCs w:val="24"/>
              </w:rPr>
              <w:lastRenderedPageBreak/>
              <w:t>Министерство финансов Российской Федерации информации о результатах рассмотрения дела, о наличии оснований и результатах обжалования судебного акта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lastRenderedPageBreak/>
              <w:t>Пункт 3 статьи 158, пункт 2 статьи 242</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15.15.14</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lastRenderedPageBreak/>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56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1.2.86</w:t>
            </w:r>
          </w:p>
        </w:tc>
        <w:tc>
          <w:tcPr>
            <w:tcW w:w="4962" w:type="dxa"/>
          </w:tcPr>
          <w:p w:rsidR="00210FC7" w:rsidRPr="00E34E85" w:rsidRDefault="00210FC7" w:rsidP="00ED47A1">
            <w:pPr>
              <w:pStyle w:val="a4"/>
              <w:shd w:val="clear" w:color="auto" w:fill="auto"/>
              <w:ind w:left="142" w:right="142"/>
              <w:jc w:val="both"/>
              <w:rPr>
                <w:color w:val="000000"/>
                <w:sz w:val="24"/>
                <w:szCs w:val="24"/>
              </w:rPr>
            </w:pPr>
            <w:r w:rsidRPr="00C578B2">
              <w:rPr>
                <w:color w:val="000000"/>
                <w:sz w:val="24"/>
                <w:szCs w:val="24"/>
              </w:rPr>
              <w:t>Несвоевременное или неполное исполнение судебного акта, предусматривающего обращение взыскания на средства бюджета бюджетной системы Российской Федерации</w:t>
            </w:r>
          </w:p>
        </w:tc>
        <w:tc>
          <w:tcPr>
            <w:tcW w:w="3119" w:type="dxa"/>
          </w:tcPr>
          <w:p w:rsidR="00210FC7" w:rsidRPr="00E34E85" w:rsidRDefault="00210FC7" w:rsidP="00ED47A1">
            <w:pPr>
              <w:pStyle w:val="a4"/>
              <w:shd w:val="clear" w:color="auto" w:fill="auto"/>
              <w:spacing w:line="283" w:lineRule="exact"/>
              <w:ind w:left="142" w:right="142"/>
              <w:rPr>
                <w:color w:val="000000"/>
                <w:sz w:val="24"/>
                <w:szCs w:val="24"/>
              </w:rPr>
            </w:pPr>
            <w:r w:rsidRPr="00C578B2">
              <w:rPr>
                <w:color w:val="000000"/>
                <w:sz w:val="24"/>
                <w:szCs w:val="24"/>
              </w:rPr>
              <w:t>Статья 242</w:t>
            </w:r>
            <w:r w:rsidR="00E34E85">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20"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20" w:lineRule="exact"/>
              <w:jc w:val="center"/>
              <w:rPr>
                <w:color w:val="000000"/>
                <w:sz w:val="24"/>
                <w:szCs w:val="24"/>
              </w:rPr>
            </w:pPr>
            <w:r w:rsidRPr="00C578B2">
              <w:rPr>
                <w:color w:val="000000"/>
                <w:sz w:val="24"/>
                <w:szCs w:val="24"/>
              </w:rPr>
              <w:t>кол-во и</w:t>
            </w:r>
          </w:p>
          <w:p w:rsidR="00210FC7" w:rsidRPr="00E34E85" w:rsidRDefault="00210FC7" w:rsidP="0099278A">
            <w:pPr>
              <w:pStyle w:val="a4"/>
              <w:shd w:val="clear" w:color="auto" w:fill="auto"/>
              <w:spacing w:line="220" w:lineRule="exact"/>
              <w:jc w:val="center"/>
              <w:rPr>
                <w:color w:val="000000"/>
                <w:sz w:val="24"/>
                <w:szCs w:val="24"/>
              </w:rPr>
            </w:pPr>
            <w:r w:rsidRPr="00C578B2">
              <w:rPr>
                <w:color w:val="000000"/>
                <w:sz w:val="24"/>
                <w:szCs w:val="24"/>
              </w:rPr>
              <w:t xml:space="preserve"> тыс.</w:t>
            </w:r>
          </w:p>
          <w:p w:rsidR="00210FC7" w:rsidRPr="00E34E85" w:rsidRDefault="00210FC7" w:rsidP="0099278A">
            <w:pPr>
              <w:pStyle w:val="a4"/>
              <w:shd w:val="clear" w:color="auto" w:fill="auto"/>
              <w:jc w:val="center"/>
              <w:rPr>
                <w:color w:val="000000"/>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2667"/>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1.2.87</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и условий выдачи государственных жилищных сертификатов</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2, 3, 5 постановления Правительства Российской Федерации от 7 июня 1995 г.</w:t>
            </w:r>
            <w:r w:rsidR="009B5138">
              <w:rPr>
                <w:color w:val="000000"/>
                <w:sz w:val="24"/>
                <w:szCs w:val="24"/>
              </w:rPr>
              <w:t xml:space="preserve"> № </w:t>
            </w:r>
            <w:r w:rsidRPr="00C578B2">
              <w:rPr>
                <w:color w:val="000000"/>
                <w:sz w:val="24"/>
                <w:szCs w:val="24"/>
              </w:rPr>
              <w:t>561 «О государственных жилищных сертификатах,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террористических</w:t>
            </w:r>
            <w:r w:rsidR="00FA2054">
              <w:rPr>
                <w:color w:val="000000"/>
                <w:sz w:val="24"/>
                <w:szCs w:val="24"/>
              </w:rPr>
              <w:t xml:space="preserve"> актов правомерными действиями»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3579"/>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1.2.88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выпуска и погашения государственных жилищных сертификатов</w:t>
            </w:r>
          </w:p>
        </w:tc>
        <w:tc>
          <w:tcPr>
            <w:tcW w:w="3119" w:type="dxa"/>
          </w:tcPr>
          <w:p w:rsidR="00210FC7" w:rsidRPr="00C578B2" w:rsidRDefault="00210FC7" w:rsidP="00ED47A1">
            <w:pPr>
              <w:pStyle w:val="a4"/>
              <w:shd w:val="clear" w:color="auto" w:fill="auto"/>
              <w:spacing w:line="274" w:lineRule="exact"/>
              <w:ind w:left="142" w:right="142"/>
              <w:rPr>
                <w:sz w:val="24"/>
                <w:szCs w:val="24"/>
              </w:rPr>
            </w:pPr>
            <w:proofErr w:type="gramStart"/>
            <w:r w:rsidRPr="00C578B2">
              <w:rPr>
                <w:color w:val="000000"/>
                <w:sz w:val="24"/>
                <w:szCs w:val="24"/>
              </w:rPr>
              <w:t>Пункты 4, 6, 9 - 12, 14 - 16, 18, 23 - 25 Порядка выпуска и погашения государственных жилищных сертификатов,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террористических актов правомерными действиями, утвержденного постановлением Правительства Российской Федерации от 9 октября 1995 г.</w:t>
            </w:r>
            <w:r w:rsidR="009B5138">
              <w:rPr>
                <w:color w:val="000000"/>
                <w:sz w:val="24"/>
                <w:szCs w:val="24"/>
              </w:rPr>
              <w:t xml:space="preserve"> № </w:t>
            </w:r>
            <w:r w:rsidR="00FA2054">
              <w:rPr>
                <w:color w:val="000000"/>
                <w:sz w:val="24"/>
                <w:szCs w:val="24"/>
              </w:rPr>
              <w:t>982</w:t>
            </w:r>
            <w:proofErr w:type="gramEnd"/>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85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1.2.89</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Непринятие мер по удержанию неустойки и ее своевременному перечислению в доход бюджета.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332 Гражданского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AF2887" w:rsidP="00ED47A1">
            <w:pPr>
              <w:ind w:left="142" w:right="141"/>
              <w:jc w:val="both"/>
              <w:rPr>
                <w:rFonts w:ascii="Times New Roman" w:hAnsi="Times New Roman" w:cs="Times New Roman"/>
                <w:color w:val="auto"/>
              </w:rPr>
            </w:pPr>
            <w:r w:rsidRPr="00AF2887">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58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1.2.90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Неправомерное использование доходов, полученных </w:t>
            </w:r>
            <w:proofErr w:type="gramStart"/>
            <w:r w:rsidRPr="00C578B2">
              <w:rPr>
                <w:color w:val="000000"/>
                <w:sz w:val="24"/>
                <w:szCs w:val="24"/>
              </w:rPr>
              <w:t>сверх</w:t>
            </w:r>
            <w:proofErr w:type="gramEnd"/>
            <w:r w:rsidRPr="00C578B2">
              <w:rPr>
                <w:color w:val="000000"/>
                <w:sz w:val="24"/>
                <w:szCs w:val="24"/>
              </w:rPr>
              <w:t xml:space="preserve"> утвержденных законом (решением) о бюджете</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 xml:space="preserve">Пункты 1, 2 статьи 232 Бюджетного кодекса </w:t>
            </w:r>
            <w:r w:rsidRPr="00C578B2">
              <w:rPr>
                <w:color w:val="000000"/>
                <w:sz w:val="24"/>
                <w:szCs w:val="24"/>
              </w:rPr>
              <w:lastRenderedPageBreak/>
              <w:t>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lastRenderedPageBreak/>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589"/>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1.2.91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Непредставление или представление с нарушением сроков бюджетной отчетности, либо представление заведомо недостоверной бюджетной отчетности, нарушение порядка составления и предоставления отчета об исполнении бюджетов бюджетной системы Российской Федерации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264</w:t>
            </w:r>
            <w:r w:rsidRPr="00C578B2">
              <w:rPr>
                <w:rStyle w:val="70"/>
                <w:color w:val="000000"/>
                <w:sz w:val="24"/>
                <w:szCs w:val="24"/>
                <w:vertAlign w:val="superscript"/>
              </w:rPr>
              <w:t>2</w:t>
            </w:r>
            <w:r w:rsidRPr="00C578B2">
              <w:rPr>
                <w:color w:val="000000"/>
                <w:sz w:val="24"/>
                <w:szCs w:val="24"/>
              </w:rPr>
              <w:t>-264</w:t>
            </w:r>
            <w:r w:rsidRPr="00C578B2">
              <w:rPr>
                <w:rStyle w:val="70"/>
                <w:color w:val="000000"/>
                <w:sz w:val="24"/>
                <w:szCs w:val="24"/>
                <w:vertAlign w:val="superscript"/>
              </w:rPr>
              <w:t>3</w:t>
            </w:r>
            <w:r w:rsidRPr="00C578B2">
              <w:rPr>
                <w:rStyle w:val="70"/>
                <w:color w:val="000000"/>
                <w:sz w:val="24"/>
                <w:szCs w:val="24"/>
              </w:rPr>
              <w:t xml:space="preserve"> </w:t>
            </w:r>
            <w:r w:rsidRPr="00C578B2">
              <w:rPr>
                <w:color w:val="000000"/>
                <w:sz w:val="24"/>
                <w:szCs w:val="24"/>
              </w:rPr>
              <w:t>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15.15.6</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E47F46" w:rsidRPr="00C578B2" w:rsidRDefault="00E47F46" w:rsidP="00ED47A1">
            <w:pPr>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С 18 июня 2017 года установлена административная ответственность формирование и представление с нарушением установленных требований сведений (документов),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w:t>
            </w:r>
            <w:r w:rsidR="003D0449">
              <w:rPr>
                <w:rFonts w:ascii="Times New Roman" w:hAnsi="Times New Roman" w:cs="Times New Roman"/>
                <w:color w:val="auto"/>
              </w:rPr>
              <w:t>.</w:t>
            </w:r>
          </w:p>
          <w:p w:rsidR="00210FC7" w:rsidRPr="00C578B2" w:rsidRDefault="00210FC7" w:rsidP="00ED47A1">
            <w:pPr>
              <w:pStyle w:val="a4"/>
              <w:shd w:val="clear" w:color="auto" w:fill="auto"/>
              <w:spacing w:line="274" w:lineRule="exact"/>
              <w:ind w:left="142" w:right="141"/>
              <w:jc w:val="both"/>
              <w:rPr>
                <w:b/>
                <w:color w:val="FF0000"/>
                <w:sz w:val="24"/>
                <w:szCs w:val="24"/>
              </w:rPr>
            </w:pPr>
          </w:p>
        </w:tc>
      </w:tr>
      <w:tr w:rsidR="00210FC7" w:rsidRPr="00C578B2" w:rsidTr="003D0449">
        <w:trPr>
          <w:trHeight w:val="1163"/>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1.2.92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Непредставление отчета об использовании бюджетных ассигнований резервных фондов исполнительных органов государственной власти (местных администраций), прилагаемого к ежеквартальному и годовому отчетам об испо</w:t>
            </w:r>
            <w:r w:rsidR="00DE7735">
              <w:rPr>
                <w:color w:val="000000"/>
                <w:sz w:val="24"/>
                <w:szCs w:val="24"/>
              </w:rPr>
              <w:t>лнении соответствующего бюджета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7 статьи 81 Бюджетно</w:t>
            </w:r>
            <w:r w:rsidR="00FA2054">
              <w:rPr>
                <w:color w:val="000000"/>
                <w:sz w:val="24"/>
                <w:szCs w:val="24"/>
              </w:rPr>
              <w:t>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609"/>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1.2.93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Непредставление или представление с нарушением сроков отчетности, либо представление заведомо недостоверной отчетности бюджетных и автономных учреждений</w:t>
            </w:r>
          </w:p>
        </w:tc>
        <w:tc>
          <w:tcPr>
            <w:tcW w:w="3119" w:type="dxa"/>
          </w:tcPr>
          <w:p w:rsidR="00FA2054"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Подпункты 7, 10 пункта 3.3 статьи 32 Федерального закона от 12 января 1996 г.</w:t>
            </w:r>
            <w:r w:rsidR="009B5138">
              <w:rPr>
                <w:color w:val="000000"/>
                <w:sz w:val="24"/>
                <w:szCs w:val="24"/>
              </w:rPr>
              <w:t xml:space="preserve"> № </w:t>
            </w:r>
            <w:r w:rsidRPr="00C578B2">
              <w:rPr>
                <w:color w:val="000000"/>
                <w:sz w:val="24"/>
                <w:szCs w:val="24"/>
              </w:rPr>
              <w:t>7-ФЗ «О некоммерческих организациях»</w:t>
            </w:r>
          </w:p>
          <w:p w:rsidR="00210FC7" w:rsidRPr="00C578B2" w:rsidRDefault="00FA2054" w:rsidP="00ED47A1">
            <w:pPr>
              <w:pStyle w:val="a4"/>
              <w:shd w:val="clear" w:color="auto" w:fill="auto"/>
              <w:spacing w:line="274" w:lineRule="exact"/>
              <w:ind w:left="142" w:right="142"/>
              <w:rPr>
                <w:sz w:val="24"/>
                <w:szCs w:val="24"/>
              </w:rPr>
            </w:pPr>
            <w:r>
              <w:rPr>
                <w:color w:val="000000"/>
                <w:sz w:val="24"/>
                <w:szCs w:val="24"/>
              </w:rPr>
              <w:t>С</w:t>
            </w:r>
            <w:r w:rsidR="00210FC7" w:rsidRPr="00C578B2">
              <w:rPr>
                <w:color w:val="000000"/>
                <w:sz w:val="24"/>
                <w:szCs w:val="24"/>
              </w:rPr>
              <w:t>татья 2 Федерального закона от 3 ноября 2006 г.</w:t>
            </w:r>
            <w:r w:rsidR="009B5138">
              <w:rPr>
                <w:color w:val="000000"/>
                <w:sz w:val="24"/>
                <w:szCs w:val="24"/>
              </w:rPr>
              <w:t xml:space="preserve"> № </w:t>
            </w:r>
            <w:r w:rsidR="00210FC7" w:rsidRPr="00C578B2">
              <w:rPr>
                <w:color w:val="000000"/>
                <w:sz w:val="24"/>
                <w:szCs w:val="24"/>
              </w:rPr>
              <w:t>174-ФЗ «Об автономных учреждениях»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55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1.2.94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сроков представления главными администраторами средств федерального бюджета годовой бюджетной отчетности в Счетную палату Российской Федерации для внешней проверки</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Пункт 2 статьи 264</w:t>
            </w:r>
            <w:r w:rsidRPr="00C578B2">
              <w:rPr>
                <w:rStyle w:val="70"/>
                <w:color w:val="000000"/>
                <w:sz w:val="24"/>
                <w:szCs w:val="24"/>
                <w:vertAlign w:val="superscript"/>
              </w:rPr>
              <w:t>9</w:t>
            </w:r>
            <w:r w:rsidRPr="00C578B2">
              <w:rPr>
                <w:rStyle w:val="70"/>
                <w:color w:val="000000"/>
                <w:sz w:val="24"/>
                <w:szCs w:val="24"/>
              </w:rPr>
              <w:t xml:space="preserve"> </w:t>
            </w:r>
            <w:r w:rsidRPr="00C578B2">
              <w:rPr>
                <w:color w:val="000000"/>
                <w:sz w:val="24"/>
                <w:szCs w:val="24"/>
              </w:rPr>
              <w:t>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15.15.6</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122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1.2.95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Нарушение порядка и условий оплаты труда работников государственных (муниципальных) органов, государственных (муниципальных) служащих, работников государственных (муниципальных) бюджетных, автономных и казенных </w:t>
            </w:r>
            <w:proofErr w:type="spellStart"/>
            <w:r w:rsidRPr="00C578B2">
              <w:rPr>
                <w:color w:val="000000"/>
                <w:sz w:val="24"/>
                <w:szCs w:val="24"/>
              </w:rPr>
              <w:t>учреждений</w:t>
            </w:r>
            <w:r w:rsidRPr="00C578B2">
              <w:rPr>
                <w:rStyle w:val="70"/>
                <w:sz w:val="24"/>
                <w:szCs w:val="24"/>
                <w:vertAlign w:val="superscript"/>
              </w:rPr>
              <w:t>3</w:t>
            </w:r>
            <w:proofErr w:type="spellEnd"/>
            <w:r w:rsidRPr="00C578B2">
              <w:rPr>
                <w:rStyle w:val="70"/>
                <w:sz w:val="24"/>
                <w:szCs w:val="24"/>
                <w:vertAlign w:val="superscript"/>
              </w:rPr>
              <w:t xml:space="preserve"> </w:t>
            </w:r>
          </w:p>
        </w:tc>
        <w:tc>
          <w:tcPr>
            <w:tcW w:w="3119" w:type="dxa"/>
          </w:tcPr>
          <w:p w:rsidR="00210FC7" w:rsidRPr="00C578B2" w:rsidRDefault="00210FC7" w:rsidP="00ED47A1">
            <w:pPr>
              <w:ind w:left="142" w:right="142"/>
              <w:rPr>
                <w:rFonts w:ascii="Times New Roman" w:hAnsi="Times New Roman" w:cs="Times New Roman"/>
                <w:color w:val="auto"/>
              </w:rPr>
            </w:pP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FD2246" w:rsidRDefault="00FD2246" w:rsidP="00FD2246">
            <w:pPr>
              <w:ind w:left="142" w:right="141"/>
              <w:rPr>
                <w:rFonts w:ascii="Times New Roman" w:hAnsi="Times New Roman" w:cs="Times New Roman"/>
                <w:color w:val="0070C0"/>
                <w:vertAlign w:val="superscript"/>
              </w:rPr>
            </w:pPr>
            <w:r w:rsidRPr="00A24E43">
              <w:rPr>
                <w:rFonts w:ascii="Times New Roman" w:hAnsi="Times New Roman" w:cs="Times New Roman"/>
                <w:color w:val="0070C0"/>
              </w:rPr>
              <w:t xml:space="preserve">Статья 4.1.1 Кодекса Московской области об административных </w:t>
            </w:r>
            <w:proofErr w:type="spellStart"/>
            <w:r w:rsidRPr="00A24E43">
              <w:rPr>
                <w:rFonts w:ascii="Times New Roman" w:hAnsi="Times New Roman" w:cs="Times New Roman"/>
                <w:color w:val="0070C0"/>
              </w:rPr>
              <w:t>правонарушениях</w:t>
            </w:r>
            <w:proofErr w:type="gramStart"/>
            <w:r w:rsidRPr="00A24E43">
              <w:rPr>
                <w:rFonts w:ascii="Times New Roman" w:hAnsi="Times New Roman" w:cs="Times New Roman"/>
                <w:color w:val="0070C0"/>
                <w:vertAlign w:val="superscript"/>
              </w:rPr>
              <w:t>4</w:t>
            </w:r>
            <w:proofErr w:type="spellEnd"/>
            <w:proofErr w:type="gramEnd"/>
          </w:p>
        </w:tc>
        <w:tc>
          <w:tcPr>
            <w:tcW w:w="8788" w:type="dxa"/>
          </w:tcPr>
          <w:p w:rsidR="00210FC7" w:rsidRPr="00C578B2" w:rsidRDefault="00BF62A9" w:rsidP="00ED47A1">
            <w:pPr>
              <w:ind w:left="142" w:right="141"/>
              <w:jc w:val="both"/>
              <w:rPr>
                <w:rFonts w:ascii="Times New Roman" w:hAnsi="Times New Roman" w:cs="Times New Roman"/>
                <w:color w:val="auto"/>
              </w:rPr>
            </w:pPr>
            <w:r w:rsidRPr="00BF62A9">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460"/>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1.2.96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обеспечения открытости и доступности сведений, содержащихся в документах а, равно как и самих документов государственных (муниципальных) учреждений путем размещения на официальном сайте в информационно-телекоммуникационной сети «Интернет».</w:t>
            </w:r>
          </w:p>
        </w:tc>
        <w:tc>
          <w:tcPr>
            <w:tcW w:w="3119" w:type="dxa"/>
          </w:tcPr>
          <w:p w:rsidR="00FA2054"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Пункт 3.5 статьи 32 Федерального закона от 12 января 1996 г.</w:t>
            </w:r>
            <w:r w:rsidR="009B5138">
              <w:rPr>
                <w:color w:val="000000"/>
                <w:sz w:val="24"/>
                <w:szCs w:val="24"/>
              </w:rPr>
              <w:t xml:space="preserve"> № </w:t>
            </w:r>
            <w:r w:rsidRPr="00C578B2">
              <w:rPr>
                <w:color w:val="000000"/>
                <w:sz w:val="24"/>
                <w:szCs w:val="24"/>
              </w:rPr>
              <w:t>7-ФЗ «О некоммерческих организациях»</w:t>
            </w:r>
          </w:p>
          <w:p w:rsidR="00210FC7" w:rsidRPr="00C578B2" w:rsidRDefault="00FA2054" w:rsidP="00ED47A1">
            <w:pPr>
              <w:pStyle w:val="a4"/>
              <w:shd w:val="clear" w:color="auto" w:fill="auto"/>
              <w:spacing w:line="274" w:lineRule="exact"/>
              <w:ind w:left="142" w:right="142"/>
              <w:rPr>
                <w:sz w:val="24"/>
                <w:szCs w:val="24"/>
              </w:rPr>
            </w:pPr>
            <w:r>
              <w:rPr>
                <w:color w:val="000000"/>
                <w:sz w:val="24"/>
                <w:szCs w:val="24"/>
              </w:rPr>
              <w:t>С</w:t>
            </w:r>
            <w:r w:rsidR="00210FC7" w:rsidRPr="00C578B2">
              <w:rPr>
                <w:color w:val="000000"/>
                <w:sz w:val="24"/>
                <w:szCs w:val="24"/>
              </w:rPr>
              <w:t>татья 2 Федерального закона от 3 ноября 2006 г.</w:t>
            </w:r>
            <w:r w:rsidR="009B5138">
              <w:rPr>
                <w:color w:val="000000"/>
                <w:sz w:val="24"/>
                <w:szCs w:val="24"/>
              </w:rPr>
              <w:t xml:space="preserve"> № </w:t>
            </w:r>
            <w:r w:rsidR="00210FC7" w:rsidRPr="00C578B2">
              <w:rPr>
                <w:color w:val="000000"/>
                <w:sz w:val="24"/>
                <w:szCs w:val="24"/>
              </w:rPr>
              <w:t>174-ФЗ «Об автономных учреждениях»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92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1.2.97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Неосуществление бюджетных полномочий главного распорядителя (распорядителя) бюджетных средств (за исключением нарушений, указанных в иных пунктах классификатора)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158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BF62A9" w:rsidP="00ED47A1">
            <w:pPr>
              <w:ind w:left="142" w:right="141"/>
              <w:jc w:val="both"/>
              <w:rPr>
                <w:rFonts w:ascii="Times New Roman" w:hAnsi="Times New Roman" w:cs="Times New Roman"/>
                <w:color w:val="auto"/>
              </w:rPr>
            </w:pPr>
            <w:r w:rsidRPr="00BF62A9">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83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1.2.98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Неосуществление бюджетных полномочий главного администратора (администратора) доходов бюджета (за исключением нарушений, указанных в иных пунктах классификатора)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160</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BF62A9" w:rsidP="00ED47A1">
            <w:pPr>
              <w:ind w:left="142" w:right="141"/>
              <w:jc w:val="both"/>
              <w:rPr>
                <w:rFonts w:ascii="Times New Roman" w:hAnsi="Times New Roman" w:cs="Times New Roman"/>
                <w:color w:val="auto"/>
              </w:rPr>
            </w:pPr>
            <w:r w:rsidRPr="00BF62A9">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109"/>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1.2.99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Неосуществление бюджетных полномочий главного администратора (администратора) источников финансирования дефицита бюджета (за исключением нарушений, указанных в иных пунктах классификатора)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160</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BF62A9" w:rsidP="00ED47A1">
            <w:pPr>
              <w:ind w:left="142" w:right="141"/>
              <w:jc w:val="both"/>
              <w:rPr>
                <w:rFonts w:ascii="Times New Roman" w:hAnsi="Times New Roman" w:cs="Times New Roman"/>
                <w:color w:val="auto"/>
              </w:rPr>
            </w:pPr>
            <w:r w:rsidRPr="00BF62A9">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118"/>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1.2.100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Неосуществление бюджетных полномочий получателя бюджетных средств (за исключением нарушений, указанных в иных пунктах классификатора)</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Статья 162 Бюджетного кодекса Российской Федерации</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BF62A9" w:rsidRDefault="00BF62A9" w:rsidP="00ED47A1">
            <w:pPr>
              <w:autoSpaceDE w:val="0"/>
              <w:autoSpaceDN w:val="0"/>
              <w:adjustRightInd w:val="0"/>
              <w:ind w:left="142" w:right="141"/>
              <w:jc w:val="both"/>
              <w:rPr>
                <w:rFonts w:ascii="Times New Roman" w:hAnsi="Times New Roman" w:cs="Times New Roman"/>
                <w:color w:val="auto"/>
              </w:rPr>
            </w:pPr>
            <w:r w:rsidRPr="00BF62A9">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BF62A9" w:rsidRDefault="00BF62A9" w:rsidP="00ED47A1">
            <w:pPr>
              <w:autoSpaceDE w:val="0"/>
              <w:autoSpaceDN w:val="0"/>
              <w:adjustRightInd w:val="0"/>
              <w:ind w:left="142" w:right="141"/>
              <w:jc w:val="both"/>
              <w:rPr>
                <w:rFonts w:ascii="Times New Roman" w:hAnsi="Times New Roman" w:cs="Times New Roman"/>
                <w:color w:val="auto"/>
              </w:rPr>
            </w:pPr>
          </w:p>
          <w:p w:rsidR="00D90914" w:rsidRDefault="00D90914" w:rsidP="00ED47A1">
            <w:pPr>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отражаются, в том числе, следующие нарушения:</w:t>
            </w:r>
          </w:p>
          <w:p w:rsidR="00D90914" w:rsidRDefault="00D90914"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расходы бюджетных средств, направленные на оплату потерь и сверхнормативного потребления коммунальных услуг;</w:t>
            </w:r>
          </w:p>
          <w:p w:rsidR="00D90914" w:rsidRPr="00C578B2" w:rsidRDefault="00D90914"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нарушение Федерального закона от 05.04.2013</w:t>
            </w:r>
            <w:r w:rsidR="009B5138">
              <w:rPr>
                <w:rFonts w:ascii="Times New Roman" w:hAnsi="Times New Roman" w:cs="Times New Roman"/>
                <w:color w:val="auto"/>
              </w:rPr>
              <w:t xml:space="preserve"> № </w:t>
            </w:r>
            <w:r>
              <w:rPr>
                <w:rFonts w:ascii="Times New Roman" w:hAnsi="Times New Roman" w:cs="Times New Roman"/>
                <w:color w:val="auto"/>
              </w:rPr>
              <w:t xml:space="preserve">44-ФЗ «О контрактной системе в сфере закупок товаров, работ, услуг для обеспечения государственных и муниципальных нужд», выразившееся в заключении по итогам проведения аукциона, по которым произошло снижение начальной (максимальной) цены, контракта с победителем закупок по начальной цене аукциона. </w:t>
            </w:r>
          </w:p>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4416"/>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1.2.101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Нарушения при выполнении (не выполнение) государственных (муниципальных) задач и функций органами государственной власти и органами местного самоуправления, органами государственных внебюджетных фондов (за исключением нарушений, указанных в иных пунктах классификатора)</w:t>
            </w:r>
          </w:p>
        </w:tc>
        <w:tc>
          <w:tcPr>
            <w:tcW w:w="3119" w:type="dxa"/>
          </w:tcPr>
          <w:p w:rsidR="00210FC7" w:rsidRPr="00C578B2" w:rsidRDefault="00210FC7" w:rsidP="00ED47A1">
            <w:pPr>
              <w:ind w:left="142" w:right="142"/>
              <w:rPr>
                <w:rFonts w:ascii="Times New Roman" w:hAnsi="Times New Roman" w:cs="Times New Roman"/>
                <w:color w:val="auto"/>
              </w:rPr>
            </w:pP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856021" w:rsidRPr="00A24E43" w:rsidRDefault="00856021" w:rsidP="00ED47A1">
            <w:pPr>
              <w:pStyle w:val="a4"/>
              <w:shd w:val="clear" w:color="auto" w:fill="auto"/>
              <w:spacing w:line="274" w:lineRule="exact"/>
              <w:ind w:left="142" w:right="141"/>
              <w:rPr>
                <w:color w:val="0070C0"/>
                <w:sz w:val="24"/>
                <w:szCs w:val="24"/>
              </w:rPr>
            </w:pPr>
            <w:r w:rsidRPr="00A24E43">
              <w:rPr>
                <w:color w:val="0070C0"/>
                <w:sz w:val="24"/>
                <w:szCs w:val="24"/>
              </w:rPr>
              <w:t>Части 20 и 20.1</w:t>
            </w:r>
            <w:r w:rsidR="00ED47A1" w:rsidRPr="00A24E43">
              <w:rPr>
                <w:color w:val="0070C0"/>
                <w:sz w:val="24"/>
                <w:szCs w:val="24"/>
              </w:rPr>
              <w:t xml:space="preserve"> </w:t>
            </w:r>
            <w:r w:rsidRPr="00A24E43">
              <w:rPr>
                <w:color w:val="0070C0"/>
                <w:sz w:val="24"/>
                <w:szCs w:val="24"/>
              </w:rPr>
              <w:t>статьи 19.5 Кодекса Российской Федерации об административных правонарушениях</w:t>
            </w:r>
          </w:p>
          <w:p w:rsidR="009876D0" w:rsidRPr="00A24E43" w:rsidRDefault="009605B0" w:rsidP="00ED47A1">
            <w:pPr>
              <w:pStyle w:val="a4"/>
              <w:shd w:val="clear" w:color="auto" w:fill="auto"/>
              <w:spacing w:line="274" w:lineRule="exact"/>
              <w:ind w:left="142" w:right="141"/>
              <w:rPr>
                <w:color w:val="0070C0"/>
                <w:sz w:val="24"/>
                <w:szCs w:val="24"/>
              </w:rPr>
            </w:pPr>
            <w:r w:rsidRPr="00A24E43">
              <w:rPr>
                <w:color w:val="0070C0"/>
                <w:sz w:val="24"/>
                <w:szCs w:val="24"/>
              </w:rPr>
              <w:t>Ч</w:t>
            </w:r>
            <w:r w:rsidR="009876D0" w:rsidRPr="00A24E43">
              <w:rPr>
                <w:color w:val="0070C0"/>
                <w:sz w:val="24"/>
                <w:szCs w:val="24"/>
              </w:rPr>
              <w:t>асть 3 ст. 12.1 или часть 3 статьи 12.2 Кодекс</w:t>
            </w:r>
            <w:r w:rsidRPr="00A24E43">
              <w:rPr>
                <w:color w:val="0070C0"/>
                <w:sz w:val="24"/>
                <w:szCs w:val="24"/>
              </w:rPr>
              <w:t>а</w:t>
            </w:r>
            <w:r w:rsidR="009876D0" w:rsidRPr="00A24E43">
              <w:rPr>
                <w:color w:val="0070C0"/>
                <w:sz w:val="24"/>
                <w:szCs w:val="24"/>
              </w:rPr>
              <w:t xml:space="preserve"> Московской области </w:t>
            </w:r>
          </w:p>
          <w:p w:rsidR="009876D0" w:rsidRPr="00A24E43" w:rsidRDefault="009876D0"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986969" w:rsidRPr="00C578B2" w:rsidRDefault="009876D0" w:rsidP="009605B0">
            <w:pPr>
              <w:ind w:left="142" w:right="141"/>
              <w:rPr>
                <w:rFonts w:ascii="Times New Roman" w:hAnsi="Times New Roman" w:cs="Times New Roman"/>
                <w:color w:val="auto"/>
              </w:rPr>
            </w:pPr>
            <w:r w:rsidRPr="00A24E43">
              <w:rPr>
                <w:rFonts w:ascii="Times New Roman" w:hAnsi="Times New Roman" w:cs="Times New Roman"/>
                <w:color w:val="0070C0"/>
              </w:rPr>
              <w:t xml:space="preserve">административных </w:t>
            </w:r>
            <w:proofErr w:type="gramStart"/>
            <w:r w:rsidRPr="00A24E43">
              <w:rPr>
                <w:rFonts w:ascii="Times New Roman" w:hAnsi="Times New Roman" w:cs="Times New Roman"/>
                <w:color w:val="0070C0"/>
              </w:rPr>
              <w:t>правонарушениях</w:t>
            </w:r>
            <w:proofErr w:type="gramEnd"/>
          </w:p>
        </w:tc>
        <w:tc>
          <w:tcPr>
            <w:tcW w:w="8788" w:type="dxa"/>
          </w:tcPr>
          <w:p w:rsidR="00BF62A9" w:rsidRDefault="00BF62A9" w:rsidP="00ED47A1">
            <w:pPr>
              <w:autoSpaceDE w:val="0"/>
              <w:autoSpaceDN w:val="0"/>
              <w:adjustRightInd w:val="0"/>
              <w:ind w:left="142" w:right="141"/>
              <w:jc w:val="both"/>
              <w:rPr>
                <w:rFonts w:ascii="Times New Roman" w:hAnsi="Times New Roman" w:cs="Times New Roman"/>
                <w:color w:val="auto"/>
              </w:rPr>
            </w:pPr>
            <w:r w:rsidRPr="00BF62A9">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BF62A9" w:rsidRDefault="00BF62A9" w:rsidP="00ED47A1">
            <w:pPr>
              <w:autoSpaceDE w:val="0"/>
              <w:autoSpaceDN w:val="0"/>
              <w:adjustRightInd w:val="0"/>
              <w:ind w:left="142" w:right="141"/>
              <w:jc w:val="both"/>
              <w:rPr>
                <w:rFonts w:ascii="Times New Roman" w:hAnsi="Times New Roman" w:cs="Times New Roman"/>
                <w:color w:val="auto"/>
              </w:rPr>
            </w:pPr>
          </w:p>
          <w:p w:rsidR="00210FC7" w:rsidRPr="00C578B2" w:rsidRDefault="0079059F" w:rsidP="00ED47A1">
            <w:pPr>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w:t>
            </w:r>
            <w:r w:rsidR="001E0467" w:rsidRPr="00C578B2">
              <w:rPr>
                <w:rFonts w:ascii="Times New Roman" w:hAnsi="Times New Roman" w:cs="Times New Roman"/>
                <w:color w:val="auto"/>
              </w:rPr>
              <w:t>ются, в том числе, следующие нарушения:</w:t>
            </w:r>
          </w:p>
          <w:p w:rsidR="001E0467" w:rsidRPr="00C578B2" w:rsidRDefault="001E0467" w:rsidP="00ED47A1">
            <w:pPr>
              <w:autoSpaceDE w:val="0"/>
              <w:autoSpaceDN w:val="0"/>
              <w:adjustRightInd w:val="0"/>
              <w:ind w:left="142" w:right="141"/>
              <w:jc w:val="both"/>
              <w:rPr>
                <w:rFonts w:ascii="Times New Roman" w:hAnsi="Times New Roman" w:cs="Times New Roman"/>
                <w:color w:val="auto"/>
                <w:u w:val="single"/>
              </w:rPr>
            </w:pPr>
            <w:r w:rsidRPr="00C578B2">
              <w:rPr>
                <w:rFonts w:ascii="Times New Roman" w:hAnsi="Times New Roman" w:cs="Times New Roman"/>
                <w:color w:val="auto"/>
                <w:u w:val="single"/>
              </w:rPr>
              <w:t>В количественном выражении:</w:t>
            </w:r>
          </w:p>
          <w:p w:rsidR="00285352"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1E0467" w:rsidRPr="00C578B2">
              <w:rPr>
                <w:rFonts w:ascii="Times New Roman" w:hAnsi="Times New Roman" w:cs="Times New Roman"/>
                <w:color w:val="auto"/>
              </w:rPr>
              <w:t>евыполнение представления Контрольно-счётной палаты Московской области</w:t>
            </w:r>
            <w:r w:rsidR="00285352" w:rsidRPr="00C578B2">
              <w:rPr>
                <w:rFonts w:ascii="Times New Roman" w:hAnsi="Times New Roman" w:cs="Times New Roman"/>
                <w:color w:val="auto"/>
              </w:rPr>
              <w:t>;</w:t>
            </w:r>
          </w:p>
          <w:p w:rsidR="001E0467" w:rsidRPr="00C578B2" w:rsidRDefault="00285352" w:rsidP="00ED47A1">
            <w:pPr>
              <w:ind w:left="142" w:right="141"/>
              <w:jc w:val="both"/>
              <w:rPr>
                <w:rFonts w:ascii="Times New Roman" w:hAnsi="Times New Roman" w:cs="Times New Roman"/>
                <w:color w:val="auto"/>
              </w:rPr>
            </w:pPr>
            <w:r w:rsidRPr="00C578B2">
              <w:rPr>
                <w:rFonts w:ascii="Times New Roman" w:hAnsi="Times New Roman" w:cs="Times New Roman"/>
                <w:color w:val="auto"/>
              </w:rPr>
              <w:t>С 18.06.2017 частями</w:t>
            </w:r>
            <w:r w:rsidR="00ED47A1">
              <w:rPr>
                <w:rFonts w:ascii="Times New Roman" w:hAnsi="Times New Roman" w:cs="Times New Roman"/>
                <w:color w:val="auto"/>
              </w:rPr>
              <w:t xml:space="preserve"> </w:t>
            </w:r>
            <w:r w:rsidRPr="00C578B2">
              <w:rPr>
                <w:rFonts w:ascii="Times New Roman" w:hAnsi="Times New Roman" w:cs="Times New Roman"/>
                <w:color w:val="auto"/>
              </w:rPr>
              <w:t>20 и 20.1</w:t>
            </w:r>
            <w:r w:rsidR="00ED47A1">
              <w:rPr>
                <w:rFonts w:ascii="Times New Roman" w:hAnsi="Times New Roman" w:cs="Times New Roman"/>
                <w:color w:val="auto"/>
              </w:rPr>
              <w:t xml:space="preserve"> </w:t>
            </w:r>
            <w:r w:rsidRPr="00C578B2">
              <w:rPr>
                <w:rFonts w:ascii="Times New Roman" w:hAnsi="Times New Roman" w:cs="Times New Roman"/>
                <w:color w:val="auto"/>
              </w:rPr>
              <w:t>статьи 19.5 Кодекса Российской Федерации об административных правонарушениях установлена административная ответственность за неисполнение в установленный срок законного представления органа государственного (муниципального) финансового контроля</w:t>
            </w:r>
            <w:r w:rsidR="00E34E85">
              <w:rPr>
                <w:rFonts w:ascii="Times New Roman" w:hAnsi="Times New Roman" w:cs="Times New Roman"/>
                <w:color w:val="auto"/>
              </w:rPr>
              <w:t>;</w:t>
            </w:r>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proofErr w:type="gramStart"/>
            <w:r>
              <w:rPr>
                <w:rFonts w:ascii="Times New Roman" w:hAnsi="Times New Roman" w:cs="Times New Roman"/>
                <w:color w:val="auto"/>
              </w:rPr>
              <w:t>- н</w:t>
            </w:r>
            <w:r w:rsidR="001E0467" w:rsidRPr="00C578B2">
              <w:rPr>
                <w:rFonts w:ascii="Times New Roman" w:hAnsi="Times New Roman" w:cs="Times New Roman"/>
                <w:color w:val="auto"/>
              </w:rPr>
              <w:t>ормативные правовые акты, муниципальные правовые акты, локальные нормативные акты не приведены в соответствие с Бюджетным кодексом Российской Федерации, иными нормативными правовыми актами Российской Федерации, в том числе в связи с изменениями полномочий или структуры органов государственной власти, органов местного самоуправления; отсутствие необходимого правового регулирования, необходимо</w:t>
            </w:r>
            <w:r>
              <w:rPr>
                <w:rFonts w:ascii="Times New Roman" w:hAnsi="Times New Roman" w:cs="Times New Roman"/>
                <w:color w:val="auto"/>
              </w:rPr>
              <w:t>го для осуществления полномочий;</w:t>
            </w:r>
            <w:proofErr w:type="gramEnd"/>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1E0467" w:rsidRPr="00C578B2">
              <w:rPr>
                <w:rFonts w:ascii="Times New Roman" w:hAnsi="Times New Roman" w:cs="Times New Roman"/>
                <w:color w:val="auto"/>
              </w:rPr>
              <w:t>арушение требований к зданиям и помещениям архи</w:t>
            </w:r>
            <w:r>
              <w:rPr>
                <w:rFonts w:ascii="Times New Roman" w:hAnsi="Times New Roman" w:cs="Times New Roman"/>
                <w:color w:val="auto"/>
              </w:rPr>
              <w:t>ва и режиму хранения документов;</w:t>
            </w:r>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1E0467" w:rsidRPr="00C578B2">
              <w:rPr>
                <w:rFonts w:ascii="Times New Roman" w:hAnsi="Times New Roman" w:cs="Times New Roman"/>
                <w:color w:val="auto"/>
              </w:rPr>
              <w:t>арушение установленных Федеральным законом от 27.07.2010 №210-ФЗ "Об организации предоставления государственных и муниципальных услуг" требований к административным регламентам предоставления госуда</w:t>
            </w:r>
            <w:r>
              <w:rPr>
                <w:rFonts w:ascii="Times New Roman" w:hAnsi="Times New Roman" w:cs="Times New Roman"/>
                <w:color w:val="auto"/>
              </w:rPr>
              <w:t>рственных и муниципальных услуг;</w:t>
            </w:r>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в</w:t>
            </w:r>
            <w:r w:rsidR="001E0467" w:rsidRPr="00C578B2">
              <w:rPr>
                <w:rFonts w:ascii="Times New Roman" w:hAnsi="Times New Roman" w:cs="Times New Roman"/>
                <w:color w:val="auto"/>
              </w:rPr>
              <w:t xml:space="preserve"> нарушение законодательства Московской области о собственности Московской области не проводилась оценка экономической эффективности участия Московской области в хозяйственных обществах, доля Московской </w:t>
            </w:r>
            <w:proofErr w:type="gramStart"/>
            <w:r w:rsidR="001E0467" w:rsidRPr="00C578B2">
              <w:rPr>
                <w:rFonts w:ascii="Times New Roman" w:hAnsi="Times New Roman" w:cs="Times New Roman"/>
                <w:color w:val="auto"/>
              </w:rPr>
              <w:t>области</w:t>
            </w:r>
            <w:proofErr w:type="gramEnd"/>
            <w:r w:rsidR="001E0467" w:rsidRPr="00C578B2">
              <w:rPr>
                <w:rFonts w:ascii="Times New Roman" w:hAnsi="Times New Roman" w:cs="Times New Roman"/>
                <w:color w:val="auto"/>
              </w:rPr>
              <w:t xml:space="preserve"> в уставных капиталах которых менее 25%, и не давались предложения Правительству Московской области о целесообразности участия Московской области в хозяйственных обществах.</w:t>
            </w:r>
            <w:r w:rsidR="00456763">
              <w:rPr>
                <w:rFonts w:ascii="Times New Roman" w:hAnsi="Times New Roman" w:cs="Times New Roman"/>
                <w:color w:val="auto"/>
              </w:rPr>
              <w:t xml:space="preserve"> Нарушение отража</w:t>
            </w:r>
            <w:r>
              <w:rPr>
                <w:rFonts w:ascii="Times New Roman" w:hAnsi="Times New Roman" w:cs="Times New Roman"/>
                <w:color w:val="auto"/>
              </w:rPr>
              <w:t>ется в количественном выражении;</w:t>
            </w:r>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1E0467" w:rsidRPr="00C578B2">
              <w:rPr>
                <w:rFonts w:ascii="Times New Roman" w:hAnsi="Times New Roman" w:cs="Times New Roman"/>
                <w:color w:val="auto"/>
              </w:rPr>
              <w:t xml:space="preserve">еобеспечение надлежащего </w:t>
            </w:r>
            <w:proofErr w:type="gramStart"/>
            <w:r w:rsidR="001E0467" w:rsidRPr="00C578B2">
              <w:rPr>
                <w:rFonts w:ascii="Times New Roman" w:hAnsi="Times New Roman" w:cs="Times New Roman"/>
                <w:color w:val="auto"/>
              </w:rPr>
              <w:t>контроля за</w:t>
            </w:r>
            <w:proofErr w:type="gramEnd"/>
            <w:r w:rsidR="001E0467" w:rsidRPr="00C578B2">
              <w:rPr>
                <w:rFonts w:ascii="Times New Roman" w:hAnsi="Times New Roman" w:cs="Times New Roman"/>
                <w:color w:val="auto"/>
              </w:rPr>
              <w:t xml:space="preserve"> использованием и сохранностью </w:t>
            </w:r>
            <w:r w:rsidR="001E0467" w:rsidRPr="00C578B2">
              <w:rPr>
                <w:rFonts w:ascii="Times New Roman" w:hAnsi="Times New Roman" w:cs="Times New Roman"/>
                <w:color w:val="auto"/>
              </w:rPr>
              <w:lastRenderedPageBreak/>
              <w:t>земельных участков и имущества, находящихся в собственности Московской области, в том числе неосуществление своевременной актуализации сведении о правах по</w:t>
            </w:r>
            <w:r>
              <w:rPr>
                <w:rFonts w:ascii="Times New Roman" w:hAnsi="Times New Roman" w:cs="Times New Roman"/>
                <w:color w:val="auto"/>
              </w:rPr>
              <w:t>льзования недвижимыми объектами;</w:t>
            </w:r>
            <w:r w:rsidR="009B5138">
              <w:rPr>
                <w:rFonts w:ascii="Times New Roman" w:hAnsi="Times New Roman" w:cs="Times New Roman"/>
                <w:color w:val="auto"/>
              </w:rPr>
              <w:t xml:space="preserve"> </w:t>
            </w:r>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1E0467" w:rsidRPr="00C578B2">
              <w:rPr>
                <w:rFonts w:ascii="Times New Roman" w:hAnsi="Times New Roman" w:cs="Times New Roman"/>
                <w:color w:val="auto"/>
              </w:rPr>
              <w:t xml:space="preserve">енадлежащее осуществление функций и полномочий учредителя некоммерческих организаций, не являющихся государственными (муниципальными) </w:t>
            </w:r>
            <w:r>
              <w:rPr>
                <w:rFonts w:ascii="Times New Roman" w:hAnsi="Times New Roman" w:cs="Times New Roman"/>
                <w:color w:val="auto"/>
              </w:rPr>
              <w:t>учреждениями Московской области;</w:t>
            </w:r>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1E0467" w:rsidRPr="00C578B2">
              <w:rPr>
                <w:rFonts w:ascii="Times New Roman" w:hAnsi="Times New Roman" w:cs="Times New Roman"/>
                <w:color w:val="auto"/>
              </w:rPr>
              <w:t xml:space="preserve">арушения положения о платных услугах, предоставляемых многофункциональными центрами предоставления государственных и муниципальных услуг, в том числе не утвержден перечень оказываемых платных услуг, </w:t>
            </w:r>
            <w:r>
              <w:rPr>
                <w:rFonts w:ascii="Times New Roman" w:hAnsi="Times New Roman" w:cs="Times New Roman"/>
                <w:color w:val="auto"/>
              </w:rPr>
              <w:t>цены и тарифы на них;</w:t>
            </w:r>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1E0467" w:rsidRPr="00C578B2">
              <w:rPr>
                <w:rFonts w:ascii="Times New Roman" w:hAnsi="Times New Roman" w:cs="Times New Roman"/>
                <w:color w:val="auto"/>
              </w:rPr>
              <w:t xml:space="preserve">арушения положения о ежегодных премиях Губернатора Московской области, в том числе порядка рассмотрения заявок соискателей и присуждения премии. </w:t>
            </w:r>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1E0467" w:rsidRPr="00C578B2">
              <w:rPr>
                <w:rFonts w:ascii="Times New Roman" w:hAnsi="Times New Roman" w:cs="Times New Roman"/>
                <w:color w:val="auto"/>
              </w:rPr>
              <w:t>арушение порядка представления государственной статистической отчетности и других данных, необходимых для проведения государств</w:t>
            </w:r>
            <w:r>
              <w:rPr>
                <w:rFonts w:ascii="Times New Roman" w:hAnsi="Times New Roman" w:cs="Times New Roman"/>
                <w:color w:val="auto"/>
              </w:rPr>
              <w:t>енных статистических наблюдений;</w:t>
            </w:r>
          </w:p>
          <w:p w:rsidR="001E0467"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1E0467" w:rsidRPr="00C578B2">
              <w:rPr>
                <w:rFonts w:ascii="Times New Roman" w:hAnsi="Times New Roman" w:cs="Times New Roman"/>
                <w:color w:val="auto"/>
              </w:rPr>
              <w:t>арушение порядка ведения реестров субъектов малого и среднего предпринимательства - получателей</w:t>
            </w:r>
            <w:r w:rsidR="00ED47A1">
              <w:rPr>
                <w:rFonts w:ascii="Times New Roman" w:hAnsi="Times New Roman" w:cs="Times New Roman"/>
                <w:color w:val="auto"/>
              </w:rPr>
              <w:t xml:space="preserve"> </w:t>
            </w:r>
            <w:r w:rsidR="001E0467" w:rsidRPr="00C578B2">
              <w:rPr>
                <w:rFonts w:ascii="Times New Roman" w:hAnsi="Times New Roman" w:cs="Times New Roman"/>
                <w:color w:val="auto"/>
              </w:rPr>
              <w:t>поддержки в соответствии с</w:t>
            </w:r>
            <w:r w:rsidR="00ED47A1">
              <w:rPr>
                <w:rFonts w:ascii="Times New Roman" w:hAnsi="Times New Roman" w:cs="Times New Roman"/>
                <w:color w:val="auto"/>
              </w:rPr>
              <w:t xml:space="preserve"> </w:t>
            </w:r>
            <w:r w:rsidR="001E0467" w:rsidRPr="00C578B2">
              <w:rPr>
                <w:rFonts w:ascii="Times New Roman" w:hAnsi="Times New Roman" w:cs="Times New Roman"/>
                <w:color w:val="auto"/>
              </w:rPr>
              <w:t>Федеральным законом от 24.07.2007</w:t>
            </w:r>
            <w:r w:rsidR="009B5138">
              <w:rPr>
                <w:rFonts w:ascii="Times New Roman" w:hAnsi="Times New Roman" w:cs="Times New Roman"/>
                <w:color w:val="auto"/>
              </w:rPr>
              <w:t xml:space="preserve"> № </w:t>
            </w:r>
            <w:r w:rsidR="001E0467" w:rsidRPr="00C578B2">
              <w:rPr>
                <w:rFonts w:ascii="Times New Roman" w:hAnsi="Times New Roman" w:cs="Times New Roman"/>
                <w:color w:val="auto"/>
              </w:rPr>
              <w:t>209-ФЗ «О развитии малого и среднего предпринимательства в Российской Федерации».</w:t>
            </w:r>
          </w:p>
          <w:p w:rsidR="001E0467" w:rsidRPr="00C578B2" w:rsidRDefault="001E0467" w:rsidP="00ED47A1">
            <w:pPr>
              <w:autoSpaceDE w:val="0"/>
              <w:autoSpaceDN w:val="0"/>
              <w:adjustRightInd w:val="0"/>
              <w:ind w:left="142" w:right="141"/>
              <w:jc w:val="both"/>
              <w:rPr>
                <w:rFonts w:ascii="Times New Roman" w:hAnsi="Times New Roman" w:cs="Times New Roman"/>
                <w:color w:val="auto"/>
                <w:u w:val="single"/>
              </w:rPr>
            </w:pPr>
            <w:r w:rsidRPr="00C578B2">
              <w:rPr>
                <w:rFonts w:ascii="Times New Roman" w:hAnsi="Times New Roman" w:cs="Times New Roman"/>
                <w:color w:val="auto"/>
                <w:u w:val="single"/>
              </w:rPr>
              <w:t>В количественном и суммарном выражении:</w:t>
            </w:r>
          </w:p>
          <w:p w:rsidR="00A12D54" w:rsidRPr="00C578B2"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A12D54" w:rsidRPr="00C578B2">
              <w:rPr>
                <w:rFonts w:ascii="Times New Roman" w:hAnsi="Times New Roman" w:cs="Times New Roman"/>
                <w:color w:val="auto"/>
              </w:rPr>
              <w:t xml:space="preserve">арушение порядка и условий </w:t>
            </w:r>
            <w:proofErr w:type="gramStart"/>
            <w:r w:rsidR="00A12D54" w:rsidRPr="00C578B2">
              <w:rPr>
                <w:rFonts w:ascii="Times New Roman" w:hAnsi="Times New Roman" w:cs="Times New Roman"/>
                <w:color w:val="auto"/>
              </w:rPr>
              <w:t>обеспечения деятельности органов государственной власти Московской области</w:t>
            </w:r>
            <w:proofErr w:type="gramEnd"/>
            <w:r w:rsidR="00A12D54" w:rsidRPr="00C578B2">
              <w:rPr>
                <w:rFonts w:ascii="Times New Roman" w:hAnsi="Times New Roman" w:cs="Times New Roman"/>
                <w:color w:val="auto"/>
              </w:rPr>
              <w:t xml:space="preserve"> и государственных органов Московской области. Объем нарушения состав</w:t>
            </w:r>
            <w:r w:rsidR="00555A7A" w:rsidRPr="00C578B2">
              <w:rPr>
                <w:rFonts w:ascii="Times New Roman" w:hAnsi="Times New Roman" w:cs="Times New Roman"/>
                <w:color w:val="auto"/>
              </w:rPr>
              <w:t>ляет</w:t>
            </w:r>
            <w:r w:rsidR="00ED47A1">
              <w:rPr>
                <w:rFonts w:ascii="Times New Roman" w:hAnsi="Times New Roman" w:cs="Times New Roman"/>
                <w:color w:val="auto"/>
              </w:rPr>
              <w:t xml:space="preserve"> </w:t>
            </w:r>
            <w:r w:rsidR="00A12D54" w:rsidRPr="00C578B2">
              <w:rPr>
                <w:rFonts w:ascii="Times New Roman" w:hAnsi="Times New Roman" w:cs="Times New Roman"/>
                <w:color w:val="auto"/>
              </w:rPr>
              <w:t>расчетная стоимость приобретенных товаров (работ, услуг) сверх норм, необходимых для осу</w:t>
            </w:r>
            <w:r>
              <w:rPr>
                <w:rFonts w:ascii="Times New Roman" w:hAnsi="Times New Roman" w:cs="Times New Roman"/>
                <w:color w:val="auto"/>
              </w:rPr>
              <w:t>ществления полномочий и функций;</w:t>
            </w:r>
          </w:p>
          <w:p w:rsidR="009876D0" w:rsidRDefault="00E34E85"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н</w:t>
            </w:r>
            <w:r w:rsidR="009876D0" w:rsidRPr="00C578B2">
              <w:rPr>
                <w:rFonts w:ascii="Times New Roman" w:hAnsi="Times New Roman" w:cs="Times New Roman"/>
                <w:color w:val="auto"/>
              </w:rPr>
              <w:t>еисполнение или ненадлежащее исполнение должностным лицом обязанностей по обеспечению сохранности имущества. За данное правонарушение установлена административная ответственность частью 3 статьи 12.1 ли часть 3 статьи 12.2 Кодекса Московской области об а</w:t>
            </w:r>
            <w:r>
              <w:rPr>
                <w:rFonts w:ascii="Times New Roman" w:hAnsi="Times New Roman" w:cs="Times New Roman"/>
                <w:color w:val="auto"/>
              </w:rPr>
              <w:t>дминистративных правонарушениях;</w:t>
            </w:r>
          </w:p>
          <w:p w:rsidR="00637726" w:rsidRDefault="00637726" w:rsidP="00ED47A1">
            <w:pPr>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 осуществление за счет средств бюджета Московской области, пре</w:t>
            </w:r>
            <w:r w:rsidR="00BC5148">
              <w:rPr>
                <w:rFonts w:ascii="Times New Roman" w:hAnsi="Times New Roman" w:cs="Times New Roman"/>
                <w:color w:val="auto"/>
              </w:rPr>
              <w:t>дусмотренных на оплату публичных нормативных обязательств, расходов, не являющихся в соответствии с законодательством Российской Федерации публичными обязательствами;</w:t>
            </w:r>
          </w:p>
          <w:p w:rsidR="001E0467" w:rsidRPr="00C578B2" w:rsidRDefault="00E34E85" w:rsidP="00ED47A1">
            <w:pPr>
              <w:autoSpaceDE w:val="0"/>
              <w:autoSpaceDN w:val="0"/>
              <w:adjustRightInd w:val="0"/>
              <w:ind w:left="142" w:right="141"/>
              <w:jc w:val="both"/>
              <w:rPr>
                <w:rFonts w:ascii="Times New Roman" w:hAnsi="Times New Roman" w:cs="Times New Roman"/>
                <w:b/>
                <w:color w:val="FF0000"/>
              </w:rPr>
            </w:pPr>
            <w:r>
              <w:rPr>
                <w:rFonts w:ascii="Times New Roman" w:hAnsi="Times New Roman" w:cs="Times New Roman"/>
                <w:color w:val="auto"/>
              </w:rPr>
              <w:t>- н</w:t>
            </w:r>
            <w:r w:rsidR="00A12D54" w:rsidRPr="00C578B2">
              <w:rPr>
                <w:rFonts w:ascii="Times New Roman" w:hAnsi="Times New Roman" w:cs="Times New Roman"/>
                <w:color w:val="auto"/>
              </w:rPr>
              <w:t>арушение норм расхода топлива и смазочных материалов на автомобильном транспорте, в том числе порядка применения поправочных коэффициентов. Объем нарушения состав</w:t>
            </w:r>
            <w:r w:rsidR="00555A7A" w:rsidRPr="00C578B2">
              <w:rPr>
                <w:rFonts w:ascii="Times New Roman" w:hAnsi="Times New Roman" w:cs="Times New Roman"/>
                <w:color w:val="auto"/>
              </w:rPr>
              <w:t>ляет</w:t>
            </w:r>
            <w:r w:rsidR="00A12D54" w:rsidRPr="00C578B2">
              <w:rPr>
                <w:rFonts w:ascii="Times New Roman" w:hAnsi="Times New Roman" w:cs="Times New Roman"/>
                <w:color w:val="auto"/>
              </w:rPr>
              <w:t xml:space="preserve"> расчетная стоимость бензина, списанного по нормам расхода топлива, определенным без учета поправочных коэффициентов.</w:t>
            </w:r>
            <w:r w:rsidR="00ED47A1">
              <w:rPr>
                <w:rFonts w:ascii="Times New Roman" w:hAnsi="Times New Roman" w:cs="Times New Roman"/>
                <w:color w:val="auto"/>
              </w:rPr>
              <w:t xml:space="preserve"> </w:t>
            </w:r>
          </w:p>
        </w:tc>
      </w:tr>
      <w:tr w:rsidR="00210FC7" w:rsidRPr="00C578B2" w:rsidTr="003D0449">
        <w:trPr>
          <w:trHeight w:val="745"/>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lastRenderedPageBreak/>
              <w:t>1.2.102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и условий предоставления отсрочек, рассрочек и инвестиционных налоговых кредитов по платежам в бюджеты бюджетной системы Российской Федерации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64, 64.1, 67 Налогового кодекса 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153"/>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1.2.103</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порядка зачета или возврата излишне уплаченной суммы налога, сбора, а также пени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78 Налогового кодекса 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744"/>
        </w:trPr>
        <w:tc>
          <w:tcPr>
            <w:tcW w:w="850" w:type="dxa"/>
            <w:vAlign w:val="center"/>
          </w:tcPr>
          <w:p w:rsidR="00210FC7" w:rsidRPr="00C578B2" w:rsidRDefault="00210FC7" w:rsidP="00F90C66">
            <w:pPr>
              <w:pStyle w:val="a4"/>
              <w:shd w:val="clear" w:color="auto" w:fill="auto"/>
              <w:spacing w:line="220" w:lineRule="exact"/>
              <w:jc w:val="center"/>
              <w:rPr>
                <w:sz w:val="24"/>
                <w:szCs w:val="24"/>
              </w:rPr>
            </w:pPr>
            <w:r w:rsidRPr="00C578B2">
              <w:rPr>
                <w:color w:val="000000"/>
                <w:sz w:val="24"/>
                <w:szCs w:val="24"/>
              </w:rPr>
              <w:t>1.2.104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возврата излишне взысканного налога, сбора, а также пени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79 Налогового кодекса 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023"/>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sz w:val="24"/>
                <w:szCs w:val="24"/>
              </w:rPr>
              <w:t>1.2.105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sz w:val="24"/>
                <w:szCs w:val="24"/>
              </w:rPr>
              <w:t>Нарушение при реализации мероприятий по информатизации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sz w:val="24"/>
                <w:szCs w:val="24"/>
              </w:rPr>
              <w:t xml:space="preserve">Пункты 29, 30 Правил подготовки планов информатизации государственных органов и </w:t>
            </w:r>
            <w:r w:rsidRPr="00C578B2">
              <w:rPr>
                <w:sz w:val="24"/>
                <w:szCs w:val="24"/>
              </w:rPr>
              <w:lastRenderedPageBreak/>
              <w:t>отчетов об их выполнении, утвержденных постановлением Правительства Российской Федерации от 24 мая 2010 г.</w:t>
            </w:r>
            <w:r w:rsidR="009B5138">
              <w:rPr>
                <w:sz w:val="24"/>
                <w:szCs w:val="24"/>
              </w:rPr>
              <w:t xml:space="preserve"> № </w:t>
            </w:r>
            <w:r w:rsidRPr="00C578B2">
              <w:rPr>
                <w:sz w:val="24"/>
                <w:szCs w:val="24"/>
              </w:rPr>
              <w:t>365 «О координации мероприятий по использованию информационно-коммуникационных технологий в деятельности государственных органов»</w:t>
            </w:r>
          </w:p>
        </w:tc>
        <w:tc>
          <w:tcPr>
            <w:tcW w:w="1701" w:type="dxa"/>
          </w:tcPr>
          <w:p w:rsidR="00AD40B1" w:rsidRDefault="00210FC7" w:rsidP="0099278A">
            <w:pPr>
              <w:pStyle w:val="a4"/>
              <w:shd w:val="clear" w:color="auto" w:fill="auto"/>
              <w:spacing w:line="274" w:lineRule="exact"/>
              <w:jc w:val="center"/>
              <w:rPr>
                <w:sz w:val="24"/>
                <w:szCs w:val="24"/>
              </w:rPr>
            </w:pPr>
            <w:r w:rsidRPr="00C578B2">
              <w:rPr>
                <w:sz w:val="24"/>
                <w:szCs w:val="24"/>
              </w:rPr>
              <w:lastRenderedPageBreak/>
              <w:t xml:space="preserve">кол-во и </w:t>
            </w:r>
          </w:p>
          <w:p w:rsidR="00AD40B1" w:rsidRDefault="00210FC7" w:rsidP="0099278A">
            <w:pPr>
              <w:pStyle w:val="a4"/>
              <w:shd w:val="clear" w:color="auto" w:fill="auto"/>
              <w:spacing w:line="274" w:lineRule="exact"/>
              <w:jc w:val="center"/>
              <w:rPr>
                <w:sz w:val="24"/>
                <w:szCs w:val="24"/>
              </w:rPr>
            </w:pPr>
            <w:r w:rsidRPr="00C578B2">
              <w:rPr>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1</w:t>
            </w:r>
          </w:p>
        </w:tc>
        <w:tc>
          <w:tcPr>
            <w:tcW w:w="2268" w:type="dxa"/>
          </w:tcPr>
          <w:p w:rsidR="00210FC7" w:rsidRPr="00C578B2" w:rsidRDefault="00210FC7" w:rsidP="00ED47A1">
            <w:pPr>
              <w:ind w:left="142" w:right="141"/>
              <w:rPr>
                <w:rFonts w:ascii="Times New Roman" w:hAnsi="Times New Roman" w:cs="Times New Roman"/>
                <w:color w:val="FF0000"/>
              </w:rPr>
            </w:pPr>
          </w:p>
        </w:tc>
        <w:tc>
          <w:tcPr>
            <w:tcW w:w="8788" w:type="dxa"/>
          </w:tcPr>
          <w:p w:rsidR="00210FC7" w:rsidRPr="00C578B2" w:rsidRDefault="00210FC7" w:rsidP="00ED47A1">
            <w:pPr>
              <w:ind w:left="142" w:right="141"/>
              <w:jc w:val="both"/>
              <w:rPr>
                <w:rFonts w:ascii="Times New Roman" w:hAnsi="Times New Roman" w:cs="Times New Roman"/>
                <w:color w:val="FF0000"/>
              </w:rPr>
            </w:pPr>
          </w:p>
        </w:tc>
      </w:tr>
      <w:tr w:rsidR="00210FC7" w:rsidRPr="00C578B2" w:rsidTr="003D0449">
        <w:trPr>
          <w:trHeight w:val="1023"/>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sz w:val="24"/>
                <w:szCs w:val="24"/>
              </w:rPr>
              <w:lastRenderedPageBreak/>
              <w:t>1.2.106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sz w:val="24"/>
                <w:szCs w:val="24"/>
              </w:rPr>
              <w:t>Нарушения при разработке и утверждении территориальных программ государственных гарантий бесплатного оказания гражданам медицинской помощи, в том числе территориальных программ обязательного медицинского страхования, и при использовании средств, выделяемых в рамках реализации указанных территориальных программ</w:t>
            </w:r>
          </w:p>
        </w:tc>
        <w:tc>
          <w:tcPr>
            <w:tcW w:w="3119" w:type="dxa"/>
          </w:tcPr>
          <w:p w:rsidR="00A635A3" w:rsidRDefault="00210FC7" w:rsidP="00ED47A1">
            <w:pPr>
              <w:pStyle w:val="a4"/>
              <w:shd w:val="clear" w:color="auto" w:fill="auto"/>
              <w:spacing w:line="274" w:lineRule="exact"/>
              <w:ind w:left="142" w:right="142"/>
              <w:rPr>
                <w:sz w:val="24"/>
                <w:szCs w:val="24"/>
              </w:rPr>
            </w:pPr>
            <w:r w:rsidRPr="00C578B2">
              <w:rPr>
                <w:sz w:val="24"/>
                <w:szCs w:val="24"/>
              </w:rPr>
              <w:t xml:space="preserve">Статьи 80 и 81 Федерального закона от 21 ноября 2011 г. №323 «Об основах охраны здоровья граждан в Российской Федерации» </w:t>
            </w:r>
          </w:p>
          <w:p w:rsidR="00210FC7" w:rsidRPr="00C578B2" w:rsidRDefault="00210FC7" w:rsidP="00ED47A1">
            <w:pPr>
              <w:pStyle w:val="a4"/>
              <w:shd w:val="clear" w:color="auto" w:fill="auto"/>
              <w:spacing w:line="274" w:lineRule="exact"/>
              <w:ind w:left="142" w:right="142"/>
              <w:rPr>
                <w:sz w:val="24"/>
                <w:szCs w:val="24"/>
              </w:rPr>
            </w:pPr>
            <w:r w:rsidRPr="00C578B2">
              <w:rPr>
                <w:sz w:val="24"/>
                <w:szCs w:val="24"/>
              </w:rPr>
              <w:t>Статья 36, 38, 39 Федерального закона Российской Федерации от 29 ноября 2010 г.</w:t>
            </w:r>
            <w:r w:rsidR="009B5138">
              <w:rPr>
                <w:sz w:val="24"/>
                <w:szCs w:val="24"/>
              </w:rPr>
              <w:t xml:space="preserve"> № </w:t>
            </w:r>
            <w:r w:rsidRPr="00C578B2">
              <w:rPr>
                <w:sz w:val="24"/>
                <w:szCs w:val="24"/>
              </w:rPr>
              <w:t>326-ФЗ «Об обязательном медицинском страховании в Российской Федерации»</w:t>
            </w:r>
          </w:p>
        </w:tc>
        <w:tc>
          <w:tcPr>
            <w:tcW w:w="1701" w:type="dxa"/>
          </w:tcPr>
          <w:p w:rsidR="00BB2A79" w:rsidRDefault="00210FC7" w:rsidP="0099278A">
            <w:pPr>
              <w:pStyle w:val="a4"/>
              <w:shd w:val="clear" w:color="auto" w:fill="auto"/>
              <w:spacing w:line="274" w:lineRule="exact"/>
              <w:jc w:val="center"/>
              <w:rPr>
                <w:sz w:val="24"/>
                <w:szCs w:val="24"/>
              </w:rPr>
            </w:pPr>
            <w:r w:rsidRPr="00C578B2">
              <w:rPr>
                <w:sz w:val="24"/>
                <w:szCs w:val="24"/>
              </w:rPr>
              <w:t>кол-во,</w:t>
            </w:r>
          </w:p>
          <w:p w:rsidR="00AD40B1" w:rsidRDefault="00210FC7" w:rsidP="0099278A">
            <w:pPr>
              <w:pStyle w:val="a4"/>
              <w:shd w:val="clear" w:color="auto" w:fill="auto"/>
              <w:spacing w:line="274" w:lineRule="exact"/>
              <w:jc w:val="center"/>
              <w:rPr>
                <w:sz w:val="24"/>
                <w:szCs w:val="24"/>
              </w:rPr>
            </w:pPr>
            <w:r w:rsidRPr="00C578B2">
              <w:rPr>
                <w:sz w:val="24"/>
                <w:szCs w:val="24"/>
              </w:rPr>
              <w:t xml:space="preserve">кол-во и </w:t>
            </w:r>
          </w:p>
          <w:p w:rsidR="00AD40B1" w:rsidRDefault="00210FC7" w:rsidP="0099278A">
            <w:pPr>
              <w:pStyle w:val="a4"/>
              <w:shd w:val="clear" w:color="auto" w:fill="auto"/>
              <w:spacing w:line="274" w:lineRule="exact"/>
              <w:jc w:val="center"/>
              <w:rPr>
                <w:sz w:val="24"/>
                <w:szCs w:val="24"/>
              </w:rPr>
            </w:pPr>
            <w:r w:rsidRPr="00C578B2">
              <w:rPr>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color w:val="FF0000"/>
                <w:sz w:val="24"/>
                <w:szCs w:val="24"/>
              </w:rPr>
            </w:pPr>
            <w:r w:rsidRPr="00C578B2">
              <w:rPr>
                <w:sz w:val="24"/>
                <w:szCs w:val="24"/>
              </w:rPr>
              <w:t>1</w:t>
            </w:r>
          </w:p>
        </w:tc>
        <w:tc>
          <w:tcPr>
            <w:tcW w:w="2268" w:type="dxa"/>
          </w:tcPr>
          <w:p w:rsidR="00210FC7" w:rsidRPr="00C578B2" w:rsidRDefault="00210FC7" w:rsidP="00ED47A1">
            <w:pPr>
              <w:ind w:left="142" w:right="141"/>
              <w:rPr>
                <w:rFonts w:ascii="Times New Roman" w:hAnsi="Times New Roman" w:cs="Times New Roman"/>
                <w:color w:val="FF0000"/>
              </w:rPr>
            </w:pPr>
          </w:p>
        </w:tc>
        <w:tc>
          <w:tcPr>
            <w:tcW w:w="8788" w:type="dxa"/>
          </w:tcPr>
          <w:p w:rsidR="00210FC7" w:rsidRPr="00C578B2" w:rsidRDefault="00BF62A9" w:rsidP="00ED47A1">
            <w:pPr>
              <w:ind w:left="142" w:right="141"/>
              <w:jc w:val="both"/>
              <w:rPr>
                <w:rFonts w:ascii="Times New Roman" w:hAnsi="Times New Roman" w:cs="Times New Roman"/>
                <w:color w:val="FF0000"/>
              </w:rPr>
            </w:pPr>
            <w:r>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3D0449" w:rsidRPr="00C578B2" w:rsidTr="003D0449">
        <w:trPr>
          <w:trHeight w:val="397"/>
        </w:trPr>
        <w:tc>
          <w:tcPr>
            <w:tcW w:w="23247" w:type="dxa"/>
            <w:gridSpan w:val="7"/>
          </w:tcPr>
          <w:p w:rsidR="003D0449" w:rsidRPr="00C578B2" w:rsidRDefault="003D0449" w:rsidP="00ED47A1">
            <w:pPr>
              <w:pStyle w:val="a4"/>
              <w:keepNext/>
              <w:keepLines/>
              <w:widowControl/>
              <w:shd w:val="clear" w:color="auto" w:fill="auto"/>
              <w:spacing w:before="120" w:after="120" w:line="240" w:lineRule="auto"/>
              <w:ind w:left="142" w:right="141"/>
              <w:jc w:val="both"/>
              <w:rPr>
                <w:b/>
                <w:color w:val="FF0000"/>
                <w:sz w:val="24"/>
                <w:szCs w:val="24"/>
              </w:rPr>
            </w:pPr>
            <w:r w:rsidRPr="00C578B2">
              <w:rPr>
                <w:rStyle w:val="a5"/>
                <w:bCs/>
                <w:color w:val="000000"/>
                <w:sz w:val="24"/>
                <w:szCs w:val="24"/>
              </w:rPr>
              <w:t xml:space="preserve">1.3. Нарушения при реализации </w:t>
            </w:r>
            <w:proofErr w:type="spellStart"/>
            <w:r w:rsidRPr="00C578B2">
              <w:rPr>
                <w:rStyle w:val="a5"/>
                <w:bCs/>
                <w:color w:val="000000"/>
                <w:sz w:val="24"/>
                <w:szCs w:val="24"/>
              </w:rPr>
              <w:t>ФАИП</w:t>
            </w:r>
            <w:proofErr w:type="spellEnd"/>
            <w:r w:rsidRPr="00C578B2">
              <w:rPr>
                <w:rStyle w:val="a5"/>
                <w:bCs/>
                <w:color w:val="000000"/>
                <w:sz w:val="24"/>
                <w:szCs w:val="24"/>
              </w:rPr>
              <w:t xml:space="preserve"> и </w:t>
            </w:r>
            <w:proofErr w:type="spellStart"/>
            <w:r w:rsidRPr="00C578B2">
              <w:rPr>
                <w:rStyle w:val="a5"/>
                <w:bCs/>
                <w:color w:val="000000"/>
                <w:sz w:val="24"/>
                <w:szCs w:val="24"/>
              </w:rPr>
              <w:t>АИП</w:t>
            </w:r>
            <w:proofErr w:type="spellEnd"/>
          </w:p>
        </w:tc>
      </w:tr>
      <w:tr w:rsidR="00210FC7" w:rsidRPr="00C578B2" w:rsidTr="003D0449">
        <w:trPr>
          <w:trHeight w:val="2215"/>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1.3.1</w:t>
            </w:r>
          </w:p>
        </w:tc>
        <w:tc>
          <w:tcPr>
            <w:tcW w:w="4962" w:type="dxa"/>
          </w:tcPr>
          <w:p w:rsidR="00210FC7" w:rsidRPr="00C578B2" w:rsidRDefault="00210FC7" w:rsidP="00ED47A1">
            <w:pPr>
              <w:pStyle w:val="a4"/>
              <w:shd w:val="clear" w:color="auto" w:fill="auto"/>
              <w:spacing w:line="269" w:lineRule="exact"/>
              <w:ind w:left="142" w:right="142"/>
              <w:jc w:val="both"/>
              <w:rPr>
                <w:sz w:val="24"/>
                <w:szCs w:val="24"/>
              </w:rPr>
            </w:pPr>
            <w:r w:rsidRPr="00C578B2">
              <w:rPr>
                <w:color w:val="000000"/>
                <w:sz w:val="24"/>
                <w:szCs w:val="24"/>
              </w:rPr>
              <w:t>Нарушения порядка реализации федеральной адресной инвестиционной программы</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3 статьи 179.</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 Правила формирования и реализации федеральной адресной инвестиционной программы, утвержденные постановлением Правительства Российской Федерации от 13 сентября 2010 г.</w:t>
            </w:r>
            <w:r w:rsidR="009B5138">
              <w:rPr>
                <w:color w:val="000000"/>
                <w:sz w:val="24"/>
                <w:szCs w:val="24"/>
              </w:rPr>
              <w:t xml:space="preserve"> № </w:t>
            </w:r>
            <w:r w:rsidRPr="00C578B2">
              <w:rPr>
                <w:color w:val="000000"/>
                <w:sz w:val="24"/>
                <w:szCs w:val="24"/>
              </w:rPr>
              <w:t>716</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F27EB1" w:rsidRPr="00C578B2" w:rsidRDefault="00F27EB1" w:rsidP="00ED47A1">
            <w:pPr>
              <w:pStyle w:val="a4"/>
              <w:shd w:val="clear" w:color="auto" w:fill="auto"/>
              <w:spacing w:line="274" w:lineRule="exact"/>
              <w:ind w:left="142" w:right="141"/>
              <w:jc w:val="both"/>
              <w:rPr>
                <w:sz w:val="24"/>
                <w:szCs w:val="24"/>
              </w:rPr>
            </w:pPr>
            <w:r w:rsidRPr="00C578B2">
              <w:rPr>
                <w:sz w:val="24"/>
                <w:szCs w:val="24"/>
              </w:rPr>
              <w:t>По данному коду отражаются нарушения сроков строительства и ввода в эксплуатацию</w:t>
            </w:r>
            <w:r w:rsidR="00ED47A1">
              <w:rPr>
                <w:sz w:val="24"/>
                <w:szCs w:val="24"/>
              </w:rPr>
              <w:t xml:space="preserve"> </w:t>
            </w:r>
            <w:r w:rsidRPr="00C578B2">
              <w:rPr>
                <w:sz w:val="24"/>
                <w:szCs w:val="24"/>
              </w:rPr>
              <w:t>в отношении</w:t>
            </w:r>
            <w:r w:rsidR="00ED47A1">
              <w:rPr>
                <w:sz w:val="24"/>
                <w:szCs w:val="24"/>
              </w:rPr>
              <w:t xml:space="preserve"> </w:t>
            </w:r>
            <w:r w:rsidRPr="00C578B2">
              <w:rPr>
                <w:sz w:val="24"/>
                <w:szCs w:val="24"/>
              </w:rPr>
              <w:t>объектов капитального строительства, включенных в адресную инвестиционную программу,</w:t>
            </w:r>
            <w:r w:rsidR="00ED47A1">
              <w:rPr>
                <w:sz w:val="24"/>
                <w:szCs w:val="24"/>
              </w:rPr>
              <w:t xml:space="preserve"> </w:t>
            </w:r>
            <w:r w:rsidRPr="00C578B2">
              <w:rPr>
                <w:sz w:val="24"/>
                <w:szCs w:val="24"/>
              </w:rPr>
              <w:t>не входящих государственные</w:t>
            </w:r>
            <w:r w:rsidR="00ED47A1">
              <w:rPr>
                <w:sz w:val="24"/>
                <w:szCs w:val="24"/>
              </w:rPr>
              <w:t xml:space="preserve"> </w:t>
            </w:r>
            <w:r w:rsidRPr="00C578B2">
              <w:rPr>
                <w:sz w:val="24"/>
                <w:szCs w:val="24"/>
              </w:rPr>
              <w:t>программы Российской Федерации.</w:t>
            </w:r>
          </w:p>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46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1.3.2</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Нарушения порядка реализации адресной инвестиционной программы субъекта Российской Федерации (муниципального образования)</w:t>
            </w:r>
          </w:p>
        </w:tc>
        <w:tc>
          <w:tcPr>
            <w:tcW w:w="3119" w:type="dxa"/>
          </w:tcPr>
          <w:p w:rsidR="00210FC7" w:rsidRPr="00C578B2" w:rsidRDefault="00210FC7" w:rsidP="00ED47A1">
            <w:pPr>
              <w:pStyle w:val="a4"/>
              <w:shd w:val="clear" w:color="auto" w:fill="auto"/>
              <w:spacing w:line="220" w:lineRule="exact"/>
              <w:ind w:left="142" w:right="142"/>
              <w:rPr>
                <w:sz w:val="24"/>
                <w:szCs w:val="24"/>
              </w:rPr>
            </w:pPr>
            <w:r w:rsidRPr="00C578B2">
              <w:rPr>
                <w:color w:val="000000"/>
                <w:sz w:val="24"/>
                <w:szCs w:val="24"/>
              </w:rPr>
              <w:t>закон (решение) о бюджете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F27EB1" w:rsidRPr="00C578B2" w:rsidRDefault="00A43D1F"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отражаются</w:t>
            </w:r>
            <w:r w:rsidR="00454748" w:rsidRPr="00C578B2">
              <w:rPr>
                <w:rFonts w:ascii="Times New Roman" w:hAnsi="Times New Roman" w:cs="Times New Roman"/>
                <w:color w:val="auto"/>
              </w:rPr>
              <w:t>,</w:t>
            </w:r>
            <w:r w:rsidRPr="00C578B2">
              <w:rPr>
                <w:rFonts w:ascii="Times New Roman" w:hAnsi="Times New Roman" w:cs="Times New Roman"/>
                <w:color w:val="auto"/>
              </w:rPr>
              <w:t xml:space="preserve"> в том числе</w:t>
            </w:r>
            <w:r w:rsidR="00F27EB1" w:rsidRPr="00C578B2">
              <w:rPr>
                <w:rFonts w:ascii="Times New Roman" w:hAnsi="Times New Roman" w:cs="Times New Roman"/>
                <w:color w:val="auto"/>
              </w:rPr>
              <w:t>:</w:t>
            </w:r>
          </w:p>
          <w:p w:rsidR="00210FC7" w:rsidRPr="00C578B2" w:rsidRDefault="00F27EB1" w:rsidP="00ED47A1">
            <w:pPr>
              <w:ind w:left="142" w:right="141"/>
              <w:jc w:val="both"/>
              <w:rPr>
                <w:rFonts w:ascii="Times New Roman" w:hAnsi="Times New Roman" w:cs="Times New Roman"/>
                <w:color w:val="auto"/>
              </w:rPr>
            </w:pPr>
            <w:r w:rsidRPr="00C578B2">
              <w:rPr>
                <w:rFonts w:ascii="Times New Roman" w:hAnsi="Times New Roman" w:cs="Times New Roman"/>
                <w:color w:val="auto"/>
              </w:rPr>
              <w:t>-</w:t>
            </w:r>
            <w:r w:rsidR="00ED47A1">
              <w:rPr>
                <w:rFonts w:ascii="Times New Roman" w:hAnsi="Times New Roman" w:cs="Times New Roman"/>
                <w:color w:val="auto"/>
              </w:rPr>
              <w:t xml:space="preserve"> </w:t>
            </w:r>
            <w:r w:rsidR="00A43D1F" w:rsidRPr="00C578B2">
              <w:rPr>
                <w:rFonts w:ascii="Times New Roman" w:hAnsi="Times New Roman" w:cs="Times New Roman"/>
                <w:color w:val="auto"/>
              </w:rPr>
              <w:t xml:space="preserve">случаи </w:t>
            </w:r>
            <w:r w:rsidR="005C416B" w:rsidRPr="00C578B2">
              <w:rPr>
                <w:rFonts w:ascii="Times New Roman" w:hAnsi="Times New Roman" w:cs="Times New Roman"/>
                <w:color w:val="auto"/>
              </w:rPr>
              <w:t xml:space="preserve">осуществления </w:t>
            </w:r>
            <w:r w:rsidR="000622AA" w:rsidRPr="00C578B2">
              <w:rPr>
                <w:rFonts w:ascii="Times New Roman" w:hAnsi="Times New Roman" w:cs="Times New Roman"/>
                <w:color w:val="auto"/>
              </w:rPr>
              <w:t>строительных работ</w:t>
            </w:r>
            <w:r w:rsidR="00A43D1F" w:rsidRPr="00C578B2">
              <w:rPr>
                <w:rFonts w:ascii="Times New Roman" w:hAnsi="Times New Roman" w:cs="Times New Roman"/>
                <w:color w:val="auto"/>
              </w:rPr>
              <w:t xml:space="preserve"> без разработанной и утвержденной в установленном порядке проектно-сметной документации</w:t>
            </w:r>
            <w:r w:rsidR="00E34E85">
              <w:rPr>
                <w:rFonts w:ascii="Times New Roman" w:hAnsi="Times New Roman" w:cs="Times New Roman"/>
                <w:color w:val="auto"/>
              </w:rPr>
              <w:t>;</w:t>
            </w:r>
          </w:p>
          <w:p w:rsidR="00163299" w:rsidRPr="00C578B2" w:rsidRDefault="00163299"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Материалы контрольного мероприятия по данному факту направляются в </w:t>
            </w:r>
            <w:r w:rsidR="000622AA" w:rsidRPr="00C578B2">
              <w:rPr>
                <w:rFonts w:ascii="Times New Roman" w:hAnsi="Times New Roman" w:cs="Times New Roman"/>
                <w:color w:val="auto"/>
              </w:rPr>
              <w:t>Главное управление государственного строительного надзора Московской области для принятия с</w:t>
            </w:r>
            <w:r w:rsidR="003D0449">
              <w:rPr>
                <w:rFonts w:ascii="Times New Roman" w:hAnsi="Times New Roman" w:cs="Times New Roman"/>
                <w:color w:val="auto"/>
              </w:rPr>
              <w:t>оответствующих мер реагирования;</w:t>
            </w:r>
            <w:r w:rsidR="000622AA" w:rsidRPr="00C578B2">
              <w:rPr>
                <w:rFonts w:ascii="Times New Roman" w:hAnsi="Times New Roman" w:cs="Times New Roman"/>
                <w:color w:val="auto"/>
              </w:rPr>
              <w:t xml:space="preserve"> </w:t>
            </w:r>
          </w:p>
          <w:p w:rsidR="00F27EB1" w:rsidRPr="00C578B2" w:rsidRDefault="00F27EB1" w:rsidP="00ED47A1">
            <w:pPr>
              <w:pStyle w:val="a4"/>
              <w:shd w:val="clear" w:color="auto" w:fill="auto"/>
              <w:spacing w:line="274" w:lineRule="exact"/>
              <w:ind w:left="142" w:right="141"/>
              <w:jc w:val="both"/>
            </w:pPr>
            <w:r w:rsidRPr="00C578B2">
              <w:rPr>
                <w:sz w:val="24"/>
                <w:szCs w:val="24"/>
              </w:rPr>
              <w:t>- нарушения сроков строительства и ввода в эксплуатацию</w:t>
            </w:r>
            <w:r w:rsidR="00ED47A1">
              <w:rPr>
                <w:sz w:val="24"/>
                <w:szCs w:val="24"/>
              </w:rPr>
              <w:t xml:space="preserve"> </w:t>
            </w:r>
            <w:r w:rsidRPr="00C578B2">
              <w:rPr>
                <w:sz w:val="24"/>
                <w:szCs w:val="24"/>
              </w:rPr>
              <w:t>в отношении</w:t>
            </w:r>
            <w:r w:rsidR="00ED47A1">
              <w:rPr>
                <w:sz w:val="24"/>
                <w:szCs w:val="24"/>
              </w:rPr>
              <w:t xml:space="preserve"> </w:t>
            </w:r>
            <w:r w:rsidRPr="00C578B2">
              <w:rPr>
                <w:sz w:val="24"/>
                <w:szCs w:val="24"/>
              </w:rPr>
              <w:t>объектов капитального строительства, включенных в адресную инвестиционную программу,</w:t>
            </w:r>
            <w:r w:rsidR="00ED47A1">
              <w:rPr>
                <w:sz w:val="24"/>
                <w:szCs w:val="24"/>
              </w:rPr>
              <w:t xml:space="preserve"> </w:t>
            </w:r>
            <w:r w:rsidRPr="00C578B2">
              <w:rPr>
                <w:sz w:val="24"/>
                <w:szCs w:val="24"/>
              </w:rPr>
              <w:t>не входящих государственные (муниципальные) программы.</w:t>
            </w:r>
          </w:p>
        </w:tc>
      </w:tr>
      <w:tr w:rsidR="00210FC7" w:rsidRPr="00C578B2" w:rsidTr="003D0449">
        <w:trPr>
          <w:trHeight w:val="2525"/>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1.3.3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Финансирование выполнения работ по строительству, реконструкции, в том числе с элементами реставрации, техническому перевооружению объектов капитального строительства до включения в адресную программу объектов капитального строительства или до внесения изменений в адресную программу, отменяющих установленные ограничения на финансирование указанных работ на основании представления документов, подтверждающих наличие утвержденной в установленном порядке проектной документации в отношении этих объектов</w:t>
            </w:r>
            <w:proofErr w:type="gramEnd"/>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16 Правил формирования и реализации федеральной адресной инвестиционной программы, утвержденные Постановлением Правительства Российской Федерации от 13 сентября 2010 г.</w:t>
            </w:r>
            <w:r w:rsidR="009B5138">
              <w:rPr>
                <w:color w:val="000000"/>
                <w:sz w:val="24"/>
                <w:szCs w:val="24"/>
              </w:rPr>
              <w:t xml:space="preserve"> № </w:t>
            </w:r>
            <w:r w:rsidRPr="00C578B2">
              <w:rPr>
                <w:color w:val="000000"/>
                <w:sz w:val="24"/>
                <w:szCs w:val="24"/>
              </w:rPr>
              <w:t>716</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EE1710" w:rsidP="00ED47A1">
            <w:pPr>
              <w:ind w:left="142" w:right="141"/>
              <w:jc w:val="both"/>
              <w:rPr>
                <w:rFonts w:ascii="Times New Roman" w:hAnsi="Times New Roman" w:cs="Times New Roman"/>
                <w:color w:val="auto"/>
              </w:rPr>
            </w:pPr>
            <w:r w:rsidRPr="00EE1710">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602"/>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принятия решения о предоставлении субсидий из бюджетов бюджетной системы Российской Федерации бюджетным учреждениям или автономным учреждениям, унитарным предприятиям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2, 3 статьи 78</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принятия решений о предоставлении субсидии из федерального бюджета на осуществление капитальных вложений в объекты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 утвержденные постановлением Правительства Российской Федерации от 9 апреля 2014 г.</w:t>
            </w:r>
            <w:r w:rsidR="009B5138">
              <w:rPr>
                <w:color w:val="000000"/>
                <w:sz w:val="24"/>
                <w:szCs w:val="24"/>
              </w:rPr>
              <w:t xml:space="preserve"> № </w:t>
            </w:r>
            <w:r w:rsidRPr="00C578B2">
              <w:rPr>
                <w:color w:val="000000"/>
                <w:sz w:val="24"/>
                <w:szCs w:val="24"/>
              </w:rPr>
              <w:t>14</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A07454" w:rsidRDefault="00A07454"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отражаются, в том числе</w:t>
            </w:r>
            <w:r w:rsidR="00E34E85">
              <w:rPr>
                <w:rFonts w:ascii="Times New Roman" w:hAnsi="Times New Roman" w:cs="Times New Roman"/>
                <w:color w:val="auto"/>
              </w:rPr>
              <w:t>,</w:t>
            </w:r>
            <w:r>
              <w:rPr>
                <w:rFonts w:ascii="Times New Roman" w:hAnsi="Times New Roman" w:cs="Times New Roman"/>
                <w:color w:val="auto"/>
              </w:rPr>
              <w:t xml:space="preserve"> факты нарушения требований к согласованию адресных перечней объектов при</w:t>
            </w:r>
            <w:r w:rsidR="00ED47A1">
              <w:rPr>
                <w:rFonts w:ascii="Times New Roman" w:hAnsi="Times New Roman" w:cs="Times New Roman"/>
                <w:color w:val="auto"/>
              </w:rPr>
              <w:t xml:space="preserve"> </w:t>
            </w:r>
            <w:r>
              <w:rPr>
                <w:rFonts w:ascii="Times New Roman" w:hAnsi="Times New Roman" w:cs="Times New Roman"/>
                <w:color w:val="auto"/>
              </w:rPr>
              <w:t>приняти</w:t>
            </w:r>
            <w:r w:rsidR="00E34E85">
              <w:rPr>
                <w:rFonts w:ascii="Times New Roman" w:hAnsi="Times New Roman" w:cs="Times New Roman"/>
                <w:color w:val="auto"/>
              </w:rPr>
              <w:t>и</w:t>
            </w:r>
            <w:r>
              <w:rPr>
                <w:rFonts w:ascii="Times New Roman" w:hAnsi="Times New Roman" w:cs="Times New Roman"/>
                <w:color w:val="auto"/>
              </w:rPr>
              <w:t xml:space="preserve"> решения о предоставлении бюджетных ассигнований на осуществление капитальных вложений в объекты капитального строительства государственной собственности Московской области и (или) приобретение объектов недвижимого имущества в государственную собственность Московской области за счет субсидий</w:t>
            </w:r>
            <w:r w:rsidR="00E34E85">
              <w:rPr>
                <w:rFonts w:ascii="Times New Roman" w:hAnsi="Times New Roman" w:cs="Times New Roman"/>
                <w:color w:val="auto"/>
              </w:rPr>
              <w:t>.</w:t>
            </w:r>
          </w:p>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822"/>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предоставления государственным (муниципальным) бюджетным и автономным учреждениям, государственным (муниципальным) унитарным предприятиям субсидий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(за исключением нарушений по п. 1.3.6)</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2, 4 -7 статьи 78</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осуществления капитальных вложений в объекты государственной собственности Российской Федерации за счет средств федерального бюджета, утвержденные</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постановлением Правительства Российской Федерации от 9 апреля 2014 г.</w:t>
            </w:r>
            <w:r w:rsidR="009B5138">
              <w:rPr>
                <w:color w:val="000000"/>
                <w:sz w:val="24"/>
                <w:szCs w:val="24"/>
              </w:rPr>
              <w:t xml:space="preserve"> № </w:t>
            </w:r>
            <w:r w:rsidRPr="00C578B2">
              <w:rPr>
                <w:color w:val="000000"/>
                <w:sz w:val="24"/>
                <w:szCs w:val="24"/>
              </w:rPr>
              <w:t>13</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15.15.5 .Кодекса Российской Федерации об административных правонарушениях</w:t>
            </w:r>
          </w:p>
        </w:tc>
        <w:tc>
          <w:tcPr>
            <w:tcW w:w="8788" w:type="dxa"/>
          </w:tcPr>
          <w:p w:rsidR="00EE1710" w:rsidRDefault="00EE1710" w:rsidP="00ED47A1">
            <w:pPr>
              <w:widowControl/>
              <w:autoSpaceDE w:val="0"/>
              <w:autoSpaceDN w:val="0"/>
              <w:adjustRightInd w:val="0"/>
              <w:ind w:left="142" w:right="141"/>
              <w:jc w:val="both"/>
              <w:rPr>
                <w:rFonts w:ascii="Times New Roman" w:hAnsi="Times New Roman" w:cs="Times New Roman"/>
                <w:color w:val="auto"/>
              </w:rPr>
            </w:pPr>
            <w:r w:rsidRPr="00EE1710">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EE1710" w:rsidRDefault="00EE1710" w:rsidP="00ED47A1">
            <w:pPr>
              <w:widowControl/>
              <w:autoSpaceDE w:val="0"/>
              <w:autoSpaceDN w:val="0"/>
              <w:adjustRightInd w:val="0"/>
              <w:ind w:left="142" w:right="141"/>
              <w:jc w:val="both"/>
              <w:rPr>
                <w:rFonts w:ascii="Times New Roman" w:hAnsi="Times New Roman" w:cs="Times New Roman"/>
                <w:color w:val="auto"/>
              </w:rPr>
            </w:pPr>
          </w:p>
          <w:p w:rsidR="000F70C3" w:rsidRPr="00C578B2" w:rsidRDefault="00E34E85" w:rsidP="00ED47A1">
            <w:pPr>
              <w:widowControl/>
              <w:autoSpaceDE w:val="0"/>
              <w:autoSpaceDN w:val="0"/>
              <w:adjustRightInd w:val="0"/>
              <w:ind w:left="142" w:right="141"/>
              <w:jc w:val="both"/>
              <w:rPr>
                <w:rFonts w:ascii="Times New Roman" w:hAnsi="Times New Roman" w:cs="Times New Roman"/>
                <w:color w:val="auto"/>
              </w:rPr>
            </w:pPr>
            <w:r>
              <w:rPr>
                <w:rFonts w:ascii="Times New Roman" w:hAnsi="Times New Roman" w:cs="Times New Roman"/>
                <w:color w:val="auto"/>
              </w:rPr>
              <w:t>С 18 июня 2017 г.</w:t>
            </w:r>
            <w:r w:rsidR="000F70C3" w:rsidRPr="00C578B2">
              <w:rPr>
                <w:rFonts w:ascii="Times New Roman" w:hAnsi="Times New Roman" w:cs="Times New Roman"/>
                <w:color w:val="auto"/>
              </w:rPr>
              <w:t xml:space="preserve"> установлена административная ответственность за</w:t>
            </w:r>
            <w:r w:rsidR="00ED47A1">
              <w:rPr>
                <w:rFonts w:ascii="Times New Roman" w:hAnsi="Times New Roman" w:cs="Times New Roman"/>
                <w:color w:val="auto"/>
              </w:rPr>
              <w:t xml:space="preserve"> </w:t>
            </w:r>
            <w:r w:rsidR="000F70C3" w:rsidRPr="00C578B2">
              <w:rPr>
                <w:rFonts w:ascii="Times New Roman" w:hAnsi="Times New Roman" w:cs="Times New Roman"/>
                <w:color w:val="auto"/>
              </w:rPr>
              <w:t>Нарушение главным распорядителем бюджетных средств или получателем бюджетных средств, предоставляющими субсидии на осуществление капитальных вложений в объекты государственной (муниципальной) собственности, порядка предоставления указанных субсидий либо неисполнение ими решения о предоставлении субсидий</w:t>
            </w:r>
            <w:r>
              <w:rPr>
                <w:rFonts w:ascii="Times New Roman" w:hAnsi="Times New Roman" w:cs="Times New Roman"/>
                <w:color w:val="auto"/>
              </w:rPr>
              <w:t>.</w:t>
            </w:r>
          </w:p>
          <w:p w:rsidR="00210FC7" w:rsidRPr="00C578B2" w:rsidRDefault="00210FC7" w:rsidP="00ED47A1">
            <w:pPr>
              <w:pStyle w:val="a4"/>
              <w:shd w:val="clear" w:color="auto" w:fill="auto"/>
              <w:spacing w:line="274" w:lineRule="exact"/>
              <w:ind w:left="142" w:right="141"/>
              <w:jc w:val="both"/>
              <w:rPr>
                <w:b/>
                <w:color w:val="FF0000"/>
                <w:sz w:val="24"/>
                <w:szCs w:val="24"/>
              </w:rPr>
            </w:pPr>
          </w:p>
        </w:tc>
      </w:tr>
      <w:tr w:rsidR="00210FC7" w:rsidRPr="00C578B2" w:rsidTr="003D0449">
        <w:trPr>
          <w:trHeight w:val="3103"/>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1.3.6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государственными (муниципальными) бюджетными и автономными учреждениями, государственными (муниципальными) унитарными предприятиями средств субсидии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не в соответствии с целями ее предоставления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Абзац 3 пункта 4 статьи 78</w:t>
            </w:r>
            <w:r w:rsidRPr="00C578B2">
              <w:rPr>
                <w:color w:val="000000"/>
                <w:sz w:val="24"/>
                <w:szCs w:val="24"/>
                <w:vertAlign w:val="superscript"/>
              </w:rPr>
              <w:t>2</w:t>
            </w:r>
            <w:r w:rsidRPr="00C578B2">
              <w:rPr>
                <w:color w:val="000000"/>
                <w:sz w:val="24"/>
                <w:szCs w:val="24"/>
              </w:rPr>
              <w:t xml:space="preserve">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осуществления капитальных вложений в объекты государственной собственности Российской Федерации за счет средств федерального бюджета, утвержденные</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постановлением Правительства Российской Федерации от 9 апреля 2014 г.</w:t>
            </w:r>
            <w:r w:rsidR="009B5138">
              <w:rPr>
                <w:color w:val="000000"/>
                <w:sz w:val="24"/>
                <w:szCs w:val="24"/>
              </w:rPr>
              <w:t xml:space="preserve"> № </w:t>
            </w:r>
            <w:r w:rsidRPr="00C578B2">
              <w:rPr>
                <w:color w:val="000000"/>
                <w:sz w:val="24"/>
                <w:szCs w:val="24"/>
              </w:rPr>
              <w:t>13</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9B5138" w:rsidP="00ED47A1">
            <w:pPr>
              <w:pStyle w:val="a4"/>
              <w:shd w:val="clear" w:color="auto" w:fill="auto"/>
              <w:spacing w:line="274" w:lineRule="exact"/>
              <w:ind w:left="142" w:right="141"/>
              <w:rPr>
                <w:sz w:val="24"/>
                <w:szCs w:val="24"/>
              </w:rPr>
            </w:pPr>
            <w:r>
              <w:rPr>
                <w:color w:val="000000"/>
                <w:sz w:val="24"/>
                <w:szCs w:val="24"/>
              </w:rPr>
              <w:t>15.14. Кодекса</w:t>
            </w:r>
            <w:r w:rsidR="00210FC7" w:rsidRPr="00C578B2">
              <w:rPr>
                <w:color w:val="000000"/>
                <w:sz w:val="24"/>
                <w:szCs w:val="24"/>
              </w:rPr>
              <w:t xml:space="preserve"> Российской Федерации об административных правонарушениях</w:t>
            </w:r>
          </w:p>
          <w:p w:rsidR="00210FC7" w:rsidRPr="00C578B2" w:rsidRDefault="00210FC7" w:rsidP="00ED47A1">
            <w:pPr>
              <w:pStyle w:val="a4"/>
              <w:shd w:val="clear" w:color="auto" w:fill="auto"/>
              <w:ind w:left="142" w:right="141"/>
              <w:rPr>
                <w:sz w:val="24"/>
                <w:szCs w:val="24"/>
              </w:rPr>
            </w:pPr>
            <w:r w:rsidRPr="00C578B2">
              <w:rPr>
                <w:color w:val="000000"/>
                <w:sz w:val="24"/>
                <w:szCs w:val="24"/>
              </w:rPr>
              <w:t>Статья 285.1, 285.2 Уголовного кодекса Российской Федерации</w:t>
            </w:r>
          </w:p>
        </w:tc>
        <w:tc>
          <w:tcPr>
            <w:tcW w:w="8788" w:type="dxa"/>
          </w:tcPr>
          <w:p w:rsidR="00210FC7" w:rsidRPr="00C578B2" w:rsidRDefault="00210FC7" w:rsidP="00ED47A1">
            <w:pPr>
              <w:pStyle w:val="a4"/>
              <w:shd w:val="clear" w:color="auto" w:fill="auto"/>
              <w:spacing w:line="220" w:lineRule="exact"/>
              <w:ind w:left="142" w:right="141"/>
              <w:jc w:val="both"/>
              <w:rPr>
                <w:color w:val="000000"/>
                <w:sz w:val="24"/>
                <w:szCs w:val="24"/>
              </w:rPr>
            </w:pPr>
          </w:p>
        </w:tc>
      </w:tr>
      <w:tr w:rsidR="00210FC7" w:rsidRPr="00C578B2" w:rsidTr="003D0449">
        <w:trPr>
          <w:trHeight w:val="2019"/>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принятия решения о подготовке и реализации бюджетных инвестиций в форме капитальных вложений в объекты капитального строительства государственной (муниципальной) собственности или в приобретение объектов недвижимого имущества в государственную (муниципальную) собственность</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Пункты 2, 3 статьи 79 Бюджетного кодекса Российской Федерации</w:t>
            </w:r>
          </w:p>
          <w:p w:rsidR="00210FC7" w:rsidRPr="00C578B2" w:rsidRDefault="00A635A3" w:rsidP="00ED47A1">
            <w:pPr>
              <w:pStyle w:val="a4"/>
              <w:shd w:val="clear" w:color="auto" w:fill="auto"/>
              <w:spacing w:line="274" w:lineRule="exact"/>
              <w:ind w:left="142" w:right="142"/>
              <w:rPr>
                <w:sz w:val="24"/>
                <w:szCs w:val="24"/>
              </w:rPr>
            </w:pPr>
            <w:r>
              <w:rPr>
                <w:color w:val="000000"/>
                <w:sz w:val="24"/>
                <w:szCs w:val="24"/>
              </w:rPr>
              <w:t>С</w:t>
            </w:r>
            <w:r w:rsidR="00210FC7" w:rsidRPr="00C578B2">
              <w:rPr>
                <w:color w:val="000000"/>
                <w:sz w:val="24"/>
                <w:szCs w:val="24"/>
              </w:rPr>
              <w:t>татья 13 Федерального закона от 25 февраля 1999 г.</w:t>
            </w:r>
            <w:r w:rsidR="009B5138">
              <w:rPr>
                <w:color w:val="000000"/>
                <w:sz w:val="24"/>
                <w:szCs w:val="24"/>
              </w:rPr>
              <w:t xml:space="preserve"> № </w:t>
            </w:r>
            <w:r w:rsidR="00210FC7" w:rsidRPr="00C578B2">
              <w:rPr>
                <w:color w:val="000000"/>
                <w:sz w:val="24"/>
                <w:szCs w:val="24"/>
              </w:rPr>
              <w:t>39-ФЗ «Об инвестиционной деятельности в Российской Федерации, осуществляемой в форме капитальных вложений»</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принятия решения о подготовке и реализации бюджетных инвестиций в объекты государственной собственности Российской Федерации, не включенные в федеральные целевые программы, утвержденные постановлением</w:t>
            </w:r>
          </w:p>
          <w:p w:rsidR="00210FC7" w:rsidRPr="00C578B2" w:rsidRDefault="00210FC7" w:rsidP="00ED47A1">
            <w:pPr>
              <w:pStyle w:val="a4"/>
              <w:shd w:val="clear" w:color="auto" w:fill="auto"/>
              <w:ind w:left="142" w:right="142"/>
              <w:rPr>
                <w:sz w:val="24"/>
                <w:szCs w:val="24"/>
              </w:rPr>
            </w:pPr>
            <w:r w:rsidRPr="00C578B2">
              <w:rPr>
                <w:color w:val="000000"/>
                <w:sz w:val="24"/>
                <w:szCs w:val="24"/>
              </w:rPr>
              <w:t>Правительства Российской Федерации от 30 апреля 2008 г.</w:t>
            </w:r>
            <w:r w:rsidR="009B5138">
              <w:rPr>
                <w:color w:val="000000"/>
                <w:sz w:val="24"/>
                <w:szCs w:val="24"/>
              </w:rPr>
              <w:t xml:space="preserve"> № </w:t>
            </w:r>
            <w:r w:rsidRPr="00C578B2">
              <w:rPr>
                <w:color w:val="000000"/>
                <w:sz w:val="24"/>
                <w:szCs w:val="24"/>
              </w:rPr>
              <w:t>324</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531"/>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предоставления бюджетных инвестиций в форме капитальных вложений в объекты капитального строительства государственной (муниципальной) собственности или в приобретение объектов недвижимого имущества в государственную (муниципальную) собственность (за исключением нарушений по п. 1.3.9)</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Пункты 2, 4 - 6 статьи 79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осуществления капитальных вложений в объекты государственной собственности Российской Федерации за счет средств федерального бюджета, утвержденные</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постановлением Правительства Российской Федерации от 9 апреля 2014 г.</w:t>
            </w:r>
            <w:r w:rsidR="009B5138">
              <w:rPr>
                <w:color w:val="000000"/>
                <w:sz w:val="24"/>
                <w:szCs w:val="24"/>
              </w:rPr>
              <w:t xml:space="preserve"> № </w:t>
            </w:r>
            <w:r w:rsidRPr="00C578B2">
              <w:rPr>
                <w:color w:val="000000"/>
                <w:sz w:val="24"/>
                <w:szCs w:val="24"/>
              </w:rPr>
              <w:t>13</w:t>
            </w:r>
          </w:p>
        </w:tc>
        <w:tc>
          <w:tcPr>
            <w:tcW w:w="1701" w:type="dxa"/>
          </w:tcPr>
          <w:p w:rsidR="00BB2A79"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15.15.4</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EE1710" w:rsidRDefault="00EE1710" w:rsidP="00ED47A1">
            <w:pPr>
              <w:autoSpaceDE w:val="0"/>
              <w:autoSpaceDN w:val="0"/>
              <w:adjustRightInd w:val="0"/>
              <w:ind w:left="142" w:right="141"/>
              <w:jc w:val="both"/>
              <w:rPr>
                <w:rFonts w:ascii="Times New Roman" w:hAnsi="Times New Roman" w:cs="Times New Roman"/>
                <w:color w:val="auto"/>
              </w:rPr>
            </w:pPr>
            <w:r w:rsidRPr="00EE1710">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EE1710" w:rsidRDefault="00EE1710" w:rsidP="00ED47A1">
            <w:pPr>
              <w:autoSpaceDE w:val="0"/>
              <w:autoSpaceDN w:val="0"/>
              <w:adjustRightInd w:val="0"/>
              <w:ind w:left="142" w:right="141"/>
              <w:jc w:val="both"/>
              <w:rPr>
                <w:rFonts w:ascii="Times New Roman" w:hAnsi="Times New Roman" w:cs="Times New Roman"/>
                <w:color w:val="auto"/>
              </w:rPr>
            </w:pPr>
          </w:p>
          <w:p w:rsidR="00210FC7" w:rsidRPr="00C578B2" w:rsidRDefault="00E34E85" w:rsidP="00ED47A1">
            <w:pPr>
              <w:autoSpaceDE w:val="0"/>
              <w:autoSpaceDN w:val="0"/>
              <w:adjustRightInd w:val="0"/>
              <w:ind w:left="142" w:right="141"/>
              <w:jc w:val="both"/>
              <w:rPr>
                <w:b/>
                <w:color w:val="FF0000"/>
              </w:rPr>
            </w:pPr>
            <w:proofErr w:type="gramStart"/>
            <w:r>
              <w:rPr>
                <w:rFonts w:ascii="Times New Roman" w:hAnsi="Times New Roman" w:cs="Times New Roman"/>
                <w:color w:val="auto"/>
              </w:rPr>
              <w:t xml:space="preserve">С 18 июня </w:t>
            </w:r>
            <w:r w:rsidR="00FF3F84" w:rsidRPr="00C578B2">
              <w:rPr>
                <w:rFonts w:ascii="Times New Roman" w:hAnsi="Times New Roman" w:cs="Times New Roman"/>
                <w:color w:val="auto"/>
              </w:rPr>
              <w:t xml:space="preserve">2017 </w:t>
            </w:r>
            <w:r>
              <w:rPr>
                <w:rFonts w:ascii="Times New Roman" w:hAnsi="Times New Roman" w:cs="Times New Roman"/>
                <w:color w:val="auto"/>
              </w:rPr>
              <w:t xml:space="preserve">г. </w:t>
            </w:r>
            <w:r w:rsidR="00FF3F84" w:rsidRPr="00C578B2">
              <w:rPr>
                <w:rFonts w:ascii="Times New Roman" w:hAnsi="Times New Roman" w:cs="Times New Roman"/>
                <w:color w:val="auto"/>
              </w:rPr>
              <w:t>установлена административная ответственность за нарушение главным распорядителем бюджетных средств, получателем бюджетных средств, осуществляющими бюджетные инвестиции в объекты государственной (муниципальной) собственности или предоставляющими бюджетные инвестиции юридическим лицам, не являющимся государственными (муниципальными) учреждениями и государственными (муниципальными) унитарными предприятиями, бюджетным или автономным учреждением либо государственным (муниципальным) унитарным предприятием (в части переданных им в порядке, установленном бюджетным законодательством Российской</w:t>
            </w:r>
            <w:proofErr w:type="gramEnd"/>
            <w:r w:rsidR="00FF3F84" w:rsidRPr="00C578B2">
              <w:rPr>
                <w:rFonts w:ascii="Times New Roman" w:hAnsi="Times New Roman" w:cs="Times New Roman"/>
                <w:color w:val="auto"/>
              </w:rPr>
              <w:t xml:space="preserve"> </w:t>
            </w:r>
            <w:proofErr w:type="gramStart"/>
            <w:r w:rsidR="00FF3F84" w:rsidRPr="00C578B2">
              <w:rPr>
                <w:rFonts w:ascii="Times New Roman" w:hAnsi="Times New Roman" w:cs="Times New Roman"/>
                <w:color w:val="auto"/>
              </w:rPr>
              <w:t xml:space="preserve">Федерации, полномочий государственного (муниципального) заказчика при осуществлении бюджетных инвестиций в объекты государственной </w:t>
            </w:r>
            <w:r w:rsidR="00FF3F84" w:rsidRPr="00C578B2">
              <w:rPr>
                <w:rFonts w:ascii="Times New Roman" w:hAnsi="Times New Roman" w:cs="Times New Roman"/>
                <w:color w:val="auto"/>
              </w:rPr>
              <w:lastRenderedPageBreak/>
              <w:t>(муниципальной) собственности) порядка осуществления бюджетных инвестиций или порядка предоставления бюджетных инвестиций либо неисполнение ими решения о подготовке и реализации бюджетных инвестиций или решения о предоставлении бюджетных инвестиций.</w:t>
            </w:r>
            <w:proofErr w:type="gramEnd"/>
          </w:p>
        </w:tc>
      </w:tr>
      <w:tr w:rsidR="00210FC7" w:rsidRPr="00C578B2" w:rsidTr="003D0449">
        <w:trPr>
          <w:trHeight w:val="3377"/>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1.3.9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средств бюджетных инвестиций в форме капитальных вложений в объекты капитального строительства государственной (муниципальной) собственности или в приобретение объектов недвижимого имущества в государственную (муниципальную) собственность не в соответствии с целями их предоставления</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Абзац 4 пункта 4 статьи 79 Бюджетного кодекса Российской Федерации</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Правила осуществления капитальных вложений в объекты государственной собственности Российской Федерации за счет средств федерального бюджета, утвержденные</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постановлением Правительства Российской Федерации от 9 апреля 2014 г.</w:t>
            </w:r>
            <w:r w:rsidR="009B5138">
              <w:rPr>
                <w:color w:val="000000"/>
                <w:sz w:val="24"/>
                <w:szCs w:val="24"/>
              </w:rPr>
              <w:t xml:space="preserve"> № </w:t>
            </w:r>
            <w:r w:rsidRPr="00C578B2">
              <w:rPr>
                <w:color w:val="000000"/>
                <w:sz w:val="24"/>
                <w:szCs w:val="24"/>
              </w:rPr>
              <w:t>13</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w:t>
            </w:r>
          </w:p>
          <w:p w:rsidR="00210FC7" w:rsidRDefault="009B5138" w:rsidP="00ED47A1">
            <w:pPr>
              <w:pStyle w:val="a4"/>
              <w:shd w:val="clear" w:color="auto" w:fill="auto"/>
              <w:spacing w:line="274" w:lineRule="exact"/>
              <w:ind w:left="142" w:right="141"/>
              <w:rPr>
                <w:color w:val="000000"/>
                <w:sz w:val="24"/>
                <w:szCs w:val="24"/>
              </w:rPr>
            </w:pPr>
            <w:r>
              <w:rPr>
                <w:color w:val="000000"/>
                <w:sz w:val="24"/>
                <w:szCs w:val="24"/>
              </w:rPr>
              <w:t>15.14. Кодекса</w:t>
            </w:r>
            <w:r w:rsidR="00210FC7" w:rsidRPr="00C578B2">
              <w:rPr>
                <w:color w:val="000000"/>
                <w:sz w:val="24"/>
                <w:szCs w:val="24"/>
              </w:rPr>
              <w:t xml:space="preserve"> Российской Федерации об административных правонарушениях Статья 285.1, 285.2 Уголовного кодекса Российской Федерации</w:t>
            </w:r>
          </w:p>
          <w:p w:rsidR="00197C1C" w:rsidRPr="00527037" w:rsidRDefault="006D4EE1" w:rsidP="00197C1C">
            <w:pPr>
              <w:pStyle w:val="a4"/>
              <w:shd w:val="clear" w:color="auto" w:fill="auto"/>
              <w:spacing w:line="274" w:lineRule="exact"/>
              <w:ind w:left="142" w:right="141"/>
              <w:rPr>
                <w:color w:val="0070C0"/>
                <w:sz w:val="24"/>
                <w:szCs w:val="24"/>
              </w:rPr>
            </w:pPr>
            <w:r>
              <w:rPr>
                <w:color w:val="0070C0"/>
                <w:sz w:val="24"/>
                <w:szCs w:val="24"/>
              </w:rPr>
              <w:t>Пункт 2 статьи 306</w:t>
            </w:r>
            <w:r w:rsidR="00197C1C" w:rsidRPr="006D4EE1">
              <w:rPr>
                <w:color w:val="0070C0"/>
                <w:sz w:val="24"/>
                <w:szCs w:val="24"/>
                <w:vertAlign w:val="superscript"/>
              </w:rPr>
              <w:t>2</w:t>
            </w:r>
            <w:r>
              <w:rPr>
                <w:color w:val="0070C0"/>
                <w:sz w:val="24"/>
                <w:szCs w:val="24"/>
              </w:rPr>
              <w:t>, статья 306</w:t>
            </w:r>
            <w:r w:rsidR="00197C1C" w:rsidRPr="006D4EE1">
              <w:rPr>
                <w:color w:val="0070C0"/>
                <w:sz w:val="24"/>
                <w:szCs w:val="24"/>
                <w:vertAlign w:val="superscript"/>
              </w:rPr>
              <w:t>4</w:t>
            </w:r>
            <w:r w:rsidR="00197C1C" w:rsidRPr="00527037">
              <w:rPr>
                <w:color w:val="0070C0"/>
                <w:sz w:val="24"/>
                <w:szCs w:val="24"/>
              </w:rPr>
              <w:t xml:space="preserve"> Бюджетного кодекса Российской Федерации</w:t>
            </w:r>
          </w:p>
          <w:p w:rsidR="00197C1C" w:rsidRPr="00C578B2" w:rsidRDefault="00197C1C" w:rsidP="00ED47A1">
            <w:pPr>
              <w:pStyle w:val="a4"/>
              <w:shd w:val="clear" w:color="auto" w:fill="auto"/>
              <w:spacing w:line="274" w:lineRule="exact"/>
              <w:ind w:left="142" w:right="141"/>
              <w:rPr>
                <w:sz w:val="24"/>
                <w:szCs w:val="24"/>
              </w:rPr>
            </w:pPr>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164"/>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1.3.10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Нарушение порядка предоставления из бюджета субсидий на </w:t>
            </w:r>
            <w:proofErr w:type="spellStart"/>
            <w:r w:rsidRPr="00C578B2">
              <w:rPr>
                <w:color w:val="000000"/>
                <w:sz w:val="24"/>
                <w:szCs w:val="24"/>
              </w:rPr>
              <w:t>софинансирование</w:t>
            </w:r>
            <w:proofErr w:type="spellEnd"/>
            <w:r w:rsidRPr="00C578B2">
              <w:rPr>
                <w:color w:val="000000"/>
                <w:sz w:val="24"/>
                <w:szCs w:val="24"/>
              </w:rPr>
              <w:t xml:space="preserve"> капитальных вложений в объекты государственной собственности субъектов Российской Федерации, которые осуществляются из бюджетов субъектов Российской Федерации, или в целях предоставления субсидий местным бюджетам на </w:t>
            </w:r>
            <w:proofErr w:type="spellStart"/>
            <w:r w:rsidRPr="00C578B2">
              <w:rPr>
                <w:color w:val="000000"/>
                <w:sz w:val="24"/>
                <w:szCs w:val="24"/>
              </w:rPr>
              <w:t>софинансирование</w:t>
            </w:r>
            <w:proofErr w:type="spellEnd"/>
            <w:r w:rsidRPr="00C578B2">
              <w:rPr>
                <w:color w:val="000000"/>
                <w:sz w:val="24"/>
                <w:szCs w:val="24"/>
              </w:rPr>
              <w:t xml:space="preserve"> капитальных вложений в объекты муниципальной собственности, которые осуществляются из местных бюджетов (за исключением нарушений по п. 1.3.11)</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2 статьи 79</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803E5F"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15.15.3. Кодекса Российской Федерации об административных правонарушениях</w:t>
            </w:r>
          </w:p>
        </w:tc>
        <w:tc>
          <w:tcPr>
            <w:tcW w:w="8788" w:type="dxa"/>
          </w:tcPr>
          <w:p w:rsidR="00EE1710" w:rsidRDefault="00EE1710" w:rsidP="0021154F">
            <w:pPr>
              <w:pStyle w:val="a4"/>
              <w:shd w:val="clear" w:color="auto" w:fill="auto"/>
              <w:spacing w:line="274" w:lineRule="exact"/>
              <w:ind w:left="142" w:right="141"/>
              <w:jc w:val="both"/>
              <w:rPr>
                <w:sz w:val="24"/>
                <w:szCs w:val="24"/>
              </w:rPr>
            </w:pPr>
            <w:r w:rsidRPr="00EE1710">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EE1710" w:rsidRDefault="00EE1710" w:rsidP="0021154F">
            <w:pPr>
              <w:pStyle w:val="a4"/>
              <w:shd w:val="clear" w:color="auto" w:fill="auto"/>
              <w:spacing w:line="274" w:lineRule="exact"/>
              <w:ind w:left="142" w:right="141"/>
              <w:jc w:val="both"/>
              <w:rPr>
                <w:sz w:val="24"/>
                <w:szCs w:val="24"/>
              </w:rPr>
            </w:pPr>
          </w:p>
          <w:p w:rsidR="0021154F" w:rsidRPr="00C578B2" w:rsidRDefault="0021154F" w:rsidP="0021154F">
            <w:pPr>
              <w:pStyle w:val="a4"/>
              <w:shd w:val="clear" w:color="auto" w:fill="auto"/>
              <w:spacing w:line="274" w:lineRule="exact"/>
              <w:ind w:left="142" w:right="141"/>
              <w:jc w:val="both"/>
              <w:rPr>
                <w:sz w:val="24"/>
                <w:szCs w:val="24"/>
              </w:rPr>
            </w:pPr>
            <w:r w:rsidRPr="00C578B2">
              <w:rPr>
                <w:sz w:val="24"/>
                <w:szCs w:val="24"/>
              </w:rPr>
              <w:t>По данному коду отражаются</w:t>
            </w:r>
            <w:r>
              <w:rPr>
                <w:sz w:val="24"/>
                <w:szCs w:val="24"/>
              </w:rPr>
              <w:t>, в том числе,</w:t>
            </w:r>
            <w:r w:rsidRPr="00C578B2">
              <w:rPr>
                <w:sz w:val="24"/>
                <w:szCs w:val="24"/>
              </w:rPr>
              <w:t xml:space="preserve"> нарушения</w:t>
            </w:r>
            <w:r>
              <w:rPr>
                <w:sz w:val="24"/>
                <w:szCs w:val="24"/>
              </w:rPr>
              <w:t xml:space="preserve"> </w:t>
            </w:r>
            <w:r w:rsidRPr="00C578B2">
              <w:rPr>
                <w:sz w:val="24"/>
                <w:szCs w:val="24"/>
              </w:rPr>
              <w:t>пунктов 2- 4 статьи 136, пункта 3 статьи 92.1 и статьи 107</w:t>
            </w:r>
            <w:r>
              <w:rPr>
                <w:sz w:val="24"/>
                <w:szCs w:val="24"/>
              </w:rPr>
              <w:t xml:space="preserve"> </w:t>
            </w:r>
            <w:r w:rsidRPr="00C578B2">
              <w:rPr>
                <w:sz w:val="24"/>
                <w:szCs w:val="24"/>
              </w:rPr>
              <w:t>Бюджетного кодекса Российской Федерации. Нарушение квалифицируется, как нарушение условий предоставления межбюджетных трансф</w:t>
            </w:r>
            <w:r>
              <w:rPr>
                <w:sz w:val="24"/>
                <w:szCs w:val="24"/>
              </w:rPr>
              <w:t xml:space="preserve">ертов, установленных ст. </w:t>
            </w:r>
            <w:r w:rsidRPr="00C578B2">
              <w:rPr>
                <w:sz w:val="24"/>
                <w:szCs w:val="24"/>
              </w:rPr>
              <w:t>136 Бюджетного кодекса Российской Федерации.</w:t>
            </w:r>
          </w:p>
          <w:p w:rsidR="00210FC7" w:rsidRPr="00C578B2" w:rsidRDefault="0021154F" w:rsidP="0021154F">
            <w:pPr>
              <w:pStyle w:val="a4"/>
              <w:shd w:val="clear" w:color="auto" w:fill="auto"/>
              <w:spacing w:line="274" w:lineRule="exact"/>
              <w:ind w:left="142" w:right="141"/>
              <w:jc w:val="both"/>
              <w:rPr>
                <w:color w:val="000000"/>
                <w:sz w:val="24"/>
                <w:szCs w:val="24"/>
              </w:rPr>
            </w:pPr>
            <w:r w:rsidRPr="00C578B2">
              <w:rPr>
                <w:sz w:val="24"/>
                <w:szCs w:val="24"/>
              </w:rPr>
              <w:t>С 18 июня 2017 года установлена административная ответственность за нарушение порядка предоставления межбюджетных трансфертов.</w:t>
            </w:r>
          </w:p>
        </w:tc>
      </w:tr>
      <w:tr w:rsidR="00210FC7" w:rsidRPr="00C578B2" w:rsidTr="003D0449">
        <w:trPr>
          <w:trHeight w:val="1654"/>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1.3.11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 xml:space="preserve">Расходование средств субсидии на </w:t>
            </w:r>
            <w:proofErr w:type="spellStart"/>
            <w:r w:rsidRPr="00C578B2">
              <w:rPr>
                <w:color w:val="000000"/>
                <w:sz w:val="24"/>
                <w:szCs w:val="24"/>
              </w:rPr>
              <w:t>софинансирование</w:t>
            </w:r>
            <w:proofErr w:type="spellEnd"/>
            <w:r w:rsidRPr="00C578B2">
              <w:rPr>
                <w:color w:val="000000"/>
                <w:sz w:val="24"/>
                <w:szCs w:val="24"/>
              </w:rPr>
              <w:t xml:space="preserve"> капитальных вложений в объекты государственной собственности субъектов Российской Федерации не в соответствии с целями ее предоставления</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Пункт 2 статьи 79</w:t>
            </w:r>
            <w:r w:rsidRPr="00C578B2">
              <w:rPr>
                <w:color w:val="000000"/>
                <w:sz w:val="24"/>
                <w:szCs w:val="24"/>
                <w:vertAlign w:val="superscript"/>
              </w:rPr>
              <w:t>1</w:t>
            </w:r>
            <w:r w:rsidRPr="00C578B2">
              <w:rPr>
                <w:color w:val="000000"/>
                <w:sz w:val="24"/>
                <w:szCs w:val="24"/>
              </w:rPr>
              <w:t xml:space="preserve"> Бюджетного кодекса 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E34E85" w:rsidRDefault="00210FC7" w:rsidP="00E34E85">
            <w:pPr>
              <w:pStyle w:val="a4"/>
              <w:shd w:val="clear" w:color="auto" w:fill="auto"/>
              <w:spacing w:line="274" w:lineRule="exact"/>
              <w:ind w:left="142" w:right="141"/>
              <w:rPr>
                <w:color w:val="000000"/>
                <w:sz w:val="24"/>
                <w:szCs w:val="24"/>
              </w:rPr>
            </w:pPr>
            <w:r w:rsidRPr="00C578B2">
              <w:rPr>
                <w:color w:val="000000"/>
                <w:sz w:val="24"/>
                <w:szCs w:val="24"/>
              </w:rPr>
              <w:t>Статья</w:t>
            </w:r>
            <w:r w:rsidRPr="00E34E85">
              <w:rPr>
                <w:color w:val="000000"/>
                <w:sz w:val="24"/>
                <w:szCs w:val="24"/>
              </w:rPr>
              <w:t xml:space="preserve"> </w:t>
            </w:r>
            <w:r w:rsidRPr="00C578B2">
              <w:rPr>
                <w:color w:val="000000"/>
                <w:sz w:val="24"/>
                <w:szCs w:val="24"/>
              </w:rPr>
              <w:t>15.14. Кодекса Российской Федерации об административных правонарушениях</w:t>
            </w:r>
          </w:p>
          <w:p w:rsidR="00210FC7" w:rsidRDefault="00210FC7" w:rsidP="00ED47A1">
            <w:pPr>
              <w:pStyle w:val="a4"/>
              <w:shd w:val="clear" w:color="auto" w:fill="auto"/>
              <w:spacing w:line="274" w:lineRule="exact"/>
              <w:ind w:left="142" w:right="141"/>
              <w:rPr>
                <w:color w:val="000000"/>
                <w:sz w:val="24"/>
                <w:szCs w:val="24"/>
              </w:rPr>
            </w:pPr>
            <w:r w:rsidRPr="00C578B2">
              <w:rPr>
                <w:color w:val="000000"/>
                <w:sz w:val="24"/>
                <w:szCs w:val="24"/>
              </w:rPr>
              <w:t>Статья 285.1 Уголовного кодекса Российской Федерации</w:t>
            </w:r>
          </w:p>
          <w:p w:rsidR="00197C1C" w:rsidRPr="00527037" w:rsidRDefault="006D4EE1" w:rsidP="00197C1C">
            <w:pPr>
              <w:pStyle w:val="a4"/>
              <w:shd w:val="clear" w:color="auto" w:fill="auto"/>
              <w:spacing w:line="274" w:lineRule="exact"/>
              <w:ind w:left="142" w:right="141"/>
              <w:rPr>
                <w:color w:val="0070C0"/>
                <w:sz w:val="24"/>
                <w:szCs w:val="24"/>
              </w:rPr>
            </w:pPr>
            <w:r>
              <w:rPr>
                <w:color w:val="0070C0"/>
                <w:sz w:val="24"/>
                <w:szCs w:val="24"/>
              </w:rPr>
              <w:t>Пункт 2 статьи 306</w:t>
            </w:r>
            <w:r w:rsidR="00197C1C" w:rsidRPr="006D4EE1">
              <w:rPr>
                <w:color w:val="0070C0"/>
                <w:sz w:val="24"/>
                <w:szCs w:val="24"/>
                <w:vertAlign w:val="superscript"/>
              </w:rPr>
              <w:t>2</w:t>
            </w:r>
            <w:r w:rsidR="00197C1C" w:rsidRPr="00527037">
              <w:rPr>
                <w:color w:val="0070C0"/>
                <w:sz w:val="24"/>
                <w:szCs w:val="24"/>
              </w:rPr>
              <w:t>, статья 306</w:t>
            </w:r>
            <w:r w:rsidR="00197C1C" w:rsidRPr="006D4EE1">
              <w:rPr>
                <w:color w:val="0070C0"/>
                <w:sz w:val="24"/>
                <w:szCs w:val="24"/>
                <w:vertAlign w:val="superscript"/>
              </w:rPr>
              <w:t>4</w:t>
            </w:r>
            <w:r w:rsidR="00197C1C" w:rsidRPr="00527037">
              <w:rPr>
                <w:color w:val="0070C0"/>
                <w:sz w:val="24"/>
                <w:szCs w:val="24"/>
              </w:rPr>
              <w:t xml:space="preserve"> </w:t>
            </w:r>
            <w:r w:rsidR="00197C1C" w:rsidRPr="00527037">
              <w:rPr>
                <w:color w:val="0070C0"/>
                <w:sz w:val="24"/>
                <w:szCs w:val="24"/>
              </w:rPr>
              <w:lastRenderedPageBreak/>
              <w:t>Бюджетного кодекса Российской Федерации</w:t>
            </w:r>
          </w:p>
          <w:p w:rsidR="00197C1C" w:rsidRPr="00C578B2" w:rsidRDefault="00197C1C" w:rsidP="00ED47A1">
            <w:pPr>
              <w:pStyle w:val="a4"/>
              <w:shd w:val="clear" w:color="auto" w:fill="auto"/>
              <w:spacing w:line="274" w:lineRule="exact"/>
              <w:ind w:left="142" w:right="141"/>
              <w:rPr>
                <w:sz w:val="24"/>
                <w:szCs w:val="24"/>
              </w:rPr>
            </w:pPr>
          </w:p>
        </w:tc>
        <w:tc>
          <w:tcPr>
            <w:tcW w:w="8788" w:type="dxa"/>
          </w:tcPr>
          <w:p w:rsidR="00210FC7" w:rsidRPr="00C578B2" w:rsidRDefault="00210FC7" w:rsidP="00ED47A1">
            <w:pPr>
              <w:pStyle w:val="a4"/>
              <w:shd w:val="clear" w:color="auto" w:fill="auto"/>
              <w:spacing w:line="220" w:lineRule="exact"/>
              <w:ind w:left="142" w:right="141"/>
              <w:jc w:val="both"/>
              <w:rPr>
                <w:color w:val="000000"/>
                <w:sz w:val="24"/>
                <w:szCs w:val="24"/>
              </w:rPr>
            </w:pPr>
          </w:p>
        </w:tc>
      </w:tr>
      <w:tr w:rsidR="00210FC7" w:rsidRPr="00C578B2" w:rsidTr="003D0449">
        <w:trPr>
          <w:trHeight w:val="1784"/>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1.3.12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принятия решения о предоставлении бюджетных инвестиций в форме капитальных вложений в объекты капитального строительства и (или) на приобретение объектов недвижимого имущества юридическим лицам, не являющимся государственными или муниципальными учреждениями и государственными или муниципальными унитарными предприятиями (за исключением нарушений по п. 1.3.14)</w:t>
            </w:r>
          </w:p>
        </w:tc>
        <w:tc>
          <w:tcPr>
            <w:tcW w:w="3119" w:type="dxa"/>
          </w:tcPr>
          <w:p w:rsidR="00210FC7" w:rsidRPr="00C578B2" w:rsidRDefault="00210FC7" w:rsidP="00A635A3">
            <w:pPr>
              <w:pStyle w:val="a4"/>
              <w:shd w:val="clear" w:color="auto" w:fill="auto"/>
              <w:spacing w:line="274" w:lineRule="exact"/>
              <w:ind w:left="142" w:right="142"/>
              <w:rPr>
                <w:sz w:val="24"/>
                <w:szCs w:val="24"/>
              </w:rPr>
            </w:pPr>
            <w:r w:rsidRPr="00C578B2">
              <w:rPr>
                <w:color w:val="000000"/>
                <w:sz w:val="24"/>
                <w:szCs w:val="24"/>
              </w:rPr>
              <w:t xml:space="preserve">Пункт 1 статьи 80 Бюджетного кодекса Российской Федерации </w:t>
            </w:r>
            <w:r w:rsidR="00A635A3">
              <w:rPr>
                <w:color w:val="000000"/>
                <w:sz w:val="24"/>
                <w:szCs w:val="24"/>
              </w:rPr>
              <w:t>С</w:t>
            </w:r>
            <w:r w:rsidRPr="00C578B2">
              <w:rPr>
                <w:color w:val="000000"/>
                <w:sz w:val="24"/>
                <w:szCs w:val="24"/>
              </w:rPr>
              <w:t>татья 13 Федерального закона от 25 февраля 1999 г.</w:t>
            </w:r>
            <w:r w:rsidR="009B5138">
              <w:rPr>
                <w:color w:val="000000"/>
                <w:sz w:val="24"/>
                <w:szCs w:val="24"/>
              </w:rPr>
              <w:t xml:space="preserve"> № </w:t>
            </w:r>
            <w:r w:rsidRPr="00C578B2">
              <w:rPr>
                <w:color w:val="000000"/>
                <w:sz w:val="24"/>
                <w:szCs w:val="24"/>
              </w:rPr>
              <w:t>39-ФЗ «Об инвестиционной деятельности в Российской Федерации, осуществляемой в форме капитальных вложений»</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15.15.4</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850"/>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1.3.13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Нарушения требований к договорам, заключенным в связи с предоставлением бюджетных инвестиций в форме капитальных вложений в объекты капитального строительства и (или) на приобретение объектов недвижимого имущества юридическим лицам, не являющимся государственными или муниципальными учреждениями и государственными или муниципальными унитарными предприятиями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3 статьи 80 Бюджетного кодекса Российской Федерации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87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1.3.14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Расходование средств бюджетных инвестиций в форме капитальных вложений в объекты капитального строительства и (или) на приобретение объектов недвижимого имущества юридическим лицам, не являющимся государственными или муниципальными учреждениями и государственными или муниципальными унитарными предприятиями, не в соответствии с целями их предоставления</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2 статьи 80 Бюджетного кодекса Российской Федерации</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210FC7" w:rsidRPr="00C578B2" w:rsidRDefault="00210FC7" w:rsidP="00ED47A1">
            <w:pPr>
              <w:pStyle w:val="a4"/>
              <w:shd w:val="clear" w:color="auto" w:fill="auto"/>
              <w:spacing w:line="220" w:lineRule="exact"/>
              <w:ind w:left="142" w:right="141"/>
              <w:rPr>
                <w:sz w:val="24"/>
                <w:szCs w:val="24"/>
              </w:rPr>
            </w:pPr>
            <w:r w:rsidRPr="00C578B2">
              <w:rPr>
                <w:color w:val="000000"/>
                <w:sz w:val="24"/>
                <w:szCs w:val="24"/>
              </w:rPr>
              <w:t>Статья</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15.14. Кодекса Российской Федерации об административных правонарушениях</w:t>
            </w:r>
          </w:p>
          <w:p w:rsidR="00210FC7" w:rsidRPr="00C578B2" w:rsidRDefault="00210FC7" w:rsidP="00ED47A1">
            <w:pPr>
              <w:pStyle w:val="a4"/>
              <w:shd w:val="clear" w:color="auto" w:fill="auto"/>
              <w:ind w:left="142" w:right="141"/>
              <w:rPr>
                <w:sz w:val="24"/>
                <w:szCs w:val="24"/>
              </w:rPr>
            </w:pPr>
            <w:r w:rsidRPr="00C578B2">
              <w:rPr>
                <w:color w:val="000000"/>
                <w:sz w:val="24"/>
                <w:szCs w:val="24"/>
              </w:rPr>
              <w:t>Статья 285.1 Уголовного кодекса Российской Федерации</w:t>
            </w:r>
          </w:p>
        </w:tc>
        <w:tc>
          <w:tcPr>
            <w:tcW w:w="8788" w:type="dxa"/>
          </w:tcPr>
          <w:p w:rsidR="00210FC7" w:rsidRPr="00C578B2" w:rsidRDefault="00210FC7" w:rsidP="00ED47A1">
            <w:pPr>
              <w:pStyle w:val="a4"/>
              <w:shd w:val="clear" w:color="auto" w:fill="auto"/>
              <w:spacing w:line="220" w:lineRule="exact"/>
              <w:ind w:left="142" w:right="141"/>
              <w:jc w:val="both"/>
              <w:rPr>
                <w:color w:val="000000"/>
                <w:sz w:val="24"/>
                <w:szCs w:val="24"/>
              </w:rPr>
            </w:pPr>
          </w:p>
        </w:tc>
      </w:tr>
      <w:tr w:rsidR="00210FC7" w:rsidRPr="00C578B2" w:rsidTr="003D0449">
        <w:trPr>
          <w:trHeight w:val="1723"/>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1.3.15</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 xml:space="preserve">Нарушение порядка проведения строительного </w:t>
            </w:r>
            <w:proofErr w:type="gramStart"/>
            <w:r w:rsidRPr="00C578B2">
              <w:rPr>
                <w:color w:val="000000"/>
                <w:sz w:val="24"/>
                <w:szCs w:val="24"/>
              </w:rPr>
              <w:t>контроля за</w:t>
            </w:r>
            <w:proofErr w:type="gramEnd"/>
            <w:r w:rsidRPr="00C578B2">
              <w:rPr>
                <w:color w:val="000000"/>
                <w:sz w:val="24"/>
                <w:szCs w:val="24"/>
              </w:rPr>
              <w:t xml:space="preserve"> ходом строительства объекта капитального строительства</w:t>
            </w:r>
          </w:p>
        </w:tc>
        <w:tc>
          <w:tcPr>
            <w:tcW w:w="3119" w:type="dxa"/>
          </w:tcPr>
          <w:p w:rsidR="00A635A3"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Стать</w:t>
            </w:r>
            <w:r w:rsidR="00A635A3">
              <w:rPr>
                <w:color w:val="000000"/>
                <w:sz w:val="24"/>
                <w:szCs w:val="24"/>
              </w:rPr>
              <w:t>и 53 Градостроительного кодекса</w:t>
            </w:r>
          </w:p>
          <w:p w:rsidR="00A635A3" w:rsidRDefault="00A635A3" w:rsidP="00ED47A1">
            <w:pPr>
              <w:pStyle w:val="a4"/>
              <w:shd w:val="clear" w:color="auto" w:fill="auto"/>
              <w:spacing w:line="274" w:lineRule="exact"/>
              <w:ind w:left="142" w:right="142"/>
              <w:rPr>
                <w:color w:val="000000"/>
                <w:sz w:val="24"/>
                <w:szCs w:val="24"/>
              </w:rPr>
            </w:pPr>
            <w:r>
              <w:rPr>
                <w:color w:val="000000"/>
                <w:sz w:val="24"/>
                <w:szCs w:val="24"/>
              </w:rPr>
              <w:t>С</w:t>
            </w:r>
            <w:r w:rsidR="00210FC7" w:rsidRPr="00C578B2">
              <w:rPr>
                <w:color w:val="000000"/>
                <w:sz w:val="24"/>
                <w:szCs w:val="24"/>
              </w:rPr>
              <w:t xml:space="preserve">татья 748 Гражданского кодекса Российской Федерации </w:t>
            </w:r>
          </w:p>
          <w:p w:rsidR="00210FC7" w:rsidRPr="00C578B2" w:rsidRDefault="00A635A3" w:rsidP="00ED47A1">
            <w:pPr>
              <w:pStyle w:val="a4"/>
              <w:shd w:val="clear" w:color="auto" w:fill="auto"/>
              <w:spacing w:line="274" w:lineRule="exact"/>
              <w:ind w:left="142" w:right="142"/>
              <w:rPr>
                <w:sz w:val="24"/>
                <w:szCs w:val="24"/>
              </w:rPr>
            </w:pPr>
            <w:r>
              <w:rPr>
                <w:color w:val="000000"/>
                <w:sz w:val="24"/>
                <w:szCs w:val="24"/>
              </w:rPr>
              <w:t>П</w:t>
            </w:r>
            <w:r w:rsidR="00210FC7" w:rsidRPr="00C578B2">
              <w:rPr>
                <w:color w:val="000000"/>
                <w:sz w:val="24"/>
                <w:szCs w:val="24"/>
              </w:rPr>
              <w:t>остановление Правительства Российской Федерации от 21 июня 2010 г.</w:t>
            </w:r>
            <w:r w:rsidR="009B5138">
              <w:rPr>
                <w:color w:val="000000"/>
                <w:sz w:val="24"/>
                <w:szCs w:val="24"/>
              </w:rPr>
              <w:t xml:space="preserve"> № </w:t>
            </w:r>
            <w:r w:rsidR="00210FC7" w:rsidRPr="00C578B2">
              <w:rPr>
                <w:color w:val="000000"/>
                <w:sz w:val="24"/>
                <w:szCs w:val="24"/>
              </w:rPr>
              <w:t xml:space="preserve">468 «О порядке проведения строительного контроля при осуществлении строительства, реконструкции и </w:t>
            </w:r>
            <w:r w:rsidR="00210FC7" w:rsidRPr="00C578B2">
              <w:rPr>
                <w:color w:val="000000"/>
                <w:sz w:val="24"/>
                <w:szCs w:val="24"/>
              </w:rPr>
              <w:lastRenderedPageBreak/>
              <w:t>капитального ремонта объектов капитального строительства»</w:t>
            </w:r>
          </w:p>
        </w:tc>
        <w:tc>
          <w:tcPr>
            <w:tcW w:w="1701" w:type="dxa"/>
          </w:tcPr>
          <w:p w:rsidR="00803E5F" w:rsidRDefault="00210FC7" w:rsidP="0099278A">
            <w:pPr>
              <w:pStyle w:val="a4"/>
              <w:shd w:val="clear" w:color="auto" w:fill="auto"/>
              <w:spacing w:line="274" w:lineRule="exact"/>
              <w:jc w:val="center"/>
              <w:rPr>
                <w:color w:val="000000"/>
                <w:sz w:val="24"/>
                <w:szCs w:val="24"/>
              </w:rPr>
            </w:pPr>
            <w:r w:rsidRPr="00C578B2">
              <w:rPr>
                <w:color w:val="000000"/>
                <w:sz w:val="24"/>
                <w:szCs w:val="24"/>
              </w:rPr>
              <w:lastRenderedPageBreak/>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EE1710" w:rsidP="00ED47A1">
            <w:pPr>
              <w:ind w:left="142" w:right="141"/>
              <w:jc w:val="both"/>
              <w:rPr>
                <w:rFonts w:ascii="Times New Roman" w:hAnsi="Times New Roman" w:cs="Times New Roman"/>
                <w:color w:val="auto"/>
              </w:rPr>
            </w:pPr>
            <w:r w:rsidRPr="00EE1710">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387"/>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1.3.16</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строительства, реконструкции, капитального ремонта объектов капитального строительства и ввода объектов в эксплуатацию</w:t>
            </w:r>
          </w:p>
        </w:tc>
        <w:tc>
          <w:tcPr>
            <w:tcW w:w="3119" w:type="dxa"/>
          </w:tcPr>
          <w:p w:rsidR="00210FC7" w:rsidRDefault="00210FC7" w:rsidP="00ED47A1">
            <w:pPr>
              <w:pStyle w:val="a4"/>
              <w:shd w:val="clear" w:color="auto" w:fill="auto"/>
              <w:ind w:left="142" w:right="142"/>
              <w:rPr>
                <w:color w:val="000000"/>
                <w:sz w:val="24"/>
                <w:szCs w:val="24"/>
              </w:rPr>
            </w:pPr>
            <w:r w:rsidRPr="00C578B2">
              <w:rPr>
                <w:color w:val="000000"/>
                <w:sz w:val="24"/>
                <w:szCs w:val="24"/>
              </w:rPr>
              <w:t>Статьи 51</w:t>
            </w:r>
            <w:r w:rsidRPr="00A24E43">
              <w:rPr>
                <w:color w:val="0070C0"/>
                <w:sz w:val="24"/>
                <w:szCs w:val="24"/>
              </w:rPr>
              <w:t xml:space="preserve">, </w:t>
            </w:r>
            <w:r w:rsidR="008773D1" w:rsidRPr="00A24E43">
              <w:rPr>
                <w:color w:val="0070C0"/>
                <w:sz w:val="24"/>
                <w:szCs w:val="24"/>
              </w:rPr>
              <w:t xml:space="preserve">52, </w:t>
            </w:r>
            <w:r w:rsidRPr="00C578B2">
              <w:rPr>
                <w:color w:val="000000"/>
                <w:sz w:val="24"/>
                <w:szCs w:val="24"/>
              </w:rPr>
              <w:t>55 Градостроительного кодекса Российской Федерации</w:t>
            </w:r>
          </w:p>
          <w:p w:rsidR="00A635A3" w:rsidRPr="00A24E43" w:rsidRDefault="00A635A3" w:rsidP="00ED47A1">
            <w:pPr>
              <w:pStyle w:val="a4"/>
              <w:shd w:val="clear" w:color="auto" w:fill="auto"/>
              <w:ind w:left="142" w:right="142"/>
              <w:rPr>
                <w:color w:val="0070C0"/>
                <w:sz w:val="24"/>
                <w:szCs w:val="24"/>
              </w:rPr>
            </w:pPr>
            <w:r w:rsidRPr="00A24E43">
              <w:rPr>
                <w:color w:val="0070C0"/>
                <w:sz w:val="24"/>
                <w:szCs w:val="24"/>
              </w:rPr>
              <w:t>С</w:t>
            </w:r>
            <w:r w:rsidR="008773D1" w:rsidRPr="00A24E43">
              <w:rPr>
                <w:color w:val="0070C0"/>
                <w:sz w:val="24"/>
                <w:szCs w:val="24"/>
              </w:rPr>
              <w:t>татьи 743, 747 Гражданског</w:t>
            </w:r>
            <w:r w:rsidRPr="00A24E43">
              <w:rPr>
                <w:color w:val="0070C0"/>
                <w:sz w:val="24"/>
                <w:szCs w:val="24"/>
              </w:rPr>
              <w:t>о кодекса Российской Федерации</w:t>
            </w:r>
          </w:p>
          <w:p w:rsidR="008773D1" w:rsidRPr="00C578B2" w:rsidRDefault="008773D1" w:rsidP="00ED47A1">
            <w:pPr>
              <w:pStyle w:val="a4"/>
              <w:shd w:val="clear" w:color="auto" w:fill="auto"/>
              <w:ind w:left="142" w:right="142"/>
              <w:rPr>
                <w:sz w:val="24"/>
                <w:szCs w:val="24"/>
              </w:rPr>
            </w:pPr>
            <w:r w:rsidRPr="00A24E43">
              <w:rPr>
                <w:color w:val="0070C0"/>
                <w:sz w:val="24"/>
                <w:szCs w:val="24"/>
              </w:rPr>
              <w:t>Федеральный закон от 25.02.1999</w:t>
            </w:r>
            <w:r w:rsidR="00A635A3" w:rsidRPr="00A24E43">
              <w:rPr>
                <w:color w:val="0070C0"/>
                <w:sz w:val="24"/>
                <w:szCs w:val="24"/>
              </w:rPr>
              <w:t xml:space="preserve"> г.</w:t>
            </w:r>
            <w:r w:rsidR="009B5138" w:rsidRPr="00A24E43">
              <w:rPr>
                <w:color w:val="0070C0"/>
                <w:sz w:val="24"/>
                <w:szCs w:val="24"/>
              </w:rPr>
              <w:t xml:space="preserve"> № </w:t>
            </w:r>
            <w:r w:rsidRPr="00A24E43">
              <w:rPr>
                <w:color w:val="0070C0"/>
                <w:sz w:val="24"/>
                <w:szCs w:val="24"/>
              </w:rPr>
              <w:t>39-ФЗ «Об инвестиционной деятельности в Российской Федерации, осуществляемой в форме капитальных вложений»</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Статья 9.5 Кодекса Российской Федерации об </w:t>
            </w:r>
            <w:proofErr w:type="gramStart"/>
            <w:r w:rsidRPr="00C578B2">
              <w:rPr>
                <w:color w:val="000000"/>
                <w:sz w:val="24"/>
                <w:szCs w:val="24"/>
              </w:rPr>
              <w:t>административных</w:t>
            </w:r>
            <w:proofErr w:type="gramEnd"/>
          </w:p>
          <w:p w:rsidR="00210FC7" w:rsidRPr="00C578B2" w:rsidRDefault="00E34E85" w:rsidP="00ED47A1">
            <w:pPr>
              <w:pStyle w:val="a4"/>
              <w:shd w:val="clear" w:color="auto" w:fill="auto"/>
              <w:spacing w:line="220" w:lineRule="exact"/>
              <w:ind w:left="142" w:right="141"/>
              <w:rPr>
                <w:sz w:val="24"/>
                <w:szCs w:val="24"/>
              </w:rPr>
            </w:pPr>
            <w:proofErr w:type="spellStart"/>
            <w:r>
              <w:rPr>
                <w:color w:val="000000"/>
                <w:sz w:val="24"/>
                <w:szCs w:val="24"/>
              </w:rPr>
              <w:t>п</w:t>
            </w:r>
            <w:r w:rsidR="00210FC7" w:rsidRPr="00C578B2">
              <w:rPr>
                <w:color w:val="000000"/>
                <w:sz w:val="24"/>
                <w:szCs w:val="24"/>
              </w:rPr>
              <w:t>равонарушениях</w:t>
            </w:r>
            <w:proofErr w:type="gramStart"/>
            <w:r w:rsidR="00210FC7" w:rsidRPr="00C578B2">
              <w:rPr>
                <w:color w:val="000000"/>
                <w:sz w:val="24"/>
                <w:szCs w:val="24"/>
                <w:vertAlign w:val="superscript"/>
              </w:rPr>
              <w:t>4</w:t>
            </w:r>
            <w:proofErr w:type="spellEnd"/>
            <w:proofErr w:type="gramEnd"/>
            <w:r w:rsidR="00210FC7" w:rsidRPr="00C578B2">
              <w:rPr>
                <w:color w:val="000000"/>
                <w:sz w:val="24"/>
                <w:szCs w:val="24"/>
                <w:vertAlign w:val="superscript"/>
              </w:rPr>
              <w:t xml:space="preserve"> </w:t>
            </w:r>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3981"/>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sz w:val="24"/>
                <w:szCs w:val="24"/>
              </w:rPr>
              <w:t>1.3.17</w:t>
            </w:r>
          </w:p>
        </w:tc>
        <w:tc>
          <w:tcPr>
            <w:tcW w:w="4962" w:type="dxa"/>
          </w:tcPr>
          <w:p w:rsidR="00210FC7" w:rsidRPr="00DE7735" w:rsidRDefault="00210FC7" w:rsidP="00ED47A1">
            <w:pPr>
              <w:pStyle w:val="a4"/>
              <w:shd w:val="clear" w:color="auto" w:fill="auto"/>
              <w:ind w:left="142" w:right="142"/>
              <w:jc w:val="both"/>
            </w:pPr>
            <w:r w:rsidRPr="00C578B2">
              <w:rPr>
                <w:sz w:val="24"/>
                <w:szCs w:val="24"/>
              </w:rPr>
              <w:t>Несоблюдение требования об обязательном проведении экспертизы проектной документации и результатов инженерных изысканий (в форме государственной экспертизы или негосударственной экспертизы)</w:t>
            </w:r>
          </w:p>
        </w:tc>
        <w:tc>
          <w:tcPr>
            <w:tcW w:w="3119" w:type="dxa"/>
          </w:tcPr>
          <w:p w:rsidR="00A635A3" w:rsidRDefault="00210FC7" w:rsidP="00ED47A1">
            <w:pPr>
              <w:pStyle w:val="a4"/>
              <w:shd w:val="clear" w:color="auto" w:fill="auto"/>
              <w:ind w:left="142" w:right="142"/>
              <w:rPr>
                <w:sz w:val="24"/>
                <w:szCs w:val="24"/>
              </w:rPr>
            </w:pPr>
            <w:r w:rsidRPr="00C578B2">
              <w:rPr>
                <w:sz w:val="24"/>
                <w:szCs w:val="24"/>
              </w:rPr>
              <w:t>Статья 49</w:t>
            </w:r>
            <w:r w:rsidR="00A635A3">
              <w:rPr>
                <w:sz w:val="24"/>
                <w:szCs w:val="24"/>
              </w:rPr>
              <w:t xml:space="preserve"> </w:t>
            </w:r>
            <w:r w:rsidRPr="00C578B2">
              <w:rPr>
                <w:sz w:val="24"/>
                <w:szCs w:val="24"/>
              </w:rPr>
              <w:t xml:space="preserve">Градостроительного кодекса Российской Федерации </w:t>
            </w:r>
          </w:p>
          <w:p w:rsidR="00210FC7" w:rsidRPr="00C578B2" w:rsidRDefault="00210FC7" w:rsidP="00ED47A1">
            <w:pPr>
              <w:pStyle w:val="a4"/>
              <w:shd w:val="clear" w:color="auto" w:fill="auto"/>
              <w:ind w:left="142" w:right="142"/>
              <w:rPr>
                <w:sz w:val="24"/>
                <w:szCs w:val="24"/>
              </w:rPr>
            </w:pPr>
            <w:r w:rsidRPr="00C578B2">
              <w:rPr>
                <w:sz w:val="24"/>
                <w:szCs w:val="24"/>
              </w:rPr>
              <w:t>Пункт 5 постановления Правительства Российской Федерации от 5 марта 2007 г.</w:t>
            </w:r>
            <w:r w:rsidR="009B5138">
              <w:rPr>
                <w:sz w:val="24"/>
                <w:szCs w:val="24"/>
              </w:rPr>
              <w:t xml:space="preserve"> № </w:t>
            </w:r>
            <w:r w:rsidRPr="00C578B2">
              <w:rPr>
                <w:sz w:val="24"/>
                <w:szCs w:val="24"/>
              </w:rPr>
              <w:t>145 «О порядке организации и проведения государственной экспертизы проектной документации и результатов инженерных изысканий»</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1</w:t>
            </w:r>
          </w:p>
        </w:tc>
        <w:tc>
          <w:tcPr>
            <w:tcW w:w="2268" w:type="dxa"/>
          </w:tcPr>
          <w:p w:rsidR="00210FC7" w:rsidRPr="00C578B2" w:rsidRDefault="00210FC7" w:rsidP="00ED47A1">
            <w:pPr>
              <w:pStyle w:val="a4"/>
              <w:shd w:val="clear" w:color="auto" w:fill="auto"/>
              <w:spacing w:line="274" w:lineRule="exact"/>
              <w:ind w:left="142" w:right="141"/>
              <w:rPr>
                <w:sz w:val="24"/>
                <w:szCs w:val="24"/>
              </w:rPr>
            </w:pPr>
          </w:p>
        </w:tc>
        <w:tc>
          <w:tcPr>
            <w:tcW w:w="8788" w:type="dxa"/>
          </w:tcPr>
          <w:p w:rsidR="00210FC7" w:rsidRPr="00C578B2" w:rsidRDefault="00210FC7" w:rsidP="00ED47A1">
            <w:pPr>
              <w:pStyle w:val="a4"/>
              <w:shd w:val="clear" w:color="auto" w:fill="auto"/>
              <w:spacing w:line="274" w:lineRule="exact"/>
              <w:ind w:left="142" w:right="141"/>
              <w:jc w:val="both"/>
              <w:rPr>
                <w:sz w:val="24"/>
                <w:szCs w:val="24"/>
              </w:rPr>
            </w:pPr>
          </w:p>
        </w:tc>
      </w:tr>
      <w:tr w:rsidR="00D977C1" w:rsidRPr="00C578B2" w:rsidTr="003D0449">
        <w:trPr>
          <w:trHeight w:val="397"/>
        </w:trPr>
        <w:tc>
          <w:tcPr>
            <w:tcW w:w="23247" w:type="dxa"/>
            <w:gridSpan w:val="7"/>
          </w:tcPr>
          <w:p w:rsidR="00D977C1" w:rsidRPr="00C578B2" w:rsidRDefault="00D977C1" w:rsidP="00ED47A1">
            <w:pPr>
              <w:keepNext/>
              <w:keepLines/>
              <w:widowControl/>
              <w:spacing w:before="120" w:after="120"/>
              <w:ind w:left="142" w:right="141"/>
              <w:jc w:val="both"/>
              <w:rPr>
                <w:rFonts w:ascii="Times New Roman" w:hAnsi="Times New Roman" w:cs="Times New Roman"/>
                <w:color w:val="auto"/>
              </w:rPr>
            </w:pPr>
            <w:r w:rsidRPr="00C578B2">
              <w:rPr>
                <w:rStyle w:val="a5"/>
                <w:bCs/>
                <w:sz w:val="24"/>
              </w:rPr>
              <w:t>1.4</w:t>
            </w:r>
            <w:r>
              <w:rPr>
                <w:rStyle w:val="a5"/>
                <w:bCs/>
                <w:sz w:val="24"/>
              </w:rPr>
              <w:t>.</w:t>
            </w:r>
            <w:r w:rsidRPr="00C578B2">
              <w:rPr>
                <w:rStyle w:val="a5"/>
                <w:bCs/>
                <w:sz w:val="24"/>
              </w:rPr>
              <w:t xml:space="preserve"> Нарушения в ходе формирования и исполнения бюджета </w:t>
            </w:r>
            <w:r>
              <w:rPr>
                <w:rStyle w:val="a5"/>
                <w:bCs/>
                <w:sz w:val="24"/>
              </w:rPr>
              <w:t>С</w:t>
            </w:r>
            <w:r w:rsidRPr="00C578B2">
              <w:rPr>
                <w:rStyle w:val="a5"/>
                <w:bCs/>
                <w:sz w:val="24"/>
              </w:rPr>
              <w:t>оюзного государства</w:t>
            </w:r>
          </w:p>
        </w:tc>
      </w:tr>
      <w:tr w:rsidR="00D977C1" w:rsidRPr="00C578B2" w:rsidTr="003D0449">
        <w:trPr>
          <w:trHeight w:val="3765"/>
        </w:trPr>
        <w:tc>
          <w:tcPr>
            <w:tcW w:w="850" w:type="dxa"/>
            <w:vAlign w:val="center"/>
          </w:tcPr>
          <w:p w:rsidR="00D977C1" w:rsidRPr="00C578B2" w:rsidRDefault="00D977C1" w:rsidP="00F03BA2">
            <w:pPr>
              <w:pStyle w:val="a4"/>
              <w:spacing w:line="220" w:lineRule="exact"/>
              <w:jc w:val="center"/>
              <w:rPr>
                <w:color w:val="000000"/>
                <w:sz w:val="24"/>
                <w:szCs w:val="24"/>
              </w:rPr>
            </w:pPr>
            <w:r w:rsidRPr="00C578B2">
              <w:rPr>
                <w:color w:val="000000"/>
                <w:sz w:val="24"/>
                <w:szCs w:val="24"/>
              </w:rPr>
              <w:t>1.4.1</w:t>
            </w:r>
          </w:p>
        </w:tc>
        <w:tc>
          <w:tcPr>
            <w:tcW w:w="4962" w:type="dxa"/>
          </w:tcPr>
          <w:p w:rsidR="00D977C1" w:rsidRDefault="00D977C1" w:rsidP="00ED47A1">
            <w:pPr>
              <w:pStyle w:val="a4"/>
              <w:spacing w:line="274" w:lineRule="exact"/>
              <w:ind w:left="142" w:right="142"/>
              <w:jc w:val="both"/>
              <w:rPr>
                <w:color w:val="000000"/>
                <w:sz w:val="24"/>
                <w:szCs w:val="24"/>
              </w:rPr>
            </w:pPr>
            <w:r w:rsidRPr="00C578B2">
              <w:rPr>
                <w:color w:val="000000"/>
                <w:sz w:val="24"/>
                <w:szCs w:val="24"/>
              </w:rPr>
              <w:t>Несоблюдение обязательности зачисления доходов бюджета и иных поступлений в бюджет Союзного государства (до 1 января 2016 г.)</w:t>
            </w:r>
          </w:p>
        </w:tc>
        <w:tc>
          <w:tcPr>
            <w:tcW w:w="3119" w:type="dxa"/>
          </w:tcPr>
          <w:p w:rsidR="00D977C1" w:rsidRDefault="00D977C1" w:rsidP="00ED47A1">
            <w:pPr>
              <w:pStyle w:val="a4"/>
              <w:shd w:val="clear" w:color="auto" w:fill="auto"/>
              <w:spacing w:line="274" w:lineRule="exact"/>
              <w:ind w:left="142" w:right="142"/>
              <w:rPr>
                <w:color w:val="000000"/>
                <w:sz w:val="24"/>
                <w:szCs w:val="24"/>
              </w:rPr>
            </w:pPr>
          </w:p>
          <w:p w:rsidR="00D977C1" w:rsidRDefault="00D977C1" w:rsidP="00ED47A1">
            <w:pPr>
              <w:pStyle w:val="a4"/>
              <w:spacing w:line="274" w:lineRule="exact"/>
              <w:ind w:left="142" w:right="142"/>
              <w:rPr>
                <w:color w:val="000000"/>
                <w:sz w:val="24"/>
                <w:szCs w:val="24"/>
              </w:rPr>
            </w:pPr>
            <w:r w:rsidRPr="00C578B2">
              <w:rPr>
                <w:color w:val="000000"/>
                <w:sz w:val="24"/>
                <w:szCs w:val="24"/>
              </w:rPr>
              <w:t>Статьи 19, 20 Порядка формирования и исполнения бюджета Союзного государства, утвержденного постановлением Высшего Государственного Совета Союзного государства от 12 апреля 2002 г.</w:t>
            </w:r>
            <w:r w:rsidR="009B5138">
              <w:rPr>
                <w:color w:val="000000"/>
                <w:sz w:val="24"/>
                <w:szCs w:val="24"/>
              </w:rPr>
              <w:t xml:space="preserve"> № </w:t>
            </w:r>
            <w:r w:rsidRPr="00C578B2">
              <w:rPr>
                <w:color w:val="000000"/>
                <w:sz w:val="24"/>
                <w:szCs w:val="24"/>
              </w:rPr>
              <w:t>3 (далее - Порядок формирования и исполнения бюджета)</w:t>
            </w:r>
          </w:p>
        </w:tc>
        <w:tc>
          <w:tcPr>
            <w:tcW w:w="1701" w:type="dxa"/>
          </w:tcPr>
          <w:p w:rsidR="00AD40B1" w:rsidRDefault="00D977C1" w:rsidP="0099278A">
            <w:pPr>
              <w:pStyle w:val="a4"/>
              <w:spacing w:line="274" w:lineRule="exact"/>
              <w:jc w:val="center"/>
              <w:rPr>
                <w:color w:val="000000"/>
                <w:sz w:val="24"/>
                <w:szCs w:val="24"/>
              </w:rPr>
            </w:pPr>
            <w:r w:rsidRPr="00C578B2">
              <w:rPr>
                <w:color w:val="000000"/>
                <w:sz w:val="24"/>
                <w:szCs w:val="24"/>
              </w:rPr>
              <w:t xml:space="preserve">кол-во и </w:t>
            </w:r>
          </w:p>
          <w:p w:rsidR="00AD40B1" w:rsidRDefault="00D977C1" w:rsidP="0099278A">
            <w:pPr>
              <w:pStyle w:val="a4"/>
              <w:spacing w:line="274" w:lineRule="exact"/>
              <w:jc w:val="center"/>
              <w:rPr>
                <w:color w:val="000000"/>
                <w:sz w:val="24"/>
                <w:szCs w:val="24"/>
              </w:rPr>
            </w:pPr>
            <w:r w:rsidRPr="00C578B2">
              <w:rPr>
                <w:color w:val="000000"/>
                <w:sz w:val="24"/>
                <w:szCs w:val="24"/>
              </w:rPr>
              <w:t xml:space="preserve">тыс. </w:t>
            </w:r>
          </w:p>
          <w:p w:rsidR="00D977C1" w:rsidRPr="00C578B2" w:rsidRDefault="00D977C1" w:rsidP="0099278A">
            <w:pPr>
              <w:pStyle w:val="a4"/>
              <w:spacing w:line="274" w:lineRule="exact"/>
              <w:jc w:val="center"/>
              <w:rPr>
                <w:color w:val="000000"/>
                <w:sz w:val="24"/>
                <w:szCs w:val="24"/>
              </w:rPr>
            </w:pPr>
            <w:r w:rsidRPr="00C578B2">
              <w:rPr>
                <w:color w:val="000000"/>
                <w:sz w:val="24"/>
                <w:szCs w:val="24"/>
              </w:rPr>
              <w:t>рублей</w:t>
            </w:r>
          </w:p>
        </w:tc>
        <w:tc>
          <w:tcPr>
            <w:tcW w:w="1559" w:type="dxa"/>
          </w:tcPr>
          <w:p w:rsidR="00D977C1" w:rsidRPr="00C578B2" w:rsidRDefault="00D977C1" w:rsidP="0099278A">
            <w:pPr>
              <w:pStyle w:val="a4"/>
              <w:spacing w:line="220" w:lineRule="exact"/>
              <w:jc w:val="center"/>
              <w:rPr>
                <w:color w:val="000000"/>
                <w:sz w:val="24"/>
                <w:szCs w:val="24"/>
              </w:rPr>
            </w:pPr>
            <w:r w:rsidRPr="00C578B2">
              <w:rPr>
                <w:color w:val="000000"/>
                <w:sz w:val="24"/>
                <w:szCs w:val="24"/>
              </w:rPr>
              <w:t>1</w:t>
            </w:r>
          </w:p>
        </w:tc>
        <w:tc>
          <w:tcPr>
            <w:tcW w:w="2268" w:type="dxa"/>
          </w:tcPr>
          <w:p w:rsidR="00D977C1" w:rsidRPr="00C578B2" w:rsidRDefault="00D977C1" w:rsidP="00ED47A1">
            <w:pPr>
              <w:ind w:left="142" w:right="141"/>
              <w:rPr>
                <w:rFonts w:ascii="Times New Roman" w:hAnsi="Times New Roman" w:cs="Times New Roman"/>
                <w:color w:val="auto"/>
              </w:rPr>
            </w:pPr>
          </w:p>
        </w:tc>
        <w:tc>
          <w:tcPr>
            <w:tcW w:w="8788" w:type="dxa"/>
          </w:tcPr>
          <w:p w:rsidR="00D977C1" w:rsidRPr="00C578B2" w:rsidRDefault="00D977C1" w:rsidP="00ED47A1">
            <w:pPr>
              <w:ind w:left="142" w:right="141"/>
              <w:jc w:val="both"/>
              <w:rPr>
                <w:rFonts w:ascii="Times New Roman" w:hAnsi="Times New Roman" w:cs="Times New Roman"/>
                <w:color w:val="auto"/>
              </w:rPr>
            </w:pPr>
          </w:p>
        </w:tc>
      </w:tr>
      <w:tr w:rsidR="00210FC7" w:rsidRPr="00C578B2" w:rsidTr="003D0449">
        <w:trPr>
          <w:trHeight w:val="2175"/>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1.4.2</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порядка формирования и использования средств Резервного фонда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29 Порядка формирования и исполнения бюджета</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Положение о порядке формирования и расходования средств Резервного фонда Союзного государства, утвержденное постановлением Совета Министров Союзного государства от 29 октября 2003 г.</w:t>
            </w:r>
            <w:r w:rsidR="009B5138">
              <w:rPr>
                <w:color w:val="000000"/>
                <w:sz w:val="24"/>
                <w:szCs w:val="24"/>
              </w:rPr>
              <w:t xml:space="preserve"> № </w:t>
            </w:r>
            <w:r w:rsidRPr="00C578B2">
              <w:rPr>
                <w:color w:val="000000"/>
                <w:sz w:val="24"/>
                <w:szCs w:val="24"/>
              </w:rPr>
              <w:t>18</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тыс.</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690"/>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1.4.3</w:t>
            </w:r>
          </w:p>
        </w:tc>
        <w:tc>
          <w:tcPr>
            <w:tcW w:w="4962" w:type="dxa"/>
          </w:tcPr>
          <w:p w:rsidR="00210FC7" w:rsidRPr="00C578B2" w:rsidRDefault="00210FC7" w:rsidP="00ED47A1">
            <w:pPr>
              <w:pStyle w:val="a4"/>
              <w:shd w:val="clear" w:color="auto" w:fill="auto"/>
              <w:spacing w:line="269" w:lineRule="exact"/>
              <w:ind w:left="142" w:right="142"/>
              <w:jc w:val="both"/>
              <w:rPr>
                <w:color w:val="000000"/>
                <w:sz w:val="24"/>
                <w:szCs w:val="24"/>
              </w:rPr>
            </w:pPr>
            <w:r w:rsidRPr="00C578B2">
              <w:rPr>
                <w:color w:val="000000"/>
                <w:sz w:val="24"/>
                <w:szCs w:val="24"/>
              </w:rPr>
              <w:t>Несвоевременное доведение до распорядителей и получателей бюджетных средств уведомлений о бюджетных ассигнованиях (до 1 января 2016 г.)</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68 Порядка формирования и исполнения бюджета</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127"/>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Несвоевременное доведение до распорядителей и получателей бюджетных средств уведомлений о лимитах бюджетных обязательств</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70 Порядка формирования и исполнения бюджета</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73"/>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казначейского исполнения бюджета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proofErr w:type="gramStart"/>
            <w:r w:rsidRPr="00C578B2">
              <w:rPr>
                <w:color w:val="000000"/>
                <w:sz w:val="24"/>
                <w:szCs w:val="24"/>
              </w:rPr>
              <w:t>Статья 62 Порядка фо</w:t>
            </w:r>
            <w:r w:rsidR="00A635A3">
              <w:rPr>
                <w:color w:val="000000"/>
                <w:sz w:val="24"/>
                <w:szCs w:val="24"/>
              </w:rPr>
              <w:t>рмирования и исполнения бюджета П</w:t>
            </w:r>
            <w:r w:rsidRPr="00C578B2">
              <w:rPr>
                <w:color w:val="000000"/>
                <w:sz w:val="24"/>
                <w:szCs w:val="24"/>
              </w:rPr>
              <w:t>риложения</w:t>
            </w:r>
            <w:r w:rsidR="009B5138">
              <w:rPr>
                <w:color w:val="000000"/>
                <w:sz w:val="24"/>
                <w:szCs w:val="24"/>
              </w:rPr>
              <w:t xml:space="preserve"> № </w:t>
            </w:r>
            <w:r w:rsidRPr="00C578B2">
              <w:rPr>
                <w:color w:val="000000"/>
                <w:sz w:val="24"/>
                <w:szCs w:val="24"/>
              </w:rPr>
              <w:t>1 и</w:t>
            </w:r>
            <w:r w:rsidR="009B5138">
              <w:rPr>
                <w:color w:val="000000"/>
                <w:sz w:val="24"/>
                <w:szCs w:val="24"/>
              </w:rPr>
              <w:t xml:space="preserve"> № </w:t>
            </w:r>
            <w:r w:rsidRPr="00C578B2">
              <w:rPr>
                <w:color w:val="000000"/>
                <w:sz w:val="24"/>
                <w:szCs w:val="24"/>
              </w:rPr>
              <w:t>2 Порядка исполнения бюджета Союзного государства через органы федерального казначейства Министерства финансов Российской Федерации и органы государственного казначейства Министерства финансов Республики Беларусь, утвержденного постановлением Совета Министров Союзного государства 21 декабря 2000 г.</w:t>
            </w:r>
            <w:r w:rsidR="009B5138">
              <w:rPr>
                <w:color w:val="000000"/>
                <w:sz w:val="24"/>
                <w:szCs w:val="24"/>
              </w:rPr>
              <w:t xml:space="preserve"> № </w:t>
            </w:r>
            <w:r w:rsidRPr="00C578B2">
              <w:rPr>
                <w:color w:val="000000"/>
                <w:sz w:val="24"/>
                <w:szCs w:val="24"/>
              </w:rPr>
              <w:t>24 (далее - Порядок исполнения бюджета Союзного государства через органы национальных казначейств)</w:t>
            </w:r>
            <w:proofErr w:type="gramEnd"/>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127"/>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1.4.6</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порядка открытия и ведения лицевых счетов для проведения операций со средствами бюджета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 xml:space="preserve">Пункты 3-5 Раздела </w:t>
            </w:r>
            <w:proofErr w:type="spellStart"/>
            <w:r w:rsidRPr="00C578B2">
              <w:rPr>
                <w:color w:val="000000"/>
                <w:sz w:val="24"/>
                <w:szCs w:val="24"/>
              </w:rPr>
              <w:t>II</w:t>
            </w:r>
            <w:proofErr w:type="spellEnd"/>
            <w:r w:rsidRPr="00C578B2">
              <w:rPr>
                <w:color w:val="000000"/>
                <w:sz w:val="24"/>
                <w:szCs w:val="24"/>
              </w:rPr>
              <w:t>, приложения</w:t>
            </w:r>
            <w:r w:rsidR="009B5138">
              <w:rPr>
                <w:color w:val="000000"/>
                <w:sz w:val="24"/>
                <w:szCs w:val="24"/>
              </w:rPr>
              <w:t xml:space="preserve"> № </w:t>
            </w:r>
            <w:r w:rsidRPr="00C578B2">
              <w:rPr>
                <w:color w:val="000000"/>
                <w:sz w:val="24"/>
                <w:szCs w:val="24"/>
              </w:rPr>
              <w:t>1 и</w:t>
            </w:r>
            <w:r w:rsidR="009B5138">
              <w:rPr>
                <w:color w:val="000000"/>
                <w:sz w:val="24"/>
                <w:szCs w:val="24"/>
              </w:rPr>
              <w:t xml:space="preserve"> № </w:t>
            </w:r>
            <w:r w:rsidRPr="00C578B2">
              <w:rPr>
                <w:color w:val="000000"/>
                <w:sz w:val="24"/>
                <w:szCs w:val="24"/>
              </w:rPr>
              <w:t>2 Порядка исполнения бюджета Союзного государства через органы национальных казначейств</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54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составления и утверждения сводной бюджетной росписи</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63 Порядка формирования и исполнения бюджета</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69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1.4.8</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Принятие бюджетных обязательств в размерах, превышающих утвержденные лимиты бюджетных обязательств, и смет доходов и расходов</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73 Порядка формирования и исполнения бюджета</w:t>
            </w:r>
          </w:p>
        </w:tc>
        <w:tc>
          <w:tcPr>
            <w:tcW w:w="1701" w:type="dxa"/>
          </w:tcPr>
          <w:p w:rsidR="00EE1710"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тыс. 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69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1.4.9</w:t>
            </w:r>
          </w:p>
        </w:tc>
        <w:tc>
          <w:tcPr>
            <w:tcW w:w="4962" w:type="dxa"/>
          </w:tcPr>
          <w:p w:rsidR="00210FC7" w:rsidRPr="00C578B2" w:rsidRDefault="00210FC7" w:rsidP="00ED47A1">
            <w:pPr>
              <w:pStyle w:val="a4"/>
              <w:shd w:val="clear" w:color="auto" w:fill="auto"/>
              <w:spacing w:line="283" w:lineRule="exact"/>
              <w:ind w:left="142" w:right="142"/>
              <w:jc w:val="both"/>
              <w:rPr>
                <w:sz w:val="24"/>
                <w:szCs w:val="24"/>
              </w:rPr>
            </w:pPr>
            <w:r w:rsidRPr="00C578B2">
              <w:rPr>
                <w:color w:val="000000"/>
                <w:sz w:val="24"/>
                <w:szCs w:val="24"/>
              </w:rPr>
              <w:t>Несоблюдение порядка внесения изменений и дополнений в бюджет Союзного государства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61 Порядка формирования и исполнению бюджета</w:t>
            </w:r>
          </w:p>
        </w:tc>
        <w:tc>
          <w:tcPr>
            <w:tcW w:w="1701" w:type="dxa"/>
          </w:tcPr>
          <w:p w:rsidR="00803E5F"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EE1710" w:rsidP="00ED47A1">
            <w:pPr>
              <w:ind w:left="142" w:right="141"/>
              <w:jc w:val="both"/>
              <w:rPr>
                <w:rFonts w:ascii="Times New Roman" w:hAnsi="Times New Roman" w:cs="Times New Roman"/>
                <w:color w:val="auto"/>
              </w:rPr>
            </w:pPr>
            <w:r w:rsidRPr="00EE1710">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864"/>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1.4.10</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 xml:space="preserve">Несоблюдение </w:t>
            </w:r>
            <w:proofErr w:type="gramStart"/>
            <w:r w:rsidRPr="00C578B2">
              <w:rPr>
                <w:color w:val="000000"/>
                <w:sz w:val="24"/>
                <w:szCs w:val="24"/>
              </w:rPr>
              <w:t>порядка блокировки расходов бюджета Союзного государства</w:t>
            </w:r>
            <w:proofErr w:type="gramEnd"/>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Статья 72 Порядка формирования и исполнения бюджета Союзного государства</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3153"/>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1.4.11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составлению и представлению отчета об исполнении бюджета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79 Порядка формирования и исполнения бюджета, пункты 5 и 8 Порядка подготовки и представления Постоянным Комитетом Союзного государства в Совет Министров Союзного государства годового и полугодового отчетов об исполнении бюджета Союзного государства, утвержденного постановлением Совета Министров Союзного государства от 15 октября 2002 г.</w:t>
            </w:r>
            <w:r w:rsidR="009B5138">
              <w:rPr>
                <w:color w:val="000000"/>
                <w:sz w:val="24"/>
                <w:szCs w:val="24"/>
              </w:rPr>
              <w:t xml:space="preserve"> № </w:t>
            </w:r>
            <w:r w:rsidRPr="00C578B2">
              <w:rPr>
                <w:color w:val="000000"/>
                <w:sz w:val="24"/>
                <w:szCs w:val="24"/>
              </w:rPr>
              <w:t>31</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534"/>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1.4.12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составлению проекта бюджета Союзного государства</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Статьи 45, 49, 50, 53 Порядка формирования и исполнения бюджета</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939"/>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1.4.13</w:t>
            </w:r>
          </w:p>
        </w:tc>
        <w:tc>
          <w:tcPr>
            <w:tcW w:w="4962" w:type="dxa"/>
          </w:tcPr>
          <w:p w:rsidR="00210FC7" w:rsidRPr="00C578B2" w:rsidRDefault="00210FC7" w:rsidP="00ED47A1">
            <w:pPr>
              <w:pStyle w:val="a4"/>
              <w:shd w:val="clear" w:color="auto" w:fill="auto"/>
              <w:spacing w:line="283" w:lineRule="exact"/>
              <w:ind w:left="142" w:right="142"/>
              <w:jc w:val="both"/>
              <w:rPr>
                <w:sz w:val="24"/>
                <w:szCs w:val="24"/>
              </w:rPr>
            </w:pPr>
            <w:r w:rsidRPr="00C578B2">
              <w:rPr>
                <w:color w:val="000000"/>
                <w:sz w:val="24"/>
                <w:szCs w:val="24"/>
              </w:rPr>
              <w:t>Несоблюдение порядка применения бюджетной классификации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Порядок применения бюджетной классификации, утвержденный постановлением Совета Министров Союзного государства 25 февраля 2002 г.</w:t>
            </w:r>
            <w:r w:rsidR="009B5138">
              <w:rPr>
                <w:color w:val="000000"/>
                <w:sz w:val="24"/>
                <w:szCs w:val="24"/>
              </w:rPr>
              <w:t xml:space="preserve"> № </w:t>
            </w:r>
            <w:r w:rsidRPr="00C578B2">
              <w:rPr>
                <w:color w:val="000000"/>
                <w:sz w:val="24"/>
                <w:szCs w:val="24"/>
              </w:rPr>
              <w:t>4</w:t>
            </w:r>
          </w:p>
        </w:tc>
        <w:tc>
          <w:tcPr>
            <w:tcW w:w="1701" w:type="dxa"/>
          </w:tcPr>
          <w:p w:rsidR="00803E5F"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EE1710" w:rsidP="00ED47A1">
            <w:pPr>
              <w:ind w:left="142" w:right="141"/>
              <w:jc w:val="both"/>
              <w:rPr>
                <w:rFonts w:ascii="Times New Roman" w:hAnsi="Times New Roman" w:cs="Times New Roman"/>
                <w:color w:val="auto"/>
              </w:rPr>
            </w:pPr>
            <w:r w:rsidRPr="00EE1710">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992"/>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sz w:val="24"/>
                <w:szCs w:val="24"/>
              </w:rPr>
              <w:t>1.4.14</w:t>
            </w:r>
          </w:p>
        </w:tc>
        <w:tc>
          <w:tcPr>
            <w:tcW w:w="4962" w:type="dxa"/>
          </w:tcPr>
          <w:p w:rsidR="00210FC7" w:rsidRPr="00C578B2" w:rsidRDefault="00210FC7" w:rsidP="00ED47A1">
            <w:pPr>
              <w:pStyle w:val="a4"/>
              <w:shd w:val="clear" w:color="auto" w:fill="auto"/>
              <w:spacing w:line="283" w:lineRule="exact"/>
              <w:ind w:left="142" w:right="142"/>
              <w:jc w:val="both"/>
              <w:rPr>
                <w:sz w:val="24"/>
                <w:szCs w:val="24"/>
              </w:rPr>
            </w:pPr>
            <w:proofErr w:type="spellStart"/>
            <w:r w:rsidRPr="00C578B2">
              <w:rPr>
                <w:sz w:val="24"/>
                <w:szCs w:val="24"/>
              </w:rPr>
              <w:t>Неперечисление</w:t>
            </w:r>
            <w:proofErr w:type="spellEnd"/>
            <w:r w:rsidRPr="00C578B2">
              <w:rPr>
                <w:sz w:val="24"/>
                <w:szCs w:val="24"/>
              </w:rPr>
              <w:t xml:space="preserve"> (несвоевременное или неполное перечисление) в бюджет Союзного государства доходов от платных услуг, оказываемых государственными учреждениями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sz w:val="24"/>
                <w:szCs w:val="24"/>
              </w:rPr>
              <w:t xml:space="preserve">Статья 17 Порядка формирования и исполнения бюджета Союзного государства, </w:t>
            </w:r>
          </w:p>
        </w:tc>
        <w:tc>
          <w:tcPr>
            <w:tcW w:w="1701" w:type="dxa"/>
          </w:tcPr>
          <w:p w:rsidR="00803E5F" w:rsidRDefault="00210FC7" w:rsidP="0099278A">
            <w:pPr>
              <w:pStyle w:val="a4"/>
              <w:shd w:val="clear" w:color="auto" w:fill="auto"/>
              <w:spacing w:line="274" w:lineRule="exact"/>
              <w:jc w:val="center"/>
              <w:rPr>
                <w:sz w:val="24"/>
                <w:szCs w:val="24"/>
              </w:rPr>
            </w:pPr>
            <w:r w:rsidRPr="00C578B2">
              <w:rPr>
                <w:sz w:val="24"/>
                <w:szCs w:val="24"/>
              </w:rPr>
              <w:t>кол-во,</w:t>
            </w:r>
          </w:p>
          <w:p w:rsidR="00AD40B1" w:rsidRDefault="00210FC7" w:rsidP="0099278A">
            <w:pPr>
              <w:pStyle w:val="a4"/>
              <w:shd w:val="clear" w:color="auto" w:fill="auto"/>
              <w:spacing w:line="274" w:lineRule="exact"/>
              <w:jc w:val="center"/>
              <w:rPr>
                <w:sz w:val="24"/>
                <w:szCs w:val="24"/>
              </w:rPr>
            </w:pPr>
            <w:r w:rsidRPr="00C578B2">
              <w:rPr>
                <w:sz w:val="24"/>
                <w:szCs w:val="24"/>
              </w:rPr>
              <w:t xml:space="preserve">кол-во и </w:t>
            </w:r>
          </w:p>
          <w:p w:rsidR="00AD40B1" w:rsidRDefault="00210FC7" w:rsidP="0099278A">
            <w:pPr>
              <w:pStyle w:val="a4"/>
              <w:shd w:val="clear" w:color="auto" w:fill="auto"/>
              <w:spacing w:line="274" w:lineRule="exact"/>
              <w:jc w:val="center"/>
              <w:rPr>
                <w:sz w:val="24"/>
                <w:szCs w:val="24"/>
              </w:rPr>
            </w:pPr>
            <w:r w:rsidRPr="00C578B2">
              <w:rPr>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EE1710" w:rsidP="00ED47A1">
            <w:pPr>
              <w:ind w:left="142" w:right="141"/>
              <w:jc w:val="both"/>
              <w:rPr>
                <w:rFonts w:ascii="Times New Roman" w:hAnsi="Times New Roman" w:cs="Times New Roman"/>
                <w:color w:val="auto"/>
              </w:rPr>
            </w:pPr>
            <w:r w:rsidRPr="00EE1710">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6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sz w:val="24"/>
                <w:szCs w:val="24"/>
              </w:rPr>
              <w:t>1.4.15</w:t>
            </w:r>
          </w:p>
        </w:tc>
        <w:tc>
          <w:tcPr>
            <w:tcW w:w="4962" w:type="dxa"/>
          </w:tcPr>
          <w:p w:rsidR="00210FC7" w:rsidRPr="00C578B2" w:rsidRDefault="00210FC7" w:rsidP="00ED47A1">
            <w:pPr>
              <w:pStyle w:val="a4"/>
              <w:shd w:val="clear" w:color="auto" w:fill="auto"/>
              <w:spacing w:line="283" w:lineRule="exact"/>
              <w:ind w:left="142" w:right="142"/>
              <w:jc w:val="both"/>
              <w:rPr>
                <w:sz w:val="24"/>
                <w:szCs w:val="24"/>
              </w:rPr>
            </w:pPr>
            <w:r w:rsidRPr="00C578B2">
              <w:rPr>
                <w:sz w:val="24"/>
                <w:szCs w:val="24"/>
              </w:rPr>
              <w:t>Несоответствие (отсутствие) документов и материалов, представляемых одновременно с проектом бюджета Союзного государства, требованиям законодательства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sz w:val="24"/>
                <w:szCs w:val="24"/>
              </w:rPr>
              <w:t xml:space="preserve">Статья 54 Порядка формирования и исполнения бюджета Союзного государства, утвержденного Декретом Высшего </w:t>
            </w:r>
            <w:r w:rsidRPr="00C578B2">
              <w:rPr>
                <w:sz w:val="24"/>
                <w:szCs w:val="24"/>
              </w:rPr>
              <w:lastRenderedPageBreak/>
              <w:t>Государственного Совета Союзного государства от 3 марта 2015 г.</w:t>
            </w:r>
            <w:r w:rsidR="009B5138">
              <w:rPr>
                <w:sz w:val="24"/>
                <w:szCs w:val="24"/>
              </w:rPr>
              <w:t xml:space="preserve"> № </w:t>
            </w:r>
            <w:r w:rsidRPr="00C578B2">
              <w:rPr>
                <w:sz w:val="24"/>
                <w:szCs w:val="24"/>
              </w:rPr>
              <w:t>3</w:t>
            </w:r>
          </w:p>
        </w:tc>
        <w:tc>
          <w:tcPr>
            <w:tcW w:w="1701" w:type="dxa"/>
          </w:tcPr>
          <w:p w:rsidR="00803E5F" w:rsidRDefault="00210FC7" w:rsidP="0099278A">
            <w:pPr>
              <w:pStyle w:val="a4"/>
              <w:shd w:val="clear" w:color="auto" w:fill="auto"/>
              <w:spacing w:line="274" w:lineRule="exact"/>
              <w:jc w:val="center"/>
              <w:rPr>
                <w:sz w:val="24"/>
                <w:szCs w:val="24"/>
              </w:rPr>
            </w:pPr>
            <w:r w:rsidRPr="00C578B2">
              <w:rPr>
                <w:sz w:val="24"/>
                <w:szCs w:val="24"/>
              </w:rPr>
              <w:lastRenderedPageBreak/>
              <w:t>кол-во,</w:t>
            </w:r>
          </w:p>
          <w:p w:rsidR="00AD40B1" w:rsidRDefault="00210FC7" w:rsidP="0099278A">
            <w:pPr>
              <w:pStyle w:val="a4"/>
              <w:shd w:val="clear" w:color="auto" w:fill="auto"/>
              <w:spacing w:line="274" w:lineRule="exact"/>
              <w:jc w:val="center"/>
              <w:rPr>
                <w:sz w:val="24"/>
                <w:szCs w:val="24"/>
              </w:rPr>
            </w:pPr>
            <w:r w:rsidRPr="00C578B2">
              <w:rPr>
                <w:sz w:val="24"/>
                <w:szCs w:val="24"/>
              </w:rPr>
              <w:t xml:space="preserve">кол-во и </w:t>
            </w:r>
          </w:p>
          <w:p w:rsidR="00AD40B1" w:rsidRDefault="00210FC7" w:rsidP="0099278A">
            <w:pPr>
              <w:pStyle w:val="a4"/>
              <w:shd w:val="clear" w:color="auto" w:fill="auto"/>
              <w:spacing w:line="274" w:lineRule="exact"/>
              <w:jc w:val="center"/>
              <w:rPr>
                <w:sz w:val="24"/>
                <w:szCs w:val="24"/>
              </w:rPr>
            </w:pPr>
            <w:r w:rsidRPr="00C578B2">
              <w:rPr>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EE1710" w:rsidP="00ED47A1">
            <w:pPr>
              <w:ind w:left="142" w:right="141"/>
              <w:jc w:val="both"/>
              <w:rPr>
                <w:rFonts w:ascii="Times New Roman" w:hAnsi="Times New Roman" w:cs="Times New Roman"/>
                <w:color w:val="FF0000"/>
              </w:rPr>
            </w:pPr>
            <w:r>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939"/>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sz w:val="24"/>
                <w:szCs w:val="24"/>
              </w:rPr>
              <w:lastRenderedPageBreak/>
              <w:t>1.4.16</w:t>
            </w:r>
          </w:p>
        </w:tc>
        <w:tc>
          <w:tcPr>
            <w:tcW w:w="4962" w:type="dxa"/>
          </w:tcPr>
          <w:p w:rsidR="00210FC7" w:rsidRPr="00C578B2" w:rsidRDefault="00210FC7" w:rsidP="00ED47A1">
            <w:pPr>
              <w:pStyle w:val="a4"/>
              <w:shd w:val="clear" w:color="auto" w:fill="auto"/>
              <w:spacing w:line="283" w:lineRule="exact"/>
              <w:ind w:left="142" w:right="142"/>
              <w:jc w:val="both"/>
              <w:rPr>
                <w:sz w:val="24"/>
                <w:szCs w:val="24"/>
              </w:rPr>
            </w:pPr>
            <w:r w:rsidRPr="00C578B2">
              <w:rPr>
                <w:sz w:val="24"/>
                <w:szCs w:val="24"/>
              </w:rPr>
              <w:t>Нарушение требований к порядку составления, согласования и утверждения смет расходов на проведение мероприятий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sz w:val="24"/>
                <w:szCs w:val="24"/>
              </w:rPr>
              <w:t>Статьи 5-12 Порядка составления и утверждения смет расходов на проведение мероприятий, финансируемых за счет средств бюджета Союзного государства, и представления отчетности по их выполнению, утвержденного постановлением Совета Министров Союзного государства от 29 сентября 2015 г.</w:t>
            </w:r>
            <w:r w:rsidR="009B5138">
              <w:rPr>
                <w:sz w:val="24"/>
                <w:szCs w:val="24"/>
              </w:rPr>
              <w:t xml:space="preserve"> № </w:t>
            </w:r>
            <w:r w:rsidRPr="00C578B2">
              <w:rPr>
                <w:sz w:val="24"/>
                <w:szCs w:val="24"/>
              </w:rPr>
              <w:t>12</w:t>
            </w:r>
          </w:p>
        </w:tc>
        <w:tc>
          <w:tcPr>
            <w:tcW w:w="1701" w:type="dxa"/>
          </w:tcPr>
          <w:p w:rsidR="00803E5F" w:rsidRDefault="00210FC7" w:rsidP="0099278A">
            <w:pPr>
              <w:pStyle w:val="a4"/>
              <w:shd w:val="clear" w:color="auto" w:fill="auto"/>
              <w:spacing w:line="274" w:lineRule="exact"/>
              <w:jc w:val="center"/>
              <w:rPr>
                <w:sz w:val="24"/>
                <w:szCs w:val="24"/>
              </w:rPr>
            </w:pPr>
            <w:r w:rsidRPr="00C578B2">
              <w:rPr>
                <w:sz w:val="24"/>
                <w:szCs w:val="24"/>
              </w:rPr>
              <w:t>кол-во,</w:t>
            </w:r>
          </w:p>
          <w:p w:rsidR="00AD40B1" w:rsidRDefault="00210FC7" w:rsidP="0099278A">
            <w:pPr>
              <w:pStyle w:val="a4"/>
              <w:shd w:val="clear" w:color="auto" w:fill="auto"/>
              <w:spacing w:line="274" w:lineRule="exact"/>
              <w:jc w:val="center"/>
              <w:rPr>
                <w:sz w:val="24"/>
                <w:szCs w:val="24"/>
              </w:rPr>
            </w:pPr>
            <w:r w:rsidRPr="00C578B2">
              <w:rPr>
                <w:sz w:val="24"/>
                <w:szCs w:val="24"/>
              </w:rPr>
              <w:t xml:space="preserve">кол-во и </w:t>
            </w:r>
          </w:p>
          <w:p w:rsidR="00AD40B1" w:rsidRDefault="00210FC7" w:rsidP="0099278A">
            <w:pPr>
              <w:pStyle w:val="a4"/>
              <w:shd w:val="clear" w:color="auto" w:fill="auto"/>
              <w:spacing w:line="274" w:lineRule="exact"/>
              <w:jc w:val="center"/>
              <w:rPr>
                <w:sz w:val="24"/>
                <w:szCs w:val="24"/>
              </w:rPr>
            </w:pPr>
            <w:r w:rsidRPr="00C578B2">
              <w:rPr>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EE1710" w:rsidP="00ED47A1">
            <w:pPr>
              <w:ind w:left="142" w:right="141"/>
              <w:jc w:val="both"/>
              <w:rPr>
                <w:rFonts w:ascii="Times New Roman" w:hAnsi="Times New Roman" w:cs="Times New Roman"/>
                <w:color w:val="FF0000"/>
              </w:rPr>
            </w:pPr>
            <w:r>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1939"/>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sz w:val="24"/>
                <w:szCs w:val="24"/>
              </w:rPr>
              <w:t>1.4.17</w:t>
            </w:r>
          </w:p>
        </w:tc>
        <w:tc>
          <w:tcPr>
            <w:tcW w:w="4962" w:type="dxa"/>
          </w:tcPr>
          <w:p w:rsidR="00210FC7" w:rsidRPr="00C578B2" w:rsidRDefault="00210FC7" w:rsidP="00ED47A1">
            <w:pPr>
              <w:pStyle w:val="a4"/>
              <w:shd w:val="clear" w:color="auto" w:fill="auto"/>
              <w:spacing w:line="283" w:lineRule="exact"/>
              <w:ind w:left="142" w:right="142"/>
              <w:jc w:val="both"/>
              <w:rPr>
                <w:sz w:val="24"/>
                <w:szCs w:val="24"/>
              </w:rPr>
            </w:pPr>
            <w:r w:rsidRPr="00C578B2">
              <w:rPr>
                <w:sz w:val="24"/>
                <w:szCs w:val="24"/>
              </w:rPr>
              <w:t>Нарушение требований к порядку представления отчетности о проведении мероприятий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sz w:val="24"/>
                <w:szCs w:val="24"/>
              </w:rPr>
              <w:t>Статьи 13-16 Порядка составления и утверждения смет расходов на проведение мероприятий, финансируемых за счет средств бюджета Союзного государства, и представления отчетности по их выполнению, утвержденного постановлением Совета Министров Союзного государства от 29 сентября 2015 г.</w:t>
            </w:r>
            <w:r w:rsidR="009B5138">
              <w:rPr>
                <w:sz w:val="24"/>
                <w:szCs w:val="24"/>
              </w:rPr>
              <w:t xml:space="preserve"> № </w:t>
            </w:r>
            <w:r w:rsidRPr="00C578B2">
              <w:rPr>
                <w:sz w:val="24"/>
                <w:szCs w:val="24"/>
              </w:rPr>
              <w:t>12</w:t>
            </w:r>
          </w:p>
        </w:tc>
        <w:tc>
          <w:tcPr>
            <w:tcW w:w="1701" w:type="dxa"/>
          </w:tcPr>
          <w:p w:rsidR="00803E5F" w:rsidRDefault="00210FC7" w:rsidP="0099278A">
            <w:pPr>
              <w:pStyle w:val="a4"/>
              <w:shd w:val="clear" w:color="auto" w:fill="auto"/>
              <w:spacing w:line="274" w:lineRule="exact"/>
              <w:jc w:val="center"/>
              <w:rPr>
                <w:sz w:val="24"/>
                <w:szCs w:val="24"/>
              </w:rPr>
            </w:pPr>
            <w:r w:rsidRPr="00C578B2">
              <w:rPr>
                <w:sz w:val="24"/>
                <w:szCs w:val="24"/>
              </w:rPr>
              <w:t>кол-во,</w:t>
            </w:r>
          </w:p>
          <w:p w:rsidR="00AD40B1" w:rsidRDefault="00210FC7" w:rsidP="0099278A">
            <w:pPr>
              <w:pStyle w:val="a4"/>
              <w:shd w:val="clear" w:color="auto" w:fill="auto"/>
              <w:spacing w:line="274" w:lineRule="exact"/>
              <w:jc w:val="center"/>
              <w:rPr>
                <w:sz w:val="24"/>
                <w:szCs w:val="24"/>
              </w:rPr>
            </w:pPr>
            <w:r w:rsidRPr="00C578B2">
              <w:rPr>
                <w:sz w:val="24"/>
                <w:szCs w:val="24"/>
              </w:rPr>
              <w:t xml:space="preserve">кол-во и </w:t>
            </w:r>
          </w:p>
          <w:p w:rsidR="00AD40B1" w:rsidRDefault="00210FC7" w:rsidP="0099278A">
            <w:pPr>
              <w:pStyle w:val="a4"/>
              <w:shd w:val="clear" w:color="auto" w:fill="auto"/>
              <w:spacing w:line="274" w:lineRule="exact"/>
              <w:jc w:val="center"/>
              <w:rPr>
                <w:sz w:val="24"/>
                <w:szCs w:val="24"/>
              </w:rPr>
            </w:pPr>
            <w:r w:rsidRPr="00C578B2">
              <w:rPr>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EE1710" w:rsidP="00ED47A1">
            <w:pPr>
              <w:ind w:left="142" w:right="141"/>
              <w:jc w:val="both"/>
              <w:rPr>
                <w:rFonts w:ascii="Times New Roman" w:hAnsi="Times New Roman" w:cs="Times New Roman"/>
                <w:color w:val="FF0000"/>
              </w:rPr>
            </w:pPr>
            <w:r>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D977C1" w:rsidRPr="00C578B2" w:rsidTr="003D0449">
        <w:trPr>
          <w:trHeight w:val="397"/>
        </w:trPr>
        <w:tc>
          <w:tcPr>
            <w:tcW w:w="23247" w:type="dxa"/>
            <w:gridSpan w:val="7"/>
          </w:tcPr>
          <w:p w:rsidR="00D977C1" w:rsidRPr="00C578B2" w:rsidRDefault="00D977C1" w:rsidP="00ED47A1">
            <w:pPr>
              <w:keepNext/>
              <w:keepLines/>
              <w:widowControl/>
              <w:spacing w:before="120" w:after="120"/>
              <w:ind w:left="142" w:right="141"/>
              <w:jc w:val="both"/>
              <w:rPr>
                <w:rFonts w:ascii="Times New Roman" w:hAnsi="Times New Roman" w:cs="Times New Roman"/>
                <w:color w:val="auto"/>
              </w:rPr>
            </w:pPr>
            <w:r w:rsidRPr="00C578B2">
              <w:rPr>
                <w:rStyle w:val="a5"/>
                <w:bCs/>
                <w:sz w:val="24"/>
              </w:rPr>
              <w:t>1.5</w:t>
            </w:r>
            <w:r>
              <w:rPr>
                <w:rStyle w:val="a5"/>
                <w:bCs/>
                <w:sz w:val="24"/>
              </w:rPr>
              <w:t>.</w:t>
            </w:r>
            <w:r w:rsidRPr="00C578B2">
              <w:rPr>
                <w:rStyle w:val="a5"/>
                <w:bCs/>
                <w:sz w:val="24"/>
              </w:rPr>
              <w:t xml:space="preserve"> Нарушения при ра</w:t>
            </w:r>
            <w:r>
              <w:rPr>
                <w:rStyle w:val="a5"/>
                <w:bCs/>
                <w:sz w:val="24"/>
              </w:rPr>
              <w:t>зработке и реализации программ С</w:t>
            </w:r>
            <w:r w:rsidRPr="00C578B2">
              <w:rPr>
                <w:rStyle w:val="a5"/>
                <w:bCs/>
                <w:sz w:val="24"/>
              </w:rPr>
              <w:t>оюзного государства</w:t>
            </w:r>
          </w:p>
        </w:tc>
      </w:tr>
      <w:tr w:rsidR="00D977C1" w:rsidRPr="00C578B2" w:rsidTr="003D0449">
        <w:trPr>
          <w:trHeight w:val="2820"/>
        </w:trPr>
        <w:tc>
          <w:tcPr>
            <w:tcW w:w="850" w:type="dxa"/>
            <w:vAlign w:val="center"/>
          </w:tcPr>
          <w:p w:rsidR="00D977C1" w:rsidRPr="00C578B2" w:rsidRDefault="00D977C1" w:rsidP="00F03BA2">
            <w:pPr>
              <w:pStyle w:val="a4"/>
              <w:spacing w:line="220" w:lineRule="exact"/>
              <w:jc w:val="center"/>
              <w:rPr>
                <w:color w:val="000000"/>
                <w:sz w:val="24"/>
                <w:szCs w:val="24"/>
              </w:rPr>
            </w:pPr>
            <w:r w:rsidRPr="00C578B2">
              <w:rPr>
                <w:color w:val="000000"/>
                <w:sz w:val="24"/>
                <w:szCs w:val="24"/>
              </w:rPr>
              <w:t>1.5.1</w:t>
            </w:r>
          </w:p>
        </w:tc>
        <w:tc>
          <w:tcPr>
            <w:tcW w:w="4962" w:type="dxa"/>
          </w:tcPr>
          <w:p w:rsidR="00D977C1" w:rsidRPr="00C578B2" w:rsidRDefault="00D977C1" w:rsidP="00ED47A1">
            <w:pPr>
              <w:pStyle w:val="a4"/>
              <w:spacing w:line="274" w:lineRule="exact"/>
              <w:ind w:left="142" w:right="142"/>
              <w:jc w:val="both"/>
              <w:rPr>
                <w:color w:val="000000"/>
                <w:sz w:val="24"/>
                <w:szCs w:val="24"/>
              </w:rPr>
            </w:pPr>
            <w:r w:rsidRPr="00C578B2">
              <w:rPr>
                <w:color w:val="000000"/>
                <w:sz w:val="24"/>
                <w:szCs w:val="24"/>
              </w:rPr>
              <w:t>Несоблюдение требований к отбору проблем, для решения которых предполагается подготовка программ Союзного государства</w:t>
            </w:r>
          </w:p>
        </w:tc>
        <w:tc>
          <w:tcPr>
            <w:tcW w:w="3119" w:type="dxa"/>
          </w:tcPr>
          <w:p w:rsidR="00D977C1" w:rsidRDefault="00D977C1" w:rsidP="00ED47A1">
            <w:pPr>
              <w:pStyle w:val="a4"/>
              <w:spacing w:line="240" w:lineRule="exact"/>
              <w:ind w:left="142" w:right="142"/>
              <w:rPr>
                <w:color w:val="000000"/>
                <w:sz w:val="24"/>
                <w:szCs w:val="24"/>
              </w:rPr>
            </w:pPr>
            <w:r w:rsidRPr="00C578B2">
              <w:rPr>
                <w:color w:val="000000"/>
                <w:sz w:val="24"/>
                <w:szCs w:val="24"/>
              </w:rPr>
              <w:t>Пункт 2.2 Раздела 2 Порядка разработки и реализации программ Союзного государства, утвержденного постановлением Совета Министров Союзного государства от 13 декабря 2013 г.</w:t>
            </w:r>
            <w:r w:rsidR="009B5138">
              <w:rPr>
                <w:color w:val="000000"/>
                <w:sz w:val="24"/>
                <w:szCs w:val="24"/>
              </w:rPr>
              <w:t xml:space="preserve"> № </w:t>
            </w:r>
            <w:r w:rsidRPr="00C578B2">
              <w:rPr>
                <w:color w:val="000000"/>
                <w:sz w:val="24"/>
                <w:szCs w:val="24"/>
              </w:rPr>
              <w:t>23 (далее - Порядок разработки и реализации программ)</w:t>
            </w:r>
          </w:p>
        </w:tc>
        <w:tc>
          <w:tcPr>
            <w:tcW w:w="1701" w:type="dxa"/>
          </w:tcPr>
          <w:p w:rsidR="00D977C1" w:rsidRPr="00C578B2" w:rsidRDefault="00D977C1" w:rsidP="0099278A">
            <w:pPr>
              <w:pStyle w:val="a4"/>
              <w:spacing w:line="220" w:lineRule="exact"/>
              <w:jc w:val="center"/>
              <w:rPr>
                <w:color w:val="000000"/>
                <w:sz w:val="24"/>
                <w:szCs w:val="24"/>
              </w:rPr>
            </w:pPr>
            <w:r w:rsidRPr="00C578B2">
              <w:rPr>
                <w:color w:val="000000"/>
                <w:sz w:val="24"/>
                <w:szCs w:val="24"/>
              </w:rPr>
              <w:t>кол-во</w:t>
            </w:r>
          </w:p>
        </w:tc>
        <w:tc>
          <w:tcPr>
            <w:tcW w:w="1559" w:type="dxa"/>
          </w:tcPr>
          <w:p w:rsidR="00D977C1" w:rsidRPr="00C578B2" w:rsidRDefault="00D977C1" w:rsidP="0099278A">
            <w:pPr>
              <w:pStyle w:val="a4"/>
              <w:spacing w:line="220" w:lineRule="exact"/>
              <w:jc w:val="center"/>
              <w:rPr>
                <w:color w:val="000000"/>
                <w:sz w:val="24"/>
                <w:szCs w:val="24"/>
              </w:rPr>
            </w:pPr>
            <w:r w:rsidRPr="00C578B2">
              <w:rPr>
                <w:color w:val="000000"/>
                <w:sz w:val="24"/>
                <w:szCs w:val="24"/>
              </w:rPr>
              <w:t>1</w:t>
            </w:r>
          </w:p>
        </w:tc>
        <w:tc>
          <w:tcPr>
            <w:tcW w:w="2268" w:type="dxa"/>
          </w:tcPr>
          <w:p w:rsidR="00D977C1" w:rsidRPr="00C578B2" w:rsidRDefault="00D977C1" w:rsidP="00ED47A1">
            <w:pPr>
              <w:ind w:left="142" w:right="141"/>
              <w:rPr>
                <w:rFonts w:ascii="Times New Roman" w:hAnsi="Times New Roman" w:cs="Times New Roman"/>
                <w:color w:val="auto"/>
              </w:rPr>
            </w:pPr>
          </w:p>
        </w:tc>
        <w:tc>
          <w:tcPr>
            <w:tcW w:w="8788" w:type="dxa"/>
          </w:tcPr>
          <w:p w:rsidR="00D977C1" w:rsidRPr="00C578B2" w:rsidRDefault="00D977C1" w:rsidP="00ED47A1">
            <w:pPr>
              <w:ind w:left="142" w:right="141"/>
              <w:jc w:val="both"/>
              <w:rPr>
                <w:rFonts w:ascii="Times New Roman" w:hAnsi="Times New Roman" w:cs="Times New Roman"/>
                <w:color w:val="auto"/>
              </w:rPr>
            </w:pPr>
          </w:p>
        </w:tc>
      </w:tr>
      <w:tr w:rsidR="00210FC7" w:rsidRPr="00C578B2" w:rsidTr="003D0449">
        <w:trPr>
          <w:trHeight w:val="692"/>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1.5.2</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содержанию проекта концепции программы Союзного государства</w:t>
            </w:r>
          </w:p>
        </w:tc>
        <w:tc>
          <w:tcPr>
            <w:tcW w:w="3119" w:type="dxa"/>
          </w:tcPr>
          <w:p w:rsidR="00210FC7" w:rsidRPr="00C578B2" w:rsidRDefault="00210FC7" w:rsidP="00ED47A1">
            <w:pPr>
              <w:pStyle w:val="a4"/>
              <w:shd w:val="clear" w:color="auto" w:fill="auto"/>
              <w:spacing w:line="240" w:lineRule="exact"/>
              <w:ind w:left="142" w:right="142"/>
              <w:rPr>
                <w:sz w:val="24"/>
                <w:szCs w:val="24"/>
              </w:rPr>
            </w:pPr>
            <w:r w:rsidRPr="00C578B2">
              <w:rPr>
                <w:color w:val="000000"/>
                <w:sz w:val="24"/>
                <w:szCs w:val="24"/>
              </w:rPr>
              <w:t>Пункт 2.4 Раздела 2 Порядка разработки и реализации программ</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6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1.5.3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содержанию проекта программы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3.1 Раздела 3 Порядка разработки и реализации программ Союзного государства, приложение</w:t>
            </w:r>
            <w:r w:rsidR="009B5138">
              <w:rPr>
                <w:color w:val="000000"/>
                <w:sz w:val="24"/>
                <w:szCs w:val="24"/>
              </w:rPr>
              <w:t xml:space="preserve"> № </w:t>
            </w:r>
            <w:r w:rsidRPr="00C578B2">
              <w:rPr>
                <w:color w:val="000000"/>
                <w:sz w:val="24"/>
                <w:szCs w:val="24"/>
              </w:rPr>
              <w:t xml:space="preserve">2 к </w:t>
            </w:r>
            <w:r w:rsidRPr="00C578B2">
              <w:rPr>
                <w:color w:val="000000"/>
                <w:sz w:val="24"/>
                <w:szCs w:val="24"/>
              </w:rPr>
              <w:lastRenderedPageBreak/>
              <w:t>Порядку разработки и реализации программ</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705"/>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1.5.4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к разработке и согласованию проекта программы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3.3 Раздела 3 Порядка разработки и реализации программ</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3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1.5.5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и условий заключения государственных контрактов на весь период реализации программы Союзного государства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Пункт 4.2. Раздела 4 Порядка разработки и реализации программ</w:t>
            </w:r>
          </w:p>
        </w:tc>
        <w:tc>
          <w:tcPr>
            <w:tcW w:w="1701" w:type="dxa"/>
          </w:tcPr>
          <w:p w:rsidR="00803E5F" w:rsidRDefault="00210FC7"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EE1710" w:rsidP="00ED47A1">
            <w:pPr>
              <w:ind w:left="142" w:right="141"/>
              <w:jc w:val="both"/>
              <w:rPr>
                <w:rFonts w:ascii="Times New Roman" w:hAnsi="Times New Roman" w:cs="Times New Roman"/>
                <w:color w:val="auto"/>
              </w:rPr>
            </w:pPr>
            <w:r>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210FC7" w:rsidRPr="00C578B2" w:rsidTr="003D0449">
        <w:trPr>
          <w:trHeight w:val="571"/>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1.5.6</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 xml:space="preserve">Неосуществление государственными заказчиками-координаторами и государственными заказчиками </w:t>
            </w:r>
            <w:proofErr w:type="gramStart"/>
            <w:r w:rsidRPr="00C578B2">
              <w:rPr>
                <w:color w:val="000000"/>
                <w:sz w:val="24"/>
                <w:szCs w:val="24"/>
              </w:rPr>
              <w:t>контроля за</w:t>
            </w:r>
            <w:proofErr w:type="gramEnd"/>
            <w:r w:rsidRPr="00C578B2">
              <w:rPr>
                <w:color w:val="000000"/>
                <w:sz w:val="24"/>
                <w:szCs w:val="24"/>
              </w:rPr>
              <w:t xml:space="preserve"> ходом реализации программ Союзного государства</w:t>
            </w:r>
          </w:p>
        </w:tc>
        <w:tc>
          <w:tcPr>
            <w:tcW w:w="3119" w:type="dxa"/>
          </w:tcPr>
          <w:p w:rsidR="00210FC7" w:rsidRPr="00C578B2" w:rsidRDefault="00210FC7" w:rsidP="00ED47A1">
            <w:pPr>
              <w:pStyle w:val="a4"/>
              <w:shd w:val="clear" w:color="auto" w:fill="auto"/>
              <w:spacing w:line="283" w:lineRule="exact"/>
              <w:ind w:left="142" w:right="142"/>
              <w:rPr>
                <w:sz w:val="24"/>
                <w:szCs w:val="24"/>
              </w:rPr>
            </w:pPr>
            <w:r w:rsidRPr="00C578B2">
              <w:rPr>
                <w:color w:val="000000"/>
                <w:sz w:val="24"/>
                <w:szCs w:val="24"/>
              </w:rPr>
              <w:t>Пункт 5.1 Раздела 5 Порядка разработки и реализации программ</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35"/>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1.5.7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Непредставление аналитической отчетности о ходе реализации программы Союзного государства в установленные сроки и адреса, нарушения требований к ее содержанию</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Пункты 5.6 и 5.7 Раздела 5 Порядка разработки и реализации программ</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114"/>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1.5.8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Непредставление в установленные сроки и адреса итогового отчета о результатах реализации программы Союзного государства, нарушения требований к ее содержанию</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 5.8 и 5.9 Раздела 5 Порядка разработки и реализации программ</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40"/>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1.5.9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внесения в программу Союзного государства изменений, продления сроков ее реализации и досрочного прекращения</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Пункты 6.3 - 6.5 и 6.7 Раздела 6 Порядка разработки и реализации программ</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1</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6E7762" w:rsidRPr="00C578B2" w:rsidTr="003D0449">
        <w:trPr>
          <w:trHeight w:val="397"/>
        </w:trPr>
        <w:tc>
          <w:tcPr>
            <w:tcW w:w="23247" w:type="dxa"/>
            <w:gridSpan w:val="7"/>
          </w:tcPr>
          <w:p w:rsidR="006E7762" w:rsidRPr="0099278A" w:rsidRDefault="006E7762" w:rsidP="00ED47A1">
            <w:pPr>
              <w:pStyle w:val="1"/>
              <w:keepNext/>
              <w:keepLines/>
              <w:widowControl/>
              <w:spacing w:before="120" w:after="120"/>
              <w:jc w:val="both"/>
            </w:pPr>
            <w:r w:rsidRPr="0099278A">
              <w:rPr>
                <w:rStyle w:val="24"/>
                <w:b/>
                <w:sz w:val="24"/>
              </w:rPr>
              <w:t>2. Н</w:t>
            </w:r>
            <w:r w:rsidR="00FE7116" w:rsidRPr="0099278A">
              <w:rPr>
                <w:rStyle w:val="24"/>
                <w:b/>
                <w:sz w:val="24"/>
              </w:rPr>
              <w:t>арушения ведения бухгалтерского учета, составления и представления бухгалтерской (финансовой) отчетности</w:t>
            </w:r>
          </w:p>
        </w:tc>
      </w:tr>
      <w:tr w:rsidR="00210FC7" w:rsidRPr="00C578B2" w:rsidTr="003D0449">
        <w:trPr>
          <w:trHeight w:val="1114"/>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2.1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руководителем экономического субъекта требований организации ведения бухгалтерского учета, хранения документов бухгалтерского учета и требований по оформлению учетной политики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Статьи 7, 8, 29 Федерального закона от 6 декабря 2011 г.</w:t>
            </w:r>
            <w:r w:rsidR="009B5138">
              <w:rPr>
                <w:color w:val="000000"/>
                <w:sz w:val="24"/>
                <w:szCs w:val="24"/>
              </w:rPr>
              <w:t xml:space="preserve"> № </w:t>
            </w:r>
            <w:r w:rsidRPr="00C578B2">
              <w:rPr>
                <w:color w:val="000000"/>
                <w:sz w:val="24"/>
                <w:szCs w:val="24"/>
              </w:rPr>
              <w:t>402-ФЗ «О бухгалтерском учете»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73"/>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2.2</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sz w:val="24"/>
                <w:szCs w:val="24"/>
              </w:rPr>
              <w:t xml:space="preserve">Нарушение требований, предъявляемых к оформлению фактов хозяйственной жизни экономического субъекта первичными учетными документами </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Часть 2 статьи 9 Федерального закона от 6 декабря 2011 г.</w:t>
            </w:r>
            <w:r w:rsidR="009B5138">
              <w:rPr>
                <w:color w:val="000000"/>
                <w:sz w:val="24"/>
                <w:szCs w:val="24"/>
              </w:rPr>
              <w:t xml:space="preserve"> № </w:t>
            </w:r>
            <w:r w:rsidRPr="00C578B2">
              <w:rPr>
                <w:color w:val="000000"/>
                <w:sz w:val="24"/>
                <w:szCs w:val="24"/>
              </w:rPr>
              <w:t>402-ФЗ «О бухгалтерском учете»</w:t>
            </w:r>
          </w:p>
        </w:tc>
        <w:tc>
          <w:tcPr>
            <w:tcW w:w="1701" w:type="dxa"/>
          </w:tcPr>
          <w:p w:rsidR="00803E5F" w:rsidRDefault="00210FC7" w:rsidP="0099278A">
            <w:pPr>
              <w:pStyle w:val="a4"/>
              <w:shd w:val="clear" w:color="auto" w:fill="auto"/>
              <w:spacing w:line="220" w:lineRule="exact"/>
              <w:jc w:val="center"/>
              <w:rPr>
                <w:color w:val="000000"/>
                <w:sz w:val="24"/>
                <w:szCs w:val="24"/>
              </w:rPr>
            </w:pPr>
            <w:r w:rsidRPr="00C578B2">
              <w:rPr>
                <w:color w:val="000000"/>
                <w:sz w:val="24"/>
                <w:szCs w:val="24"/>
              </w:rPr>
              <w:t>кол-во,</w:t>
            </w:r>
          </w:p>
          <w:p w:rsidR="00AD40B1" w:rsidRDefault="00210FC7" w:rsidP="0099278A">
            <w:pPr>
              <w:pStyle w:val="a4"/>
              <w:shd w:val="clear" w:color="auto" w:fill="auto"/>
              <w:spacing w:line="220"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20"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pStyle w:val="a4"/>
              <w:shd w:val="clear" w:color="auto" w:fill="auto"/>
              <w:spacing w:line="274" w:lineRule="exact"/>
              <w:ind w:left="142" w:right="141"/>
              <w:rPr>
                <w:sz w:val="24"/>
                <w:szCs w:val="24"/>
              </w:rPr>
            </w:pPr>
          </w:p>
        </w:tc>
        <w:tc>
          <w:tcPr>
            <w:tcW w:w="8788" w:type="dxa"/>
          </w:tcPr>
          <w:p w:rsidR="00A92BC8" w:rsidRPr="00C578B2" w:rsidRDefault="00A92BC8" w:rsidP="00ED47A1">
            <w:pPr>
              <w:pStyle w:val="a4"/>
              <w:shd w:val="clear" w:color="auto" w:fill="auto"/>
              <w:spacing w:line="274" w:lineRule="exact"/>
              <w:ind w:left="142" w:right="141"/>
              <w:jc w:val="both"/>
              <w:rPr>
                <w:sz w:val="24"/>
                <w:szCs w:val="24"/>
              </w:rPr>
            </w:pPr>
            <w:r w:rsidRPr="00C578B2">
              <w:rPr>
                <w:sz w:val="24"/>
                <w:szCs w:val="24"/>
              </w:rPr>
              <w:t xml:space="preserve">По данному коду отражаются нарушения правил ведения бухгалтерского учета (за исключением нарушений по </w:t>
            </w:r>
            <w:proofErr w:type="spellStart"/>
            <w:r w:rsidRPr="00C578B2">
              <w:rPr>
                <w:sz w:val="24"/>
                <w:szCs w:val="24"/>
              </w:rPr>
              <w:t>п.2.12</w:t>
            </w:r>
            <w:proofErr w:type="spellEnd"/>
            <w:r w:rsidRPr="00C578B2">
              <w:rPr>
                <w:sz w:val="24"/>
                <w:szCs w:val="24"/>
              </w:rPr>
              <w:t>)</w:t>
            </w:r>
            <w:r w:rsidR="00E86A6D" w:rsidRPr="00C578B2">
              <w:rPr>
                <w:sz w:val="24"/>
                <w:szCs w:val="24"/>
              </w:rPr>
              <w:t>.</w:t>
            </w:r>
          </w:p>
          <w:p w:rsidR="00A92BC8" w:rsidRPr="00C578B2" w:rsidRDefault="00F70991" w:rsidP="00ED47A1">
            <w:pPr>
              <w:pStyle w:val="a4"/>
              <w:shd w:val="clear" w:color="auto" w:fill="auto"/>
              <w:spacing w:line="274" w:lineRule="exact"/>
              <w:ind w:left="142" w:right="141"/>
              <w:jc w:val="both"/>
              <w:rPr>
                <w:sz w:val="24"/>
                <w:szCs w:val="24"/>
              </w:rPr>
            </w:pPr>
            <w:r w:rsidRPr="00C578B2">
              <w:rPr>
                <w:sz w:val="24"/>
                <w:szCs w:val="24"/>
              </w:rPr>
              <w:t xml:space="preserve">Если </w:t>
            </w:r>
            <w:r w:rsidR="00A92BC8" w:rsidRPr="00C578B2">
              <w:rPr>
                <w:sz w:val="24"/>
                <w:szCs w:val="24"/>
              </w:rPr>
              <w:t xml:space="preserve">выявленное </w:t>
            </w:r>
            <w:r w:rsidRPr="00C578B2">
              <w:rPr>
                <w:sz w:val="24"/>
                <w:szCs w:val="24"/>
              </w:rPr>
              <w:t xml:space="preserve">нарушение </w:t>
            </w:r>
            <w:r w:rsidR="00A92BC8" w:rsidRPr="00C578B2">
              <w:rPr>
                <w:sz w:val="24"/>
                <w:szCs w:val="24"/>
              </w:rPr>
              <w:t>не повлекло искажение бухгалтерской (финансовой) отчетности или фактов хозяйственной деятельности, оно отражается в количественном выражении.</w:t>
            </w:r>
          </w:p>
          <w:p w:rsidR="008E088E" w:rsidRPr="00C578B2" w:rsidRDefault="00A92BC8" w:rsidP="00ED47A1">
            <w:pPr>
              <w:pStyle w:val="a4"/>
              <w:shd w:val="clear" w:color="auto" w:fill="auto"/>
              <w:spacing w:line="274" w:lineRule="exact"/>
              <w:ind w:left="142" w:right="141"/>
              <w:jc w:val="both"/>
              <w:rPr>
                <w:sz w:val="24"/>
                <w:szCs w:val="24"/>
              </w:rPr>
            </w:pPr>
            <w:r w:rsidRPr="00C578B2">
              <w:rPr>
                <w:sz w:val="24"/>
                <w:szCs w:val="24"/>
              </w:rPr>
              <w:t xml:space="preserve">Если повлекло – указывается количество и </w:t>
            </w:r>
            <w:proofErr w:type="spellStart"/>
            <w:r w:rsidRPr="00C578B2">
              <w:rPr>
                <w:sz w:val="24"/>
                <w:szCs w:val="24"/>
              </w:rPr>
              <w:t>тыс</w:t>
            </w:r>
            <w:proofErr w:type="gramStart"/>
            <w:r w:rsidRPr="00C578B2">
              <w:rPr>
                <w:sz w:val="24"/>
                <w:szCs w:val="24"/>
              </w:rPr>
              <w:t>.р</w:t>
            </w:r>
            <w:proofErr w:type="gramEnd"/>
            <w:r w:rsidRPr="00C578B2">
              <w:rPr>
                <w:sz w:val="24"/>
                <w:szCs w:val="24"/>
              </w:rPr>
              <w:t>у</w:t>
            </w:r>
            <w:r w:rsidR="00A66F2F">
              <w:rPr>
                <w:sz w:val="24"/>
                <w:szCs w:val="24"/>
              </w:rPr>
              <w:t>блей</w:t>
            </w:r>
            <w:proofErr w:type="spellEnd"/>
            <w:r w:rsidR="00A66F2F">
              <w:rPr>
                <w:sz w:val="24"/>
                <w:szCs w:val="24"/>
              </w:rPr>
              <w:t>.</w:t>
            </w:r>
          </w:p>
          <w:p w:rsidR="00DA1C84" w:rsidRPr="00C578B2" w:rsidRDefault="008E088E" w:rsidP="00ED47A1">
            <w:pPr>
              <w:pStyle w:val="a4"/>
              <w:shd w:val="clear" w:color="auto" w:fill="auto"/>
              <w:spacing w:line="274" w:lineRule="exact"/>
              <w:ind w:left="142" w:right="141"/>
              <w:jc w:val="both"/>
              <w:rPr>
                <w:sz w:val="24"/>
                <w:szCs w:val="24"/>
              </w:rPr>
            </w:pPr>
            <w:r w:rsidRPr="00C578B2">
              <w:rPr>
                <w:sz w:val="24"/>
                <w:szCs w:val="24"/>
                <w:u w:val="single"/>
              </w:rPr>
              <w:t>В</w:t>
            </w:r>
            <w:r w:rsidR="00DA1C84" w:rsidRPr="00C578B2">
              <w:rPr>
                <w:sz w:val="24"/>
                <w:szCs w:val="24"/>
                <w:u w:val="single"/>
              </w:rPr>
              <w:t xml:space="preserve"> количественном выражении:</w:t>
            </w:r>
          </w:p>
          <w:p w:rsidR="008E088E" w:rsidRPr="00C578B2" w:rsidRDefault="00A66F2F" w:rsidP="00ED47A1">
            <w:pPr>
              <w:pStyle w:val="a4"/>
              <w:spacing w:line="274" w:lineRule="exact"/>
              <w:ind w:left="142" w:right="141"/>
              <w:jc w:val="both"/>
              <w:rPr>
                <w:sz w:val="24"/>
                <w:szCs w:val="24"/>
              </w:rPr>
            </w:pPr>
            <w:proofErr w:type="gramStart"/>
            <w:r>
              <w:rPr>
                <w:sz w:val="24"/>
                <w:szCs w:val="24"/>
              </w:rPr>
              <w:t>- н</w:t>
            </w:r>
            <w:r w:rsidR="00DA1C84" w:rsidRPr="00C578B2">
              <w:rPr>
                <w:sz w:val="24"/>
                <w:szCs w:val="24"/>
              </w:rPr>
              <w:t>арушение требований статьи 9 Федерального закона от 06.12.2011</w:t>
            </w:r>
            <w:r w:rsidR="009B5138">
              <w:rPr>
                <w:sz w:val="24"/>
                <w:szCs w:val="24"/>
              </w:rPr>
              <w:t xml:space="preserve"> № </w:t>
            </w:r>
            <w:r w:rsidR="00DA1C84" w:rsidRPr="00C578B2">
              <w:rPr>
                <w:sz w:val="24"/>
                <w:szCs w:val="24"/>
              </w:rPr>
              <w:t>402-ФЗ «О бухгалтерском учете» (далее – Федеральный закон</w:t>
            </w:r>
            <w:r w:rsidR="009B5138">
              <w:rPr>
                <w:sz w:val="24"/>
                <w:szCs w:val="24"/>
              </w:rPr>
              <w:t xml:space="preserve"> № </w:t>
            </w:r>
            <w:r w:rsidR="00DA1C84" w:rsidRPr="00C578B2">
              <w:rPr>
                <w:sz w:val="24"/>
                <w:szCs w:val="24"/>
              </w:rPr>
              <w:t xml:space="preserve">402-ФЗ),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w:t>
            </w:r>
            <w:r w:rsidR="00A54EC7">
              <w:rPr>
                <w:sz w:val="24"/>
                <w:szCs w:val="24"/>
              </w:rPr>
              <w:t xml:space="preserve">Министерства финансов Российской Федерации </w:t>
            </w:r>
            <w:r w:rsidR="00DA1C84" w:rsidRPr="00C578B2">
              <w:rPr>
                <w:sz w:val="24"/>
                <w:szCs w:val="24"/>
              </w:rPr>
              <w:t xml:space="preserve"> от 01.12.2010 N </w:t>
            </w:r>
            <w:proofErr w:type="spellStart"/>
            <w:r w:rsidR="00DA1C84" w:rsidRPr="00C578B2">
              <w:rPr>
                <w:sz w:val="24"/>
                <w:szCs w:val="24"/>
              </w:rPr>
              <w:t>157н</w:t>
            </w:r>
            <w:proofErr w:type="spellEnd"/>
            <w:r w:rsidR="00DA1C84" w:rsidRPr="00C578B2">
              <w:rPr>
                <w:sz w:val="24"/>
                <w:szCs w:val="24"/>
              </w:rPr>
              <w:t xml:space="preserve"> (далее – Инструкция</w:t>
            </w:r>
            <w:r w:rsidR="009B5138">
              <w:rPr>
                <w:sz w:val="24"/>
                <w:szCs w:val="24"/>
              </w:rPr>
              <w:t xml:space="preserve"> № </w:t>
            </w:r>
            <w:proofErr w:type="spellStart"/>
            <w:r w:rsidR="00DA1C84" w:rsidRPr="00C578B2">
              <w:rPr>
                <w:sz w:val="24"/>
                <w:szCs w:val="24"/>
              </w:rPr>
              <w:t>157Н</w:t>
            </w:r>
            <w:proofErr w:type="spellEnd"/>
            <w:r w:rsidR="00DA1C84" w:rsidRPr="00C578B2">
              <w:rPr>
                <w:sz w:val="24"/>
                <w:szCs w:val="24"/>
              </w:rPr>
              <w:t>)</w:t>
            </w:r>
            <w:r w:rsidR="008E088E" w:rsidRPr="00C578B2">
              <w:rPr>
                <w:sz w:val="24"/>
                <w:szCs w:val="24"/>
              </w:rPr>
              <w:t>, выразившееся в принятии</w:t>
            </w:r>
            <w:proofErr w:type="gramEnd"/>
            <w:r w:rsidR="00DA1C84" w:rsidRPr="00C578B2">
              <w:rPr>
                <w:sz w:val="24"/>
                <w:szCs w:val="24"/>
              </w:rPr>
              <w:t xml:space="preserve"> </w:t>
            </w:r>
            <w:r w:rsidR="008E088E" w:rsidRPr="00C578B2">
              <w:rPr>
                <w:sz w:val="24"/>
                <w:szCs w:val="24"/>
              </w:rPr>
              <w:t>к бухгалтерскому учету первичных учетных</w:t>
            </w:r>
            <w:r w:rsidR="00DA1C84" w:rsidRPr="00C578B2">
              <w:rPr>
                <w:sz w:val="24"/>
                <w:szCs w:val="24"/>
              </w:rPr>
              <w:t xml:space="preserve"> документ</w:t>
            </w:r>
            <w:r w:rsidR="008E088E" w:rsidRPr="00C578B2">
              <w:rPr>
                <w:sz w:val="24"/>
                <w:szCs w:val="24"/>
              </w:rPr>
              <w:t>ов, не соответствующих</w:t>
            </w:r>
            <w:r w:rsidR="00DA1C84" w:rsidRPr="00C578B2">
              <w:rPr>
                <w:sz w:val="24"/>
                <w:szCs w:val="24"/>
              </w:rPr>
              <w:t xml:space="preserve"> унифицированным формам, утвержденным в соответствии с законодательством Российско</w:t>
            </w:r>
            <w:r w:rsidR="008E088E" w:rsidRPr="00C578B2">
              <w:rPr>
                <w:sz w:val="24"/>
                <w:szCs w:val="24"/>
              </w:rPr>
              <w:t>й Федерации или не содержащих</w:t>
            </w:r>
            <w:r w:rsidR="00DA1C84" w:rsidRPr="00C578B2">
              <w:rPr>
                <w:sz w:val="24"/>
                <w:szCs w:val="24"/>
              </w:rPr>
              <w:t xml:space="preserve"> обязате</w:t>
            </w:r>
            <w:r>
              <w:rPr>
                <w:sz w:val="24"/>
                <w:szCs w:val="24"/>
              </w:rPr>
              <w:t>льных для заполнения реквизитов;</w:t>
            </w:r>
            <w:r w:rsidR="00DA1C84" w:rsidRPr="00C578B2">
              <w:rPr>
                <w:sz w:val="24"/>
                <w:szCs w:val="24"/>
              </w:rPr>
              <w:t xml:space="preserve"> </w:t>
            </w:r>
          </w:p>
          <w:p w:rsidR="00DA1C84" w:rsidRPr="00C578B2" w:rsidRDefault="00A66F2F" w:rsidP="00ED47A1">
            <w:pPr>
              <w:pStyle w:val="a4"/>
              <w:spacing w:line="274" w:lineRule="exact"/>
              <w:ind w:left="142" w:right="141"/>
              <w:jc w:val="both"/>
              <w:rPr>
                <w:sz w:val="24"/>
                <w:szCs w:val="24"/>
              </w:rPr>
            </w:pPr>
            <w:r>
              <w:rPr>
                <w:sz w:val="24"/>
                <w:szCs w:val="24"/>
              </w:rPr>
              <w:lastRenderedPageBreak/>
              <w:t>- с</w:t>
            </w:r>
            <w:r w:rsidR="00DA1C84" w:rsidRPr="00C578B2">
              <w:rPr>
                <w:sz w:val="24"/>
                <w:szCs w:val="24"/>
              </w:rPr>
              <w:t>лучаи, когда первичные учетные документы приняты к бухгалтерскому учету с нарушением установленных сроков.</w:t>
            </w:r>
            <w:r w:rsidR="00ED47A1">
              <w:rPr>
                <w:sz w:val="24"/>
                <w:szCs w:val="24"/>
              </w:rPr>
              <w:t xml:space="preserve"> </w:t>
            </w:r>
          </w:p>
          <w:p w:rsidR="00DA1C84" w:rsidRPr="00C578B2" w:rsidRDefault="008E088E" w:rsidP="00ED47A1">
            <w:pPr>
              <w:pStyle w:val="a4"/>
              <w:spacing w:line="274" w:lineRule="exact"/>
              <w:ind w:left="142" w:right="141"/>
              <w:jc w:val="both"/>
              <w:rPr>
                <w:sz w:val="24"/>
                <w:szCs w:val="24"/>
                <w:u w:val="single"/>
              </w:rPr>
            </w:pPr>
            <w:r w:rsidRPr="00C578B2">
              <w:rPr>
                <w:sz w:val="24"/>
                <w:szCs w:val="24"/>
                <w:u w:val="single"/>
              </w:rPr>
              <w:t>В</w:t>
            </w:r>
            <w:r w:rsidR="00DA1C84" w:rsidRPr="00C578B2">
              <w:rPr>
                <w:sz w:val="24"/>
                <w:szCs w:val="24"/>
                <w:u w:val="single"/>
              </w:rPr>
              <w:t xml:space="preserve"> количественном и суммарном выражении:</w:t>
            </w:r>
          </w:p>
          <w:p w:rsidR="00DA1C84" w:rsidRPr="00C578B2" w:rsidRDefault="008E088E" w:rsidP="00ED47A1">
            <w:pPr>
              <w:pStyle w:val="a4"/>
              <w:shd w:val="clear" w:color="auto" w:fill="auto"/>
              <w:spacing w:line="274" w:lineRule="exact"/>
              <w:ind w:left="142" w:right="141"/>
              <w:jc w:val="both"/>
              <w:rPr>
                <w:sz w:val="24"/>
                <w:szCs w:val="24"/>
              </w:rPr>
            </w:pPr>
            <w:r w:rsidRPr="00C578B2">
              <w:rPr>
                <w:sz w:val="24"/>
                <w:szCs w:val="24"/>
              </w:rPr>
              <w:t xml:space="preserve">- </w:t>
            </w:r>
            <w:r w:rsidR="00A66F2F">
              <w:rPr>
                <w:sz w:val="24"/>
                <w:szCs w:val="24"/>
              </w:rPr>
              <w:t>н</w:t>
            </w:r>
            <w:r w:rsidR="00DA1C84" w:rsidRPr="00C578B2">
              <w:rPr>
                <w:sz w:val="24"/>
                <w:szCs w:val="24"/>
              </w:rPr>
              <w:t>арушение требований Федерального закона</w:t>
            </w:r>
            <w:r w:rsidR="009B5138">
              <w:rPr>
                <w:sz w:val="24"/>
                <w:szCs w:val="24"/>
              </w:rPr>
              <w:t xml:space="preserve"> № </w:t>
            </w:r>
            <w:r w:rsidR="00DA1C84" w:rsidRPr="00C578B2">
              <w:rPr>
                <w:sz w:val="24"/>
                <w:szCs w:val="24"/>
              </w:rPr>
              <w:t>402-ФЗ и Инструкции</w:t>
            </w:r>
            <w:r w:rsidR="009B5138">
              <w:rPr>
                <w:sz w:val="24"/>
                <w:szCs w:val="24"/>
              </w:rPr>
              <w:t xml:space="preserve"> № </w:t>
            </w:r>
            <w:proofErr w:type="spellStart"/>
            <w:r w:rsidR="00DA1C84" w:rsidRPr="00C578B2">
              <w:rPr>
                <w:sz w:val="24"/>
                <w:szCs w:val="24"/>
              </w:rPr>
              <w:t>157Н</w:t>
            </w:r>
            <w:proofErr w:type="spellEnd"/>
            <w:r w:rsidRPr="00C578B2">
              <w:rPr>
                <w:sz w:val="24"/>
                <w:szCs w:val="24"/>
              </w:rPr>
              <w:t>, выразившееся в том, что</w:t>
            </w:r>
            <w:r w:rsidR="00DA1C84" w:rsidRPr="00C578B2">
              <w:rPr>
                <w:sz w:val="24"/>
                <w:szCs w:val="24"/>
              </w:rPr>
              <w:t xml:space="preserve"> факты хозяйственной жизни не оформлены первичными учетными документами и (или) не приняты к бухгалтерскому учету.</w:t>
            </w:r>
          </w:p>
          <w:p w:rsidR="004641B7" w:rsidRPr="00C578B2" w:rsidRDefault="008E088E" w:rsidP="00ED47A1">
            <w:pPr>
              <w:pStyle w:val="a4"/>
              <w:shd w:val="clear" w:color="auto" w:fill="auto"/>
              <w:spacing w:line="274" w:lineRule="exact"/>
              <w:ind w:left="142" w:right="141"/>
              <w:jc w:val="both"/>
              <w:rPr>
                <w:sz w:val="24"/>
                <w:szCs w:val="24"/>
              </w:rPr>
            </w:pPr>
            <w:r w:rsidRPr="00C578B2">
              <w:rPr>
                <w:sz w:val="24"/>
                <w:szCs w:val="24"/>
              </w:rPr>
              <w:t>По данному коду отражаются, в том числе, случаи искажения</w:t>
            </w:r>
            <w:r w:rsidR="00ED47A1">
              <w:rPr>
                <w:sz w:val="24"/>
                <w:szCs w:val="24"/>
              </w:rPr>
              <w:t xml:space="preserve"> </w:t>
            </w:r>
            <w:r w:rsidRPr="00C578B2">
              <w:rPr>
                <w:sz w:val="24"/>
                <w:szCs w:val="24"/>
              </w:rPr>
              <w:t xml:space="preserve">бюджетной отчетности (за исключением нарушений по </w:t>
            </w:r>
            <w:proofErr w:type="spellStart"/>
            <w:r w:rsidRPr="00C578B2">
              <w:rPr>
                <w:sz w:val="24"/>
                <w:szCs w:val="24"/>
              </w:rPr>
              <w:t>п.2.12</w:t>
            </w:r>
            <w:proofErr w:type="spellEnd"/>
            <w:r w:rsidRPr="00C578B2">
              <w:rPr>
                <w:sz w:val="24"/>
                <w:szCs w:val="24"/>
              </w:rPr>
              <w:t>)</w:t>
            </w:r>
            <w:r w:rsidR="00A66F2F">
              <w:rPr>
                <w:sz w:val="24"/>
                <w:szCs w:val="24"/>
              </w:rPr>
              <w:t>.</w:t>
            </w:r>
          </w:p>
        </w:tc>
      </w:tr>
      <w:tr w:rsidR="00210FC7" w:rsidRPr="00C578B2" w:rsidTr="003D0449">
        <w:trPr>
          <w:trHeight w:val="1666"/>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2.3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sz w:val="24"/>
                <w:szCs w:val="24"/>
              </w:rPr>
              <w:t xml:space="preserve">Нарушение требований, предъявляемых к регистру бухгалтерского учета </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Часть 3 статьи 9 Федерального закона от 6 декабря 2011 г.</w:t>
            </w:r>
            <w:r w:rsidR="009B5138">
              <w:rPr>
                <w:color w:val="000000"/>
                <w:sz w:val="24"/>
                <w:szCs w:val="24"/>
              </w:rPr>
              <w:t xml:space="preserve"> № </w:t>
            </w:r>
            <w:r w:rsidRPr="00C578B2">
              <w:rPr>
                <w:color w:val="000000"/>
                <w:sz w:val="24"/>
                <w:szCs w:val="24"/>
              </w:rPr>
              <w:t>402-ФЗ «О бухгалтерском учете»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pStyle w:val="a4"/>
              <w:shd w:val="clear" w:color="auto" w:fill="auto"/>
              <w:spacing w:line="274" w:lineRule="exact"/>
              <w:ind w:left="142" w:right="141"/>
              <w:rPr>
                <w:sz w:val="24"/>
                <w:szCs w:val="24"/>
              </w:rPr>
            </w:pPr>
          </w:p>
        </w:tc>
        <w:tc>
          <w:tcPr>
            <w:tcW w:w="8788" w:type="dxa"/>
          </w:tcPr>
          <w:p w:rsidR="008E088E" w:rsidRPr="00C578B2" w:rsidRDefault="008E088E"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отражаются следующие нарушения:</w:t>
            </w:r>
          </w:p>
          <w:p w:rsidR="00DA1C84" w:rsidRPr="00C578B2" w:rsidRDefault="00E86A6D" w:rsidP="00ED47A1">
            <w:pPr>
              <w:widowControl/>
              <w:autoSpaceDE w:val="0"/>
              <w:autoSpaceDN w:val="0"/>
              <w:adjustRightInd w:val="0"/>
              <w:ind w:left="142" w:right="141"/>
              <w:jc w:val="both"/>
              <w:rPr>
                <w:rFonts w:ascii="Times New Roman" w:hAnsi="Times New Roman" w:cs="Times New Roman"/>
                <w:color w:val="auto"/>
              </w:rPr>
            </w:pPr>
            <w:proofErr w:type="gramStart"/>
            <w:r w:rsidRPr="00C578B2">
              <w:rPr>
                <w:rFonts w:ascii="Times New Roman" w:hAnsi="Times New Roman" w:cs="Times New Roman"/>
                <w:color w:val="auto"/>
              </w:rPr>
              <w:t xml:space="preserve">- </w:t>
            </w:r>
            <w:r w:rsidR="00A66F2F">
              <w:rPr>
                <w:rFonts w:ascii="Times New Roman" w:hAnsi="Times New Roman" w:cs="Times New Roman"/>
                <w:color w:val="auto"/>
              </w:rPr>
              <w:t>н</w:t>
            </w:r>
            <w:r w:rsidR="00DA1C84" w:rsidRPr="00C578B2">
              <w:rPr>
                <w:rFonts w:ascii="Times New Roman" w:hAnsi="Times New Roman" w:cs="Times New Roman"/>
                <w:color w:val="auto"/>
              </w:rPr>
              <w:t>арушение требований статьи 10 Федерального закона</w:t>
            </w:r>
            <w:r w:rsidR="009B5138">
              <w:rPr>
                <w:rFonts w:ascii="Times New Roman" w:hAnsi="Times New Roman" w:cs="Times New Roman"/>
                <w:color w:val="auto"/>
              </w:rPr>
              <w:t xml:space="preserve"> № </w:t>
            </w:r>
            <w:r w:rsidR="00DA1C84" w:rsidRPr="00C578B2">
              <w:rPr>
                <w:rFonts w:ascii="Times New Roman" w:hAnsi="Times New Roman" w:cs="Times New Roman"/>
                <w:color w:val="auto"/>
              </w:rPr>
              <w:t>402-ФЗ</w:t>
            </w:r>
            <w:r w:rsidR="00A66F2F">
              <w:rPr>
                <w:rFonts w:ascii="Times New Roman" w:hAnsi="Times New Roman" w:cs="Times New Roman"/>
                <w:color w:val="auto"/>
              </w:rPr>
              <w:t xml:space="preserve"> </w:t>
            </w:r>
            <w:r w:rsidR="00A66F2F" w:rsidRPr="00A66F2F">
              <w:rPr>
                <w:rFonts w:ascii="Times New Roman" w:hAnsi="Times New Roman" w:cs="Times New Roman"/>
                <w:color w:val="auto"/>
              </w:rPr>
              <w:t>«О бухгалтерском учете»</w:t>
            </w:r>
            <w:r w:rsidR="008E088E" w:rsidRPr="00C578B2">
              <w:rPr>
                <w:rFonts w:ascii="Times New Roman" w:hAnsi="Times New Roman" w:cs="Times New Roman"/>
                <w:color w:val="auto"/>
              </w:rPr>
              <w:t>, выразившееся в том, что</w:t>
            </w:r>
            <w:r w:rsidR="00DA1C84" w:rsidRPr="00C578B2">
              <w:rPr>
                <w:rFonts w:ascii="Times New Roman" w:hAnsi="Times New Roman" w:cs="Times New Roman"/>
                <w:color w:val="auto"/>
              </w:rPr>
              <w:t xml:space="preserve"> в регистрах бухгалтерского учета объекты бухгалтерского учета не были зарегистрированы или зарегистрированы в отсутствии первичных учетных документов, в том числе в регистрах бухгалтерского учета не были отражены данные об имеющихся исключительных правах на программное обеспечение, а также неисключительные лицензионные права пользователя </w:t>
            </w:r>
            <w:r w:rsidR="00A66F2F">
              <w:rPr>
                <w:rFonts w:ascii="Times New Roman" w:hAnsi="Times New Roman" w:cs="Times New Roman"/>
                <w:color w:val="auto"/>
              </w:rPr>
              <w:t>программы для ЭВМ и базы</w:t>
            </w:r>
            <w:proofErr w:type="gramEnd"/>
            <w:r w:rsidR="00A66F2F">
              <w:rPr>
                <w:rFonts w:ascii="Times New Roman" w:hAnsi="Times New Roman" w:cs="Times New Roman"/>
                <w:color w:val="auto"/>
              </w:rPr>
              <w:t xml:space="preserve"> данных;</w:t>
            </w:r>
            <w:r w:rsidR="00DA1C84" w:rsidRPr="00C578B2">
              <w:rPr>
                <w:rFonts w:ascii="Times New Roman" w:hAnsi="Times New Roman" w:cs="Times New Roman"/>
                <w:color w:val="auto"/>
              </w:rPr>
              <w:t xml:space="preserve"> </w:t>
            </w:r>
          </w:p>
          <w:p w:rsidR="00DA1C84" w:rsidRPr="00C578B2" w:rsidRDefault="00E86A6D"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 xml:space="preserve">- </w:t>
            </w:r>
            <w:r w:rsidR="00A66F2F">
              <w:rPr>
                <w:rFonts w:ascii="Times New Roman" w:hAnsi="Times New Roman" w:cs="Times New Roman"/>
                <w:color w:val="auto"/>
              </w:rPr>
              <w:t>н</w:t>
            </w:r>
            <w:r w:rsidR="00DA1C84" w:rsidRPr="00C578B2">
              <w:rPr>
                <w:rFonts w:ascii="Times New Roman" w:hAnsi="Times New Roman" w:cs="Times New Roman"/>
                <w:color w:val="auto"/>
              </w:rPr>
              <w:t>арушение требований статьи 10 Федерального закона</w:t>
            </w:r>
            <w:r w:rsidR="009B5138">
              <w:rPr>
                <w:rFonts w:ascii="Times New Roman" w:hAnsi="Times New Roman" w:cs="Times New Roman"/>
                <w:color w:val="auto"/>
              </w:rPr>
              <w:t xml:space="preserve"> № </w:t>
            </w:r>
            <w:r w:rsidR="00DA1C84" w:rsidRPr="00C578B2">
              <w:rPr>
                <w:rFonts w:ascii="Times New Roman" w:hAnsi="Times New Roman" w:cs="Times New Roman"/>
                <w:color w:val="auto"/>
              </w:rPr>
              <w:t>402-ФЗ</w:t>
            </w:r>
            <w:r w:rsidR="00A66F2F">
              <w:rPr>
                <w:rFonts w:ascii="Times New Roman" w:hAnsi="Times New Roman" w:cs="Times New Roman"/>
                <w:color w:val="auto"/>
              </w:rPr>
              <w:t xml:space="preserve"> </w:t>
            </w:r>
            <w:r w:rsidR="00A66F2F" w:rsidRPr="00A66F2F">
              <w:rPr>
                <w:rFonts w:ascii="Times New Roman" w:hAnsi="Times New Roman" w:cs="Times New Roman"/>
                <w:color w:val="auto"/>
              </w:rPr>
              <w:t>«О бухгалтерском учете»</w:t>
            </w:r>
            <w:r w:rsidR="008E088E" w:rsidRPr="00C578B2">
              <w:rPr>
                <w:rFonts w:ascii="Times New Roman" w:hAnsi="Times New Roman" w:cs="Times New Roman"/>
                <w:color w:val="auto"/>
              </w:rPr>
              <w:t>, выразившееся в том, что</w:t>
            </w:r>
            <w:r w:rsidR="00DA1C84" w:rsidRPr="00C578B2">
              <w:rPr>
                <w:rFonts w:ascii="Times New Roman" w:hAnsi="Times New Roman" w:cs="Times New Roman"/>
                <w:color w:val="auto"/>
              </w:rPr>
              <w:t xml:space="preserve"> данные, содержащиеся в первичных учетных документах, несвоевременно регистрировались и накапливались в </w:t>
            </w:r>
            <w:hyperlink r:id="rId20" w:history="1">
              <w:r w:rsidR="00DA1C84" w:rsidRPr="00C578B2">
                <w:rPr>
                  <w:rStyle w:val="a3"/>
                  <w:rFonts w:ascii="Times New Roman" w:hAnsi="Times New Roman"/>
                  <w:color w:val="auto"/>
                  <w:u w:val="none"/>
                </w:rPr>
                <w:t>регистрах</w:t>
              </w:r>
            </w:hyperlink>
            <w:r w:rsidR="00A66F2F">
              <w:rPr>
                <w:rFonts w:ascii="Times New Roman" w:hAnsi="Times New Roman" w:cs="Times New Roman"/>
                <w:color w:val="auto"/>
              </w:rPr>
              <w:t xml:space="preserve"> бухгалтерского учета;</w:t>
            </w:r>
          </w:p>
          <w:p w:rsidR="00210FC7" w:rsidRPr="00C578B2" w:rsidRDefault="00E86A6D" w:rsidP="00A66F2F">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 xml:space="preserve">- </w:t>
            </w:r>
            <w:r w:rsidR="00A66F2F">
              <w:rPr>
                <w:rFonts w:ascii="Times New Roman" w:hAnsi="Times New Roman" w:cs="Times New Roman"/>
                <w:color w:val="auto"/>
              </w:rPr>
              <w:t>н</w:t>
            </w:r>
            <w:r w:rsidR="00DA1C84" w:rsidRPr="00C578B2">
              <w:rPr>
                <w:rFonts w:ascii="Times New Roman" w:hAnsi="Times New Roman" w:cs="Times New Roman"/>
                <w:color w:val="auto"/>
              </w:rPr>
              <w:t>арушение требований статьи 10 Федерального закона</w:t>
            </w:r>
            <w:r w:rsidR="009B5138">
              <w:rPr>
                <w:rFonts w:ascii="Times New Roman" w:hAnsi="Times New Roman" w:cs="Times New Roman"/>
                <w:color w:val="auto"/>
              </w:rPr>
              <w:t xml:space="preserve"> № </w:t>
            </w:r>
            <w:r w:rsidR="00DA1C84" w:rsidRPr="00C578B2">
              <w:rPr>
                <w:rFonts w:ascii="Times New Roman" w:hAnsi="Times New Roman" w:cs="Times New Roman"/>
                <w:color w:val="auto"/>
              </w:rPr>
              <w:t>402-ФЗ</w:t>
            </w:r>
            <w:r w:rsidR="00A66F2F">
              <w:rPr>
                <w:rFonts w:ascii="Times New Roman" w:hAnsi="Times New Roman" w:cs="Times New Roman"/>
                <w:color w:val="auto"/>
              </w:rPr>
              <w:t xml:space="preserve"> </w:t>
            </w:r>
            <w:r w:rsidR="00A66F2F" w:rsidRPr="00A66F2F">
              <w:rPr>
                <w:rFonts w:ascii="Times New Roman" w:hAnsi="Times New Roman" w:cs="Times New Roman"/>
                <w:color w:val="auto"/>
              </w:rPr>
              <w:t>«О бухгалтерском учете»</w:t>
            </w:r>
            <w:r w:rsidRPr="00C578B2">
              <w:rPr>
                <w:rFonts w:ascii="Times New Roman" w:hAnsi="Times New Roman" w:cs="Times New Roman"/>
                <w:color w:val="auto"/>
              </w:rPr>
              <w:t>, выразившееся в том, что</w:t>
            </w:r>
            <w:r w:rsidR="00DA1C84" w:rsidRPr="00C578B2">
              <w:rPr>
                <w:rFonts w:ascii="Times New Roman" w:hAnsi="Times New Roman" w:cs="Times New Roman"/>
                <w:color w:val="auto"/>
              </w:rPr>
              <w:t xml:space="preserve"> в регистрах бухгалтерского учета зарегистрированы несуществующие объекты бухгалтерского учета.</w:t>
            </w:r>
          </w:p>
        </w:tc>
      </w:tr>
      <w:tr w:rsidR="00210FC7" w:rsidRPr="00C578B2" w:rsidTr="003D0449">
        <w:trPr>
          <w:trHeight w:val="1114"/>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2.4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требований, предъявляемых к проведению инвентаризации активов и обязатель</w:t>
            </w:r>
            <w:proofErr w:type="gramStart"/>
            <w:r w:rsidRPr="00C578B2">
              <w:rPr>
                <w:color w:val="000000"/>
                <w:sz w:val="24"/>
                <w:szCs w:val="24"/>
              </w:rPr>
              <w:t>ств в сл</w:t>
            </w:r>
            <w:proofErr w:type="gramEnd"/>
            <w:r w:rsidRPr="00C578B2">
              <w:rPr>
                <w:color w:val="000000"/>
                <w:sz w:val="24"/>
                <w:szCs w:val="24"/>
              </w:rPr>
              <w:t>учаях, сроках и порядке, а также к перечню объектов, подлежащих инвентаризации определенных экономическим субъектом</w:t>
            </w:r>
          </w:p>
        </w:tc>
        <w:tc>
          <w:tcPr>
            <w:tcW w:w="3119" w:type="dxa"/>
          </w:tcPr>
          <w:p w:rsidR="00210FC7"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Статья 11 Федерального закона от 6 декабря 2011 г.</w:t>
            </w:r>
            <w:r w:rsidR="009B5138">
              <w:rPr>
                <w:color w:val="000000"/>
                <w:sz w:val="24"/>
                <w:szCs w:val="24"/>
              </w:rPr>
              <w:t xml:space="preserve"> № </w:t>
            </w:r>
            <w:r w:rsidRPr="00C578B2">
              <w:rPr>
                <w:color w:val="000000"/>
                <w:sz w:val="24"/>
                <w:szCs w:val="24"/>
              </w:rPr>
              <w:t>402-ФЗ «О бухгалтерском учете»</w:t>
            </w:r>
          </w:p>
          <w:p w:rsidR="00CE7472" w:rsidRPr="00C578B2" w:rsidRDefault="00A635A3" w:rsidP="00ED47A1">
            <w:pPr>
              <w:pStyle w:val="a4"/>
              <w:shd w:val="clear" w:color="auto" w:fill="auto"/>
              <w:spacing w:line="274" w:lineRule="exact"/>
              <w:ind w:left="142" w:right="142"/>
              <w:rPr>
                <w:sz w:val="24"/>
                <w:szCs w:val="24"/>
              </w:rPr>
            </w:pPr>
            <w:r w:rsidRPr="00A24E43">
              <w:rPr>
                <w:color w:val="0070C0"/>
                <w:sz w:val="24"/>
                <w:szCs w:val="24"/>
              </w:rPr>
              <w:t xml:space="preserve">Приказ Министерства финансов </w:t>
            </w:r>
            <w:r w:rsidR="00CE7472" w:rsidRPr="00A24E43">
              <w:rPr>
                <w:color w:val="0070C0"/>
                <w:sz w:val="24"/>
                <w:szCs w:val="24"/>
              </w:rPr>
              <w:t>Российской Федерации от 13.06.1995</w:t>
            </w:r>
            <w:r w:rsidRPr="00A24E43">
              <w:rPr>
                <w:color w:val="0070C0"/>
                <w:sz w:val="24"/>
                <w:szCs w:val="24"/>
              </w:rPr>
              <w:t xml:space="preserve"> г.</w:t>
            </w:r>
            <w:r w:rsidR="009B5138" w:rsidRPr="00A24E43">
              <w:rPr>
                <w:color w:val="0070C0"/>
                <w:sz w:val="24"/>
                <w:szCs w:val="24"/>
              </w:rPr>
              <w:t xml:space="preserve"> № </w:t>
            </w:r>
            <w:r w:rsidR="00CE7472" w:rsidRPr="00A24E43">
              <w:rPr>
                <w:color w:val="0070C0"/>
                <w:sz w:val="24"/>
                <w:szCs w:val="24"/>
              </w:rPr>
              <w:t>49 «Об утверждении Методических указаний по инвентаризации имущества и финансовых обязательств»</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35"/>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2.5</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требований, предъявляемых к денежному измерению объектов бухгалтерского учета экономического субъекта в валюте Российской Федерации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12 Федерального закона от 6 декабря 2011 г.</w:t>
            </w:r>
            <w:r w:rsidR="009B5138">
              <w:rPr>
                <w:color w:val="000000"/>
                <w:sz w:val="24"/>
                <w:szCs w:val="24"/>
              </w:rPr>
              <w:t xml:space="preserve"> № </w:t>
            </w:r>
            <w:r w:rsidRPr="00C578B2">
              <w:rPr>
                <w:color w:val="000000"/>
                <w:sz w:val="24"/>
                <w:szCs w:val="24"/>
              </w:rPr>
              <w:t>402-ФЗ «О бухгалтерском учете»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9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2.6</w:t>
            </w:r>
          </w:p>
        </w:tc>
        <w:tc>
          <w:tcPr>
            <w:tcW w:w="4962" w:type="dxa"/>
          </w:tcPr>
          <w:p w:rsidR="00210FC7" w:rsidRPr="00C578B2" w:rsidRDefault="00210FC7" w:rsidP="00A635A3">
            <w:pPr>
              <w:pStyle w:val="a4"/>
              <w:shd w:val="clear" w:color="auto" w:fill="auto"/>
              <w:ind w:left="142" w:right="142"/>
              <w:jc w:val="both"/>
              <w:rPr>
                <w:sz w:val="24"/>
                <w:szCs w:val="24"/>
              </w:rPr>
            </w:pPr>
            <w:r w:rsidRPr="00C578B2">
              <w:rPr>
                <w:color w:val="000000"/>
                <w:sz w:val="24"/>
                <w:szCs w:val="24"/>
              </w:rPr>
              <w:t>Нарушение требований к бухгалтерской (финансовой) отчетности при реорганизации или ликвидации юридического лица</w:t>
            </w:r>
          </w:p>
        </w:tc>
        <w:tc>
          <w:tcPr>
            <w:tcW w:w="3119" w:type="dxa"/>
          </w:tcPr>
          <w:p w:rsidR="00210FC7" w:rsidRPr="00C578B2" w:rsidRDefault="00210FC7" w:rsidP="00A635A3">
            <w:pPr>
              <w:pStyle w:val="a4"/>
              <w:shd w:val="clear" w:color="auto" w:fill="auto"/>
              <w:ind w:left="142" w:right="142"/>
              <w:jc w:val="both"/>
              <w:rPr>
                <w:sz w:val="24"/>
                <w:szCs w:val="24"/>
              </w:rPr>
            </w:pPr>
            <w:r w:rsidRPr="00C578B2">
              <w:rPr>
                <w:color w:val="000000"/>
                <w:sz w:val="24"/>
                <w:szCs w:val="24"/>
              </w:rPr>
              <w:t>Статьи 16 и 17 Федерального закона от 6 декабря 2011 г.</w:t>
            </w:r>
            <w:r w:rsidR="009B5138">
              <w:rPr>
                <w:color w:val="000000"/>
                <w:sz w:val="24"/>
                <w:szCs w:val="24"/>
              </w:rPr>
              <w:t xml:space="preserve"> № </w:t>
            </w:r>
            <w:r w:rsidRPr="00C578B2">
              <w:rPr>
                <w:color w:val="000000"/>
                <w:sz w:val="24"/>
                <w:szCs w:val="24"/>
              </w:rPr>
              <w:t>402-ФЗ «О бухгалтерском учете»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40"/>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2.7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требований, предъявляемых к организации и осуществлению внутреннего контроля фактов хозяйственной жизни экономического субъекта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19 Федерального закона от 6 декабря 2011 г.</w:t>
            </w:r>
            <w:r w:rsidR="009B5138">
              <w:rPr>
                <w:color w:val="000000"/>
                <w:sz w:val="24"/>
                <w:szCs w:val="24"/>
              </w:rPr>
              <w:t xml:space="preserve"> № </w:t>
            </w:r>
            <w:r w:rsidRPr="00C578B2">
              <w:rPr>
                <w:color w:val="000000"/>
                <w:sz w:val="24"/>
                <w:szCs w:val="24"/>
              </w:rPr>
              <w:t>402-ФЗ «О бухгалтерском учете»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3153"/>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2.8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 xml:space="preserve">Указание Банка России </w:t>
            </w:r>
            <w:proofErr w:type="gramStart"/>
            <w:r w:rsidRPr="00C578B2">
              <w:rPr>
                <w:color w:val="000000"/>
                <w:sz w:val="24"/>
                <w:szCs w:val="24"/>
              </w:rPr>
              <w:t>от</w:t>
            </w:r>
            <w:proofErr w:type="gramEnd"/>
          </w:p>
          <w:p w:rsidR="00210FC7" w:rsidRPr="00C578B2" w:rsidRDefault="00A635A3" w:rsidP="00ED47A1">
            <w:pPr>
              <w:pStyle w:val="a4"/>
              <w:numPr>
                <w:ilvl w:val="0"/>
                <w:numId w:val="1"/>
              </w:numPr>
              <w:shd w:val="clear" w:color="auto" w:fill="auto"/>
              <w:tabs>
                <w:tab w:val="left" w:pos="1426"/>
              </w:tabs>
              <w:spacing w:line="274" w:lineRule="exact"/>
              <w:ind w:left="142" w:right="142"/>
              <w:rPr>
                <w:sz w:val="24"/>
                <w:szCs w:val="24"/>
              </w:rPr>
            </w:pPr>
            <w:r>
              <w:rPr>
                <w:color w:val="000000"/>
                <w:sz w:val="24"/>
                <w:szCs w:val="24"/>
                <w:lang w:eastAsia="en-US"/>
              </w:rPr>
              <w:t>№</w:t>
            </w:r>
            <w:r w:rsidR="00210FC7" w:rsidRPr="00C578B2">
              <w:rPr>
                <w:color w:val="000000"/>
                <w:sz w:val="24"/>
                <w:szCs w:val="24"/>
                <w:lang w:eastAsia="en-US"/>
              </w:rPr>
              <w:t xml:space="preserve"> </w:t>
            </w:r>
            <w:r w:rsidR="00210FC7" w:rsidRPr="00C578B2">
              <w:rPr>
                <w:color w:val="000000"/>
                <w:sz w:val="24"/>
                <w:szCs w:val="24"/>
              </w:rPr>
              <w:t>3073-У «Об о</w:t>
            </w:r>
            <w:r>
              <w:rPr>
                <w:color w:val="000000"/>
                <w:sz w:val="24"/>
                <w:szCs w:val="24"/>
              </w:rPr>
              <w:t>существлении наличных расчетов»</w:t>
            </w:r>
          </w:p>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 xml:space="preserve">Указание Банка России </w:t>
            </w:r>
            <w:proofErr w:type="gramStart"/>
            <w:r w:rsidRPr="00C578B2">
              <w:rPr>
                <w:color w:val="000000"/>
                <w:sz w:val="24"/>
                <w:szCs w:val="24"/>
              </w:rPr>
              <w:t>от</w:t>
            </w:r>
            <w:proofErr w:type="gramEnd"/>
          </w:p>
          <w:p w:rsidR="00210FC7" w:rsidRPr="00C578B2" w:rsidRDefault="00A635A3" w:rsidP="00ED47A1">
            <w:pPr>
              <w:pStyle w:val="a4"/>
              <w:numPr>
                <w:ilvl w:val="0"/>
                <w:numId w:val="2"/>
              </w:numPr>
              <w:shd w:val="clear" w:color="auto" w:fill="auto"/>
              <w:tabs>
                <w:tab w:val="left" w:pos="1166"/>
              </w:tabs>
              <w:spacing w:line="274" w:lineRule="exact"/>
              <w:ind w:left="142" w:right="142"/>
              <w:rPr>
                <w:sz w:val="24"/>
                <w:szCs w:val="24"/>
              </w:rPr>
            </w:pPr>
            <w:r>
              <w:rPr>
                <w:color w:val="000000"/>
                <w:sz w:val="24"/>
                <w:szCs w:val="24"/>
                <w:lang w:eastAsia="en-US"/>
              </w:rPr>
              <w:t>№</w:t>
            </w:r>
            <w:r w:rsidR="00210FC7" w:rsidRPr="00C578B2">
              <w:rPr>
                <w:color w:val="000000"/>
                <w:sz w:val="24"/>
                <w:szCs w:val="24"/>
                <w:lang w:eastAsia="en-US"/>
              </w:rPr>
              <w:t xml:space="preserve"> </w:t>
            </w:r>
            <w:r w:rsidR="00210FC7" w:rsidRPr="00C578B2">
              <w:rPr>
                <w:color w:val="000000"/>
                <w:sz w:val="24"/>
                <w:szCs w:val="24"/>
              </w:rPr>
              <w:t>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tc>
        <w:tc>
          <w:tcPr>
            <w:tcW w:w="1701" w:type="dxa"/>
          </w:tcPr>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AD40B1" w:rsidRDefault="00210FC7"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210FC7" w:rsidRPr="00C578B2" w:rsidRDefault="00210FC7"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15.1</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210FC7" w:rsidRPr="00C578B2" w:rsidRDefault="00210FC7"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840"/>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2.9</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общих требований к бухгалтерской (финансовой) отчетности экономического субъекта, в том числе к ее составу</w:t>
            </w:r>
          </w:p>
        </w:tc>
        <w:tc>
          <w:tcPr>
            <w:tcW w:w="3119" w:type="dxa"/>
          </w:tcPr>
          <w:p w:rsidR="00210FC7"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Статья 13, 14 Федерального закона от 6 декабря 2011 г.</w:t>
            </w:r>
            <w:r w:rsidR="009B5138">
              <w:rPr>
                <w:color w:val="000000"/>
                <w:sz w:val="24"/>
                <w:szCs w:val="24"/>
              </w:rPr>
              <w:t xml:space="preserve"> № </w:t>
            </w:r>
            <w:r w:rsidRPr="00C578B2">
              <w:rPr>
                <w:color w:val="000000"/>
                <w:sz w:val="24"/>
                <w:szCs w:val="24"/>
              </w:rPr>
              <w:t>402-ФЗ «О бухгалтерском учете»</w:t>
            </w:r>
          </w:p>
          <w:p w:rsidR="00A635A3" w:rsidRPr="00A24E43" w:rsidRDefault="00CE7472" w:rsidP="00ED47A1">
            <w:pPr>
              <w:pStyle w:val="a4"/>
              <w:shd w:val="clear" w:color="auto" w:fill="auto"/>
              <w:spacing w:line="274" w:lineRule="exact"/>
              <w:ind w:left="142" w:right="142"/>
              <w:rPr>
                <w:color w:val="0070C0"/>
                <w:sz w:val="24"/>
                <w:szCs w:val="24"/>
              </w:rPr>
            </w:pPr>
            <w:r w:rsidRPr="00A24E43">
              <w:rPr>
                <w:color w:val="0070C0"/>
                <w:sz w:val="24"/>
                <w:szCs w:val="24"/>
              </w:rPr>
              <w:t xml:space="preserve">Приказ </w:t>
            </w:r>
            <w:r w:rsidR="00A54EC7" w:rsidRPr="00A24E43">
              <w:rPr>
                <w:color w:val="0070C0"/>
                <w:sz w:val="24"/>
                <w:szCs w:val="24"/>
              </w:rPr>
              <w:t xml:space="preserve">Министерства финансов Российской Федерации </w:t>
            </w:r>
            <w:r w:rsidRPr="00A24E43">
              <w:rPr>
                <w:color w:val="0070C0"/>
                <w:sz w:val="24"/>
                <w:szCs w:val="24"/>
              </w:rPr>
              <w:t xml:space="preserve"> от 28.12.2010</w:t>
            </w:r>
            <w:r w:rsidR="009B5138" w:rsidRPr="00A24E43">
              <w:rPr>
                <w:color w:val="0070C0"/>
                <w:sz w:val="24"/>
                <w:szCs w:val="24"/>
              </w:rPr>
              <w:t xml:space="preserve"> </w:t>
            </w:r>
            <w:r w:rsidR="00A635A3" w:rsidRPr="00A24E43">
              <w:rPr>
                <w:color w:val="0070C0"/>
                <w:sz w:val="24"/>
                <w:szCs w:val="24"/>
              </w:rPr>
              <w:t xml:space="preserve">г. </w:t>
            </w:r>
            <w:r w:rsidR="009B5138" w:rsidRPr="00A24E43">
              <w:rPr>
                <w:color w:val="0070C0"/>
                <w:sz w:val="24"/>
                <w:szCs w:val="24"/>
              </w:rPr>
              <w:t>№ </w:t>
            </w:r>
            <w:proofErr w:type="spellStart"/>
            <w:r w:rsidRPr="00A24E43">
              <w:rPr>
                <w:color w:val="0070C0"/>
                <w:sz w:val="24"/>
                <w:szCs w:val="24"/>
              </w:rPr>
              <w:t>191н</w:t>
            </w:r>
            <w:proofErr w:type="spellEnd"/>
            <w:r w:rsidRPr="00A24E43">
              <w:rPr>
                <w:color w:val="0070C0"/>
                <w:sz w:val="24"/>
                <w:szCs w:val="24"/>
              </w:rPr>
              <w:t xml:space="preserve"> «Об утверждении Инструкции о порядке составления и представления годовой, квартальной и месячной отчетности об исполнении бюджетов бюджетной</w:t>
            </w:r>
            <w:r w:rsidR="00A635A3" w:rsidRPr="00A24E43">
              <w:rPr>
                <w:color w:val="0070C0"/>
                <w:sz w:val="24"/>
                <w:szCs w:val="24"/>
              </w:rPr>
              <w:t xml:space="preserve"> системы Российской Федерации»</w:t>
            </w:r>
          </w:p>
          <w:p w:rsidR="00CE7472" w:rsidRPr="00C578B2" w:rsidRDefault="00A635A3" w:rsidP="00ED47A1">
            <w:pPr>
              <w:pStyle w:val="a4"/>
              <w:shd w:val="clear" w:color="auto" w:fill="auto"/>
              <w:spacing w:line="274" w:lineRule="exact"/>
              <w:ind w:left="142" w:right="142"/>
              <w:rPr>
                <w:sz w:val="24"/>
                <w:szCs w:val="24"/>
              </w:rPr>
            </w:pPr>
            <w:r w:rsidRPr="00A24E43">
              <w:rPr>
                <w:color w:val="0070C0"/>
                <w:sz w:val="24"/>
                <w:szCs w:val="24"/>
              </w:rPr>
              <w:t>П</w:t>
            </w:r>
            <w:r w:rsidR="00CE7472" w:rsidRPr="00A24E43">
              <w:rPr>
                <w:color w:val="0070C0"/>
                <w:sz w:val="24"/>
                <w:szCs w:val="24"/>
              </w:rPr>
              <w:t xml:space="preserve">риказ </w:t>
            </w:r>
            <w:r w:rsidR="00A54EC7" w:rsidRPr="00A24E43">
              <w:rPr>
                <w:color w:val="0070C0"/>
                <w:sz w:val="24"/>
                <w:szCs w:val="24"/>
              </w:rPr>
              <w:t xml:space="preserve">Министерства финансов Российской Федерации </w:t>
            </w:r>
            <w:r w:rsidR="00CE7472" w:rsidRPr="00A24E43">
              <w:rPr>
                <w:color w:val="0070C0"/>
                <w:sz w:val="24"/>
                <w:szCs w:val="24"/>
              </w:rPr>
              <w:t>от 25.03.2011</w:t>
            </w:r>
            <w:r w:rsidR="009B5138" w:rsidRPr="00A24E43">
              <w:rPr>
                <w:color w:val="0070C0"/>
                <w:sz w:val="24"/>
                <w:szCs w:val="24"/>
              </w:rPr>
              <w:t xml:space="preserve"> № </w:t>
            </w:r>
            <w:proofErr w:type="spellStart"/>
            <w:r w:rsidR="00CE7472" w:rsidRPr="00A24E43">
              <w:rPr>
                <w:color w:val="0070C0"/>
                <w:sz w:val="24"/>
                <w:szCs w:val="24"/>
              </w:rPr>
              <w:t>33н</w:t>
            </w:r>
            <w:proofErr w:type="spellEnd"/>
            <w:r w:rsidR="00CE7472" w:rsidRPr="00A24E43">
              <w:rPr>
                <w:color w:val="0070C0"/>
                <w:sz w:val="24"/>
                <w:szCs w:val="24"/>
              </w:rPr>
              <w:t xml:space="preserve"> «Об утверждении Инструкции о порядке составления, представления годовой, квартальной бухгалтерской</w:t>
            </w:r>
            <w:r w:rsidR="00ED47A1" w:rsidRPr="00A24E43">
              <w:rPr>
                <w:color w:val="0070C0"/>
                <w:sz w:val="24"/>
                <w:szCs w:val="24"/>
              </w:rPr>
              <w:t xml:space="preserve"> </w:t>
            </w:r>
            <w:r w:rsidR="00CE7472" w:rsidRPr="00A24E43">
              <w:rPr>
                <w:color w:val="0070C0"/>
                <w:sz w:val="24"/>
                <w:szCs w:val="24"/>
              </w:rPr>
              <w:t>отчетности государственных (муниципальных) бюджетных и автономных учреждений»</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35"/>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2.10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сроков отчетного периода и отчетной даты для промежуточной и (или) годовой бухгалтерской (финансовой) отчетности экономического субъекта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15 Федерального закона от 6 декабря 2011 г.</w:t>
            </w:r>
            <w:r w:rsidR="009B5138">
              <w:rPr>
                <w:color w:val="000000"/>
                <w:sz w:val="24"/>
                <w:szCs w:val="24"/>
              </w:rPr>
              <w:t xml:space="preserve"> № </w:t>
            </w:r>
            <w:r w:rsidRPr="00C578B2">
              <w:rPr>
                <w:color w:val="000000"/>
                <w:sz w:val="24"/>
                <w:szCs w:val="24"/>
              </w:rPr>
              <w:t>402-ФЗ «О бухгалтерском учете»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2</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835"/>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sz w:val="24"/>
                <w:szCs w:val="24"/>
              </w:rPr>
              <w:t>2.11</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sz w:val="24"/>
                <w:szCs w:val="24"/>
              </w:rPr>
              <w:t xml:space="preserve">Нарушение требований, предъявляемых к применению правил ведения бухгалтерского учета и составления бухгалтерской отчетности, утвержденных уполномоченными федеральными органами исполнительной власти и Центральным </w:t>
            </w:r>
            <w:r w:rsidRPr="00C578B2">
              <w:rPr>
                <w:sz w:val="24"/>
                <w:szCs w:val="24"/>
              </w:rPr>
              <w:lastRenderedPageBreak/>
              <w:t>банком Российской Федерации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sz w:val="24"/>
                <w:szCs w:val="24"/>
              </w:rPr>
              <w:lastRenderedPageBreak/>
              <w:t>Часть 1 статьи 30 Федерального закона от 6 декабря 2011 г.</w:t>
            </w:r>
            <w:r w:rsidR="009B5138">
              <w:rPr>
                <w:sz w:val="24"/>
                <w:szCs w:val="24"/>
              </w:rPr>
              <w:t xml:space="preserve"> № </w:t>
            </w:r>
            <w:r w:rsidRPr="00C578B2">
              <w:rPr>
                <w:sz w:val="24"/>
                <w:szCs w:val="24"/>
              </w:rPr>
              <w:t>402-ФЗ «О бухгалтерском учете»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2</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FF0000"/>
              </w:rPr>
            </w:pPr>
          </w:p>
        </w:tc>
      </w:tr>
      <w:tr w:rsidR="00210FC7" w:rsidRPr="00C578B2" w:rsidTr="003D0449">
        <w:trPr>
          <w:trHeight w:val="5634"/>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sz w:val="24"/>
                <w:szCs w:val="24"/>
              </w:rPr>
              <w:lastRenderedPageBreak/>
              <w:t>2.12</w:t>
            </w:r>
          </w:p>
        </w:tc>
        <w:tc>
          <w:tcPr>
            <w:tcW w:w="4962" w:type="dxa"/>
          </w:tcPr>
          <w:p w:rsidR="008A6D84" w:rsidRPr="00C578B2" w:rsidRDefault="00210FC7" w:rsidP="00ED47A1">
            <w:pPr>
              <w:pStyle w:val="a4"/>
              <w:shd w:val="clear" w:color="auto" w:fill="auto"/>
              <w:spacing w:line="274" w:lineRule="exact"/>
              <w:ind w:left="142" w:right="142"/>
              <w:jc w:val="both"/>
            </w:pPr>
            <w:r w:rsidRPr="00C578B2">
              <w:rPr>
                <w:sz w:val="24"/>
                <w:szCs w:val="24"/>
              </w:rPr>
              <w:t>Грубое нарушение правил ведения бухгалтерского учета, выразившееся в искажении любой статьи (строки) формы бухгалтерской отчетности не менее чем на 10 процентов</w:t>
            </w:r>
          </w:p>
          <w:p w:rsidR="00210FC7" w:rsidRPr="00C578B2" w:rsidRDefault="00210FC7" w:rsidP="00ED47A1">
            <w:pPr>
              <w:ind w:left="142" w:right="142"/>
              <w:jc w:val="both"/>
              <w:rPr>
                <w:rFonts w:ascii="Times New Roman" w:hAnsi="Times New Roman" w:cs="Times New Roman"/>
              </w:rPr>
            </w:pP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sz w:val="24"/>
                <w:szCs w:val="24"/>
              </w:rPr>
              <w:t>Часть 3 статьи 9 Федерального закона от 6 декабря 2011 г.</w:t>
            </w:r>
            <w:r w:rsidR="009B5138">
              <w:rPr>
                <w:sz w:val="24"/>
                <w:szCs w:val="24"/>
              </w:rPr>
              <w:t xml:space="preserve"> № </w:t>
            </w:r>
            <w:r w:rsidRPr="00C578B2">
              <w:rPr>
                <w:sz w:val="24"/>
                <w:szCs w:val="24"/>
              </w:rPr>
              <w:t>402-ФЗ «О бухгалтерском учете»</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кол-во и</w:t>
            </w:r>
          </w:p>
          <w:p w:rsidR="00AD40B1" w:rsidRDefault="00210FC7" w:rsidP="0099278A">
            <w:pPr>
              <w:pStyle w:val="a4"/>
              <w:shd w:val="clear" w:color="auto" w:fill="auto"/>
              <w:spacing w:line="220" w:lineRule="exact"/>
              <w:jc w:val="center"/>
              <w:rPr>
                <w:sz w:val="24"/>
                <w:szCs w:val="24"/>
              </w:rPr>
            </w:pPr>
            <w:r w:rsidRPr="00C578B2">
              <w:rPr>
                <w:sz w:val="24"/>
                <w:szCs w:val="24"/>
              </w:rPr>
              <w:t xml:space="preserve">тыс. </w:t>
            </w:r>
          </w:p>
          <w:p w:rsidR="00210FC7" w:rsidRPr="00C578B2" w:rsidRDefault="00210FC7" w:rsidP="0099278A">
            <w:pPr>
              <w:pStyle w:val="a4"/>
              <w:shd w:val="clear" w:color="auto" w:fill="auto"/>
              <w:spacing w:line="220" w:lineRule="exact"/>
              <w:jc w:val="center"/>
              <w:rPr>
                <w:sz w:val="24"/>
                <w:szCs w:val="24"/>
              </w:rPr>
            </w:pPr>
            <w:r w:rsidRPr="00C578B2">
              <w:rPr>
                <w:sz w:val="24"/>
                <w:szCs w:val="24"/>
              </w:rPr>
              <w:t>рублей</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sz w:val="24"/>
                <w:szCs w:val="24"/>
              </w:rPr>
              <w:t>2</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sz w:val="24"/>
                <w:szCs w:val="24"/>
              </w:rPr>
              <w:t>Статья 15.11</w:t>
            </w:r>
          </w:p>
          <w:p w:rsidR="00210FC7" w:rsidRPr="00C578B2" w:rsidRDefault="00210FC7" w:rsidP="00ED47A1">
            <w:pPr>
              <w:pStyle w:val="a4"/>
              <w:shd w:val="clear" w:color="auto" w:fill="auto"/>
              <w:spacing w:line="274" w:lineRule="exact"/>
              <w:ind w:left="142" w:right="141"/>
              <w:rPr>
                <w:sz w:val="24"/>
                <w:szCs w:val="24"/>
              </w:rPr>
            </w:pPr>
            <w:r w:rsidRPr="00C578B2">
              <w:rPr>
                <w:sz w:val="24"/>
                <w:szCs w:val="24"/>
              </w:rPr>
              <w:t>Кодекса</w:t>
            </w:r>
          </w:p>
          <w:p w:rsidR="00210FC7" w:rsidRPr="00C578B2" w:rsidRDefault="00210FC7" w:rsidP="00ED47A1">
            <w:pPr>
              <w:pStyle w:val="a4"/>
              <w:shd w:val="clear" w:color="auto" w:fill="auto"/>
              <w:spacing w:line="274" w:lineRule="exact"/>
              <w:ind w:left="142" w:right="141"/>
              <w:rPr>
                <w:sz w:val="24"/>
                <w:szCs w:val="24"/>
              </w:rPr>
            </w:pPr>
            <w:r w:rsidRPr="00C578B2">
              <w:rPr>
                <w:sz w:val="24"/>
                <w:szCs w:val="24"/>
              </w:rPr>
              <w:t>Российской</w:t>
            </w:r>
          </w:p>
          <w:p w:rsidR="00210FC7" w:rsidRPr="00C578B2" w:rsidRDefault="00210FC7" w:rsidP="00ED47A1">
            <w:pPr>
              <w:pStyle w:val="a4"/>
              <w:shd w:val="clear" w:color="auto" w:fill="auto"/>
              <w:spacing w:line="274" w:lineRule="exact"/>
              <w:ind w:left="142" w:right="141"/>
              <w:rPr>
                <w:sz w:val="24"/>
                <w:szCs w:val="24"/>
              </w:rPr>
            </w:pPr>
            <w:r w:rsidRPr="00C578B2">
              <w:rPr>
                <w:sz w:val="24"/>
                <w:szCs w:val="24"/>
              </w:rPr>
              <w:t xml:space="preserve">Федерации </w:t>
            </w:r>
            <w:proofErr w:type="gramStart"/>
            <w:r w:rsidRPr="00C578B2">
              <w:rPr>
                <w:sz w:val="24"/>
                <w:szCs w:val="24"/>
              </w:rPr>
              <w:t>об</w:t>
            </w:r>
            <w:proofErr w:type="gramEnd"/>
          </w:p>
          <w:p w:rsidR="00210FC7" w:rsidRPr="00C578B2" w:rsidRDefault="00210FC7" w:rsidP="00ED47A1">
            <w:pPr>
              <w:pStyle w:val="a4"/>
              <w:shd w:val="clear" w:color="auto" w:fill="auto"/>
              <w:spacing w:line="274" w:lineRule="exact"/>
              <w:ind w:left="142" w:right="141"/>
              <w:rPr>
                <w:sz w:val="24"/>
                <w:szCs w:val="24"/>
              </w:rPr>
            </w:pPr>
            <w:r w:rsidRPr="00C578B2">
              <w:rPr>
                <w:sz w:val="24"/>
                <w:szCs w:val="24"/>
              </w:rPr>
              <w:t>административных</w:t>
            </w:r>
          </w:p>
          <w:p w:rsidR="00210FC7" w:rsidRPr="00C578B2" w:rsidRDefault="00210FC7" w:rsidP="00ED47A1">
            <w:pPr>
              <w:ind w:left="142" w:right="141"/>
              <w:rPr>
                <w:rFonts w:ascii="Times New Roman" w:hAnsi="Times New Roman" w:cs="Times New Roman"/>
                <w:color w:val="auto"/>
              </w:rPr>
            </w:pPr>
            <w:proofErr w:type="gramStart"/>
            <w:r w:rsidRPr="00C578B2">
              <w:rPr>
                <w:rFonts w:ascii="Times New Roman" w:hAnsi="Times New Roman" w:cs="Times New Roman"/>
                <w:color w:val="auto"/>
              </w:rPr>
              <w:t>правонарушениях</w:t>
            </w:r>
            <w:proofErr w:type="gramEnd"/>
          </w:p>
        </w:tc>
        <w:tc>
          <w:tcPr>
            <w:tcW w:w="8788" w:type="dxa"/>
          </w:tcPr>
          <w:p w:rsidR="00210FC7" w:rsidRPr="00C578B2" w:rsidRDefault="004641B7" w:rsidP="00ED47A1">
            <w:pPr>
              <w:pStyle w:val="a4"/>
              <w:shd w:val="clear" w:color="auto" w:fill="auto"/>
              <w:spacing w:line="274" w:lineRule="exact"/>
              <w:ind w:left="142" w:right="141"/>
              <w:jc w:val="both"/>
              <w:rPr>
                <w:sz w:val="24"/>
                <w:szCs w:val="24"/>
              </w:rPr>
            </w:pPr>
            <w:r w:rsidRPr="00C578B2">
              <w:rPr>
                <w:sz w:val="24"/>
                <w:szCs w:val="24"/>
              </w:rPr>
              <w:t xml:space="preserve">По данному коду отражаются, в том числе, </w:t>
            </w:r>
            <w:r w:rsidR="008A6D84" w:rsidRPr="00C578B2">
              <w:rPr>
                <w:sz w:val="24"/>
                <w:szCs w:val="24"/>
              </w:rPr>
              <w:t xml:space="preserve">случаи </w:t>
            </w:r>
            <w:r w:rsidRPr="00C578B2">
              <w:rPr>
                <w:sz w:val="24"/>
                <w:szCs w:val="24"/>
              </w:rPr>
              <w:t>искажения</w:t>
            </w:r>
            <w:r w:rsidR="00ED47A1">
              <w:rPr>
                <w:sz w:val="24"/>
                <w:szCs w:val="24"/>
              </w:rPr>
              <w:t xml:space="preserve"> </w:t>
            </w:r>
            <w:r w:rsidRPr="00C578B2">
              <w:rPr>
                <w:sz w:val="24"/>
                <w:szCs w:val="24"/>
              </w:rPr>
              <w:t xml:space="preserve">бюджетной отчетности </w:t>
            </w:r>
            <w:r w:rsidR="008A6D84" w:rsidRPr="00C578B2">
              <w:rPr>
                <w:sz w:val="24"/>
                <w:szCs w:val="24"/>
              </w:rPr>
              <w:t xml:space="preserve">в размере </w:t>
            </w:r>
            <w:r w:rsidRPr="00C578B2">
              <w:rPr>
                <w:sz w:val="24"/>
                <w:szCs w:val="24"/>
              </w:rPr>
              <w:t>не менее</w:t>
            </w:r>
            <w:proofErr w:type="gramStart"/>
            <w:r w:rsidRPr="00C578B2">
              <w:rPr>
                <w:sz w:val="24"/>
                <w:szCs w:val="24"/>
              </w:rPr>
              <w:t>,</w:t>
            </w:r>
            <w:proofErr w:type="gramEnd"/>
            <w:r w:rsidRPr="00C578B2">
              <w:rPr>
                <w:sz w:val="24"/>
                <w:szCs w:val="24"/>
              </w:rPr>
              <w:t xml:space="preserve"> чем на 10 процентов.</w:t>
            </w:r>
            <w:r w:rsidR="00ED47A1">
              <w:rPr>
                <w:sz w:val="24"/>
                <w:szCs w:val="24"/>
              </w:rPr>
              <w:t xml:space="preserve"> </w:t>
            </w:r>
          </w:p>
          <w:p w:rsidR="00B224EA" w:rsidRPr="00C578B2" w:rsidRDefault="00B224EA"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Под грубым нарушением требований к бухгалтерскому учету, в том числе к бухгалтерской (финансовой) отчетности, понимается:</w:t>
            </w:r>
          </w:p>
          <w:p w:rsidR="00B224EA" w:rsidRPr="00C578B2" w:rsidRDefault="00B224EA"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 занижение сумм налогов и сборов не менее чем на 10 процентов вследствие искажения данных бухгалтерского учета;</w:t>
            </w:r>
          </w:p>
          <w:p w:rsidR="00B224EA" w:rsidRPr="00C578B2" w:rsidRDefault="00B224EA"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 искажение любого показателя бухгалтерской (финансовой) отчетности, выраженного в денежном измерении, не менее чем на 10 процентов;</w:t>
            </w:r>
          </w:p>
          <w:p w:rsidR="00B224EA" w:rsidRPr="00C578B2" w:rsidRDefault="00B224EA"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 регистрация не имевшего места факта хозяйственной жизни либо мнимого или притворного объекта бухгалтерского учета в регистрах бухгалтерского учета;</w:t>
            </w:r>
          </w:p>
          <w:p w:rsidR="00B224EA" w:rsidRPr="00C578B2" w:rsidRDefault="00B224EA"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ведение счетов бухгалтерского учета вне применяемых регистров бухгалтерского учета;</w:t>
            </w:r>
          </w:p>
          <w:p w:rsidR="00B224EA" w:rsidRPr="00C578B2" w:rsidRDefault="00B224EA" w:rsidP="00ED47A1">
            <w:pPr>
              <w:widowControl/>
              <w:autoSpaceDE w:val="0"/>
              <w:autoSpaceDN w:val="0"/>
              <w:adjustRightInd w:val="0"/>
              <w:ind w:left="142" w:right="141"/>
              <w:jc w:val="both"/>
              <w:rPr>
                <w:rFonts w:ascii="Times New Roman" w:hAnsi="Times New Roman" w:cs="Times New Roman"/>
                <w:color w:val="auto"/>
              </w:rPr>
            </w:pPr>
            <w:r w:rsidRPr="00C578B2">
              <w:rPr>
                <w:rFonts w:ascii="Times New Roman" w:hAnsi="Times New Roman" w:cs="Times New Roman"/>
                <w:color w:val="auto"/>
              </w:rPr>
              <w:t>- составление бухгалтерской (финансовой) отчетности не на основе данных, содержащихся в регистрах бухгалтерского учета;</w:t>
            </w:r>
          </w:p>
          <w:p w:rsidR="00B224EA" w:rsidRPr="00C578B2" w:rsidRDefault="00B224EA" w:rsidP="00ED47A1">
            <w:pPr>
              <w:widowControl/>
              <w:autoSpaceDE w:val="0"/>
              <w:autoSpaceDN w:val="0"/>
              <w:adjustRightInd w:val="0"/>
              <w:ind w:left="142" w:right="141"/>
              <w:jc w:val="both"/>
            </w:pPr>
            <w:proofErr w:type="gramStart"/>
            <w:r w:rsidRPr="00C578B2">
              <w:rPr>
                <w:rFonts w:ascii="Times New Roman" w:hAnsi="Times New Roman" w:cs="Times New Roman"/>
                <w:color w:val="auto"/>
              </w:rPr>
              <w:t>- отсутствие у экономического субъекта первичных учетных документов, и (или) регистров бухгалтерского учета, и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proofErr w:type="gramEnd"/>
          </w:p>
        </w:tc>
      </w:tr>
      <w:tr w:rsidR="007C7368" w:rsidRPr="00C578B2" w:rsidTr="003D0449">
        <w:trPr>
          <w:trHeight w:val="397"/>
        </w:trPr>
        <w:tc>
          <w:tcPr>
            <w:tcW w:w="23247" w:type="dxa"/>
            <w:gridSpan w:val="7"/>
          </w:tcPr>
          <w:p w:rsidR="007C7368" w:rsidRPr="00C578B2" w:rsidRDefault="007C7368" w:rsidP="00ED47A1">
            <w:pPr>
              <w:keepNext/>
              <w:keepLines/>
              <w:widowControl/>
              <w:spacing w:before="120" w:after="120"/>
              <w:ind w:left="142" w:right="141"/>
              <w:jc w:val="both"/>
              <w:rPr>
                <w:rFonts w:ascii="Times New Roman" w:hAnsi="Times New Roman" w:cs="Times New Roman"/>
                <w:color w:val="auto"/>
              </w:rPr>
            </w:pPr>
            <w:r w:rsidRPr="00C578B2">
              <w:rPr>
                <w:rStyle w:val="24"/>
                <w:bCs/>
                <w:sz w:val="24"/>
              </w:rPr>
              <w:t>3. Нарушения в сфере управления и распоряжения государственной (муниципальной) собственностью</w:t>
            </w:r>
          </w:p>
        </w:tc>
      </w:tr>
      <w:tr w:rsidR="007C7368" w:rsidRPr="00C578B2" w:rsidTr="003D0449">
        <w:trPr>
          <w:trHeight w:val="2610"/>
        </w:trPr>
        <w:tc>
          <w:tcPr>
            <w:tcW w:w="850" w:type="dxa"/>
            <w:vAlign w:val="center"/>
          </w:tcPr>
          <w:p w:rsidR="007C7368" w:rsidRPr="00C578B2" w:rsidRDefault="007C7368" w:rsidP="00F03BA2">
            <w:pPr>
              <w:pStyle w:val="a4"/>
              <w:spacing w:line="220" w:lineRule="exact"/>
              <w:jc w:val="center"/>
              <w:rPr>
                <w:color w:val="000000"/>
                <w:sz w:val="24"/>
                <w:szCs w:val="24"/>
              </w:rPr>
            </w:pPr>
            <w:r w:rsidRPr="00C578B2">
              <w:rPr>
                <w:color w:val="000000"/>
                <w:sz w:val="24"/>
                <w:szCs w:val="24"/>
              </w:rPr>
              <w:t>3.1</w:t>
            </w:r>
          </w:p>
        </w:tc>
        <w:tc>
          <w:tcPr>
            <w:tcW w:w="4962" w:type="dxa"/>
          </w:tcPr>
          <w:p w:rsidR="007C7368" w:rsidRDefault="007C7368" w:rsidP="00ED47A1">
            <w:pPr>
              <w:pStyle w:val="a4"/>
              <w:spacing w:line="274" w:lineRule="exact"/>
              <w:ind w:left="142" w:right="142"/>
              <w:jc w:val="both"/>
              <w:rPr>
                <w:color w:val="000000"/>
                <w:sz w:val="24"/>
                <w:szCs w:val="24"/>
              </w:rPr>
            </w:pPr>
            <w:r w:rsidRPr="00C578B2">
              <w:rPr>
                <w:color w:val="000000"/>
                <w:sz w:val="24"/>
                <w:szCs w:val="24"/>
              </w:rPr>
              <w:t>Нарушение требования о недопустимости использования помещений дипломатических представительств в целях, не совместимых с функциями представительств, или другими нормами общего международного права, или же какими-либо специальными соглашениями, действующими между аккредитующим государством и государством пребывания</w:t>
            </w:r>
          </w:p>
        </w:tc>
        <w:tc>
          <w:tcPr>
            <w:tcW w:w="3119" w:type="dxa"/>
          </w:tcPr>
          <w:p w:rsidR="007C7368" w:rsidRPr="00C578B2" w:rsidRDefault="007C7368" w:rsidP="00ED47A1">
            <w:pPr>
              <w:pStyle w:val="a4"/>
              <w:spacing w:line="274" w:lineRule="exact"/>
              <w:ind w:left="142" w:right="142"/>
              <w:rPr>
                <w:color w:val="000000"/>
                <w:sz w:val="24"/>
                <w:szCs w:val="24"/>
              </w:rPr>
            </w:pPr>
            <w:r w:rsidRPr="00C578B2">
              <w:rPr>
                <w:color w:val="000000"/>
                <w:sz w:val="24"/>
                <w:szCs w:val="24"/>
              </w:rPr>
              <w:t>Часть 3 статьи 41 Венской конвенции от 18 апреля 1961 года «О дипломатических сношениях»</w:t>
            </w:r>
          </w:p>
        </w:tc>
        <w:tc>
          <w:tcPr>
            <w:tcW w:w="1701" w:type="dxa"/>
          </w:tcPr>
          <w:p w:rsidR="007C7368" w:rsidRPr="00C578B2" w:rsidRDefault="007C7368" w:rsidP="0099278A">
            <w:pPr>
              <w:pStyle w:val="a4"/>
              <w:spacing w:line="220" w:lineRule="exact"/>
              <w:jc w:val="center"/>
              <w:rPr>
                <w:color w:val="000000"/>
                <w:sz w:val="24"/>
                <w:szCs w:val="24"/>
              </w:rPr>
            </w:pPr>
            <w:r w:rsidRPr="00C578B2">
              <w:rPr>
                <w:color w:val="000000"/>
                <w:sz w:val="24"/>
                <w:szCs w:val="24"/>
              </w:rPr>
              <w:t>кол-во</w:t>
            </w:r>
          </w:p>
        </w:tc>
        <w:tc>
          <w:tcPr>
            <w:tcW w:w="1559" w:type="dxa"/>
          </w:tcPr>
          <w:p w:rsidR="007C7368" w:rsidRPr="00C578B2" w:rsidRDefault="007C7368" w:rsidP="0099278A">
            <w:pPr>
              <w:pStyle w:val="a4"/>
              <w:spacing w:line="220" w:lineRule="exact"/>
              <w:jc w:val="center"/>
              <w:rPr>
                <w:color w:val="000000"/>
                <w:sz w:val="24"/>
                <w:szCs w:val="24"/>
              </w:rPr>
            </w:pPr>
            <w:r w:rsidRPr="00C578B2">
              <w:rPr>
                <w:color w:val="000000"/>
                <w:sz w:val="24"/>
                <w:szCs w:val="24"/>
              </w:rPr>
              <w:t>1</w:t>
            </w:r>
          </w:p>
        </w:tc>
        <w:tc>
          <w:tcPr>
            <w:tcW w:w="2268" w:type="dxa"/>
          </w:tcPr>
          <w:p w:rsidR="007C7368" w:rsidRPr="00C578B2" w:rsidRDefault="007C7368" w:rsidP="00ED47A1">
            <w:pPr>
              <w:ind w:left="142" w:right="141"/>
              <w:rPr>
                <w:rFonts w:ascii="Times New Roman" w:hAnsi="Times New Roman" w:cs="Times New Roman"/>
                <w:color w:val="auto"/>
              </w:rPr>
            </w:pPr>
          </w:p>
        </w:tc>
        <w:tc>
          <w:tcPr>
            <w:tcW w:w="8788" w:type="dxa"/>
          </w:tcPr>
          <w:p w:rsidR="007C7368" w:rsidRPr="00C578B2" w:rsidRDefault="007C7368" w:rsidP="00ED47A1">
            <w:pPr>
              <w:ind w:left="142" w:right="141"/>
              <w:jc w:val="both"/>
              <w:rPr>
                <w:rFonts w:ascii="Times New Roman" w:hAnsi="Times New Roman" w:cs="Times New Roman"/>
                <w:color w:val="auto"/>
              </w:rPr>
            </w:pPr>
          </w:p>
        </w:tc>
      </w:tr>
      <w:tr w:rsidR="00210FC7" w:rsidRPr="00C578B2" w:rsidTr="003D0449">
        <w:trPr>
          <w:trHeight w:val="571"/>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3.2</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ограничений по участию унитарных предприятий в коммерческих и некоммерческих организациях</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Части 1 статьи 6 Федерального закона от 14 ноября 2002 г. №161-ФЗ «О государственных и муниципальных унитарных предприятиях»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392"/>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3.3</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Распоряжение унитарным предприятием вкладом (долей) в уставном (складочном) капитале хозяйственного общества или товарищества, акциями акционерного общества без согласия собственника его имущества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Часть 2 статьи 6 Федерального закона от 14 ноября 2002 г.</w:t>
            </w:r>
            <w:r w:rsidR="009B5138">
              <w:rPr>
                <w:color w:val="000000"/>
                <w:sz w:val="24"/>
                <w:szCs w:val="24"/>
              </w:rPr>
              <w:t xml:space="preserve"> № </w:t>
            </w:r>
            <w:r w:rsidRPr="00C578B2">
              <w:rPr>
                <w:color w:val="000000"/>
                <w:sz w:val="24"/>
                <w:szCs w:val="24"/>
              </w:rPr>
              <w:t>161-ФЗ «О государственных и муниципальных унитарных предприятиях»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939"/>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3.4</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Нарушение порядка учреждения унитарного предприятия, ограничений по целям создания унитарного предприятия (специальной правоспособности)</w:t>
            </w:r>
          </w:p>
        </w:tc>
        <w:tc>
          <w:tcPr>
            <w:tcW w:w="3119" w:type="dxa"/>
          </w:tcPr>
          <w:p w:rsidR="00210FC7" w:rsidRPr="00C578B2" w:rsidRDefault="00210FC7" w:rsidP="00A635A3">
            <w:pPr>
              <w:pStyle w:val="a4"/>
              <w:shd w:val="clear" w:color="auto" w:fill="auto"/>
              <w:spacing w:line="274" w:lineRule="exact"/>
              <w:ind w:left="142" w:right="142"/>
              <w:rPr>
                <w:sz w:val="24"/>
                <w:szCs w:val="24"/>
              </w:rPr>
            </w:pPr>
            <w:r w:rsidRPr="00C578B2">
              <w:rPr>
                <w:color w:val="000000"/>
                <w:sz w:val="24"/>
                <w:szCs w:val="24"/>
              </w:rPr>
              <w:t xml:space="preserve">Часть 1 статьи 295 Гражданского кодекса Российской Федерации </w:t>
            </w:r>
            <w:r w:rsidR="00A635A3">
              <w:rPr>
                <w:color w:val="000000"/>
                <w:sz w:val="24"/>
                <w:szCs w:val="24"/>
              </w:rPr>
              <w:t>С</w:t>
            </w:r>
            <w:r w:rsidRPr="00C578B2">
              <w:rPr>
                <w:color w:val="000000"/>
                <w:sz w:val="24"/>
                <w:szCs w:val="24"/>
              </w:rPr>
              <w:t>татьи 8-10 Федерального закона от 14 ноября 2002 г.</w:t>
            </w:r>
            <w:r w:rsidR="009B5138">
              <w:rPr>
                <w:color w:val="000000"/>
                <w:sz w:val="24"/>
                <w:szCs w:val="24"/>
              </w:rPr>
              <w:t xml:space="preserve"> № </w:t>
            </w:r>
            <w:r w:rsidRPr="00C578B2">
              <w:rPr>
                <w:color w:val="000000"/>
                <w:sz w:val="24"/>
                <w:szCs w:val="24"/>
              </w:rPr>
              <w:t>161-ФЗ «О государственных и муниципальных унитарных предприятиях»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36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формирования, увеличения/уменьшения уставного фонда унитарного предприятия</w:t>
            </w:r>
          </w:p>
        </w:tc>
        <w:tc>
          <w:tcPr>
            <w:tcW w:w="3119" w:type="dxa"/>
          </w:tcPr>
          <w:p w:rsidR="00210FC7" w:rsidRPr="00C578B2" w:rsidRDefault="00210FC7" w:rsidP="00ED47A1">
            <w:pPr>
              <w:pStyle w:val="a4"/>
              <w:shd w:val="clear" w:color="auto" w:fill="auto"/>
              <w:spacing w:line="269" w:lineRule="exact"/>
              <w:ind w:left="142" w:right="142"/>
              <w:rPr>
                <w:sz w:val="24"/>
                <w:szCs w:val="24"/>
              </w:rPr>
            </w:pPr>
            <w:r w:rsidRPr="00C578B2">
              <w:rPr>
                <w:color w:val="000000"/>
                <w:sz w:val="24"/>
                <w:szCs w:val="24"/>
              </w:rPr>
              <w:t>Статьи 12-15 Федерального закона от 14 ноября 2002 г.</w:t>
            </w:r>
            <w:r w:rsidR="009B5138">
              <w:rPr>
                <w:color w:val="000000"/>
                <w:sz w:val="24"/>
                <w:szCs w:val="24"/>
              </w:rPr>
              <w:t xml:space="preserve"> № </w:t>
            </w:r>
            <w:r w:rsidRPr="00C578B2">
              <w:rPr>
                <w:color w:val="000000"/>
                <w:sz w:val="24"/>
                <w:szCs w:val="24"/>
              </w:rPr>
              <w:t>161-ФЗ «О государственных и муниципальных унитарных предприятиях»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472"/>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распоряжения имуществом унитарного предприятия</w:t>
            </w:r>
          </w:p>
        </w:tc>
        <w:tc>
          <w:tcPr>
            <w:tcW w:w="3119" w:type="dxa"/>
          </w:tcPr>
          <w:p w:rsidR="00210FC7" w:rsidRPr="00C578B2" w:rsidRDefault="00210FC7" w:rsidP="00ED47A1">
            <w:pPr>
              <w:pStyle w:val="a4"/>
              <w:shd w:val="clear" w:color="auto" w:fill="auto"/>
              <w:spacing w:line="274" w:lineRule="exact"/>
              <w:ind w:left="142" w:right="142"/>
              <w:rPr>
                <w:color w:val="000000"/>
                <w:sz w:val="24"/>
                <w:szCs w:val="24"/>
              </w:rPr>
            </w:pPr>
            <w:r w:rsidRPr="00C578B2">
              <w:rPr>
                <w:color w:val="000000"/>
                <w:sz w:val="24"/>
                <w:szCs w:val="24"/>
              </w:rPr>
              <w:t xml:space="preserve">Часть 2 статьи 295, часть 1 статьи 296, часть 1 статьи 297 Гражданского кодекса Российской Федерации </w:t>
            </w:r>
            <w:r w:rsidR="00A635A3">
              <w:rPr>
                <w:color w:val="000000"/>
                <w:sz w:val="24"/>
                <w:szCs w:val="24"/>
              </w:rPr>
              <w:t>С</w:t>
            </w:r>
            <w:r w:rsidRPr="00C578B2">
              <w:rPr>
                <w:color w:val="000000"/>
                <w:sz w:val="24"/>
                <w:szCs w:val="24"/>
              </w:rPr>
              <w:t>татья 18, 19 Федерального закона от 14 ноября 2002 г.</w:t>
            </w:r>
            <w:r w:rsidR="009B5138">
              <w:rPr>
                <w:color w:val="000000"/>
                <w:sz w:val="24"/>
                <w:szCs w:val="24"/>
              </w:rPr>
              <w:t xml:space="preserve"> № </w:t>
            </w:r>
            <w:r w:rsidRPr="00C578B2">
              <w:rPr>
                <w:color w:val="000000"/>
                <w:sz w:val="24"/>
                <w:szCs w:val="24"/>
              </w:rPr>
              <w:t>161-ФЗ «О государственных и муниципальных унитарных предприятиях»</w:t>
            </w:r>
          </w:p>
          <w:p w:rsidR="0090007E" w:rsidRPr="00A24E43" w:rsidRDefault="0090007E" w:rsidP="00ED47A1">
            <w:pPr>
              <w:pStyle w:val="a4"/>
              <w:shd w:val="clear" w:color="auto" w:fill="auto"/>
              <w:spacing w:line="274" w:lineRule="exact"/>
              <w:ind w:left="142" w:right="142"/>
              <w:rPr>
                <w:color w:val="0070C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4/2007-</w:t>
            </w:r>
            <w:proofErr w:type="spellStart"/>
            <w:r w:rsidRPr="00A24E43">
              <w:rPr>
                <w:color w:val="0070C0"/>
                <w:sz w:val="24"/>
                <w:szCs w:val="24"/>
              </w:rPr>
              <w:t>ОЗ</w:t>
            </w:r>
            <w:proofErr w:type="spellEnd"/>
            <w:r w:rsidRPr="00A24E43">
              <w:rPr>
                <w:color w:val="0070C0"/>
                <w:sz w:val="24"/>
                <w:szCs w:val="24"/>
              </w:rPr>
              <w:t xml:space="preserve"> «О собственности Московской области»</w:t>
            </w:r>
          </w:p>
          <w:p w:rsidR="0090007E" w:rsidRPr="00A24E43" w:rsidRDefault="0090007E" w:rsidP="00ED47A1">
            <w:pPr>
              <w:pStyle w:val="a4"/>
              <w:shd w:val="clear" w:color="auto" w:fill="auto"/>
              <w:spacing w:line="274" w:lineRule="exact"/>
              <w:ind w:left="142" w:right="142"/>
              <w:rPr>
                <w:color w:val="0070C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168/2010-</w:t>
            </w:r>
            <w:proofErr w:type="spellStart"/>
            <w:r w:rsidRPr="00A24E43">
              <w:rPr>
                <w:color w:val="0070C0"/>
                <w:sz w:val="24"/>
                <w:szCs w:val="24"/>
              </w:rPr>
              <w:t>ОЗ</w:t>
            </w:r>
            <w:proofErr w:type="spellEnd"/>
            <w:r w:rsidRPr="00A24E43">
              <w:rPr>
                <w:color w:val="0070C0"/>
                <w:sz w:val="24"/>
                <w:szCs w:val="24"/>
              </w:rPr>
              <w:t xml:space="preserve"> «О залоге имущества, находящегося в собственности Московской области внесение изменений в некоторые законы Московской области в сфере управления собственностью Московской области»</w:t>
            </w:r>
          </w:p>
          <w:p w:rsidR="0090007E" w:rsidRPr="00C578B2" w:rsidRDefault="00490F7E" w:rsidP="00A635A3">
            <w:pPr>
              <w:widowControl/>
              <w:autoSpaceDE w:val="0"/>
              <w:autoSpaceDN w:val="0"/>
              <w:adjustRightInd w:val="0"/>
              <w:ind w:left="142" w:right="142"/>
            </w:pPr>
            <w:hyperlink r:id="rId21" w:history="1">
              <w:r w:rsidR="0090007E" w:rsidRPr="00A24E43">
                <w:rPr>
                  <w:rFonts w:ascii="Times New Roman" w:hAnsi="Times New Roman" w:cs="Times New Roman"/>
                  <w:color w:val="0070C0"/>
                </w:rPr>
                <w:t>Закон</w:t>
              </w:r>
            </w:hyperlink>
            <w:r w:rsidR="0090007E" w:rsidRPr="00A24E43">
              <w:rPr>
                <w:rFonts w:ascii="Times New Roman" w:hAnsi="Times New Roman" w:cs="Times New Roman"/>
                <w:color w:val="0070C0"/>
              </w:rPr>
              <w:t xml:space="preserve"> М</w:t>
            </w:r>
            <w:r w:rsidR="00A635A3" w:rsidRPr="00A24E43">
              <w:rPr>
                <w:rFonts w:ascii="Times New Roman" w:hAnsi="Times New Roman" w:cs="Times New Roman"/>
                <w:color w:val="0070C0"/>
              </w:rPr>
              <w:t>осковской области № 88/2009-</w:t>
            </w:r>
            <w:proofErr w:type="spellStart"/>
            <w:r w:rsidR="00A635A3" w:rsidRPr="00A24E43">
              <w:rPr>
                <w:rFonts w:ascii="Times New Roman" w:hAnsi="Times New Roman" w:cs="Times New Roman"/>
                <w:color w:val="0070C0"/>
              </w:rPr>
              <w:t>ОЗ</w:t>
            </w:r>
            <w:proofErr w:type="spellEnd"/>
            <w:r w:rsidR="00A635A3" w:rsidRPr="00A24E43">
              <w:rPr>
                <w:rFonts w:ascii="Times New Roman" w:hAnsi="Times New Roman" w:cs="Times New Roman"/>
                <w:color w:val="0070C0"/>
              </w:rPr>
              <w:t xml:space="preserve"> «</w:t>
            </w:r>
            <w:r w:rsidR="0090007E" w:rsidRPr="00A24E43">
              <w:rPr>
                <w:rFonts w:ascii="Times New Roman" w:hAnsi="Times New Roman" w:cs="Times New Roman"/>
                <w:color w:val="0070C0"/>
              </w:rPr>
              <w:t>Об аренде имущества, находящегося в с</w:t>
            </w:r>
            <w:r w:rsidR="00A635A3" w:rsidRPr="00A24E43">
              <w:rPr>
                <w:rFonts w:ascii="Times New Roman" w:hAnsi="Times New Roman" w:cs="Times New Roman"/>
                <w:color w:val="0070C0"/>
              </w:rPr>
              <w:t>обственности Московской области»</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FD2246" w:rsidRPr="00FD2246" w:rsidRDefault="00FD2246" w:rsidP="009605B0">
            <w:pPr>
              <w:pStyle w:val="a4"/>
              <w:shd w:val="clear" w:color="auto" w:fill="auto"/>
              <w:spacing w:line="274" w:lineRule="exact"/>
              <w:ind w:left="142" w:right="141"/>
              <w:rPr>
                <w:color w:val="0070C0"/>
                <w:sz w:val="24"/>
                <w:szCs w:val="24"/>
                <w:vertAlign w:val="superscript"/>
              </w:rPr>
            </w:pPr>
            <w:r>
              <w:rPr>
                <w:color w:val="0070C0"/>
                <w:sz w:val="24"/>
                <w:szCs w:val="24"/>
              </w:rPr>
              <w:t xml:space="preserve">Статья 7.35 Кодекса Российской Федерации об административных </w:t>
            </w:r>
            <w:proofErr w:type="spellStart"/>
            <w:r>
              <w:rPr>
                <w:color w:val="0070C0"/>
                <w:sz w:val="24"/>
                <w:szCs w:val="24"/>
              </w:rPr>
              <w:t>правонарушениях</w:t>
            </w:r>
            <w:proofErr w:type="gramStart"/>
            <w:r>
              <w:rPr>
                <w:color w:val="0070C0"/>
                <w:sz w:val="24"/>
                <w:szCs w:val="24"/>
                <w:vertAlign w:val="superscript"/>
              </w:rPr>
              <w:t>4</w:t>
            </w:r>
            <w:proofErr w:type="spellEnd"/>
            <w:proofErr w:type="gramEnd"/>
          </w:p>
          <w:p w:rsidR="009605B0" w:rsidRPr="00C578B2" w:rsidRDefault="00810309" w:rsidP="009605B0">
            <w:pPr>
              <w:pStyle w:val="a4"/>
              <w:shd w:val="clear" w:color="auto" w:fill="auto"/>
              <w:spacing w:line="274" w:lineRule="exact"/>
              <w:ind w:left="142" w:right="141"/>
              <w:rPr>
                <w:color w:val="0070C0"/>
                <w:sz w:val="24"/>
                <w:szCs w:val="24"/>
              </w:rPr>
            </w:pPr>
            <w:r>
              <w:rPr>
                <w:color w:val="0070C0"/>
                <w:sz w:val="24"/>
                <w:szCs w:val="24"/>
              </w:rPr>
              <w:t>Ч</w:t>
            </w:r>
            <w:r w:rsidR="0057499D" w:rsidRPr="00C578B2">
              <w:rPr>
                <w:color w:val="0070C0"/>
                <w:sz w:val="24"/>
                <w:szCs w:val="24"/>
              </w:rPr>
              <w:t>асть 1 ст. 12.1</w:t>
            </w:r>
            <w:r>
              <w:rPr>
                <w:color w:val="0070C0"/>
                <w:sz w:val="24"/>
                <w:szCs w:val="24"/>
              </w:rPr>
              <w:t xml:space="preserve">, </w:t>
            </w:r>
            <w:r w:rsidR="00766A2A" w:rsidRPr="00C578B2">
              <w:rPr>
                <w:color w:val="0070C0"/>
                <w:sz w:val="24"/>
                <w:szCs w:val="24"/>
              </w:rPr>
              <w:t>часть 1 статьи 12.2</w:t>
            </w:r>
            <w:r w:rsidR="0057499D" w:rsidRPr="00C578B2">
              <w:rPr>
                <w:color w:val="0070C0"/>
                <w:sz w:val="24"/>
                <w:szCs w:val="24"/>
              </w:rPr>
              <w:t xml:space="preserve"> </w:t>
            </w:r>
          </w:p>
          <w:p w:rsidR="0057499D" w:rsidRPr="00C578B2" w:rsidRDefault="009605B0" w:rsidP="00ED47A1">
            <w:pPr>
              <w:pStyle w:val="a4"/>
              <w:shd w:val="clear" w:color="auto" w:fill="auto"/>
              <w:spacing w:line="274" w:lineRule="exact"/>
              <w:ind w:left="142" w:right="141"/>
              <w:rPr>
                <w:color w:val="0070C0"/>
                <w:sz w:val="24"/>
                <w:szCs w:val="24"/>
              </w:rPr>
            </w:pPr>
            <w:r>
              <w:rPr>
                <w:color w:val="0070C0"/>
                <w:sz w:val="24"/>
                <w:szCs w:val="24"/>
              </w:rPr>
              <w:t xml:space="preserve">Кодекса </w:t>
            </w:r>
            <w:r w:rsidR="0057499D" w:rsidRPr="00C578B2">
              <w:rPr>
                <w:color w:val="0070C0"/>
                <w:sz w:val="24"/>
                <w:szCs w:val="24"/>
              </w:rPr>
              <w:t xml:space="preserve">Московской области </w:t>
            </w:r>
          </w:p>
          <w:p w:rsidR="0057499D" w:rsidRPr="00C578B2" w:rsidRDefault="0057499D" w:rsidP="00ED47A1">
            <w:pPr>
              <w:pStyle w:val="a4"/>
              <w:shd w:val="clear" w:color="auto" w:fill="auto"/>
              <w:spacing w:line="274" w:lineRule="exact"/>
              <w:ind w:left="142" w:right="141"/>
              <w:rPr>
                <w:color w:val="0070C0"/>
                <w:sz w:val="24"/>
                <w:szCs w:val="24"/>
              </w:rPr>
            </w:pPr>
            <w:r w:rsidRPr="00C578B2">
              <w:rPr>
                <w:color w:val="0070C0"/>
                <w:sz w:val="24"/>
                <w:szCs w:val="24"/>
              </w:rPr>
              <w:t>об</w:t>
            </w:r>
          </w:p>
          <w:p w:rsidR="00210FC7" w:rsidRDefault="0057499D" w:rsidP="00ED47A1">
            <w:pPr>
              <w:pStyle w:val="a4"/>
              <w:shd w:val="clear" w:color="auto" w:fill="auto"/>
              <w:spacing w:line="274" w:lineRule="exact"/>
              <w:ind w:left="142" w:right="141"/>
              <w:rPr>
                <w:color w:val="0070C0"/>
                <w:sz w:val="24"/>
                <w:szCs w:val="24"/>
              </w:rPr>
            </w:pPr>
            <w:r w:rsidRPr="00C578B2">
              <w:rPr>
                <w:color w:val="0070C0"/>
                <w:sz w:val="24"/>
                <w:szCs w:val="24"/>
              </w:rPr>
              <w:t xml:space="preserve">административных </w:t>
            </w:r>
            <w:proofErr w:type="gramStart"/>
            <w:r w:rsidRPr="00C578B2">
              <w:rPr>
                <w:color w:val="0070C0"/>
                <w:sz w:val="24"/>
                <w:szCs w:val="24"/>
              </w:rPr>
              <w:t>правонарушениях</w:t>
            </w:r>
            <w:proofErr w:type="gramEnd"/>
          </w:p>
          <w:p w:rsidR="00FD2246" w:rsidRDefault="00FD2246" w:rsidP="00ED47A1">
            <w:pPr>
              <w:pStyle w:val="a4"/>
              <w:shd w:val="clear" w:color="auto" w:fill="auto"/>
              <w:spacing w:line="274" w:lineRule="exact"/>
              <w:ind w:left="142" w:right="141"/>
              <w:rPr>
                <w:color w:val="0070C0"/>
                <w:sz w:val="24"/>
                <w:szCs w:val="24"/>
              </w:rPr>
            </w:pPr>
          </w:p>
          <w:p w:rsidR="00FD2246" w:rsidRPr="00C578B2" w:rsidRDefault="00FD2246" w:rsidP="00ED47A1">
            <w:pPr>
              <w:pStyle w:val="a4"/>
              <w:shd w:val="clear" w:color="auto" w:fill="auto"/>
              <w:spacing w:line="274" w:lineRule="exact"/>
              <w:ind w:left="142" w:right="141"/>
              <w:rPr>
                <w:color w:val="FF0000"/>
                <w:sz w:val="24"/>
                <w:szCs w:val="24"/>
              </w:rPr>
            </w:pPr>
          </w:p>
        </w:tc>
        <w:tc>
          <w:tcPr>
            <w:tcW w:w="8788" w:type="dxa"/>
          </w:tcPr>
          <w:p w:rsidR="00210FC7" w:rsidRPr="00C578B2" w:rsidRDefault="00766A2A"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часть 1 статьи 12.1</w:t>
            </w:r>
            <w:r w:rsidR="00A66F2F">
              <w:rPr>
                <w:rFonts w:ascii="Times New Roman" w:hAnsi="Times New Roman" w:cs="Times New Roman"/>
                <w:color w:val="auto"/>
              </w:rPr>
              <w:t xml:space="preserve"> </w:t>
            </w:r>
            <w:r w:rsidR="009605B0">
              <w:rPr>
                <w:rFonts w:ascii="Times New Roman" w:hAnsi="Times New Roman" w:cs="Times New Roman"/>
                <w:color w:val="auto"/>
              </w:rPr>
              <w:t xml:space="preserve">Кодекса Московской области об административных правонарушениях </w:t>
            </w:r>
            <w:r w:rsidRPr="00C578B2">
              <w:rPr>
                <w:rFonts w:ascii="Times New Roman" w:hAnsi="Times New Roman" w:cs="Times New Roman"/>
                <w:color w:val="auto"/>
              </w:rPr>
              <w:t>применяется при нарушении порядка распоряжения имуществом государственного унитарного предприятия;</w:t>
            </w:r>
          </w:p>
          <w:p w:rsidR="00766A2A" w:rsidRPr="00C578B2" w:rsidRDefault="00766A2A" w:rsidP="00ED47A1">
            <w:pPr>
              <w:ind w:left="142" w:right="141"/>
              <w:jc w:val="both"/>
              <w:rPr>
                <w:rFonts w:ascii="Times New Roman" w:hAnsi="Times New Roman" w:cs="Times New Roman"/>
                <w:color w:val="FF0000"/>
              </w:rPr>
            </w:pPr>
            <w:r w:rsidRPr="00C578B2">
              <w:rPr>
                <w:rFonts w:ascii="Times New Roman" w:hAnsi="Times New Roman" w:cs="Times New Roman"/>
                <w:color w:val="auto"/>
              </w:rPr>
              <w:t>- часть 1 статьи 12.2.</w:t>
            </w:r>
            <w:r w:rsidR="009605B0">
              <w:rPr>
                <w:rFonts w:ascii="Times New Roman" w:hAnsi="Times New Roman" w:cs="Times New Roman"/>
                <w:color w:val="auto"/>
              </w:rPr>
              <w:t xml:space="preserve"> Кодекса Московской области об административных правонарушениях</w:t>
            </w:r>
            <w:r w:rsidRPr="00C578B2">
              <w:rPr>
                <w:rFonts w:ascii="Times New Roman" w:hAnsi="Times New Roman" w:cs="Times New Roman"/>
                <w:color w:val="auto"/>
              </w:rPr>
              <w:t xml:space="preserve"> применяется при нарушении порядка распоряжения имуществом муниципального унитарного предприятия</w:t>
            </w:r>
            <w:r w:rsidR="00A66F2F">
              <w:rPr>
                <w:rFonts w:ascii="Times New Roman" w:hAnsi="Times New Roman" w:cs="Times New Roman"/>
                <w:color w:val="auto"/>
              </w:rPr>
              <w:t>.</w:t>
            </w:r>
          </w:p>
        </w:tc>
      </w:tr>
      <w:tr w:rsidR="00210FC7" w:rsidRPr="00C578B2" w:rsidTr="003D0449">
        <w:trPr>
          <w:trHeight w:val="1387"/>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Ненадлежащее осуществление полномочий собственника имущества унитарного предприятия, злоупотребления при осуществлении таких прав, в том числе влекущее убыточную/неприбыльную деятельность предприятия, получение меньшей, чем возможно прибыли</w:t>
            </w:r>
          </w:p>
        </w:tc>
        <w:tc>
          <w:tcPr>
            <w:tcW w:w="3119" w:type="dxa"/>
          </w:tcPr>
          <w:p w:rsidR="00210FC7" w:rsidRPr="00C578B2" w:rsidRDefault="00210FC7" w:rsidP="00ED47A1">
            <w:pPr>
              <w:pStyle w:val="a4"/>
              <w:shd w:val="clear" w:color="auto" w:fill="auto"/>
              <w:spacing w:line="269" w:lineRule="exact"/>
              <w:ind w:left="142" w:right="142"/>
              <w:rPr>
                <w:sz w:val="24"/>
                <w:szCs w:val="24"/>
              </w:rPr>
            </w:pPr>
            <w:r w:rsidRPr="00C578B2">
              <w:rPr>
                <w:color w:val="000000"/>
                <w:sz w:val="24"/>
                <w:szCs w:val="24"/>
              </w:rPr>
              <w:t>Статьи 20, 20.1, 26 Федерального закона от 14 ноября 2002 г.</w:t>
            </w:r>
            <w:r w:rsidR="009B5138">
              <w:rPr>
                <w:color w:val="000000"/>
                <w:sz w:val="24"/>
                <w:szCs w:val="24"/>
              </w:rPr>
              <w:t xml:space="preserve"> № </w:t>
            </w:r>
            <w:r w:rsidRPr="00C578B2">
              <w:rPr>
                <w:color w:val="000000"/>
                <w:sz w:val="24"/>
                <w:szCs w:val="24"/>
              </w:rPr>
              <w:t>161-ФЗ «О государственных и муниципальных унитарных предприятиях»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576"/>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3.8</w:t>
            </w:r>
          </w:p>
        </w:tc>
        <w:tc>
          <w:tcPr>
            <w:tcW w:w="4962" w:type="dxa"/>
          </w:tcPr>
          <w:p w:rsidR="00210FC7" w:rsidRPr="00C578B2" w:rsidRDefault="00210FC7" w:rsidP="00ED47A1">
            <w:pPr>
              <w:pStyle w:val="a4"/>
              <w:shd w:val="clear" w:color="auto" w:fill="auto"/>
              <w:ind w:left="142" w:right="142"/>
              <w:jc w:val="both"/>
              <w:rPr>
                <w:sz w:val="24"/>
                <w:szCs w:val="24"/>
              </w:rPr>
            </w:pPr>
            <w:r w:rsidRPr="00C578B2">
              <w:rPr>
                <w:color w:val="000000"/>
                <w:sz w:val="24"/>
                <w:szCs w:val="24"/>
              </w:rPr>
              <w:t>Несоблюдение ограничений для руководителя унитарного предприятия</w:t>
            </w:r>
          </w:p>
        </w:tc>
        <w:tc>
          <w:tcPr>
            <w:tcW w:w="3119" w:type="dxa"/>
          </w:tcPr>
          <w:p w:rsidR="00210FC7" w:rsidRPr="00C578B2" w:rsidRDefault="00210FC7" w:rsidP="00ED47A1">
            <w:pPr>
              <w:pStyle w:val="a4"/>
              <w:shd w:val="clear" w:color="auto" w:fill="auto"/>
              <w:ind w:left="142" w:right="142"/>
              <w:rPr>
                <w:sz w:val="24"/>
                <w:szCs w:val="24"/>
              </w:rPr>
            </w:pPr>
            <w:r w:rsidRPr="00C578B2">
              <w:rPr>
                <w:color w:val="000000"/>
                <w:sz w:val="24"/>
                <w:szCs w:val="24"/>
              </w:rPr>
              <w:t xml:space="preserve">Часть 2 статьи 21 Федерального закона от 14 </w:t>
            </w:r>
            <w:r w:rsidRPr="00C578B2">
              <w:rPr>
                <w:color w:val="000000"/>
                <w:sz w:val="24"/>
                <w:szCs w:val="24"/>
              </w:rPr>
              <w:lastRenderedPageBreak/>
              <w:t>ноября 2002 г. №161-ФЗ «О государственных и муниципальных унитарных предприятиях»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68"/>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3.9</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Ненадлежащее выполнение обязанностей руководителя унитарного предприятия, в том числе влекущее убыточную/ неприбыльную деятельность предприятия, получение меньшей, чем возможно прибыли</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Статья 25 Федерального закона от 14 ноября 2002 г.</w:t>
            </w:r>
            <w:r w:rsidR="009B5138">
              <w:rPr>
                <w:color w:val="000000"/>
                <w:sz w:val="24"/>
                <w:szCs w:val="24"/>
              </w:rPr>
              <w:t xml:space="preserve"> № </w:t>
            </w:r>
            <w:r w:rsidRPr="00C578B2">
              <w:rPr>
                <w:color w:val="000000"/>
                <w:sz w:val="24"/>
                <w:szCs w:val="24"/>
              </w:rPr>
              <w:t>161 -ФЗ «О государственных и муниципальных унитарных предприятиях»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pStyle w:val="a4"/>
              <w:shd w:val="clear" w:color="auto" w:fill="auto"/>
              <w:spacing w:line="274" w:lineRule="exact"/>
              <w:ind w:left="142" w:right="141"/>
              <w:rPr>
                <w:sz w:val="24"/>
                <w:szCs w:val="24"/>
              </w:rPr>
            </w:pPr>
            <w:r w:rsidRPr="00C578B2">
              <w:rPr>
                <w:color w:val="000000"/>
                <w:sz w:val="24"/>
                <w:szCs w:val="24"/>
              </w:rPr>
              <w:t>Статья 201 Уголовного кодекса Российской Федерации</w:t>
            </w:r>
          </w:p>
        </w:tc>
        <w:tc>
          <w:tcPr>
            <w:tcW w:w="8788" w:type="dxa"/>
          </w:tcPr>
          <w:p w:rsidR="00210FC7" w:rsidRPr="00C578B2" w:rsidRDefault="00210FC7" w:rsidP="00ED47A1">
            <w:pPr>
              <w:pStyle w:val="a4"/>
              <w:shd w:val="clear" w:color="auto" w:fill="auto"/>
              <w:spacing w:line="274" w:lineRule="exact"/>
              <w:ind w:left="142" w:right="141"/>
              <w:jc w:val="both"/>
              <w:rPr>
                <w:color w:val="000000"/>
                <w:sz w:val="24"/>
                <w:szCs w:val="24"/>
              </w:rPr>
            </w:pPr>
          </w:p>
        </w:tc>
      </w:tr>
      <w:tr w:rsidR="00210FC7" w:rsidRPr="00C578B2" w:rsidTr="003D0449">
        <w:trPr>
          <w:trHeight w:val="1387"/>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3.10</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Несоблюдение требований Федерального закона от 14 ноября 2002 г.</w:t>
            </w:r>
            <w:r w:rsidR="009B5138">
              <w:rPr>
                <w:color w:val="000000"/>
                <w:sz w:val="24"/>
                <w:szCs w:val="24"/>
              </w:rPr>
              <w:t xml:space="preserve"> № </w:t>
            </w:r>
            <w:r w:rsidRPr="00C578B2">
              <w:rPr>
                <w:color w:val="000000"/>
                <w:sz w:val="24"/>
                <w:szCs w:val="24"/>
              </w:rPr>
              <w:t>161 -ФЗ «О государственных и муниципальных унитарных предприятиях» в части присоединения дочерних предприятий к создавших им унитарным предприятиям.</w:t>
            </w:r>
            <w:proofErr w:type="gramEnd"/>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Часть 3 статьи 37 Федерального закона от 14 ноября 2002 г.</w:t>
            </w:r>
            <w:r w:rsidR="009B5138">
              <w:rPr>
                <w:color w:val="000000"/>
                <w:sz w:val="24"/>
                <w:szCs w:val="24"/>
              </w:rPr>
              <w:t xml:space="preserve"> № </w:t>
            </w:r>
            <w:r w:rsidRPr="00C578B2">
              <w:rPr>
                <w:color w:val="000000"/>
                <w:sz w:val="24"/>
                <w:szCs w:val="24"/>
              </w:rPr>
              <w:t>161-ФЗ «О государственных и муниципальных унитарных предприятиях»</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766A2A" w:rsidRPr="00C578B2" w:rsidTr="003D0449">
        <w:trPr>
          <w:trHeight w:val="3566"/>
        </w:trPr>
        <w:tc>
          <w:tcPr>
            <w:tcW w:w="850" w:type="dxa"/>
            <w:vAlign w:val="center"/>
          </w:tcPr>
          <w:p w:rsidR="00766A2A" w:rsidRPr="00C578B2" w:rsidRDefault="00766A2A" w:rsidP="00F03BA2">
            <w:pPr>
              <w:pStyle w:val="a4"/>
              <w:shd w:val="clear" w:color="auto" w:fill="auto"/>
              <w:spacing w:line="220" w:lineRule="exact"/>
              <w:jc w:val="center"/>
              <w:rPr>
                <w:sz w:val="24"/>
                <w:szCs w:val="24"/>
              </w:rPr>
            </w:pPr>
            <w:r w:rsidRPr="00C578B2">
              <w:rPr>
                <w:color w:val="000000"/>
                <w:sz w:val="24"/>
                <w:szCs w:val="24"/>
              </w:rPr>
              <w:t>3.11</w:t>
            </w:r>
          </w:p>
        </w:tc>
        <w:tc>
          <w:tcPr>
            <w:tcW w:w="4962" w:type="dxa"/>
          </w:tcPr>
          <w:p w:rsidR="00766A2A" w:rsidRPr="00C578B2" w:rsidRDefault="00766A2A"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распоряжения имуществом автономного учреждения</w:t>
            </w:r>
          </w:p>
        </w:tc>
        <w:tc>
          <w:tcPr>
            <w:tcW w:w="3119" w:type="dxa"/>
          </w:tcPr>
          <w:p w:rsidR="00766A2A" w:rsidRPr="00C578B2" w:rsidRDefault="00766A2A" w:rsidP="00ED47A1">
            <w:pPr>
              <w:pStyle w:val="a4"/>
              <w:shd w:val="clear" w:color="auto" w:fill="auto"/>
              <w:spacing w:line="274" w:lineRule="exact"/>
              <w:ind w:left="142" w:right="142"/>
              <w:rPr>
                <w:color w:val="000000"/>
                <w:sz w:val="24"/>
                <w:szCs w:val="24"/>
              </w:rPr>
            </w:pPr>
            <w:r w:rsidRPr="00C578B2">
              <w:rPr>
                <w:color w:val="000000"/>
                <w:sz w:val="24"/>
                <w:szCs w:val="24"/>
              </w:rPr>
              <w:t>Часть 2 статьи 298 Гражданского кодекса Российской Федерации Пункт 6 статьи 3</w:t>
            </w:r>
            <w:r w:rsidR="00CE7472">
              <w:rPr>
                <w:color w:val="000000"/>
                <w:sz w:val="24"/>
                <w:szCs w:val="24"/>
              </w:rPr>
              <w:t xml:space="preserve">, </w:t>
            </w:r>
            <w:r w:rsidR="00CE7472">
              <w:rPr>
                <w:color w:val="4F81BD" w:themeColor="accent1"/>
                <w:sz w:val="24"/>
                <w:szCs w:val="24"/>
              </w:rPr>
              <w:t>статья 15</w:t>
            </w:r>
            <w:r w:rsidRPr="00C578B2">
              <w:rPr>
                <w:color w:val="000000"/>
                <w:sz w:val="24"/>
                <w:szCs w:val="24"/>
              </w:rPr>
              <w:t xml:space="preserve"> Федерального закона от 3 ноября 2006 г.</w:t>
            </w:r>
            <w:r w:rsidR="009B5138">
              <w:rPr>
                <w:color w:val="000000"/>
                <w:sz w:val="24"/>
                <w:szCs w:val="24"/>
              </w:rPr>
              <w:t xml:space="preserve"> № </w:t>
            </w:r>
            <w:r w:rsidRPr="00C578B2">
              <w:rPr>
                <w:color w:val="000000"/>
                <w:sz w:val="24"/>
                <w:szCs w:val="24"/>
              </w:rPr>
              <w:t>174- ФЗ «Об автономных учреждениях»</w:t>
            </w:r>
          </w:p>
          <w:p w:rsidR="0090007E" w:rsidRPr="00A24E43" w:rsidRDefault="0090007E" w:rsidP="00ED47A1">
            <w:pPr>
              <w:pStyle w:val="a4"/>
              <w:shd w:val="clear" w:color="auto" w:fill="auto"/>
              <w:spacing w:line="274" w:lineRule="exact"/>
              <w:ind w:left="142" w:right="142"/>
              <w:rPr>
                <w:color w:val="0070C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4/2007-</w:t>
            </w:r>
            <w:proofErr w:type="spellStart"/>
            <w:r w:rsidRPr="00A24E43">
              <w:rPr>
                <w:color w:val="0070C0"/>
                <w:sz w:val="24"/>
                <w:szCs w:val="24"/>
              </w:rPr>
              <w:t>ОЗ</w:t>
            </w:r>
            <w:proofErr w:type="spellEnd"/>
            <w:r w:rsidRPr="00A24E43">
              <w:rPr>
                <w:color w:val="0070C0"/>
                <w:sz w:val="24"/>
                <w:szCs w:val="24"/>
              </w:rPr>
              <w:t xml:space="preserve"> «О собственности Московской области»</w:t>
            </w:r>
          </w:p>
          <w:p w:rsidR="0090007E" w:rsidRPr="00A24E43" w:rsidRDefault="0090007E" w:rsidP="00ED47A1">
            <w:pPr>
              <w:pStyle w:val="a4"/>
              <w:shd w:val="clear" w:color="auto" w:fill="auto"/>
              <w:spacing w:line="274" w:lineRule="exact"/>
              <w:ind w:left="142" w:right="142"/>
              <w:rPr>
                <w:color w:val="0070C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168/2010-</w:t>
            </w:r>
            <w:proofErr w:type="spellStart"/>
            <w:r w:rsidRPr="00A24E43">
              <w:rPr>
                <w:color w:val="0070C0"/>
                <w:sz w:val="24"/>
                <w:szCs w:val="24"/>
              </w:rPr>
              <w:t>ОЗ</w:t>
            </w:r>
            <w:proofErr w:type="spellEnd"/>
            <w:r w:rsidRPr="00A24E43">
              <w:rPr>
                <w:color w:val="0070C0"/>
                <w:sz w:val="24"/>
                <w:szCs w:val="24"/>
              </w:rPr>
              <w:t xml:space="preserve"> «О залоге имущества, находящегося в собственности Московской области внесение изменений в некоторые законы Московской области в сфере управления собственностью Московской области»</w:t>
            </w:r>
          </w:p>
          <w:p w:rsidR="0090007E" w:rsidRPr="00C578B2" w:rsidRDefault="00490F7E" w:rsidP="00A635A3">
            <w:pPr>
              <w:widowControl/>
              <w:autoSpaceDE w:val="0"/>
              <w:autoSpaceDN w:val="0"/>
              <w:adjustRightInd w:val="0"/>
              <w:ind w:left="142" w:right="142"/>
            </w:pPr>
            <w:hyperlink r:id="rId22" w:history="1">
              <w:r w:rsidR="0090007E" w:rsidRPr="00A24E43">
                <w:rPr>
                  <w:rFonts w:ascii="Times New Roman" w:hAnsi="Times New Roman" w:cs="Times New Roman"/>
                  <w:color w:val="0070C0"/>
                </w:rPr>
                <w:t>Закон</w:t>
              </w:r>
            </w:hyperlink>
            <w:r w:rsidR="0090007E" w:rsidRPr="00A24E43">
              <w:rPr>
                <w:rFonts w:ascii="Times New Roman" w:hAnsi="Times New Roman" w:cs="Times New Roman"/>
                <w:color w:val="0070C0"/>
              </w:rPr>
              <w:t xml:space="preserve"> Московской области </w:t>
            </w:r>
            <w:r w:rsidR="00A635A3" w:rsidRPr="00A24E43">
              <w:rPr>
                <w:rFonts w:ascii="Times New Roman" w:hAnsi="Times New Roman" w:cs="Times New Roman"/>
                <w:color w:val="0070C0"/>
              </w:rPr>
              <w:t>№</w:t>
            </w:r>
            <w:r w:rsidR="0090007E" w:rsidRPr="00A24E43">
              <w:rPr>
                <w:rFonts w:ascii="Times New Roman" w:hAnsi="Times New Roman" w:cs="Times New Roman"/>
                <w:color w:val="0070C0"/>
              </w:rPr>
              <w:t xml:space="preserve"> 88/2009-</w:t>
            </w:r>
            <w:proofErr w:type="spellStart"/>
            <w:r w:rsidR="0090007E" w:rsidRPr="00A24E43">
              <w:rPr>
                <w:rFonts w:ascii="Times New Roman" w:hAnsi="Times New Roman" w:cs="Times New Roman"/>
                <w:color w:val="0070C0"/>
              </w:rPr>
              <w:t>ОЗ</w:t>
            </w:r>
            <w:proofErr w:type="spellEnd"/>
            <w:r w:rsidR="0090007E" w:rsidRPr="00A24E43">
              <w:rPr>
                <w:rFonts w:ascii="Times New Roman" w:hAnsi="Times New Roman" w:cs="Times New Roman"/>
                <w:color w:val="0070C0"/>
              </w:rPr>
              <w:t xml:space="preserve"> </w:t>
            </w:r>
            <w:r w:rsidR="00A635A3" w:rsidRPr="00A24E43">
              <w:rPr>
                <w:rFonts w:ascii="Times New Roman" w:hAnsi="Times New Roman" w:cs="Times New Roman"/>
                <w:color w:val="0070C0"/>
              </w:rPr>
              <w:t>«</w:t>
            </w:r>
            <w:r w:rsidR="0090007E" w:rsidRPr="00A24E43">
              <w:rPr>
                <w:rFonts w:ascii="Times New Roman" w:hAnsi="Times New Roman" w:cs="Times New Roman"/>
                <w:color w:val="0070C0"/>
              </w:rPr>
              <w:t>Об аренде имущества, находящегося в с</w:t>
            </w:r>
            <w:r w:rsidR="00A635A3" w:rsidRPr="00A24E43">
              <w:rPr>
                <w:rFonts w:ascii="Times New Roman" w:hAnsi="Times New Roman" w:cs="Times New Roman"/>
                <w:color w:val="0070C0"/>
              </w:rPr>
              <w:t>обственности Московской области»</w:t>
            </w:r>
          </w:p>
        </w:tc>
        <w:tc>
          <w:tcPr>
            <w:tcW w:w="1701" w:type="dxa"/>
          </w:tcPr>
          <w:p w:rsidR="00766A2A" w:rsidRPr="00C578B2" w:rsidRDefault="00766A2A"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766A2A" w:rsidRPr="00C578B2" w:rsidRDefault="00766A2A"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FD2246" w:rsidRPr="00A24E43" w:rsidRDefault="00FD2246" w:rsidP="00FD2246">
            <w:pPr>
              <w:pStyle w:val="a4"/>
              <w:shd w:val="clear" w:color="auto" w:fill="auto"/>
              <w:spacing w:line="274" w:lineRule="exact"/>
              <w:ind w:left="142" w:right="141"/>
              <w:rPr>
                <w:color w:val="0070C0"/>
                <w:sz w:val="24"/>
                <w:szCs w:val="24"/>
                <w:vertAlign w:val="superscript"/>
              </w:rPr>
            </w:pPr>
            <w:r w:rsidRPr="00A24E43">
              <w:rPr>
                <w:color w:val="0070C0"/>
                <w:sz w:val="24"/>
                <w:szCs w:val="24"/>
              </w:rPr>
              <w:t xml:space="preserve">Статья 7.35 Кодекса Российской Федерации об административных </w:t>
            </w:r>
            <w:proofErr w:type="spellStart"/>
            <w:r w:rsidRPr="00A24E43">
              <w:rPr>
                <w:color w:val="0070C0"/>
                <w:sz w:val="24"/>
                <w:szCs w:val="24"/>
              </w:rPr>
              <w:t>правонарушениях</w:t>
            </w:r>
            <w:proofErr w:type="gramStart"/>
            <w:r w:rsidRPr="00A24E43">
              <w:rPr>
                <w:color w:val="0070C0"/>
                <w:sz w:val="24"/>
                <w:szCs w:val="24"/>
                <w:vertAlign w:val="superscript"/>
              </w:rPr>
              <w:t>4</w:t>
            </w:r>
            <w:proofErr w:type="spellEnd"/>
            <w:proofErr w:type="gramEnd"/>
          </w:p>
          <w:p w:rsidR="00766A2A" w:rsidRPr="00A24E43" w:rsidRDefault="009605B0" w:rsidP="00ED47A1">
            <w:pPr>
              <w:pStyle w:val="a4"/>
              <w:shd w:val="clear" w:color="auto" w:fill="auto"/>
              <w:spacing w:line="274" w:lineRule="exact"/>
              <w:ind w:left="142" w:right="141"/>
              <w:rPr>
                <w:color w:val="0070C0"/>
                <w:sz w:val="24"/>
                <w:szCs w:val="24"/>
              </w:rPr>
            </w:pPr>
            <w:r w:rsidRPr="00A24E43">
              <w:rPr>
                <w:color w:val="0070C0"/>
                <w:sz w:val="24"/>
                <w:szCs w:val="24"/>
              </w:rPr>
              <w:t xml:space="preserve">Часть 1 ст. 12.1, </w:t>
            </w:r>
            <w:r w:rsidR="00766A2A" w:rsidRPr="00A24E43">
              <w:rPr>
                <w:color w:val="0070C0"/>
                <w:sz w:val="24"/>
                <w:szCs w:val="24"/>
              </w:rPr>
              <w:t>часть 1 статьи 12.2 Кодекс</w:t>
            </w:r>
            <w:r w:rsidRPr="00A24E43">
              <w:rPr>
                <w:color w:val="0070C0"/>
                <w:sz w:val="24"/>
                <w:szCs w:val="24"/>
              </w:rPr>
              <w:t>а</w:t>
            </w:r>
            <w:r w:rsidR="00766A2A" w:rsidRPr="00A24E43">
              <w:rPr>
                <w:color w:val="0070C0"/>
                <w:sz w:val="24"/>
                <w:szCs w:val="24"/>
              </w:rPr>
              <w:t xml:space="preserve"> Московской области </w:t>
            </w:r>
          </w:p>
          <w:p w:rsidR="00766A2A" w:rsidRPr="00A24E43" w:rsidRDefault="00766A2A"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766A2A" w:rsidRPr="00C578B2" w:rsidRDefault="00766A2A" w:rsidP="009605B0">
            <w:pPr>
              <w:pStyle w:val="a4"/>
              <w:shd w:val="clear" w:color="auto" w:fill="auto"/>
              <w:spacing w:line="274" w:lineRule="exact"/>
              <w:ind w:left="142" w:right="141"/>
              <w:rPr>
                <w:color w:val="FF0000"/>
                <w:sz w:val="24"/>
                <w:szCs w:val="24"/>
              </w:rPr>
            </w:pPr>
            <w:r w:rsidRPr="00A24E43">
              <w:rPr>
                <w:color w:val="0070C0"/>
                <w:sz w:val="24"/>
                <w:szCs w:val="24"/>
              </w:rPr>
              <w:t xml:space="preserve">административных </w:t>
            </w:r>
            <w:proofErr w:type="gramStart"/>
            <w:r w:rsidRPr="00A24E43">
              <w:rPr>
                <w:color w:val="0070C0"/>
                <w:sz w:val="24"/>
                <w:szCs w:val="24"/>
              </w:rPr>
              <w:t>правонарушениях</w:t>
            </w:r>
            <w:proofErr w:type="gramEnd"/>
          </w:p>
        </w:tc>
        <w:tc>
          <w:tcPr>
            <w:tcW w:w="8788" w:type="dxa"/>
          </w:tcPr>
          <w:p w:rsidR="00766A2A" w:rsidRPr="00C578B2" w:rsidRDefault="00766A2A"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часть 1 статьи 12.1</w:t>
            </w:r>
            <w:r w:rsidR="00A66F2F">
              <w:rPr>
                <w:rFonts w:ascii="Times New Roman" w:hAnsi="Times New Roman" w:cs="Times New Roman"/>
                <w:color w:val="auto"/>
              </w:rPr>
              <w:t xml:space="preserve"> </w:t>
            </w:r>
            <w:r w:rsidR="009605B0">
              <w:rPr>
                <w:rFonts w:ascii="Times New Roman" w:hAnsi="Times New Roman" w:cs="Times New Roman"/>
                <w:color w:val="auto"/>
              </w:rPr>
              <w:t>Кодекса Московской области об административных правонарушениях</w:t>
            </w:r>
            <w:r w:rsidR="009605B0" w:rsidRPr="00C578B2">
              <w:rPr>
                <w:rFonts w:ascii="Times New Roman" w:hAnsi="Times New Roman" w:cs="Times New Roman"/>
                <w:color w:val="auto"/>
              </w:rPr>
              <w:t xml:space="preserve"> </w:t>
            </w:r>
            <w:r w:rsidRPr="00C578B2">
              <w:rPr>
                <w:rFonts w:ascii="Times New Roman" w:hAnsi="Times New Roman" w:cs="Times New Roman"/>
                <w:color w:val="auto"/>
              </w:rPr>
              <w:t>применяется при нарушении порядка распоряжения имуществом</w:t>
            </w:r>
            <w:r w:rsidR="00855B1A" w:rsidRPr="00C578B2">
              <w:rPr>
                <w:rFonts w:ascii="Times New Roman" w:hAnsi="Times New Roman" w:cs="Times New Roman"/>
                <w:color w:val="auto"/>
              </w:rPr>
              <w:t>, находящимся в собственности Московской области</w:t>
            </w:r>
            <w:r w:rsidRPr="00C578B2">
              <w:rPr>
                <w:rFonts w:ascii="Times New Roman" w:hAnsi="Times New Roman" w:cs="Times New Roman"/>
                <w:color w:val="auto"/>
              </w:rPr>
              <w:t>;</w:t>
            </w:r>
          </w:p>
          <w:p w:rsidR="00766A2A" w:rsidRPr="00C578B2" w:rsidRDefault="00766A2A"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часть 1 статьи 12.2. </w:t>
            </w:r>
            <w:r w:rsidR="009605B0">
              <w:rPr>
                <w:rFonts w:ascii="Times New Roman" w:hAnsi="Times New Roman" w:cs="Times New Roman"/>
                <w:color w:val="auto"/>
              </w:rPr>
              <w:t>Кодекса Московской области об административных правонарушениях</w:t>
            </w:r>
            <w:r w:rsidR="009605B0" w:rsidRPr="00C578B2">
              <w:rPr>
                <w:rFonts w:ascii="Times New Roman" w:hAnsi="Times New Roman" w:cs="Times New Roman"/>
                <w:color w:val="auto"/>
              </w:rPr>
              <w:t xml:space="preserve"> </w:t>
            </w:r>
            <w:r w:rsidRPr="00C578B2">
              <w:rPr>
                <w:rFonts w:ascii="Times New Roman" w:hAnsi="Times New Roman" w:cs="Times New Roman"/>
                <w:color w:val="auto"/>
              </w:rPr>
              <w:t>применяется при нарушении порядка распоряжения имуществом</w:t>
            </w:r>
            <w:r w:rsidR="00855B1A" w:rsidRPr="00C578B2">
              <w:rPr>
                <w:rFonts w:ascii="Times New Roman" w:hAnsi="Times New Roman" w:cs="Times New Roman"/>
                <w:color w:val="auto"/>
              </w:rPr>
              <w:t>, находящимся в</w:t>
            </w:r>
            <w:r w:rsidRPr="00C578B2">
              <w:rPr>
                <w:rFonts w:ascii="Times New Roman" w:hAnsi="Times New Roman" w:cs="Times New Roman"/>
                <w:color w:val="auto"/>
              </w:rPr>
              <w:t xml:space="preserve"> </w:t>
            </w:r>
            <w:r w:rsidR="00855B1A" w:rsidRPr="00C578B2">
              <w:rPr>
                <w:rFonts w:ascii="Times New Roman" w:hAnsi="Times New Roman" w:cs="Times New Roman"/>
                <w:color w:val="auto"/>
              </w:rPr>
              <w:t>муниципальной собственности</w:t>
            </w:r>
            <w:r w:rsidR="00A66F2F">
              <w:rPr>
                <w:rFonts w:ascii="Times New Roman" w:hAnsi="Times New Roman" w:cs="Times New Roman"/>
                <w:color w:val="auto"/>
              </w:rPr>
              <w:t>.</w:t>
            </w:r>
          </w:p>
          <w:p w:rsidR="008A6D84" w:rsidRPr="00C578B2" w:rsidRDefault="008A6D84" w:rsidP="00ED47A1">
            <w:pPr>
              <w:pStyle w:val="a4"/>
              <w:shd w:val="clear" w:color="auto" w:fill="auto"/>
              <w:spacing w:line="274" w:lineRule="exact"/>
              <w:ind w:left="142" w:right="141"/>
              <w:jc w:val="both"/>
              <w:rPr>
                <w:sz w:val="24"/>
                <w:szCs w:val="24"/>
              </w:rPr>
            </w:pPr>
          </w:p>
          <w:p w:rsidR="008B21C8" w:rsidRPr="00C578B2" w:rsidRDefault="008B21C8" w:rsidP="00ED47A1">
            <w:pPr>
              <w:pStyle w:val="a4"/>
              <w:shd w:val="clear" w:color="auto" w:fill="auto"/>
              <w:spacing w:line="274" w:lineRule="exact"/>
              <w:ind w:left="142" w:right="141"/>
              <w:jc w:val="both"/>
              <w:rPr>
                <w:sz w:val="24"/>
                <w:szCs w:val="24"/>
              </w:rPr>
            </w:pPr>
            <w:r w:rsidRPr="00C578B2">
              <w:rPr>
                <w:sz w:val="24"/>
                <w:szCs w:val="24"/>
              </w:rPr>
              <w:t>По данному коду отражается, в том числе применение неправильного способа расчета арендной платы за аренду земельных участков, недвижимого и движимого государственного (муниципального) имущества (в том числе применение неправильных коэффициентов).</w:t>
            </w:r>
          </w:p>
          <w:p w:rsidR="008B21C8" w:rsidRPr="00C578B2" w:rsidRDefault="008B21C8" w:rsidP="00ED47A1">
            <w:pPr>
              <w:ind w:left="142" w:right="141"/>
              <w:jc w:val="both"/>
              <w:rPr>
                <w:rFonts w:ascii="Times New Roman" w:hAnsi="Times New Roman" w:cs="Times New Roman"/>
                <w:color w:val="FF0000"/>
              </w:rPr>
            </w:pPr>
          </w:p>
        </w:tc>
      </w:tr>
      <w:tr w:rsidR="00855B1A" w:rsidRPr="00C578B2" w:rsidTr="003D0449">
        <w:trPr>
          <w:trHeight w:val="7960"/>
        </w:trPr>
        <w:tc>
          <w:tcPr>
            <w:tcW w:w="850" w:type="dxa"/>
            <w:vAlign w:val="center"/>
          </w:tcPr>
          <w:p w:rsidR="00855B1A" w:rsidRPr="00C578B2" w:rsidRDefault="00855B1A" w:rsidP="00F03BA2">
            <w:pPr>
              <w:pStyle w:val="a4"/>
              <w:shd w:val="clear" w:color="auto" w:fill="auto"/>
              <w:spacing w:line="220" w:lineRule="exact"/>
              <w:jc w:val="center"/>
              <w:rPr>
                <w:sz w:val="24"/>
                <w:szCs w:val="24"/>
              </w:rPr>
            </w:pPr>
            <w:r w:rsidRPr="00C578B2">
              <w:rPr>
                <w:color w:val="000000"/>
                <w:sz w:val="24"/>
                <w:szCs w:val="24"/>
              </w:rPr>
              <w:lastRenderedPageBreak/>
              <w:t>3.12</w:t>
            </w:r>
          </w:p>
        </w:tc>
        <w:tc>
          <w:tcPr>
            <w:tcW w:w="4962" w:type="dxa"/>
          </w:tcPr>
          <w:p w:rsidR="00855B1A" w:rsidRPr="00C578B2" w:rsidRDefault="00855B1A"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распоряжения имуществом бюджетного учреждения</w:t>
            </w:r>
          </w:p>
        </w:tc>
        <w:tc>
          <w:tcPr>
            <w:tcW w:w="3119" w:type="dxa"/>
          </w:tcPr>
          <w:p w:rsidR="00855B1A" w:rsidRPr="00C578B2" w:rsidRDefault="00855B1A" w:rsidP="00ED47A1">
            <w:pPr>
              <w:pStyle w:val="a4"/>
              <w:shd w:val="clear" w:color="auto" w:fill="auto"/>
              <w:spacing w:line="274" w:lineRule="exact"/>
              <w:ind w:left="142" w:right="142"/>
              <w:rPr>
                <w:color w:val="000000"/>
                <w:sz w:val="24"/>
                <w:szCs w:val="24"/>
              </w:rPr>
            </w:pPr>
            <w:r w:rsidRPr="00C578B2">
              <w:rPr>
                <w:color w:val="000000"/>
                <w:sz w:val="24"/>
                <w:szCs w:val="24"/>
              </w:rPr>
              <w:t>Часть 3 статьи 298 Гражданского кодекса Российской Федерации Пункты 10, 13, 14 статьи 9.2, пункт 3 статьи 27 Федерального закона от 12 января 1996 г.</w:t>
            </w:r>
            <w:r w:rsidR="009B5138">
              <w:rPr>
                <w:color w:val="000000"/>
                <w:sz w:val="24"/>
                <w:szCs w:val="24"/>
              </w:rPr>
              <w:t xml:space="preserve"> № </w:t>
            </w:r>
            <w:r w:rsidRPr="00C578B2">
              <w:rPr>
                <w:color w:val="000000"/>
                <w:sz w:val="24"/>
                <w:szCs w:val="24"/>
              </w:rPr>
              <w:t>7- ФЗ «О некоммерческих организациях»</w:t>
            </w:r>
          </w:p>
          <w:p w:rsidR="0090007E" w:rsidRPr="00A24E43" w:rsidRDefault="0090007E" w:rsidP="00ED47A1">
            <w:pPr>
              <w:pStyle w:val="a4"/>
              <w:shd w:val="clear" w:color="auto" w:fill="auto"/>
              <w:spacing w:line="274" w:lineRule="exact"/>
              <w:ind w:left="142" w:right="142"/>
              <w:rPr>
                <w:color w:val="0070C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4/2007-</w:t>
            </w:r>
            <w:proofErr w:type="spellStart"/>
            <w:r w:rsidRPr="00A24E43">
              <w:rPr>
                <w:color w:val="0070C0"/>
                <w:sz w:val="24"/>
                <w:szCs w:val="24"/>
              </w:rPr>
              <w:t>ОЗ</w:t>
            </w:r>
            <w:proofErr w:type="spellEnd"/>
            <w:r w:rsidRPr="00A24E43">
              <w:rPr>
                <w:color w:val="0070C0"/>
                <w:sz w:val="24"/>
                <w:szCs w:val="24"/>
              </w:rPr>
              <w:t xml:space="preserve"> «О собственности Московской области»</w:t>
            </w:r>
          </w:p>
          <w:p w:rsidR="0090007E" w:rsidRPr="00A24E43" w:rsidRDefault="0090007E" w:rsidP="00ED47A1">
            <w:pPr>
              <w:pStyle w:val="a4"/>
              <w:shd w:val="clear" w:color="auto" w:fill="auto"/>
              <w:spacing w:line="274" w:lineRule="exact"/>
              <w:ind w:left="142" w:right="142"/>
              <w:rPr>
                <w:color w:val="0070C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168/2010-</w:t>
            </w:r>
            <w:proofErr w:type="spellStart"/>
            <w:r w:rsidRPr="00A24E43">
              <w:rPr>
                <w:color w:val="0070C0"/>
                <w:sz w:val="24"/>
                <w:szCs w:val="24"/>
              </w:rPr>
              <w:t>ОЗ</w:t>
            </w:r>
            <w:proofErr w:type="spellEnd"/>
            <w:r w:rsidRPr="00A24E43">
              <w:rPr>
                <w:color w:val="0070C0"/>
                <w:sz w:val="24"/>
                <w:szCs w:val="24"/>
              </w:rPr>
              <w:t xml:space="preserve"> «О залоге имущества, находящегося в собственности Московской области внесение изменений в некоторые законы Московской области в сфере управления собственностью Московской области»</w:t>
            </w:r>
          </w:p>
          <w:p w:rsidR="0090007E" w:rsidRPr="00C578B2" w:rsidRDefault="00490F7E" w:rsidP="00A635A3">
            <w:pPr>
              <w:widowControl/>
              <w:autoSpaceDE w:val="0"/>
              <w:autoSpaceDN w:val="0"/>
              <w:adjustRightInd w:val="0"/>
              <w:ind w:left="142" w:right="142"/>
            </w:pPr>
            <w:hyperlink r:id="rId23" w:history="1">
              <w:r w:rsidR="0090007E" w:rsidRPr="00A24E43">
                <w:rPr>
                  <w:rFonts w:ascii="Times New Roman" w:hAnsi="Times New Roman" w:cs="Times New Roman"/>
                  <w:color w:val="0070C0"/>
                </w:rPr>
                <w:t>Закон</w:t>
              </w:r>
            </w:hyperlink>
            <w:r w:rsidR="0090007E" w:rsidRPr="00A24E43">
              <w:rPr>
                <w:rFonts w:ascii="Times New Roman" w:hAnsi="Times New Roman" w:cs="Times New Roman"/>
                <w:color w:val="0070C0"/>
              </w:rPr>
              <w:t xml:space="preserve"> Московской области </w:t>
            </w:r>
            <w:r w:rsidR="00A635A3" w:rsidRPr="00A24E43">
              <w:rPr>
                <w:rFonts w:ascii="Times New Roman" w:hAnsi="Times New Roman" w:cs="Times New Roman"/>
                <w:color w:val="0070C0"/>
              </w:rPr>
              <w:t>№ 88/2009-</w:t>
            </w:r>
            <w:proofErr w:type="spellStart"/>
            <w:r w:rsidR="00A635A3" w:rsidRPr="00A24E43">
              <w:rPr>
                <w:rFonts w:ascii="Times New Roman" w:hAnsi="Times New Roman" w:cs="Times New Roman"/>
                <w:color w:val="0070C0"/>
              </w:rPr>
              <w:t>ОЗ</w:t>
            </w:r>
            <w:proofErr w:type="spellEnd"/>
            <w:r w:rsidR="00A635A3" w:rsidRPr="00A24E43">
              <w:rPr>
                <w:rFonts w:ascii="Times New Roman" w:hAnsi="Times New Roman" w:cs="Times New Roman"/>
                <w:color w:val="0070C0"/>
              </w:rPr>
              <w:t xml:space="preserve"> «</w:t>
            </w:r>
            <w:r w:rsidR="0090007E" w:rsidRPr="00A24E43">
              <w:rPr>
                <w:rFonts w:ascii="Times New Roman" w:hAnsi="Times New Roman" w:cs="Times New Roman"/>
                <w:color w:val="0070C0"/>
              </w:rPr>
              <w:t>Об аренде имущества, находящегося в с</w:t>
            </w:r>
            <w:r w:rsidR="00A635A3" w:rsidRPr="00A24E43">
              <w:rPr>
                <w:rFonts w:ascii="Times New Roman" w:hAnsi="Times New Roman" w:cs="Times New Roman"/>
                <w:color w:val="0070C0"/>
              </w:rPr>
              <w:t>обственности Московской области»</w:t>
            </w:r>
          </w:p>
        </w:tc>
        <w:tc>
          <w:tcPr>
            <w:tcW w:w="1701" w:type="dxa"/>
          </w:tcPr>
          <w:p w:rsidR="00855B1A" w:rsidRPr="00C578B2" w:rsidRDefault="00855B1A"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855B1A" w:rsidRPr="00C578B2" w:rsidRDefault="00855B1A"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855B1A" w:rsidRPr="00A24E43" w:rsidRDefault="009605B0" w:rsidP="00ED47A1">
            <w:pPr>
              <w:pStyle w:val="a4"/>
              <w:shd w:val="clear" w:color="auto" w:fill="auto"/>
              <w:spacing w:line="274" w:lineRule="exact"/>
              <w:ind w:left="142" w:right="141"/>
              <w:rPr>
                <w:color w:val="0070C0"/>
                <w:sz w:val="24"/>
                <w:szCs w:val="24"/>
              </w:rPr>
            </w:pPr>
            <w:r w:rsidRPr="00A24E43">
              <w:rPr>
                <w:color w:val="0070C0"/>
                <w:sz w:val="24"/>
                <w:szCs w:val="24"/>
              </w:rPr>
              <w:t>Ч</w:t>
            </w:r>
            <w:r w:rsidR="00855B1A" w:rsidRPr="00A24E43">
              <w:rPr>
                <w:color w:val="0070C0"/>
                <w:sz w:val="24"/>
                <w:szCs w:val="24"/>
              </w:rPr>
              <w:t>асть 1 ст. 12.1 или часть 1 статьи 12.2 Кодекс</w:t>
            </w:r>
            <w:r w:rsidRPr="00A24E43">
              <w:rPr>
                <w:color w:val="0070C0"/>
                <w:sz w:val="24"/>
                <w:szCs w:val="24"/>
              </w:rPr>
              <w:t>а</w:t>
            </w:r>
            <w:r w:rsidR="00855B1A" w:rsidRPr="00A24E43">
              <w:rPr>
                <w:color w:val="0070C0"/>
                <w:sz w:val="24"/>
                <w:szCs w:val="24"/>
              </w:rPr>
              <w:t xml:space="preserve"> Московской области </w:t>
            </w:r>
          </w:p>
          <w:p w:rsidR="00855B1A" w:rsidRPr="00A24E43" w:rsidRDefault="00855B1A"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855B1A" w:rsidRPr="00C578B2" w:rsidRDefault="00855B1A" w:rsidP="009605B0">
            <w:pPr>
              <w:pStyle w:val="a4"/>
              <w:shd w:val="clear" w:color="auto" w:fill="auto"/>
              <w:spacing w:line="274" w:lineRule="exact"/>
              <w:ind w:left="142" w:right="141"/>
              <w:rPr>
                <w:color w:val="FF0000"/>
                <w:sz w:val="24"/>
                <w:szCs w:val="24"/>
              </w:rPr>
            </w:pPr>
            <w:r w:rsidRPr="00A24E43">
              <w:rPr>
                <w:color w:val="0070C0"/>
                <w:sz w:val="24"/>
                <w:szCs w:val="24"/>
              </w:rPr>
              <w:t xml:space="preserve">административных </w:t>
            </w:r>
            <w:proofErr w:type="gramStart"/>
            <w:r w:rsidRPr="00A24E43">
              <w:rPr>
                <w:color w:val="0070C0"/>
                <w:sz w:val="24"/>
                <w:szCs w:val="24"/>
              </w:rPr>
              <w:t>правонарушениях</w:t>
            </w:r>
            <w:proofErr w:type="gramEnd"/>
          </w:p>
        </w:tc>
        <w:tc>
          <w:tcPr>
            <w:tcW w:w="8788" w:type="dxa"/>
          </w:tcPr>
          <w:p w:rsidR="00855B1A" w:rsidRPr="00C578B2" w:rsidRDefault="00855B1A"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часть 1 статьи 12.1</w:t>
            </w:r>
            <w:r w:rsidR="0061311C">
              <w:rPr>
                <w:rFonts w:ascii="Times New Roman" w:hAnsi="Times New Roman" w:cs="Times New Roman"/>
                <w:color w:val="auto"/>
              </w:rPr>
              <w:t xml:space="preserve"> </w:t>
            </w:r>
            <w:r w:rsidR="009605B0">
              <w:rPr>
                <w:rFonts w:ascii="Times New Roman" w:hAnsi="Times New Roman" w:cs="Times New Roman"/>
                <w:color w:val="auto"/>
              </w:rPr>
              <w:t>Кодекса Московской области об административных правонарушениях</w:t>
            </w:r>
            <w:r w:rsidR="009605B0" w:rsidRPr="00C578B2">
              <w:rPr>
                <w:rFonts w:ascii="Times New Roman" w:hAnsi="Times New Roman" w:cs="Times New Roman"/>
                <w:color w:val="auto"/>
              </w:rPr>
              <w:t xml:space="preserve"> </w:t>
            </w:r>
            <w:r w:rsidRPr="00C578B2">
              <w:rPr>
                <w:rFonts w:ascii="Times New Roman" w:hAnsi="Times New Roman" w:cs="Times New Roman"/>
                <w:color w:val="auto"/>
              </w:rPr>
              <w:t>применяется при нарушении порядка распоряжения имуществом государственного бюджетного учреждения;</w:t>
            </w:r>
          </w:p>
          <w:p w:rsidR="00855B1A" w:rsidRPr="00C578B2" w:rsidRDefault="00855B1A"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часть 1 статьи 12.2. </w:t>
            </w:r>
            <w:r w:rsidR="009605B0">
              <w:rPr>
                <w:rFonts w:ascii="Times New Roman" w:hAnsi="Times New Roman" w:cs="Times New Roman"/>
                <w:color w:val="auto"/>
              </w:rPr>
              <w:t xml:space="preserve">Кодекса Московской области об административных правонарушениях </w:t>
            </w:r>
            <w:r w:rsidRPr="00C578B2">
              <w:rPr>
                <w:rFonts w:ascii="Times New Roman" w:hAnsi="Times New Roman" w:cs="Times New Roman"/>
                <w:color w:val="auto"/>
              </w:rPr>
              <w:t>применяется при нарушении порядка распоряжения имуществом муниципального бюджетного учреждения.</w:t>
            </w:r>
          </w:p>
          <w:p w:rsidR="008A6D84" w:rsidRPr="00C578B2" w:rsidRDefault="008A6D84" w:rsidP="00ED47A1">
            <w:pPr>
              <w:pStyle w:val="a4"/>
              <w:shd w:val="clear" w:color="auto" w:fill="auto"/>
              <w:spacing w:line="274" w:lineRule="exact"/>
              <w:ind w:left="142" w:right="141"/>
              <w:jc w:val="both"/>
              <w:rPr>
                <w:sz w:val="24"/>
                <w:szCs w:val="24"/>
              </w:rPr>
            </w:pPr>
          </w:p>
          <w:p w:rsidR="008B21C8" w:rsidRPr="00C578B2" w:rsidRDefault="008B21C8" w:rsidP="00ED47A1">
            <w:pPr>
              <w:pStyle w:val="a4"/>
              <w:shd w:val="clear" w:color="auto" w:fill="auto"/>
              <w:spacing w:line="274" w:lineRule="exact"/>
              <w:ind w:left="142" w:right="141"/>
              <w:jc w:val="both"/>
              <w:rPr>
                <w:sz w:val="24"/>
                <w:szCs w:val="24"/>
              </w:rPr>
            </w:pPr>
            <w:r w:rsidRPr="00C578B2">
              <w:rPr>
                <w:sz w:val="24"/>
                <w:szCs w:val="24"/>
              </w:rPr>
              <w:t>По данному коду отражается, в том числе применение неправильного способа расчета арендной платы за аренду земельных участков, недвижимого и движимого государственного (муниципального) имущества (в том числе применение неправильных коэффициентов).</w:t>
            </w:r>
          </w:p>
          <w:p w:rsidR="008B21C8" w:rsidRPr="00C578B2" w:rsidRDefault="008B21C8" w:rsidP="00ED47A1">
            <w:pPr>
              <w:ind w:left="142" w:right="141"/>
              <w:jc w:val="both"/>
              <w:rPr>
                <w:rFonts w:ascii="Times New Roman" w:hAnsi="Times New Roman" w:cs="Times New Roman"/>
                <w:color w:val="FF0000"/>
              </w:rPr>
            </w:pPr>
          </w:p>
        </w:tc>
      </w:tr>
      <w:tr w:rsidR="00855B1A" w:rsidRPr="00C578B2" w:rsidTr="003D0449">
        <w:trPr>
          <w:trHeight w:val="447"/>
        </w:trPr>
        <w:tc>
          <w:tcPr>
            <w:tcW w:w="850" w:type="dxa"/>
            <w:vAlign w:val="center"/>
          </w:tcPr>
          <w:p w:rsidR="00855B1A" w:rsidRPr="00C578B2" w:rsidRDefault="00855B1A" w:rsidP="00F03BA2">
            <w:pPr>
              <w:pStyle w:val="a4"/>
              <w:shd w:val="clear" w:color="auto" w:fill="auto"/>
              <w:spacing w:line="220" w:lineRule="exact"/>
              <w:jc w:val="center"/>
              <w:rPr>
                <w:sz w:val="24"/>
                <w:szCs w:val="24"/>
              </w:rPr>
            </w:pPr>
            <w:r w:rsidRPr="00C578B2">
              <w:rPr>
                <w:color w:val="000000"/>
                <w:sz w:val="24"/>
                <w:szCs w:val="24"/>
              </w:rPr>
              <w:t>3.13</w:t>
            </w:r>
          </w:p>
        </w:tc>
        <w:tc>
          <w:tcPr>
            <w:tcW w:w="4962" w:type="dxa"/>
          </w:tcPr>
          <w:p w:rsidR="00855B1A" w:rsidRPr="00C578B2" w:rsidRDefault="00855B1A" w:rsidP="00ED47A1">
            <w:pPr>
              <w:pStyle w:val="a4"/>
              <w:shd w:val="clear" w:color="auto" w:fill="auto"/>
              <w:ind w:left="142" w:right="142"/>
              <w:jc w:val="both"/>
              <w:rPr>
                <w:sz w:val="24"/>
                <w:szCs w:val="24"/>
              </w:rPr>
            </w:pPr>
            <w:r w:rsidRPr="00C578B2">
              <w:rPr>
                <w:color w:val="000000"/>
                <w:sz w:val="24"/>
                <w:szCs w:val="24"/>
              </w:rPr>
              <w:t>Нарушение порядка распоряжения имуществом казенного учреждения</w:t>
            </w:r>
          </w:p>
        </w:tc>
        <w:tc>
          <w:tcPr>
            <w:tcW w:w="3119" w:type="dxa"/>
          </w:tcPr>
          <w:p w:rsidR="00A635A3" w:rsidRDefault="00855B1A" w:rsidP="00ED47A1">
            <w:pPr>
              <w:pStyle w:val="a4"/>
              <w:shd w:val="clear" w:color="auto" w:fill="auto"/>
              <w:spacing w:line="274" w:lineRule="exact"/>
              <w:ind w:left="142" w:right="142"/>
              <w:rPr>
                <w:color w:val="000000"/>
                <w:sz w:val="24"/>
                <w:szCs w:val="24"/>
              </w:rPr>
            </w:pPr>
            <w:r w:rsidRPr="00C578B2">
              <w:rPr>
                <w:color w:val="000000"/>
                <w:sz w:val="24"/>
                <w:szCs w:val="24"/>
              </w:rPr>
              <w:t xml:space="preserve">Часть 1 статьи 297, часть 4 статьи 298 Гражданского кодекса Российской Федерации </w:t>
            </w:r>
          </w:p>
          <w:p w:rsidR="00855B1A" w:rsidRPr="00C578B2" w:rsidRDefault="00A635A3" w:rsidP="00ED47A1">
            <w:pPr>
              <w:pStyle w:val="a4"/>
              <w:shd w:val="clear" w:color="auto" w:fill="auto"/>
              <w:spacing w:line="274" w:lineRule="exact"/>
              <w:ind w:left="142" w:right="142"/>
              <w:rPr>
                <w:color w:val="000000"/>
                <w:sz w:val="24"/>
                <w:szCs w:val="24"/>
              </w:rPr>
            </w:pPr>
            <w:r>
              <w:rPr>
                <w:color w:val="000000"/>
                <w:sz w:val="24"/>
                <w:szCs w:val="24"/>
              </w:rPr>
              <w:t>С</w:t>
            </w:r>
            <w:r w:rsidR="00855B1A" w:rsidRPr="00C578B2">
              <w:rPr>
                <w:color w:val="000000"/>
                <w:sz w:val="24"/>
                <w:szCs w:val="24"/>
              </w:rPr>
              <w:t>татья 19 Федерального закона от 12 января 1996 г.</w:t>
            </w:r>
            <w:r w:rsidR="009B5138">
              <w:rPr>
                <w:color w:val="000000"/>
                <w:sz w:val="24"/>
                <w:szCs w:val="24"/>
              </w:rPr>
              <w:t xml:space="preserve"> № </w:t>
            </w:r>
            <w:r w:rsidR="00855B1A" w:rsidRPr="00C578B2">
              <w:rPr>
                <w:color w:val="000000"/>
                <w:sz w:val="24"/>
                <w:szCs w:val="24"/>
              </w:rPr>
              <w:t>7-ФЗ «О некоммерческих организациях»</w:t>
            </w:r>
          </w:p>
          <w:p w:rsidR="0090007E" w:rsidRPr="00A24E43" w:rsidRDefault="0090007E" w:rsidP="00ED47A1">
            <w:pPr>
              <w:pStyle w:val="a4"/>
              <w:shd w:val="clear" w:color="auto" w:fill="auto"/>
              <w:spacing w:line="274" w:lineRule="exact"/>
              <w:ind w:left="142" w:right="142"/>
              <w:rPr>
                <w:color w:val="0070C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4/2007-</w:t>
            </w:r>
            <w:proofErr w:type="spellStart"/>
            <w:r w:rsidRPr="00A24E43">
              <w:rPr>
                <w:color w:val="0070C0"/>
                <w:sz w:val="24"/>
                <w:szCs w:val="24"/>
              </w:rPr>
              <w:t>ОЗ</w:t>
            </w:r>
            <w:proofErr w:type="spellEnd"/>
            <w:r w:rsidRPr="00A24E43">
              <w:rPr>
                <w:color w:val="0070C0"/>
                <w:sz w:val="24"/>
                <w:szCs w:val="24"/>
              </w:rPr>
              <w:t xml:space="preserve"> «О собственности Московской области»</w:t>
            </w:r>
          </w:p>
          <w:p w:rsidR="0090007E" w:rsidRPr="00A24E43" w:rsidRDefault="0090007E" w:rsidP="00ED47A1">
            <w:pPr>
              <w:pStyle w:val="a4"/>
              <w:shd w:val="clear" w:color="auto" w:fill="auto"/>
              <w:spacing w:line="274" w:lineRule="exact"/>
              <w:ind w:left="142" w:right="142"/>
              <w:rPr>
                <w:color w:val="0070C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168/2010-</w:t>
            </w:r>
            <w:proofErr w:type="spellStart"/>
            <w:r w:rsidRPr="00A24E43">
              <w:rPr>
                <w:color w:val="0070C0"/>
                <w:sz w:val="24"/>
                <w:szCs w:val="24"/>
              </w:rPr>
              <w:t>ОЗ</w:t>
            </w:r>
            <w:proofErr w:type="spellEnd"/>
            <w:r w:rsidRPr="00A24E43">
              <w:rPr>
                <w:color w:val="0070C0"/>
                <w:sz w:val="24"/>
                <w:szCs w:val="24"/>
              </w:rPr>
              <w:t xml:space="preserve"> «О залоге имущества, находящегося в собственности Московской области внесение изменений в некоторые законы Московской области в сфере управления собственностью Московской области»</w:t>
            </w:r>
          </w:p>
          <w:p w:rsidR="001263DE" w:rsidRPr="00C578B2" w:rsidRDefault="00490F7E" w:rsidP="00A635A3">
            <w:pPr>
              <w:widowControl/>
              <w:autoSpaceDE w:val="0"/>
              <w:autoSpaceDN w:val="0"/>
              <w:adjustRightInd w:val="0"/>
              <w:ind w:left="142" w:right="142"/>
              <w:rPr>
                <w:color w:val="FF0000"/>
              </w:rPr>
            </w:pPr>
            <w:hyperlink r:id="rId24" w:history="1">
              <w:r w:rsidR="002E7A60" w:rsidRPr="00A24E43">
                <w:rPr>
                  <w:rFonts w:ascii="Times New Roman" w:hAnsi="Times New Roman" w:cs="Times New Roman"/>
                  <w:color w:val="0070C0"/>
                </w:rPr>
                <w:t>Закон</w:t>
              </w:r>
            </w:hyperlink>
            <w:r w:rsidR="002E7A60" w:rsidRPr="00A24E43">
              <w:rPr>
                <w:rFonts w:ascii="Times New Roman" w:hAnsi="Times New Roman" w:cs="Times New Roman"/>
                <w:color w:val="0070C0"/>
              </w:rPr>
              <w:t xml:space="preserve"> Московской области </w:t>
            </w:r>
            <w:r w:rsidR="00A635A3" w:rsidRPr="00A24E43">
              <w:rPr>
                <w:rFonts w:ascii="Times New Roman" w:hAnsi="Times New Roman" w:cs="Times New Roman"/>
                <w:color w:val="0070C0"/>
              </w:rPr>
              <w:lastRenderedPageBreak/>
              <w:t>№</w:t>
            </w:r>
            <w:r w:rsidR="002E7A60" w:rsidRPr="00A24E43">
              <w:rPr>
                <w:rFonts w:ascii="Times New Roman" w:hAnsi="Times New Roman" w:cs="Times New Roman"/>
                <w:color w:val="0070C0"/>
              </w:rPr>
              <w:t xml:space="preserve"> 88/2009-</w:t>
            </w:r>
            <w:proofErr w:type="spellStart"/>
            <w:r w:rsidR="002E7A60" w:rsidRPr="00A24E43">
              <w:rPr>
                <w:rFonts w:ascii="Times New Roman" w:hAnsi="Times New Roman" w:cs="Times New Roman"/>
                <w:color w:val="0070C0"/>
              </w:rPr>
              <w:t>ОЗ</w:t>
            </w:r>
            <w:proofErr w:type="spellEnd"/>
            <w:r w:rsidR="002E7A60" w:rsidRPr="00A24E43">
              <w:rPr>
                <w:rFonts w:ascii="Times New Roman" w:hAnsi="Times New Roman" w:cs="Times New Roman"/>
                <w:color w:val="0070C0"/>
              </w:rPr>
              <w:t xml:space="preserve"> </w:t>
            </w:r>
            <w:r w:rsidR="00A635A3" w:rsidRPr="00A24E43">
              <w:rPr>
                <w:rFonts w:ascii="Times New Roman" w:hAnsi="Times New Roman" w:cs="Times New Roman"/>
                <w:color w:val="0070C0"/>
              </w:rPr>
              <w:t>«</w:t>
            </w:r>
            <w:r w:rsidR="002E7A60" w:rsidRPr="00A24E43">
              <w:rPr>
                <w:rFonts w:ascii="Times New Roman" w:hAnsi="Times New Roman" w:cs="Times New Roman"/>
                <w:color w:val="0070C0"/>
              </w:rPr>
              <w:t>Об аренде имущества, находящегося в с</w:t>
            </w:r>
            <w:r w:rsidR="00A635A3" w:rsidRPr="00A24E43">
              <w:rPr>
                <w:rFonts w:ascii="Times New Roman" w:hAnsi="Times New Roman" w:cs="Times New Roman"/>
                <w:color w:val="0070C0"/>
              </w:rPr>
              <w:t>обственности Московской области»</w:t>
            </w:r>
          </w:p>
        </w:tc>
        <w:tc>
          <w:tcPr>
            <w:tcW w:w="1701" w:type="dxa"/>
          </w:tcPr>
          <w:p w:rsidR="00855B1A" w:rsidRPr="00C578B2" w:rsidRDefault="00855B1A"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855B1A" w:rsidRPr="00C578B2" w:rsidRDefault="00855B1A"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FD2246" w:rsidRPr="00A24E43" w:rsidRDefault="00FD2246" w:rsidP="00FD2246">
            <w:pPr>
              <w:pStyle w:val="a4"/>
              <w:shd w:val="clear" w:color="auto" w:fill="auto"/>
              <w:spacing w:line="274" w:lineRule="exact"/>
              <w:ind w:left="142" w:right="141"/>
              <w:rPr>
                <w:color w:val="0070C0"/>
                <w:sz w:val="24"/>
                <w:szCs w:val="24"/>
                <w:vertAlign w:val="superscript"/>
              </w:rPr>
            </w:pPr>
            <w:r w:rsidRPr="00A24E43">
              <w:rPr>
                <w:color w:val="0070C0"/>
                <w:sz w:val="24"/>
                <w:szCs w:val="24"/>
              </w:rPr>
              <w:t xml:space="preserve">Статья 7.35 Кодекса Российской Федерации об административных </w:t>
            </w:r>
            <w:proofErr w:type="spellStart"/>
            <w:r w:rsidRPr="00A24E43">
              <w:rPr>
                <w:color w:val="0070C0"/>
                <w:sz w:val="24"/>
                <w:szCs w:val="24"/>
              </w:rPr>
              <w:t>правонарушениях</w:t>
            </w:r>
            <w:proofErr w:type="gramStart"/>
            <w:r w:rsidRPr="00A24E43">
              <w:rPr>
                <w:color w:val="0070C0"/>
                <w:sz w:val="24"/>
                <w:szCs w:val="24"/>
                <w:vertAlign w:val="superscript"/>
              </w:rPr>
              <w:t>4</w:t>
            </w:r>
            <w:proofErr w:type="spellEnd"/>
            <w:proofErr w:type="gramEnd"/>
          </w:p>
          <w:p w:rsidR="009605B0" w:rsidRPr="00A24E43" w:rsidRDefault="009605B0" w:rsidP="009605B0">
            <w:pPr>
              <w:pStyle w:val="a4"/>
              <w:shd w:val="clear" w:color="auto" w:fill="auto"/>
              <w:spacing w:line="274" w:lineRule="exact"/>
              <w:ind w:left="142" w:right="141"/>
              <w:rPr>
                <w:color w:val="0070C0"/>
                <w:sz w:val="24"/>
                <w:szCs w:val="24"/>
              </w:rPr>
            </w:pPr>
            <w:r w:rsidRPr="00A24E43">
              <w:rPr>
                <w:color w:val="0070C0"/>
                <w:sz w:val="24"/>
                <w:szCs w:val="24"/>
              </w:rPr>
              <w:t xml:space="preserve">Часть 1 ст. 12.1, </w:t>
            </w:r>
            <w:r w:rsidR="00855B1A" w:rsidRPr="00A24E43">
              <w:rPr>
                <w:color w:val="0070C0"/>
                <w:sz w:val="24"/>
                <w:szCs w:val="24"/>
              </w:rPr>
              <w:t xml:space="preserve">часть 1 статьи 12.2 </w:t>
            </w:r>
          </w:p>
          <w:p w:rsidR="00855B1A" w:rsidRPr="00A24E43" w:rsidRDefault="00855B1A" w:rsidP="00ED47A1">
            <w:pPr>
              <w:pStyle w:val="a4"/>
              <w:shd w:val="clear" w:color="auto" w:fill="auto"/>
              <w:spacing w:line="274" w:lineRule="exact"/>
              <w:ind w:left="142" w:right="141"/>
              <w:rPr>
                <w:color w:val="0070C0"/>
                <w:sz w:val="24"/>
                <w:szCs w:val="24"/>
              </w:rPr>
            </w:pPr>
            <w:r w:rsidRPr="00A24E43">
              <w:rPr>
                <w:color w:val="0070C0"/>
                <w:sz w:val="24"/>
                <w:szCs w:val="24"/>
              </w:rPr>
              <w:t>Кодекс</w:t>
            </w:r>
            <w:r w:rsidR="009605B0" w:rsidRPr="00A24E43">
              <w:rPr>
                <w:color w:val="0070C0"/>
                <w:sz w:val="24"/>
                <w:szCs w:val="24"/>
              </w:rPr>
              <w:t>а</w:t>
            </w:r>
            <w:r w:rsidRPr="00A24E43">
              <w:rPr>
                <w:color w:val="0070C0"/>
                <w:sz w:val="24"/>
                <w:szCs w:val="24"/>
              </w:rPr>
              <w:t xml:space="preserve"> Московской области </w:t>
            </w:r>
          </w:p>
          <w:p w:rsidR="00855B1A" w:rsidRPr="00A24E43" w:rsidRDefault="00855B1A"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855B1A" w:rsidRPr="00C578B2" w:rsidRDefault="00855B1A" w:rsidP="009605B0">
            <w:pPr>
              <w:pStyle w:val="a4"/>
              <w:shd w:val="clear" w:color="auto" w:fill="auto"/>
              <w:spacing w:line="274" w:lineRule="exact"/>
              <w:ind w:left="142" w:right="141"/>
              <w:rPr>
                <w:color w:val="FF0000"/>
                <w:sz w:val="24"/>
                <w:szCs w:val="24"/>
              </w:rPr>
            </w:pPr>
            <w:r w:rsidRPr="00A24E43">
              <w:rPr>
                <w:color w:val="0070C0"/>
                <w:sz w:val="24"/>
                <w:szCs w:val="24"/>
              </w:rPr>
              <w:t xml:space="preserve">административных </w:t>
            </w:r>
            <w:proofErr w:type="gramStart"/>
            <w:r w:rsidRPr="00A24E43">
              <w:rPr>
                <w:color w:val="0070C0"/>
                <w:sz w:val="24"/>
                <w:szCs w:val="24"/>
              </w:rPr>
              <w:t>правонарушениях</w:t>
            </w:r>
            <w:proofErr w:type="gramEnd"/>
          </w:p>
        </w:tc>
        <w:tc>
          <w:tcPr>
            <w:tcW w:w="8788" w:type="dxa"/>
          </w:tcPr>
          <w:p w:rsidR="00855B1A" w:rsidRPr="00C578B2" w:rsidRDefault="00855B1A"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часть 1 статьи 12.1</w:t>
            </w:r>
            <w:r w:rsidR="0061311C">
              <w:rPr>
                <w:rFonts w:ascii="Times New Roman" w:hAnsi="Times New Roman" w:cs="Times New Roman"/>
                <w:color w:val="auto"/>
              </w:rPr>
              <w:t xml:space="preserve"> </w:t>
            </w:r>
            <w:r w:rsidR="009605B0">
              <w:rPr>
                <w:rFonts w:ascii="Times New Roman" w:hAnsi="Times New Roman" w:cs="Times New Roman"/>
                <w:color w:val="auto"/>
              </w:rPr>
              <w:t>Кодекса Московской области об административных правонарушениях</w:t>
            </w:r>
            <w:r w:rsidR="009605B0" w:rsidRPr="00C578B2">
              <w:rPr>
                <w:rFonts w:ascii="Times New Roman" w:hAnsi="Times New Roman" w:cs="Times New Roman"/>
                <w:color w:val="auto"/>
              </w:rPr>
              <w:t xml:space="preserve"> </w:t>
            </w:r>
            <w:r w:rsidRPr="00C578B2">
              <w:rPr>
                <w:rFonts w:ascii="Times New Roman" w:hAnsi="Times New Roman" w:cs="Times New Roman"/>
                <w:color w:val="auto"/>
              </w:rPr>
              <w:t>применяется при нарушении порядка распоряжения имуществом государственного казенного учреждения;</w:t>
            </w:r>
          </w:p>
          <w:p w:rsidR="00855B1A" w:rsidRPr="00C578B2" w:rsidRDefault="00855B1A"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часть 1 статьи 12.2. </w:t>
            </w:r>
            <w:r w:rsidR="009605B0">
              <w:rPr>
                <w:rFonts w:ascii="Times New Roman" w:hAnsi="Times New Roman" w:cs="Times New Roman"/>
                <w:color w:val="auto"/>
              </w:rPr>
              <w:t>Кодекса Московской области об административных правонарушениях</w:t>
            </w:r>
            <w:r w:rsidR="009605B0" w:rsidRPr="00C578B2">
              <w:rPr>
                <w:rFonts w:ascii="Times New Roman" w:hAnsi="Times New Roman" w:cs="Times New Roman"/>
                <w:color w:val="auto"/>
              </w:rPr>
              <w:t xml:space="preserve"> </w:t>
            </w:r>
            <w:r w:rsidRPr="00C578B2">
              <w:rPr>
                <w:rFonts w:ascii="Times New Roman" w:hAnsi="Times New Roman" w:cs="Times New Roman"/>
                <w:color w:val="auto"/>
              </w:rPr>
              <w:t>применяется при нарушении порядка распоряжения имуществом муниципального казенного учреждения.</w:t>
            </w:r>
          </w:p>
          <w:p w:rsidR="008A6D84" w:rsidRPr="00C578B2" w:rsidRDefault="008A6D84" w:rsidP="00ED47A1">
            <w:pPr>
              <w:pStyle w:val="a4"/>
              <w:shd w:val="clear" w:color="auto" w:fill="auto"/>
              <w:spacing w:line="274" w:lineRule="exact"/>
              <w:ind w:left="142" w:right="141"/>
              <w:jc w:val="both"/>
              <w:rPr>
                <w:sz w:val="24"/>
                <w:szCs w:val="24"/>
              </w:rPr>
            </w:pPr>
          </w:p>
          <w:p w:rsidR="008B21C8" w:rsidRPr="00C578B2" w:rsidRDefault="008B21C8" w:rsidP="00ED47A1">
            <w:pPr>
              <w:pStyle w:val="a4"/>
              <w:shd w:val="clear" w:color="auto" w:fill="auto"/>
              <w:spacing w:line="274" w:lineRule="exact"/>
              <w:ind w:left="142" w:right="141"/>
              <w:jc w:val="both"/>
              <w:rPr>
                <w:color w:val="FF0000"/>
              </w:rPr>
            </w:pPr>
            <w:r w:rsidRPr="00C578B2">
              <w:rPr>
                <w:sz w:val="24"/>
                <w:szCs w:val="24"/>
              </w:rPr>
              <w:t>По данному коду отражается, в том числе применение неправильного способа расчета арендной платы за аренду земельных участков, недвижимого и движимого государственного (муниципального) имущества (в том числе применение неправильных коэффициентов).</w:t>
            </w:r>
          </w:p>
        </w:tc>
      </w:tr>
      <w:tr w:rsidR="00210FC7" w:rsidRPr="00C578B2" w:rsidTr="003D0449">
        <w:trPr>
          <w:trHeight w:val="1397"/>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3.14</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Ненадлежащее осуществление органами государственной власти и органами местного самоуправления функций и полномочий учредителя государственного (муниципального) бюджетного учреждения</w:t>
            </w:r>
          </w:p>
        </w:tc>
        <w:tc>
          <w:tcPr>
            <w:tcW w:w="3119" w:type="dxa"/>
          </w:tcPr>
          <w:p w:rsidR="00210FC7" w:rsidRPr="00C578B2" w:rsidRDefault="00210FC7" w:rsidP="004E14C5">
            <w:pPr>
              <w:pStyle w:val="a4"/>
              <w:shd w:val="clear" w:color="auto" w:fill="auto"/>
              <w:spacing w:line="274" w:lineRule="exact"/>
              <w:ind w:left="142" w:right="142"/>
              <w:rPr>
                <w:sz w:val="24"/>
                <w:szCs w:val="24"/>
              </w:rPr>
            </w:pPr>
            <w:r w:rsidRPr="00C578B2">
              <w:rPr>
                <w:color w:val="000000"/>
                <w:sz w:val="24"/>
                <w:szCs w:val="24"/>
              </w:rPr>
              <w:t>Федеральный закон от 12 января 1996 г.</w:t>
            </w:r>
            <w:r w:rsidR="009B5138">
              <w:rPr>
                <w:color w:val="000000"/>
                <w:sz w:val="24"/>
                <w:szCs w:val="24"/>
              </w:rPr>
              <w:t xml:space="preserve"> № </w:t>
            </w:r>
            <w:r w:rsidRPr="00C578B2">
              <w:rPr>
                <w:color w:val="000000"/>
                <w:sz w:val="24"/>
                <w:szCs w:val="24"/>
              </w:rPr>
              <w:t xml:space="preserve">7-ФЗ «О некоммерческих организациях» </w:t>
            </w:r>
            <w:r w:rsidR="004E14C5">
              <w:rPr>
                <w:color w:val="000000"/>
                <w:sz w:val="24"/>
                <w:szCs w:val="24"/>
              </w:rPr>
              <w:t>П</w:t>
            </w:r>
            <w:r w:rsidRPr="00C578B2">
              <w:rPr>
                <w:color w:val="000000"/>
                <w:sz w:val="24"/>
                <w:szCs w:val="24"/>
              </w:rPr>
              <w:t>остановление Правительства Российской Федерации от 26 июля 2010 г.</w:t>
            </w:r>
            <w:r w:rsidR="009B5138">
              <w:rPr>
                <w:color w:val="000000"/>
                <w:sz w:val="24"/>
                <w:szCs w:val="24"/>
              </w:rPr>
              <w:t xml:space="preserve"> № </w:t>
            </w:r>
            <w:r w:rsidRPr="00C578B2">
              <w:rPr>
                <w:color w:val="000000"/>
                <w:sz w:val="24"/>
                <w:szCs w:val="24"/>
              </w:rPr>
              <w:t>537 «О порядке осуществления федеральными органами исполнительной власти функций и полномочий учредителя федерального государственного учреждения»</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2796"/>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3.15</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Ненадлежащее осуществление органами государственной власти и органами местного самоуправления функций и полномочий учредителя государственного (муниципального) казенного учреждения</w:t>
            </w:r>
          </w:p>
        </w:tc>
        <w:tc>
          <w:tcPr>
            <w:tcW w:w="3119" w:type="dxa"/>
          </w:tcPr>
          <w:p w:rsidR="00210FC7" w:rsidRPr="00C578B2" w:rsidRDefault="00210FC7" w:rsidP="004E14C5">
            <w:pPr>
              <w:pStyle w:val="a4"/>
              <w:shd w:val="clear" w:color="auto" w:fill="auto"/>
              <w:spacing w:line="274" w:lineRule="exact"/>
              <w:ind w:left="142" w:right="142"/>
              <w:rPr>
                <w:sz w:val="24"/>
                <w:szCs w:val="24"/>
              </w:rPr>
            </w:pPr>
            <w:r w:rsidRPr="00C578B2">
              <w:rPr>
                <w:color w:val="000000"/>
                <w:sz w:val="24"/>
                <w:szCs w:val="24"/>
              </w:rPr>
              <w:t>Федеральный закон от 12 января 1996 г.</w:t>
            </w:r>
            <w:r w:rsidR="009B5138">
              <w:rPr>
                <w:color w:val="000000"/>
                <w:sz w:val="24"/>
                <w:szCs w:val="24"/>
              </w:rPr>
              <w:t xml:space="preserve"> № </w:t>
            </w:r>
            <w:r w:rsidRPr="00C578B2">
              <w:rPr>
                <w:color w:val="000000"/>
                <w:sz w:val="24"/>
                <w:szCs w:val="24"/>
              </w:rPr>
              <w:t xml:space="preserve">7-ФЗ «О некоммерческих организациях» </w:t>
            </w:r>
            <w:r w:rsidR="004E14C5">
              <w:rPr>
                <w:color w:val="000000"/>
                <w:sz w:val="24"/>
                <w:szCs w:val="24"/>
              </w:rPr>
              <w:t>П</w:t>
            </w:r>
            <w:r w:rsidRPr="00C578B2">
              <w:rPr>
                <w:color w:val="000000"/>
                <w:sz w:val="24"/>
                <w:szCs w:val="24"/>
              </w:rPr>
              <w:t>остановление Правительства Российской Федерации от 26 июля 2010 г.</w:t>
            </w:r>
            <w:r w:rsidR="009B5138">
              <w:rPr>
                <w:color w:val="000000"/>
                <w:sz w:val="24"/>
                <w:szCs w:val="24"/>
              </w:rPr>
              <w:t xml:space="preserve"> № </w:t>
            </w:r>
            <w:r w:rsidRPr="00C578B2">
              <w:rPr>
                <w:color w:val="000000"/>
                <w:sz w:val="24"/>
                <w:szCs w:val="24"/>
              </w:rPr>
              <w:t>537 «О порядке осуществления федеральными органами исполнительной власти функций и полномочий учредителя федерального государственного учреждения»</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3721"/>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3.16</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Ненадлежащее осуществление органами государственной власти и органами местного самоуправления функций и полномочий учредителя государственного (муниципального) автономного учреждения</w:t>
            </w:r>
          </w:p>
        </w:tc>
        <w:tc>
          <w:tcPr>
            <w:tcW w:w="3119" w:type="dxa"/>
          </w:tcPr>
          <w:p w:rsidR="00210FC7" w:rsidRPr="00C578B2" w:rsidRDefault="00210FC7" w:rsidP="004E14C5">
            <w:pPr>
              <w:pStyle w:val="a4"/>
              <w:shd w:val="clear" w:color="auto" w:fill="auto"/>
              <w:spacing w:line="274" w:lineRule="exact"/>
              <w:ind w:left="142" w:right="142"/>
              <w:rPr>
                <w:sz w:val="24"/>
                <w:szCs w:val="24"/>
              </w:rPr>
            </w:pPr>
            <w:r w:rsidRPr="00C578B2">
              <w:rPr>
                <w:color w:val="000000"/>
                <w:sz w:val="24"/>
                <w:szCs w:val="24"/>
              </w:rPr>
              <w:t>Федеральный закон от 12 января 1996 г.</w:t>
            </w:r>
            <w:r w:rsidR="009B5138">
              <w:rPr>
                <w:color w:val="000000"/>
                <w:sz w:val="24"/>
                <w:szCs w:val="24"/>
              </w:rPr>
              <w:t xml:space="preserve"> № </w:t>
            </w:r>
            <w:r w:rsidRPr="00C578B2">
              <w:rPr>
                <w:color w:val="000000"/>
                <w:sz w:val="24"/>
                <w:szCs w:val="24"/>
              </w:rPr>
              <w:t>7-ФЗ «О некоммерческих организациях» Федеральный закон от 3 ноября 2006 г.</w:t>
            </w:r>
            <w:r w:rsidR="009B5138">
              <w:rPr>
                <w:color w:val="000000"/>
                <w:sz w:val="24"/>
                <w:szCs w:val="24"/>
              </w:rPr>
              <w:t xml:space="preserve"> № </w:t>
            </w:r>
            <w:r w:rsidRPr="00C578B2">
              <w:rPr>
                <w:color w:val="000000"/>
                <w:sz w:val="24"/>
                <w:szCs w:val="24"/>
              </w:rPr>
              <w:t xml:space="preserve">174-ФЗ «Об автономных учреждениях» </w:t>
            </w:r>
            <w:r w:rsidR="004E14C5">
              <w:rPr>
                <w:color w:val="000000"/>
                <w:sz w:val="24"/>
                <w:szCs w:val="24"/>
              </w:rPr>
              <w:t>П</w:t>
            </w:r>
            <w:r w:rsidRPr="00C578B2">
              <w:rPr>
                <w:color w:val="000000"/>
                <w:sz w:val="24"/>
                <w:szCs w:val="24"/>
              </w:rPr>
              <w:t>остановление Правительства Российской Федерации от 10 октября 2007 г.</w:t>
            </w:r>
            <w:r w:rsidR="009B5138">
              <w:rPr>
                <w:color w:val="000000"/>
                <w:sz w:val="24"/>
                <w:szCs w:val="24"/>
              </w:rPr>
              <w:t xml:space="preserve"> № </w:t>
            </w:r>
            <w:r w:rsidRPr="00C578B2">
              <w:rPr>
                <w:color w:val="000000"/>
                <w:sz w:val="24"/>
                <w:szCs w:val="24"/>
              </w:rPr>
              <w:t>662 «Об утверждении Положения об осуществлении федеральными органами исполнительной власти функций и полномочий учредителя федерального автономного учреждения»</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1402"/>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lastRenderedPageBreak/>
              <w:t>3.17</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отнесения имущества автономного или бюджетного учреждения к категории особо ценного движимого имущества</w:t>
            </w:r>
          </w:p>
        </w:tc>
        <w:tc>
          <w:tcPr>
            <w:tcW w:w="3119" w:type="dxa"/>
          </w:tcPr>
          <w:p w:rsidR="00210FC7" w:rsidRPr="00C578B2" w:rsidRDefault="00210FC7" w:rsidP="00ED47A1">
            <w:pPr>
              <w:pStyle w:val="a4"/>
              <w:shd w:val="clear" w:color="auto" w:fill="auto"/>
              <w:spacing w:line="274" w:lineRule="exact"/>
              <w:ind w:left="142" w:right="142"/>
              <w:rPr>
                <w:sz w:val="24"/>
                <w:szCs w:val="24"/>
              </w:rPr>
            </w:pPr>
            <w:r w:rsidRPr="00C578B2">
              <w:rPr>
                <w:color w:val="000000"/>
                <w:sz w:val="24"/>
                <w:szCs w:val="24"/>
              </w:rPr>
              <w:t>Федеральный закон от 12 января 1996 г.</w:t>
            </w:r>
            <w:r w:rsidR="009B5138">
              <w:rPr>
                <w:color w:val="000000"/>
                <w:sz w:val="24"/>
                <w:szCs w:val="24"/>
              </w:rPr>
              <w:t xml:space="preserve"> № </w:t>
            </w:r>
            <w:r w:rsidRPr="00C578B2">
              <w:rPr>
                <w:color w:val="000000"/>
                <w:sz w:val="24"/>
                <w:szCs w:val="24"/>
              </w:rPr>
              <w:t>7-ФЗ «О некоммерческих организациях» постановление Правительства Российской Федерации от 26 июля 2010 г.</w:t>
            </w:r>
            <w:r w:rsidR="009B5138">
              <w:rPr>
                <w:color w:val="000000"/>
                <w:sz w:val="24"/>
                <w:szCs w:val="24"/>
              </w:rPr>
              <w:t xml:space="preserve"> № </w:t>
            </w:r>
            <w:r w:rsidRPr="00C578B2">
              <w:rPr>
                <w:color w:val="000000"/>
                <w:sz w:val="24"/>
                <w:szCs w:val="24"/>
              </w:rPr>
              <w:t>538 «О порядке отнесения имущества автономного или бюджетного учреждения к категории особо ценного движимого имущества»</w:t>
            </w:r>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210FC7" w:rsidRPr="00C578B2" w:rsidTr="003D0449">
        <w:trPr>
          <w:trHeight w:val="3862"/>
        </w:trPr>
        <w:tc>
          <w:tcPr>
            <w:tcW w:w="850" w:type="dxa"/>
            <w:vAlign w:val="center"/>
          </w:tcPr>
          <w:p w:rsidR="00210FC7" w:rsidRPr="00C578B2" w:rsidRDefault="00210FC7" w:rsidP="00F03BA2">
            <w:pPr>
              <w:pStyle w:val="a4"/>
              <w:shd w:val="clear" w:color="auto" w:fill="auto"/>
              <w:spacing w:line="220" w:lineRule="exact"/>
              <w:jc w:val="center"/>
              <w:rPr>
                <w:sz w:val="24"/>
                <w:szCs w:val="24"/>
              </w:rPr>
            </w:pPr>
            <w:r w:rsidRPr="00C578B2">
              <w:rPr>
                <w:color w:val="000000"/>
                <w:sz w:val="24"/>
                <w:szCs w:val="24"/>
              </w:rPr>
              <w:t>3.18</w:t>
            </w:r>
          </w:p>
        </w:tc>
        <w:tc>
          <w:tcPr>
            <w:tcW w:w="4962" w:type="dxa"/>
          </w:tcPr>
          <w:p w:rsidR="00210FC7" w:rsidRPr="00C578B2" w:rsidRDefault="00210FC7"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осуществления государственным (муниципальным) бюджетным учреждением и государственным (муниципальным) автономным учреждением полномочий органа государственной власти (государственного органа) по исполнению публичных обязательств перед физическим лицом, подлежащих исполнению в денежной форме, и финансового обеспечения их осуществления</w:t>
            </w:r>
          </w:p>
        </w:tc>
        <w:tc>
          <w:tcPr>
            <w:tcW w:w="3119" w:type="dxa"/>
          </w:tcPr>
          <w:p w:rsidR="00210FC7" w:rsidRPr="00C578B2" w:rsidRDefault="00210FC7" w:rsidP="004E14C5">
            <w:pPr>
              <w:pStyle w:val="a4"/>
              <w:shd w:val="clear" w:color="auto" w:fill="auto"/>
              <w:spacing w:line="274" w:lineRule="exact"/>
              <w:ind w:left="142" w:right="142"/>
              <w:rPr>
                <w:sz w:val="24"/>
                <w:szCs w:val="24"/>
              </w:rPr>
            </w:pPr>
            <w:proofErr w:type="gramStart"/>
            <w:r w:rsidRPr="00C578B2">
              <w:rPr>
                <w:color w:val="000000"/>
                <w:sz w:val="24"/>
                <w:szCs w:val="24"/>
              </w:rPr>
              <w:t>Федеральный закон от 12 января 1996 г.</w:t>
            </w:r>
            <w:r w:rsidR="009B5138">
              <w:rPr>
                <w:color w:val="000000"/>
                <w:sz w:val="24"/>
                <w:szCs w:val="24"/>
              </w:rPr>
              <w:t xml:space="preserve"> № </w:t>
            </w:r>
            <w:r w:rsidRPr="00C578B2">
              <w:rPr>
                <w:color w:val="000000"/>
                <w:sz w:val="24"/>
                <w:szCs w:val="24"/>
              </w:rPr>
              <w:t xml:space="preserve">7-ФЗ «О некоммерческих организациях» </w:t>
            </w:r>
            <w:r w:rsidR="004E14C5">
              <w:rPr>
                <w:color w:val="000000"/>
                <w:sz w:val="24"/>
                <w:szCs w:val="24"/>
              </w:rPr>
              <w:t>П</w:t>
            </w:r>
            <w:r w:rsidRPr="00C578B2">
              <w:rPr>
                <w:color w:val="000000"/>
                <w:sz w:val="24"/>
                <w:szCs w:val="24"/>
              </w:rPr>
              <w:t>остановление Правительства Российской Федерации от 2 августа 2010 г.</w:t>
            </w:r>
            <w:r w:rsidR="009B5138">
              <w:rPr>
                <w:color w:val="000000"/>
                <w:sz w:val="24"/>
                <w:szCs w:val="24"/>
              </w:rPr>
              <w:t xml:space="preserve"> № </w:t>
            </w:r>
            <w:r w:rsidRPr="00C578B2">
              <w:rPr>
                <w:color w:val="000000"/>
                <w:sz w:val="24"/>
                <w:szCs w:val="24"/>
              </w:rPr>
              <w:t>590 «О порядке осуществления федеральным бюджетным учреждением и автономным учреждением полномочий федерального органа государственной власти (государственного органа) по исполнению публичных обязательств перед физическим лицом, подлежащих исполнению в денежной форме, и финансового обеспечения их осуществления»</w:t>
            </w:r>
            <w:proofErr w:type="gramEnd"/>
          </w:p>
        </w:tc>
        <w:tc>
          <w:tcPr>
            <w:tcW w:w="1701"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210FC7" w:rsidRPr="00C578B2" w:rsidRDefault="00210FC7"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210FC7" w:rsidRPr="00C578B2" w:rsidRDefault="00210FC7" w:rsidP="00ED47A1">
            <w:pPr>
              <w:ind w:left="142" w:right="141"/>
              <w:rPr>
                <w:rFonts w:ascii="Times New Roman" w:hAnsi="Times New Roman" w:cs="Times New Roman"/>
                <w:color w:val="auto"/>
              </w:rPr>
            </w:pPr>
          </w:p>
        </w:tc>
        <w:tc>
          <w:tcPr>
            <w:tcW w:w="8788" w:type="dxa"/>
          </w:tcPr>
          <w:p w:rsidR="00210FC7" w:rsidRPr="00C578B2" w:rsidRDefault="00210FC7" w:rsidP="00ED47A1">
            <w:pPr>
              <w:ind w:left="142" w:right="141"/>
              <w:jc w:val="both"/>
              <w:rPr>
                <w:rFonts w:ascii="Times New Roman" w:hAnsi="Times New Roman" w:cs="Times New Roman"/>
                <w:color w:val="auto"/>
              </w:rPr>
            </w:pPr>
          </w:p>
        </w:tc>
      </w:tr>
      <w:tr w:rsidR="001E2B90" w:rsidRPr="00C578B2" w:rsidTr="003D0449">
        <w:trPr>
          <w:trHeight w:val="1947"/>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3.19</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Нарушение порядка закрепления и </w:t>
            </w:r>
            <w:proofErr w:type="gramStart"/>
            <w:r w:rsidRPr="00C578B2">
              <w:rPr>
                <w:color w:val="000000"/>
                <w:sz w:val="24"/>
                <w:szCs w:val="24"/>
              </w:rPr>
              <w:t>использования</w:t>
            </w:r>
            <w:proofErr w:type="gramEnd"/>
            <w:r w:rsidRPr="00C578B2">
              <w:rPr>
                <w:color w:val="000000"/>
                <w:sz w:val="24"/>
                <w:szCs w:val="24"/>
              </w:rPr>
              <w:t xml:space="preserve"> находящихся в государственной (муниципальной) собственности административных зданий, строений, нежилых помещений и движимого имущества</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Постановление Правительства Российской Федерации от 5 января 1998 г.</w:t>
            </w:r>
            <w:r w:rsidR="009B5138">
              <w:rPr>
                <w:color w:val="000000"/>
                <w:sz w:val="24"/>
                <w:szCs w:val="24"/>
              </w:rPr>
              <w:t xml:space="preserve"> № </w:t>
            </w:r>
            <w:r w:rsidRPr="00C578B2">
              <w:rPr>
                <w:color w:val="000000"/>
                <w:sz w:val="24"/>
                <w:szCs w:val="24"/>
              </w:rPr>
              <w:t xml:space="preserve">3 «О порядке закрепления и </w:t>
            </w:r>
            <w:proofErr w:type="gramStart"/>
            <w:r w:rsidRPr="00C578B2">
              <w:rPr>
                <w:color w:val="000000"/>
                <w:sz w:val="24"/>
                <w:szCs w:val="24"/>
              </w:rPr>
              <w:t>использования</w:t>
            </w:r>
            <w:proofErr w:type="gramEnd"/>
            <w:r w:rsidRPr="00C578B2">
              <w:rPr>
                <w:color w:val="000000"/>
                <w:sz w:val="24"/>
                <w:szCs w:val="24"/>
              </w:rPr>
              <w:t xml:space="preserve"> находящихся в федеральной собственности</w:t>
            </w:r>
          </w:p>
          <w:p w:rsidR="001E2B90" w:rsidRPr="00C578B2"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административных зданий, строений и нежилых помещений»</w:t>
            </w:r>
          </w:p>
          <w:p w:rsidR="0090007E" w:rsidRPr="00A24E43" w:rsidRDefault="0090007E" w:rsidP="00ED47A1">
            <w:pPr>
              <w:pStyle w:val="a4"/>
              <w:shd w:val="clear" w:color="auto" w:fill="auto"/>
              <w:spacing w:line="274" w:lineRule="exact"/>
              <w:ind w:left="142" w:right="142"/>
              <w:rPr>
                <w:color w:val="0070C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4/2007-</w:t>
            </w:r>
            <w:proofErr w:type="spellStart"/>
            <w:r w:rsidRPr="00A24E43">
              <w:rPr>
                <w:color w:val="0070C0"/>
                <w:sz w:val="24"/>
                <w:szCs w:val="24"/>
              </w:rPr>
              <w:t>ОЗ</w:t>
            </w:r>
            <w:proofErr w:type="spellEnd"/>
            <w:r w:rsidRPr="00A24E43">
              <w:rPr>
                <w:color w:val="0070C0"/>
                <w:sz w:val="24"/>
                <w:szCs w:val="24"/>
              </w:rPr>
              <w:t xml:space="preserve"> «О собственности Московской области»</w:t>
            </w:r>
          </w:p>
          <w:p w:rsidR="0090007E" w:rsidRPr="00C578B2" w:rsidRDefault="0090007E" w:rsidP="00ED47A1">
            <w:pPr>
              <w:pStyle w:val="a4"/>
              <w:shd w:val="clear" w:color="auto" w:fill="auto"/>
              <w:spacing w:line="274" w:lineRule="exact"/>
              <w:ind w:left="142" w:right="142"/>
              <w:rPr>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168/2010-</w:t>
            </w:r>
            <w:proofErr w:type="spellStart"/>
            <w:r w:rsidRPr="00A24E43">
              <w:rPr>
                <w:color w:val="0070C0"/>
                <w:sz w:val="24"/>
                <w:szCs w:val="24"/>
              </w:rPr>
              <w:t>ОЗ</w:t>
            </w:r>
            <w:proofErr w:type="spellEnd"/>
            <w:r w:rsidRPr="00A24E43">
              <w:rPr>
                <w:color w:val="0070C0"/>
                <w:sz w:val="24"/>
                <w:szCs w:val="24"/>
              </w:rPr>
              <w:t xml:space="preserve"> «О залоге имущества, находящегося </w:t>
            </w:r>
            <w:r w:rsidRPr="00A24E43">
              <w:rPr>
                <w:color w:val="0070C0"/>
                <w:sz w:val="24"/>
                <w:szCs w:val="24"/>
              </w:rPr>
              <w:lastRenderedPageBreak/>
              <w:t>в собственности Московской области внесение изменений в некоторые законы Московской области в сфере управления собственностью Московской области»</w:t>
            </w:r>
          </w:p>
        </w:tc>
        <w:tc>
          <w:tcPr>
            <w:tcW w:w="1701" w:type="dxa"/>
          </w:tcPr>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lastRenderedPageBreak/>
              <w:t xml:space="preserve">кол-во и </w:t>
            </w:r>
          </w:p>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FD2246" w:rsidRPr="00A24E43" w:rsidRDefault="00FD2246" w:rsidP="00FD2246">
            <w:pPr>
              <w:pStyle w:val="a4"/>
              <w:shd w:val="clear" w:color="auto" w:fill="auto"/>
              <w:spacing w:line="274" w:lineRule="exact"/>
              <w:ind w:left="142" w:right="141"/>
              <w:rPr>
                <w:color w:val="0070C0"/>
                <w:sz w:val="24"/>
                <w:szCs w:val="24"/>
                <w:vertAlign w:val="superscript"/>
              </w:rPr>
            </w:pPr>
            <w:r w:rsidRPr="00A24E43">
              <w:rPr>
                <w:color w:val="0070C0"/>
                <w:sz w:val="24"/>
                <w:szCs w:val="24"/>
              </w:rPr>
              <w:t xml:space="preserve">Статья 7.35 Кодекса Российской Федерации об административных </w:t>
            </w:r>
            <w:proofErr w:type="spellStart"/>
            <w:r w:rsidRPr="00A24E43">
              <w:rPr>
                <w:color w:val="0070C0"/>
                <w:sz w:val="24"/>
                <w:szCs w:val="24"/>
              </w:rPr>
              <w:t>правонарушениях</w:t>
            </w:r>
            <w:proofErr w:type="gramStart"/>
            <w:r w:rsidRPr="00A24E43">
              <w:rPr>
                <w:color w:val="0070C0"/>
                <w:sz w:val="24"/>
                <w:szCs w:val="24"/>
                <w:vertAlign w:val="superscript"/>
              </w:rPr>
              <w:t>4</w:t>
            </w:r>
            <w:proofErr w:type="spellEnd"/>
            <w:proofErr w:type="gramEnd"/>
          </w:p>
          <w:p w:rsidR="009605B0" w:rsidRPr="00A24E43" w:rsidRDefault="009605B0" w:rsidP="009605B0">
            <w:pPr>
              <w:pStyle w:val="a4"/>
              <w:shd w:val="clear" w:color="auto" w:fill="auto"/>
              <w:spacing w:line="274" w:lineRule="exact"/>
              <w:ind w:left="142" w:right="141"/>
              <w:rPr>
                <w:color w:val="0070C0"/>
                <w:sz w:val="24"/>
                <w:szCs w:val="24"/>
              </w:rPr>
            </w:pPr>
            <w:r w:rsidRPr="00A24E43">
              <w:rPr>
                <w:color w:val="0070C0"/>
                <w:sz w:val="24"/>
                <w:szCs w:val="24"/>
              </w:rPr>
              <w:t xml:space="preserve">Часть 2 ст. 12.1, </w:t>
            </w:r>
            <w:r w:rsidR="001E2B90" w:rsidRPr="00A24E43">
              <w:rPr>
                <w:color w:val="0070C0"/>
                <w:sz w:val="24"/>
                <w:szCs w:val="24"/>
              </w:rPr>
              <w:t xml:space="preserve">часть 2 статьи 12.2 </w:t>
            </w:r>
          </w:p>
          <w:p w:rsidR="001E2B90" w:rsidRPr="00A24E43" w:rsidRDefault="001E2B90" w:rsidP="00ED47A1">
            <w:pPr>
              <w:pStyle w:val="a4"/>
              <w:shd w:val="clear" w:color="auto" w:fill="auto"/>
              <w:spacing w:line="274" w:lineRule="exact"/>
              <w:ind w:left="142" w:right="141"/>
              <w:rPr>
                <w:color w:val="0070C0"/>
                <w:sz w:val="24"/>
                <w:szCs w:val="24"/>
              </w:rPr>
            </w:pPr>
            <w:r w:rsidRPr="00A24E43">
              <w:rPr>
                <w:color w:val="0070C0"/>
                <w:sz w:val="24"/>
                <w:szCs w:val="24"/>
              </w:rPr>
              <w:t>Кодекс</w:t>
            </w:r>
            <w:r w:rsidR="009605B0" w:rsidRPr="00A24E43">
              <w:rPr>
                <w:color w:val="0070C0"/>
                <w:sz w:val="24"/>
                <w:szCs w:val="24"/>
              </w:rPr>
              <w:t>а</w:t>
            </w:r>
            <w:r w:rsidRPr="00A24E43">
              <w:rPr>
                <w:color w:val="0070C0"/>
                <w:sz w:val="24"/>
                <w:szCs w:val="24"/>
              </w:rPr>
              <w:t xml:space="preserve"> Московской области </w:t>
            </w:r>
          </w:p>
          <w:p w:rsidR="001E2B90" w:rsidRPr="00A24E43" w:rsidRDefault="001E2B90"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1E2B90" w:rsidRPr="00A24E43" w:rsidRDefault="001E2B90" w:rsidP="00ED47A1">
            <w:pPr>
              <w:pStyle w:val="a4"/>
              <w:shd w:val="clear" w:color="auto" w:fill="auto"/>
              <w:spacing w:line="274" w:lineRule="exact"/>
              <w:ind w:left="142" w:right="141"/>
              <w:rPr>
                <w:color w:val="0070C0"/>
                <w:sz w:val="24"/>
                <w:szCs w:val="24"/>
              </w:rPr>
            </w:pPr>
            <w:r w:rsidRPr="00A24E43">
              <w:rPr>
                <w:color w:val="0070C0"/>
                <w:sz w:val="24"/>
                <w:szCs w:val="24"/>
              </w:rPr>
              <w:t xml:space="preserve">административных </w:t>
            </w:r>
            <w:proofErr w:type="gramStart"/>
            <w:r w:rsidRPr="00A24E43">
              <w:rPr>
                <w:color w:val="0070C0"/>
                <w:sz w:val="24"/>
                <w:szCs w:val="24"/>
              </w:rPr>
              <w:t>правонарушениях</w:t>
            </w:r>
            <w:proofErr w:type="gramEnd"/>
          </w:p>
          <w:p w:rsidR="00285352" w:rsidRPr="00FD2246" w:rsidRDefault="00FD2246" w:rsidP="00FD2246">
            <w:pPr>
              <w:pStyle w:val="a4"/>
              <w:shd w:val="clear" w:color="auto" w:fill="auto"/>
              <w:spacing w:line="274" w:lineRule="exact"/>
              <w:ind w:left="142" w:right="141"/>
              <w:rPr>
                <w:color w:val="0070C0"/>
                <w:sz w:val="24"/>
                <w:szCs w:val="24"/>
                <w:vertAlign w:val="superscript"/>
              </w:rPr>
            </w:pPr>
            <w:r w:rsidRPr="00A24E43">
              <w:rPr>
                <w:color w:val="0070C0"/>
                <w:sz w:val="24"/>
                <w:szCs w:val="24"/>
              </w:rPr>
              <w:t xml:space="preserve">Статьи 6.9, часть 1 статьи 6.12, статьи 6.18, 6.21, 6.24 Кодекса Московской </w:t>
            </w:r>
            <w:r w:rsidRPr="00A24E43">
              <w:rPr>
                <w:color w:val="0070C0"/>
                <w:sz w:val="24"/>
                <w:szCs w:val="24"/>
              </w:rPr>
              <w:lastRenderedPageBreak/>
              <w:t xml:space="preserve">области об административных </w:t>
            </w:r>
            <w:proofErr w:type="spellStart"/>
            <w:r w:rsidRPr="00A24E43">
              <w:rPr>
                <w:color w:val="0070C0"/>
                <w:sz w:val="24"/>
                <w:szCs w:val="24"/>
              </w:rPr>
              <w:t>правонарушениях</w:t>
            </w:r>
            <w:proofErr w:type="gramStart"/>
            <w:r w:rsidRPr="00A24E43">
              <w:rPr>
                <w:color w:val="0070C0"/>
                <w:sz w:val="24"/>
                <w:szCs w:val="24"/>
                <w:vertAlign w:val="superscript"/>
              </w:rPr>
              <w:t>4</w:t>
            </w:r>
            <w:proofErr w:type="spellEnd"/>
            <w:proofErr w:type="gramEnd"/>
          </w:p>
        </w:tc>
        <w:tc>
          <w:tcPr>
            <w:tcW w:w="8788" w:type="dxa"/>
          </w:tcPr>
          <w:p w:rsidR="001E2B90" w:rsidRPr="00C578B2" w:rsidRDefault="001E2B90" w:rsidP="00ED47A1">
            <w:pPr>
              <w:ind w:left="142" w:right="141"/>
              <w:jc w:val="both"/>
              <w:rPr>
                <w:rFonts w:ascii="Times New Roman" w:hAnsi="Times New Roman" w:cs="Times New Roman"/>
                <w:color w:val="auto"/>
              </w:rPr>
            </w:pPr>
            <w:r w:rsidRPr="00C578B2">
              <w:rPr>
                <w:rFonts w:ascii="Times New Roman" w:hAnsi="Times New Roman" w:cs="Times New Roman"/>
                <w:color w:val="auto"/>
              </w:rPr>
              <w:lastRenderedPageBreak/>
              <w:t>- часть 2 статьи 12.1</w:t>
            </w:r>
            <w:r w:rsidR="0061311C">
              <w:rPr>
                <w:rFonts w:ascii="Times New Roman" w:hAnsi="Times New Roman" w:cs="Times New Roman"/>
                <w:color w:val="auto"/>
              </w:rPr>
              <w:t xml:space="preserve"> </w:t>
            </w:r>
            <w:r w:rsidR="009605B0">
              <w:rPr>
                <w:rFonts w:ascii="Times New Roman" w:hAnsi="Times New Roman" w:cs="Times New Roman"/>
                <w:color w:val="auto"/>
              </w:rPr>
              <w:t>Кодекса Московской области об административных правонарушениях</w:t>
            </w:r>
            <w:r w:rsidR="009605B0" w:rsidRPr="00C578B2">
              <w:rPr>
                <w:rFonts w:ascii="Times New Roman" w:hAnsi="Times New Roman" w:cs="Times New Roman"/>
                <w:color w:val="auto"/>
              </w:rPr>
              <w:t xml:space="preserve"> </w:t>
            </w:r>
            <w:r w:rsidRPr="00C578B2">
              <w:rPr>
                <w:rFonts w:ascii="Times New Roman" w:hAnsi="Times New Roman" w:cs="Times New Roman"/>
                <w:color w:val="auto"/>
              </w:rPr>
              <w:t>применяется при нарушении порядка распоряжения имуществом государственного унитарного предприятия;</w:t>
            </w:r>
          </w:p>
          <w:p w:rsidR="001E2B90" w:rsidRPr="00C578B2" w:rsidRDefault="001E2B90"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часть 2 статьи 12.2. </w:t>
            </w:r>
            <w:r w:rsidR="009605B0">
              <w:rPr>
                <w:rFonts w:ascii="Times New Roman" w:hAnsi="Times New Roman" w:cs="Times New Roman"/>
                <w:color w:val="auto"/>
              </w:rPr>
              <w:t>Кодекса Московской области об административных правонарушениях</w:t>
            </w:r>
            <w:r w:rsidR="009605B0" w:rsidRPr="00C578B2">
              <w:rPr>
                <w:rFonts w:ascii="Times New Roman" w:hAnsi="Times New Roman" w:cs="Times New Roman"/>
                <w:color w:val="auto"/>
              </w:rPr>
              <w:t xml:space="preserve"> </w:t>
            </w:r>
            <w:r w:rsidRPr="00C578B2">
              <w:rPr>
                <w:rFonts w:ascii="Times New Roman" w:hAnsi="Times New Roman" w:cs="Times New Roman"/>
                <w:color w:val="auto"/>
              </w:rPr>
              <w:t>применяется при нарушении порядка распоряжения имуществом муниципального унитарного предприятия</w:t>
            </w:r>
            <w:r w:rsidR="003D0449">
              <w:rPr>
                <w:rFonts w:ascii="Times New Roman" w:hAnsi="Times New Roman" w:cs="Times New Roman"/>
                <w:color w:val="auto"/>
              </w:rPr>
              <w:t>.</w:t>
            </w:r>
          </w:p>
          <w:p w:rsidR="008A6D84" w:rsidRPr="00C578B2" w:rsidRDefault="008A6D84" w:rsidP="00ED47A1">
            <w:pPr>
              <w:pStyle w:val="a4"/>
              <w:shd w:val="clear" w:color="auto" w:fill="auto"/>
              <w:spacing w:line="274" w:lineRule="exact"/>
              <w:ind w:left="142" w:right="141"/>
              <w:jc w:val="both"/>
              <w:rPr>
                <w:sz w:val="24"/>
                <w:szCs w:val="24"/>
              </w:rPr>
            </w:pPr>
          </w:p>
          <w:p w:rsidR="009876D0" w:rsidRPr="00C578B2" w:rsidRDefault="008B21C8" w:rsidP="00ED47A1">
            <w:pPr>
              <w:pStyle w:val="a4"/>
              <w:shd w:val="clear" w:color="auto" w:fill="auto"/>
              <w:spacing w:line="274" w:lineRule="exact"/>
              <w:ind w:left="142" w:right="141"/>
              <w:jc w:val="both"/>
              <w:rPr>
                <w:sz w:val="24"/>
                <w:szCs w:val="24"/>
              </w:rPr>
            </w:pPr>
            <w:r w:rsidRPr="00C578B2">
              <w:rPr>
                <w:sz w:val="24"/>
                <w:szCs w:val="24"/>
              </w:rPr>
              <w:t>По данному коду отражается, в том числе</w:t>
            </w:r>
            <w:r w:rsidR="009876D0" w:rsidRPr="00C578B2">
              <w:rPr>
                <w:sz w:val="24"/>
                <w:szCs w:val="24"/>
              </w:rPr>
              <w:t>:</w:t>
            </w:r>
          </w:p>
          <w:p w:rsidR="00534829" w:rsidRDefault="009876D0" w:rsidP="00ED47A1">
            <w:pPr>
              <w:pStyle w:val="a4"/>
              <w:shd w:val="clear" w:color="auto" w:fill="auto"/>
              <w:spacing w:line="274" w:lineRule="exact"/>
              <w:ind w:left="142" w:right="141"/>
              <w:jc w:val="both"/>
              <w:rPr>
                <w:sz w:val="24"/>
                <w:szCs w:val="24"/>
              </w:rPr>
            </w:pPr>
            <w:r w:rsidRPr="00C578B2">
              <w:rPr>
                <w:sz w:val="24"/>
                <w:szCs w:val="24"/>
              </w:rPr>
              <w:t>- использование имущества, находящегося в собственности Московской области без надлежаще оформленных документов либо с нарушением установленных норм и правил эксплуатации и с</w:t>
            </w:r>
            <w:r w:rsidR="0061311C">
              <w:rPr>
                <w:sz w:val="24"/>
                <w:szCs w:val="24"/>
              </w:rPr>
              <w:t>одержания указанного имущества;</w:t>
            </w:r>
          </w:p>
          <w:p w:rsidR="008B21C8" w:rsidRPr="00C578B2" w:rsidRDefault="009876D0" w:rsidP="00ED47A1">
            <w:pPr>
              <w:pStyle w:val="a4"/>
              <w:shd w:val="clear" w:color="auto" w:fill="auto"/>
              <w:spacing w:line="274" w:lineRule="exact"/>
              <w:ind w:left="142" w:right="141"/>
              <w:jc w:val="both"/>
              <w:rPr>
                <w:sz w:val="24"/>
                <w:szCs w:val="24"/>
              </w:rPr>
            </w:pPr>
            <w:r w:rsidRPr="00C578B2">
              <w:rPr>
                <w:sz w:val="24"/>
                <w:szCs w:val="24"/>
              </w:rPr>
              <w:t>-</w:t>
            </w:r>
            <w:r w:rsidR="00ED47A1">
              <w:rPr>
                <w:sz w:val="24"/>
                <w:szCs w:val="24"/>
              </w:rPr>
              <w:t xml:space="preserve"> </w:t>
            </w:r>
            <w:r w:rsidR="008B21C8" w:rsidRPr="00C578B2">
              <w:rPr>
                <w:sz w:val="24"/>
                <w:szCs w:val="24"/>
              </w:rPr>
              <w:t>применение неправильного способа расчета арендной платы за аренду недвижимого и движимого государственного (муниципального) имущества (в том числе применение неправильных коэффициентов).</w:t>
            </w:r>
          </w:p>
          <w:p w:rsidR="008B21C8" w:rsidRPr="00C578B2" w:rsidRDefault="008B21C8" w:rsidP="00ED47A1">
            <w:pPr>
              <w:ind w:left="142" w:right="141"/>
              <w:jc w:val="both"/>
              <w:rPr>
                <w:rFonts w:ascii="Times New Roman" w:hAnsi="Times New Roman" w:cs="Times New Roman"/>
                <w:color w:val="FF0000"/>
              </w:rPr>
            </w:pPr>
          </w:p>
        </w:tc>
      </w:tr>
      <w:tr w:rsidR="001E2B90" w:rsidRPr="00C578B2" w:rsidTr="003D0449">
        <w:trPr>
          <w:trHeight w:val="850"/>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3.20</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proofErr w:type="spellStart"/>
            <w:r w:rsidRPr="00C578B2">
              <w:rPr>
                <w:color w:val="000000"/>
                <w:sz w:val="24"/>
                <w:szCs w:val="24"/>
              </w:rPr>
              <w:t>Неперечисление</w:t>
            </w:r>
            <w:proofErr w:type="spellEnd"/>
            <w:r w:rsidRPr="00C578B2">
              <w:rPr>
                <w:color w:val="000000"/>
                <w:sz w:val="24"/>
                <w:szCs w:val="24"/>
              </w:rPr>
              <w:t xml:space="preserve"> унитарными предприятиями в бюджет установленной части прибыли, остающейся в его распоряжении после уплаты налогов и иных обязательных платежей</w:t>
            </w:r>
          </w:p>
        </w:tc>
        <w:tc>
          <w:tcPr>
            <w:tcW w:w="3119" w:type="dxa"/>
          </w:tcPr>
          <w:p w:rsidR="001E2B90" w:rsidRPr="00C578B2"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Части 2, 2.1 статьи 17 Федерального закона от 14 ноября 2002 г.</w:t>
            </w:r>
            <w:r w:rsidR="009B5138">
              <w:rPr>
                <w:color w:val="000000"/>
                <w:sz w:val="24"/>
                <w:szCs w:val="24"/>
              </w:rPr>
              <w:t xml:space="preserve"> № </w:t>
            </w:r>
            <w:r w:rsidRPr="00C578B2">
              <w:rPr>
                <w:color w:val="000000"/>
                <w:sz w:val="24"/>
                <w:szCs w:val="24"/>
              </w:rPr>
              <w:t>161-ФЗ «О государственных и муниципальных унитарных предприятиях»</w:t>
            </w:r>
          </w:p>
          <w:p w:rsidR="001E2B90" w:rsidRPr="00C578B2" w:rsidRDefault="001E2B90" w:rsidP="00ED47A1">
            <w:pPr>
              <w:pStyle w:val="a4"/>
              <w:shd w:val="clear" w:color="auto" w:fill="auto"/>
              <w:spacing w:line="274" w:lineRule="exact"/>
              <w:ind w:left="142" w:right="142"/>
              <w:rPr>
                <w:color w:val="FF000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Pr="00A24E43">
              <w:rPr>
                <w:color w:val="0070C0"/>
                <w:sz w:val="24"/>
                <w:szCs w:val="24"/>
              </w:rPr>
              <w:t>140/2008-</w:t>
            </w:r>
            <w:proofErr w:type="spellStart"/>
            <w:r w:rsidRPr="00A24E43">
              <w:rPr>
                <w:color w:val="0070C0"/>
                <w:sz w:val="24"/>
                <w:szCs w:val="24"/>
              </w:rPr>
              <w:t>ОЗ</w:t>
            </w:r>
            <w:proofErr w:type="spellEnd"/>
            <w:r w:rsidRPr="00A24E43">
              <w:rPr>
                <w:color w:val="0070C0"/>
                <w:sz w:val="24"/>
                <w:szCs w:val="24"/>
              </w:rPr>
              <w:t xml:space="preserve"> «О порядке перечисления в бюджет Московской </w:t>
            </w:r>
            <w:proofErr w:type="gramStart"/>
            <w:r w:rsidRPr="00A24E43">
              <w:rPr>
                <w:color w:val="0070C0"/>
                <w:sz w:val="24"/>
                <w:szCs w:val="24"/>
              </w:rPr>
              <w:t>области части прибыли государственных унитарных предприятий Московской области</w:t>
            </w:r>
            <w:proofErr w:type="gramEnd"/>
            <w:r w:rsidRPr="00A24E43">
              <w:rPr>
                <w:color w:val="0070C0"/>
                <w:sz w:val="24"/>
                <w:szCs w:val="24"/>
              </w:rPr>
              <w:t>».</w:t>
            </w:r>
          </w:p>
        </w:tc>
        <w:tc>
          <w:tcPr>
            <w:tcW w:w="1701" w:type="dxa"/>
          </w:tcPr>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9605B0" w:rsidRPr="00A24E43" w:rsidRDefault="009605B0" w:rsidP="009605B0">
            <w:pPr>
              <w:pStyle w:val="a4"/>
              <w:shd w:val="clear" w:color="auto" w:fill="auto"/>
              <w:spacing w:line="274" w:lineRule="exact"/>
              <w:ind w:left="142" w:right="141"/>
              <w:rPr>
                <w:color w:val="0070C0"/>
                <w:sz w:val="24"/>
                <w:szCs w:val="24"/>
              </w:rPr>
            </w:pPr>
            <w:r w:rsidRPr="00A24E43">
              <w:rPr>
                <w:color w:val="0070C0"/>
                <w:sz w:val="24"/>
                <w:szCs w:val="24"/>
              </w:rPr>
              <w:t>С</w:t>
            </w:r>
            <w:r w:rsidR="001E2B90" w:rsidRPr="00A24E43">
              <w:rPr>
                <w:color w:val="0070C0"/>
                <w:sz w:val="24"/>
                <w:szCs w:val="24"/>
              </w:rPr>
              <w:t>татья 12.4</w:t>
            </w:r>
            <w:r w:rsidR="00803E5F" w:rsidRPr="00A24E43">
              <w:rPr>
                <w:color w:val="0070C0"/>
                <w:sz w:val="24"/>
                <w:szCs w:val="24"/>
              </w:rPr>
              <w:t xml:space="preserve"> </w:t>
            </w:r>
          </w:p>
          <w:p w:rsidR="001E2B90" w:rsidRPr="00A24E43" w:rsidRDefault="001E2B90" w:rsidP="00ED47A1">
            <w:pPr>
              <w:pStyle w:val="a4"/>
              <w:shd w:val="clear" w:color="auto" w:fill="auto"/>
              <w:spacing w:line="274" w:lineRule="exact"/>
              <w:ind w:left="142" w:right="141"/>
              <w:rPr>
                <w:color w:val="0070C0"/>
                <w:sz w:val="24"/>
                <w:szCs w:val="24"/>
              </w:rPr>
            </w:pPr>
            <w:r w:rsidRPr="00A24E43">
              <w:rPr>
                <w:color w:val="0070C0"/>
                <w:sz w:val="24"/>
                <w:szCs w:val="24"/>
              </w:rPr>
              <w:t>Кодекс</w:t>
            </w:r>
            <w:r w:rsidR="009605B0" w:rsidRPr="00A24E43">
              <w:rPr>
                <w:color w:val="0070C0"/>
                <w:sz w:val="24"/>
                <w:szCs w:val="24"/>
              </w:rPr>
              <w:t>а</w:t>
            </w:r>
            <w:r w:rsidRPr="00A24E43">
              <w:rPr>
                <w:color w:val="0070C0"/>
                <w:sz w:val="24"/>
                <w:szCs w:val="24"/>
              </w:rPr>
              <w:t xml:space="preserve"> Московской области </w:t>
            </w:r>
          </w:p>
          <w:p w:rsidR="001E2B90" w:rsidRPr="00A24E43" w:rsidRDefault="001E2B90"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1E2B90" w:rsidRPr="00C578B2" w:rsidRDefault="001E2B90" w:rsidP="00ED47A1">
            <w:pPr>
              <w:pStyle w:val="a4"/>
              <w:shd w:val="clear" w:color="auto" w:fill="auto"/>
              <w:spacing w:line="274" w:lineRule="exact"/>
              <w:ind w:left="142" w:right="141"/>
              <w:rPr>
                <w:color w:val="FF0000"/>
                <w:sz w:val="24"/>
                <w:szCs w:val="24"/>
              </w:rPr>
            </w:pPr>
            <w:r w:rsidRPr="00A24E43">
              <w:rPr>
                <w:color w:val="0070C0"/>
                <w:sz w:val="24"/>
                <w:szCs w:val="24"/>
              </w:rPr>
              <w:t xml:space="preserve">административных </w:t>
            </w:r>
            <w:proofErr w:type="gramStart"/>
            <w:r w:rsidRPr="00A24E43">
              <w:rPr>
                <w:color w:val="0070C0"/>
                <w:sz w:val="24"/>
                <w:szCs w:val="24"/>
              </w:rPr>
              <w:t>правонарушениях</w:t>
            </w:r>
            <w:proofErr w:type="gramEnd"/>
          </w:p>
        </w:tc>
        <w:tc>
          <w:tcPr>
            <w:tcW w:w="8788" w:type="dxa"/>
          </w:tcPr>
          <w:p w:rsidR="001E2B90" w:rsidRPr="00C578B2" w:rsidRDefault="001E2B90" w:rsidP="00ED47A1">
            <w:pPr>
              <w:ind w:left="142" w:right="141"/>
              <w:jc w:val="both"/>
              <w:rPr>
                <w:rFonts w:ascii="Times New Roman" w:hAnsi="Times New Roman" w:cs="Times New Roman"/>
                <w:color w:val="FF0000"/>
              </w:rPr>
            </w:pPr>
          </w:p>
        </w:tc>
      </w:tr>
      <w:tr w:rsidR="001E2B90" w:rsidRPr="00C578B2" w:rsidTr="003D0449">
        <w:trPr>
          <w:trHeight w:val="1387"/>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3.21</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распределения доходов казенного предприятия</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Часть 3 статьи 17 Федерального закона от 14 ноября 2002 г.</w:t>
            </w:r>
            <w:r w:rsidR="009B5138">
              <w:rPr>
                <w:color w:val="000000"/>
                <w:sz w:val="24"/>
                <w:szCs w:val="24"/>
              </w:rPr>
              <w:t xml:space="preserve"> № </w:t>
            </w:r>
            <w:r w:rsidRPr="00C578B2">
              <w:rPr>
                <w:color w:val="000000"/>
                <w:sz w:val="24"/>
                <w:szCs w:val="24"/>
              </w:rPr>
              <w:t>161-ФЗ «О государственных и муниципальных унитарных предприятиях»</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589"/>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3.22</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Осуществление прав собственника имущества унитарного предприятия с превышением полномочий, уклонение от осуществления полномочий</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Постановление Правительства Российской Федерации от 3 декабря 2004 г.</w:t>
            </w:r>
            <w:r w:rsidR="009B5138">
              <w:rPr>
                <w:color w:val="000000"/>
                <w:sz w:val="24"/>
                <w:szCs w:val="24"/>
              </w:rPr>
              <w:t xml:space="preserve"> № </w:t>
            </w:r>
            <w:r w:rsidRPr="00C578B2">
              <w:rPr>
                <w:color w:val="000000"/>
                <w:sz w:val="24"/>
                <w:szCs w:val="24"/>
              </w:rPr>
              <w:t>739 «О полномочиях федеральных органов исполнительной власти по осуществлению прав собственника имущества федерального государственного унитарного предприятия»</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387"/>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3.23</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proofErr w:type="spellStart"/>
            <w:r w:rsidRPr="00C578B2">
              <w:rPr>
                <w:color w:val="000000"/>
                <w:sz w:val="24"/>
                <w:szCs w:val="24"/>
              </w:rPr>
              <w:t>Непроведение</w:t>
            </w:r>
            <w:proofErr w:type="spellEnd"/>
            <w:r w:rsidRPr="00C578B2">
              <w:rPr>
                <w:color w:val="000000"/>
                <w:sz w:val="24"/>
                <w:szCs w:val="24"/>
              </w:rPr>
              <w:t xml:space="preserve"> обязательного аудита бухгалтерской отчетности унитарного предприятия, государственных внебюджетных фондов</w:t>
            </w:r>
          </w:p>
        </w:tc>
        <w:tc>
          <w:tcPr>
            <w:tcW w:w="3119" w:type="dxa"/>
          </w:tcPr>
          <w:p w:rsidR="004E14C5"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Статья 26 Федерального закон</w:t>
            </w:r>
            <w:r w:rsidR="004E14C5">
              <w:rPr>
                <w:color w:val="000000"/>
                <w:sz w:val="24"/>
                <w:szCs w:val="24"/>
              </w:rPr>
              <w:t>а от 14 ноября 2002 г. №161 –ФЗ</w:t>
            </w:r>
          </w:p>
          <w:p w:rsidR="001E2B90" w:rsidRPr="00C578B2" w:rsidRDefault="004E14C5" w:rsidP="00ED47A1">
            <w:pPr>
              <w:pStyle w:val="a4"/>
              <w:shd w:val="clear" w:color="auto" w:fill="auto"/>
              <w:spacing w:line="274" w:lineRule="exact"/>
              <w:ind w:left="142" w:right="142"/>
              <w:rPr>
                <w:sz w:val="24"/>
                <w:szCs w:val="24"/>
              </w:rPr>
            </w:pPr>
            <w:r>
              <w:rPr>
                <w:color w:val="000000"/>
                <w:sz w:val="24"/>
                <w:szCs w:val="24"/>
              </w:rPr>
              <w:t>С</w:t>
            </w:r>
            <w:r w:rsidR="001E2B90" w:rsidRPr="00C578B2">
              <w:rPr>
                <w:color w:val="000000"/>
                <w:sz w:val="24"/>
                <w:szCs w:val="24"/>
              </w:rPr>
              <w:t>татья 5 Федерального закона от 30 декабря 2008 г.</w:t>
            </w:r>
            <w:r w:rsidR="009B5138">
              <w:rPr>
                <w:color w:val="000000"/>
                <w:sz w:val="24"/>
                <w:szCs w:val="24"/>
              </w:rPr>
              <w:t xml:space="preserve"> № </w:t>
            </w:r>
            <w:r w:rsidR="001E2B90" w:rsidRPr="00C578B2">
              <w:rPr>
                <w:color w:val="000000"/>
                <w:sz w:val="24"/>
                <w:szCs w:val="24"/>
              </w:rPr>
              <w:t>307-ФЗ «Об аудиторской деятельности»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392"/>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3.24</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учета и ведения реестра государственного (муниципального) имущества</w:t>
            </w:r>
          </w:p>
        </w:tc>
        <w:tc>
          <w:tcPr>
            <w:tcW w:w="3119" w:type="dxa"/>
          </w:tcPr>
          <w:p w:rsidR="001E2B90"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Постановление Правительства Российской Федерации от 16 июля 2007 г.</w:t>
            </w:r>
            <w:r w:rsidR="009B5138">
              <w:rPr>
                <w:color w:val="000000"/>
                <w:sz w:val="24"/>
                <w:szCs w:val="24"/>
              </w:rPr>
              <w:t xml:space="preserve"> № </w:t>
            </w:r>
            <w:r w:rsidRPr="00C578B2">
              <w:rPr>
                <w:color w:val="000000"/>
                <w:sz w:val="24"/>
                <w:szCs w:val="24"/>
              </w:rPr>
              <w:t>447 «О совершенствовании учета федерального имущества»</w:t>
            </w:r>
          </w:p>
          <w:p w:rsidR="00CE7472" w:rsidRPr="00A24E43" w:rsidRDefault="00CE7472" w:rsidP="00ED47A1">
            <w:pPr>
              <w:pStyle w:val="ConsPlusNormal"/>
              <w:spacing w:line="204" w:lineRule="auto"/>
              <w:ind w:left="142" w:right="132"/>
              <w:rPr>
                <w:rFonts w:ascii="Times New Roman" w:hAnsi="Times New Roman" w:cs="Times New Roman"/>
                <w:color w:val="0070C0"/>
                <w:sz w:val="24"/>
                <w:szCs w:val="24"/>
              </w:rPr>
            </w:pPr>
            <w:r w:rsidRPr="00A24E43">
              <w:rPr>
                <w:rFonts w:ascii="Times New Roman" w:hAnsi="Times New Roman" w:cs="Times New Roman"/>
                <w:color w:val="0070C0"/>
                <w:sz w:val="24"/>
                <w:szCs w:val="24"/>
              </w:rPr>
              <w:t xml:space="preserve">Приказ </w:t>
            </w:r>
            <w:r w:rsidR="004E14C5" w:rsidRPr="00A24E43">
              <w:rPr>
                <w:rFonts w:ascii="Times New Roman" w:hAnsi="Times New Roman" w:cs="Times New Roman"/>
                <w:color w:val="0070C0"/>
                <w:sz w:val="24"/>
                <w:szCs w:val="24"/>
              </w:rPr>
              <w:t xml:space="preserve">Министерства экономического развития </w:t>
            </w:r>
            <w:r w:rsidRPr="00A24E43">
              <w:rPr>
                <w:rFonts w:ascii="Times New Roman" w:hAnsi="Times New Roman" w:cs="Times New Roman"/>
                <w:color w:val="0070C0"/>
                <w:sz w:val="24"/>
                <w:szCs w:val="24"/>
              </w:rPr>
              <w:lastRenderedPageBreak/>
              <w:t>Российской Федерации от 30.08.2011</w:t>
            </w:r>
            <w:r w:rsidR="009B5138" w:rsidRPr="00A24E43">
              <w:rPr>
                <w:rFonts w:ascii="Times New Roman" w:hAnsi="Times New Roman" w:cs="Times New Roman"/>
                <w:color w:val="0070C0"/>
                <w:sz w:val="24"/>
                <w:szCs w:val="24"/>
              </w:rPr>
              <w:t xml:space="preserve"> № </w:t>
            </w:r>
            <w:r w:rsidRPr="00A24E43">
              <w:rPr>
                <w:rFonts w:ascii="Times New Roman" w:hAnsi="Times New Roman" w:cs="Times New Roman"/>
                <w:color w:val="0070C0"/>
                <w:sz w:val="24"/>
                <w:szCs w:val="24"/>
              </w:rPr>
              <w:t>424 «Об утверждении порядка ведения органами местного самоуправления реестров муниципального имущества»</w:t>
            </w:r>
          </w:p>
          <w:p w:rsidR="00CE7472" w:rsidRPr="00A24E43" w:rsidRDefault="00CE7472" w:rsidP="00ED47A1">
            <w:pPr>
              <w:pStyle w:val="ConsPlusNormal"/>
              <w:spacing w:line="204" w:lineRule="auto"/>
              <w:ind w:left="142" w:right="132"/>
              <w:rPr>
                <w:rFonts w:ascii="Times New Roman" w:hAnsi="Times New Roman" w:cs="Times New Roman"/>
                <w:color w:val="0070C0"/>
                <w:sz w:val="24"/>
                <w:szCs w:val="24"/>
              </w:rPr>
            </w:pPr>
            <w:r w:rsidRPr="00A24E43">
              <w:rPr>
                <w:rFonts w:ascii="Times New Roman" w:hAnsi="Times New Roman" w:cs="Times New Roman"/>
                <w:color w:val="0070C0"/>
                <w:sz w:val="24"/>
                <w:szCs w:val="24"/>
              </w:rPr>
              <w:t>Закон Московской области</w:t>
            </w:r>
            <w:r w:rsidR="009B5138" w:rsidRPr="00A24E43">
              <w:rPr>
                <w:rFonts w:ascii="Times New Roman" w:hAnsi="Times New Roman" w:cs="Times New Roman"/>
                <w:color w:val="0070C0"/>
                <w:sz w:val="24"/>
                <w:szCs w:val="24"/>
              </w:rPr>
              <w:t xml:space="preserve"> № </w:t>
            </w:r>
            <w:r w:rsidRPr="00A24E43">
              <w:rPr>
                <w:rFonts w:ascii="Times New Roman" w:hAnsi="Times New Roman" w:cs="Times New Roman"/>
                <w:color w:val="0070C0"/>
                <w:sz w:val="24"/>
                <w:szCs w:val="24"/>
              </w:rPr>
              <w:t>33/99-</w:t>
            </w:r>
            <w:proofErr w:type="spellStart"/>
            <w:r w:rsidRPr="00A24E43">
              <w:rPr>
                <w:rFonts w:ascii="Times New Roman" w:hAnsi="Times New Roman" w:cs="Times New Roman"/>
                <w:color w:val="0070C0"/>
                <w:sz w:val="24"/>
                <w:szCs w:val="24"/>
              </w:rPr>
              <w:t>ОЗ</w:t>
            </w:r>
            <w:proofErr w:type="spellEnd"/>
            <w:r w:rsidRPr="00A24E43">
              <w:rPr>
                <w:rFonts w:ascii="Times New Roman" w:hAnsi="Times New Roman" w:cs="Times New Roman"/>
                <w:color w:val="0070C0"/>
                <w:sz w:val="24"/>
                <w:szCs w:val="24"/>
              </w:rPr>
              <w:t xml:space="preserve"> «О реестре имущества, находящегося в собственности Московской области»</w:t>
            </w:r>
          </w:p>
          <w:p w:rsidR="00CE7472" w:rsidRPr="00C578B2" w:rsidRDefault="00CE7472" w:rsidP="00ED47A1">
            <w:pPr>
              <w:pStyle w:val="a4"/>
              <w:shd w:val="clear" w:color="auto" w:fill="auto"/>
              <w:spacing w:line="274" w:lineRule="exact"/>
              <w:ind w:left="142" w:right="142"/>
              <w:rPr>
                <w:sz w:val="24"/>
                <w:szCs w:val="24"/>
              </w:rPr>
            </w:pP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2779"/>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3.25</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предоставления информации из реестра государственного (муниципального) имущества</w:t>
            </w:r>
          </w:p>
        </w:tc>
        <w:tc>
          <w:tcPr>
            <w:tcW w:w="3119" w:type="dxa"/>
          </w:tcPr>
          <w:p w:rsidR="001E2B90"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Федеральный закон от 27 июля 2010 г.</w:t>
            </w:r>
            <w:r w:rsidR="009B5138">
              <w:rPr>
                <w:color w:val="000000"/>
                <w:sz w:val="24"/>
                <w:szCs w:val="24"/>
              </w:rPr>
              <w:t xml:space="preserve"> № </w:t>
            </w:r>
            <w:r w:rsidRPr="00C578B2">
              <w:rPr>
                <w:color w:val="000000"/>
                <w:sz w:val="24"/>
                <w:szCs w:val="24"/>
              </w:rPr>
              <w:t xml:space="preserve">210-ФЗ «Об организации предоставления государственных и муниципальных услуг» </w:t>
            </w:r>
            <w:r w:rsidR="004E14C5">
              <w:rPr>
                <w:color w:val="000000"/>
                <w:sz w:val="24"/>
                <w:szCs w:val="24"/>
              </w:rPr>
              <w:t>П</w:t>
            </w:r>
            <w:r w:rsidRPr="00C578B2">
              <w:rPr>
                <w:color w:val="000000"/>
                <w:sz w:val="24"/>
                <w:szCs w:val="24"/>
              </w:rPr>
              <w:t>остановление Правительства Российской Федерации от 16 июля 2007 г.</w:t>
            </w:r>
            <w:r w:rsidR="009B5138">
              <w:rPr>
                <w:color w:val="000000"/>
                <w:sz w:val="24"/>
                <w:szCs w:val="24"/>
              </w:rPr>
              <w:t xml:space="preserve"> № </w:t>
            </w:r>
            <w:r w:rsidRPr="00C578B2">
              <w:rPr>
                <w:color w:val="000000"/>
                <w:sz w:val="24"/>
                <w:szCs w:val="24"/>
              </w:rPr>
              <w:t>447 «О совершенствовании учета федерального имущества»</w:t>
            </w:r>
          </w:p>
          <w:p w:rsidR="00CE7472" w:rsidRPr="00A24E43" w:rsidRDefault="00CE7472" w:rsidP="00ED47A1">
            <w:pPr>
              <w:pStyle w:val="ConsPlusNormal"/>
              <w:spacing w:line="204" w:lineRule="auto"/>
              <w:ind w:left="142" w:right="132"/>
              <w:rPr>
                <w:rFonts w:ascii="Times New Roman" w:hAnsi="Times New Roman" w:cs="Times New Roman"/>
                <w:color w:val="0070C0"/>
                <w:sz w:val="24"/>
                <w:szCs w:val="24"/>
              </w:rPr>
            </w:pPr>
            <w:r w:rsidRPr="00A24E43">
              <w:rPr>
                <w:rFonts w:ascii="Times New Roman" w:hAnsi="Times New Roman" w:cs="Times New Roman"/>
                <w:color w:val="0070C0"/>
                <w:sz w:val="24"/>
                <w:szCs w:val="24"/>
              </w:rPr>
              <w:t xml:space="preserve">Приказ </w:t>
            </w:r>
            <w:r w:rsidR="004E14C5" w:rsidRPr="00A24E43">
              <w:rPr>
                <w:rFonts w:ascii="Times New Roman" w:hAnsi="Times New Roman" w:cs="Times New Roman"/>
                <w:color w:val="0070C0"/>
                <w:sz w:val="24"/>
                <w:szCs w:val="24"/>
              </w:rPr>
              <w:t xml:space="preserve">Министерства экономического развития </w:t>
            </w:r>
            <w:r w:rsidRPr="00A24E43">
              <w:rPr>
                <w:rFonts w:ascii="Times New Roman" w:hAnsi="Times New Roman" w:cs="Times New Roman"/>
                <w:color w:val="0070C0"/>
                <w:sz w:val="24"/>
                <w:szCs w:val="24"/>
              </w:rPr>
              <w:t>Российской Федерации от 30.08.2011</w:t>
            </w:r>
            <w:r w:rsidR="009B5138" w:rsidRPr="00A24E43">
              <w:rPr>
                <w:rFonts w:ascii="Times New Roman" w:hAnsi="Times New Roman" w:cs="Times New Roman"/>
                <w:color w:val="0070C0"/>
                <w:sz w:val="24"/>
                <w:szCs w:val="24"/>
              </w:rPr>
              <w:t xml:space="preserve"> № </w:t>
            </w:r>
            <w:r w:rsidRPr="00A24E43">
              <w:rPr>
                <w:rFonts w:ascii="Times New Roman" w:hAnsi="Times New Roman" w:cs="Times New Roman"/>
                <w:color w:val="0070C0"/>
                <w:sz w:val="24"/>
                <w:szCs w:val="24"/>
              </w:rPr>
              <w:t>424 «Об утверждении порядка ведения органами местного самоуправления реестров муниципального имущества»</w:t>
            </w:r>
          </w:p>
          <w:p w:rsidR="00CE7472" w:rsidRPr="00C578B2" w:rsidRDefault="00CE7472" w:rsidP="009B5138">
            <w:pPr>
              <w:pStyle w:val="ConsPlusNormal"/>
              <w:spacing w:line="204" w:lineRule="auto"/>
              <w:ind w:left="142" w:right="132"/>
              <w:rPr>
                <w:sz w:val="24"/>
                <w:szCs w:val="24"/>
              </w:rPr>
            </w:pPr>
            <w:r w:rsidRPr="00A24E43">
              <w:rPr>
                <w:rFonts w:ascii="Times New Roman" w:hAnsi="Times New Roman" w:cs="Times New Roman"/>
                <w:color w:val="0070C0"/>
                <w:sz w:val="24"/>
                <w:szCs w:val="24"/>
              </w:rPr>
              <w:t>Закон Московской области</w:t>
            </w:r>
            <w:r w:rsidR="009B5138" w:rsidRPr="00A24E43">
              <w:rPr>
                <w:rFonts w:ascii="Times New Roman" w:hAnsi="Times New Roman" w:cs="Times New Roman"/>
                <w:color w:val="0070C0"/>
                <w:sz w:val="24"/>
                <w:szCs w:val="24"/>
              </w:rPr>
              <w:t xml:space="preserve"> № </w:t>
            </w:r>
            <w:r w:rsidRPr="00A24E43">
              <w:rPr>
                <w:rFonts w:ascii="Times New Roman" w:hAnsi="Times New Roman" w:cs="Times New Roman"/>
                <w:color w:val="0070C0"/>
                <w:sz w:val="24"/>
                <w:szCs w:val="24"/>
              </w:rPr>
              <w:t>33/99-</w:t>
            </w:r>
            <w:proofErr w:type="spellStart"/>
            <w:r w:rsidRPr="00A24E43">
              <w:rPr>
                <w:rFonts w:ascii="Times New Roman" w:hAnsi="Times New Roman" w:cs="Times New Roman"/>
                <w:color w:val="0070C0"/>
                <w:sz w:val="24"/>
                <w:szCs w:val="24"/>
              </w:rPr>
              <w:t>ОЗ</w:t>
            </w:r>
            <w:proofErr w:type="spellEnd"/>
            <w:r w:rsidRPr="00A24E43">
              <w:rPr>
                <w:rFonts w:ascii="Times New Roman" w:hAnsi="Times New Roman" w:cs="Times New Roman"/>
                <w:color w:val="0070C0"/>
                <w:sz w:val="24"/>
                <w:szCs w:val="24"/>
              </w:rPr>
              <w:t xml:space="preserve"> «О реестре имущества, находящегося в собственности Московской области»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397"/>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3.26</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правообладателем порядка предоставления сведений для внесения в реестр государственного (муниципального) имущества, исключения из реестра государственного (муниципального) имущества</w:t>
            </w:r>
          </w:p>
        </w:tc>
        <w:tc>
          <w:tcPr>
            <w:tcW w:w="3119" w:type="dxa"/>
          </w:tcPr>
          <w:p w:rsidR="001E2B90"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Постановление Правительства Российской Федерации от 16 июля 2007 г.</w:t>
            </w:r>
            <w:r w:rsidR="009B5138">
              <w:rPr>
                <w:color w:val="000000"/>
                <w:sz w:val="24"/>
                <w:szCs w:val="24"/>
              </w:rPr>
              <w:t xml:space="preserve"> № </w:t>
            </w:r>
            <w:r w:rsidRPr="00C578B2">
              <w:rPr>
                <w:color w:val="000000"/>
                <w:sz w:val="24"/>
                <w:szCs w:val="24"/>
              </w:rPr>
              <w:t>447 «О совершенствовании учета федерального имущества»</w:t>
            </w:r>
          </w:p>
          <w:p w:rsidR="004E14C5" w:rsidRPr="00A24E43" w:rsidRDefault="004E14C5" w:rsidP="004E14C5">
            <w:pPr>
              <w:pStyle w:val="ConsPlusNormal"/>
              <w:spacing w:line="204" w:lineRule="auto"/>
              <w:ind w:left="142" w:right="132"/>
              <w:rPr>
                <w:rFonts w:ascii="Times New Roman" w:hAnsi="Times New Roman" w:cs="Times New Roman"/>
                <w:color w:val="0070C0"/>
                <w:sz w:val="24"/>
                <w:szCs w:val="24"/>
              </w:rPr>
            </w:pPr>
            <w:r w:rsidRPr="00A24E43">
              <w:rPr>
                <w:rFonts w:ascii="Times New Roman" w:hAnsi="Times New Roman" w:cs="Times New Roman"/>
                <w:color w:val="0070C0"/>
                <w:sz w:val="24"/>
                <w:szCs w:val="24"/>
              </w:rPr>
              <w:t>Приказ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0B6397" w:rsidRPr="00C578B2" w:rsidRDefault="000B6397" w:rsidP="00ED47A1">
            <w:pPr>
              <w:pStyle w:val="a4"/>
              <w:shd w:val="clear" w:color="auto" w:fill="auto"/>
              <w:spacing w:line="274" w:lineRule="exact"/>
              <w:ind w:left="142" w:right="142"/>
              <w:rPr>
                <w:color w:val="FF0000"/>
                <w:sz w:val="24"/>
                <w:szCs w:val="24"/>
              </w:rPr>
            </w:pPr>
            <w:r w:rsidRPr="00A24E43">
              <w:rPr>
                <w:color w:val="0070C0"/>
                <w:sz w:val="24"/>
                <w:szCs w:val="24"/>
              </w:rPr>
              <w:t>Закон Московской области</w:t>
            </w:r>
            <w:r w:rsidR="009B5138" w:rsidRPr="00A24E43">
              <w:rPr>
                <w:color w:val="0070C0"/>
                <w:sz w:val="24"/>
                <w:szCs w:val="24"/>
              </w:rPr>
              <w:t xml:space="preserve"> № </w:t>
            </w:r>
            <w:r w:rsidR="00D055A6" w:rsidRPr="00A24E43">
              <w:rPr>
                <w:color w:val="0070C0"/>
                <w:sz w:val="24"/>
                <w:szCs w:val="24"/>
              </w:rPr>
              <w:t>33/99</w:t>
            </w:r>
            <w:r w:rsidRPr="00A24E43">
              <w:rPr>
                <w:color w:val="0070C0"/>
                <w:sz w:val="24"/>
                <w:szCs w:val="24"/>
              </w:rPr>
              <w:t>-</w:t>
            </w:r>
            <w:proofErr w:type="spellStart"/>
            <w:r w:rsidRPr="00A24E43">
              <w:rPr>
                <w:color w:val="0070C0"/>
                <w:sz w:val="24"/>
                <w:szCs w:val="24"/>
              </w:rPr>
              <w:t>ОЗ</w:t>
            </w:r>
            <w:proofErr w:type="spellEnd"/>
            <w:r w:rsidRPr="00A24E43">
              <w:rPr>
                <w:color w:val="0070C0"/>
                <w:sz w:val="24"/>
                <w:szCs w:val="24"/>
              </w:rPr>
              <w:t xml:space="preserve"> «О реестре имущества, находящегося в собственности Московской области»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A24E43" w:rsidRDefault="009605B0" w:rsidP="00ED47A1">
            <w:pPr>
              <w:pStyle w:val="a4"/>
              <w:shd w:val="clear" w:color="auto" w:fill="auto"/>
              <w:spacing w:line="274" w:lineRule="exact"/>
              <w:ind w:left="142" w:right="141"/>
              <w:rPr>
                <w:color w:val="0070C0"/>
                <w:sz w:val="24"/>
                <w:szCs w:val="24"/>
              </w:rPr>
            </w:pPr>
            <w:r w:rsidRPr="00A24E43">
              <w:rPr>
                <w:color w:val="0070C0"/>
                <w:sz w:val="24"/>
                <w:szCs w:val="24"/>
              </w:rPr>
              <w:t>С</w:t>
            </w:r>
            <w:r w:rsidR="001E2B90" w:rsidRPr="00A24E43">
              <w:rPr>
                <w:color w:val="0070C0"/>
                <w:sz w:val="24"/>
                <w:szCs w:val="24"/>
              </w:rPr>
              <w:t>татья 12.3 Кодекс</w:t>
            </w:r>
            <w:r w:rsidRPr="00A24E43">
              <w:rPr>
                <w:color w:val="0070C0"/>
                <w:sz w:val="24"/>
                <w:szCs w:val="24"/>
              </w:rPr>
              <w:t>а</w:t>
            </w:r>
            <w:r w:rsidR="001E2B90" w:rsidRPr="00A24E43">
              <w:rPr>
                <w:color w:val="0070C0"/>
                <w:sz w:val="24"/>
                <w:szCs w:val="24"/>
              </w:rPr>
              <w:t xml:space="preserve"> Московской области </w:t>
            </w:r>
          </w:p>
          <w:p w:rsidR="001E2B90" w:rsidRPr="00A24E43" w:rsidRDefault="001E2B90"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1E2B90" w:rsidRPr="00C578B2" w:rsidRDefault="001E2B90" w:rsidP="00F74C5E">
            <w:pPr>
              <w:pStyle w:val="a4"/>
              <w:shd w:val="clear" w:color="auto" w:fill="auto"/>
              <w:spacing w:line="274" w:lineRule="exact"/>
              <w:ind w:left="142" w:right="141"/>
              <w:rPr>
                <w:color w:val="FF0000"/>
                <w:sz w:val="24"/>
                <w:szCs w:val="24"/>
              </w:rPr>
            </w:pPr>
            <w:r w:rsidRPr="00A24E43">
              <w:rPr>
                <w:color w:val="0070C0"/>
                <w:sz w:val="24"/>
                <w:szCs w:val="24"/>
              </w:rPr>
              <w:t xml:space="preserve">административных </w:t>
            </w:r>
            <w:proofErr w:type="gramStart"/>
            <w:r w:rsidRPr="00A24E43">
              <w:rPr>
                <w:color w:val="0070C0"/>
                <w:sz w:val="24"/>
                <w:szCs w:val="24"/>
              </w:rPr>
              <w:t>правонарушениях</w:t>
            </w:r>
            <w:proofErr w:type="gramEnd"/>
          </w:p>
        </w:tc>
        <w:tc>
          <w:tcPr>
            <w:tcW w:w="8788" w:type="dxa"/>
          </w:tcPr>
          <w:p w:rsidR="001E2B90" w:rsidRPr="00C578B2" w:rsidRDefault="001E2B90" w:rsidP="00ED47A1">
            <w:pPr>
              <w:ind w:left="142" w:right="141"/>
              <w:jc w:val="both"/>
              <w:rPr>
                <w:rFonts w:ascii="Times New Roman" w:hAnsi="Times New Roman" w:cs="Times New Roman"/>
                <w:color w:val="FF0000"/>
              </w:rPr>
            </w:pPr>
          </w:p>
        </w:tc>
      </w:tr>
      <w:tr w:rsidR="001E2B90" w:rsidRPr="00C578B2" w:rsidTr="003D0449">
        <w:trPr>
          <w:trHeight w:val="1939"/>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3.27</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требования государственной регистрации прав собственности, других вещных прав на недвижимые вещи, ограничений этих прав, их возникновения, перехода и прекращения за исключением земельных участков</w:t>
            </w:r>
          </w:p>
        </w:tc>
        <w:tc>
          <w:tcPr>
            <w:tcW w:w="3119" w:type="dxa"/>
          </w:tcPr>
          <w:p w:rsidR="001E2B90" w:rsidRPr="00C578B2" w:rsidRDefault="001E2B90" w:rsidP="004E14C5">
            <w:pPr>
              <w:pStyle w:val="a4"/>
              <w:shd w:val="clear" w:color="auto" w:fill="auto"/>
              <w:spacing w:line="274" w:lineRule="exact"/>
              <w:ind w:left="142" w:right="142"/>
              <w:rPr>
                <w:sz w:val="24"/>
                <w:szCs w:val="24"/>
              </w:rPr>
            </w:pPr>
            <w:r w:rsidRPr="00C578B2">
              <w:rPr>
                <w:color w:val="000000"/>
                <w:sz w:val="24"/>
                <w:szCs w:val="24"/>
              </w:rPr>
              <w:t xml:space="preserve">Статья 131, 164 Гражданского кодекса Российской Федерации </w:t>
            </w:r>
            <w:r w:rsidR="004E14C5">
              <w:rPr>
                <w:color w:val="000000"/>
                <w:sz w:val="24"/>
                <w:szCs w:val="24"/>
              </w:rPr>
              <w:t>С</w:t>
            </w:r>
            <w:r w:rsidRPr="00C578B2">
              <w:rPr>
                <w:color w:val="000000"/>
                <w:sz w:val="24"/>
                <w:szCs w:val="24"/>
              </w:rPr>
              <w:t>татья 4 Федерального закона от 21 июля 1997 г.</w:t>
            </w:r>
            <w:r w:rsidR="009B5138">
              <w:rPr>
                <w:color w:val="000000"/>
                <w:sz w:val="24"/>
                <w:szCs w:val="24"/>
              </w:rPr>
              <w:t xml:space="preserve"> № </w:t>
            </w:r>
            <w:r w:rsidRPr="00C578B2">
              <w:rPr>
                <w:color w:val="000000"/>
                <w:sz w:val="24"/>
                <w:szCs w:val="24"/>
              </w:rPr>
              <w:t>122-ФЗ «О государственной регистрации прав на недвижимое имущество и сделок с ним»</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4416"/>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3.28</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приватизации государственного и муниципального имущества</w:t>
            </w:r>
          </w:p>
        </w:tc>
        <w:tc>
          <w:tcPr>
            <w:tcW w:w="3119" w:type="dxa"/>
          </w:tcPr>
          <w:p w:rsidR="004E14C5"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 xml:space="preserve">Глава </w:t>
            </w:r>
            <w:r w:rsidRPr="00C578B2">
              <w:rPr>
                <w:color w:val="000000"/>
                <w:sz w:val="24"/>
                <w:szCs w:val="24"/>
                <w:lang w:val="en-US" w:eastAsia="en-US"/>
              </w:rPr>
              <w:t>III</w:t>
            </w:r>
            <w:r w:rsidRPr="00C578B2">
              <w:rPr>
                <w:color w:val="000000"/>
                <w:sz w:val="24"/>
                <w:szCs w:val="24"/>
                <w:lang w:eastAsia="en-US"/>
              </w:rPr>
              <w:t xml:space="preserve"> </w:t>
            </w:r>
            <w:r w:rsidRPr="00C578B2">
              <w:rPr>
                <w:color w:val="000000"/>
                <w:sz w:val="24"/>
                <w:szCs w:val="24"/>
              </w:rPr>
              <w:t>Федерального закона от 21 декабря 2001 г.</w:t>
            </w:r>
            <w:r w:rsidR="009B5138">
              <w:rPr>
                <w:color w:val="000000"/>
                <w:sz w:val="24"/>
                <w:szCs w:val="24"/>
              </w:rPr>
              <w:t xml:space="preserve"> № </w:t>
            </w:r>
            <w:r w:rsidRPr="00C578B2">
              <w:rPr>
                <w:color w:val="000000"/>
                <w:sz w:val="24"/>
                <w:szCs w:val="24"/>
              </w:rPr>
              <w:t xml:space="preserve">178-ФЗ «О приватизации государственного и муниципального имущества» </w:t>
            </w:r>
            <w:r w:rsidR="004E14C5">
              <w:rPr>
                <w:color w:val="000000"/>
                <w:sz w:val="24"/>
                <w:szCs w:val="24"/>
              </w:rPr>
              <w:t>П</w:t>
            </w:r>
            <w:r w:rsidRPr="00C578B2">
              <w:rPr>
                <w:color w:val="000000"/>
                <w:sz w:val="24"/>
                <w:szCs w:val="24"/>
              </w:rPr>
              <w:t>остановление Правительства Российской Федерации от 27 августа 2012 г.</w:t>
            </w:r>
            <w:r w:rsidR="009B5138">
              <w:rPr>
                <w:color w:val="000000"/>
                <w:sz w:val="24"/>
                <w:szCs w:val="24"/>
              </w:rPr>
              <w:t xml:space="preserve"> № </w:t>
            </w:r>
            <w:r w:rsidRPr="00C578B2">
              <w:rPr>
                <w:color w:val="000000"/>
                <w:sz w:val="24"/>
                <w:szCs w:val="24"/>
              </w:rPr>
              <w:t xml:space="preserve">860 «Об организации и проведении продажи государственного или муниципального имущества в электронной форме» </w:t>
            </w:r>
          </w:p>
          <w:p w:rsidR="004E14C5" w:rsidRDefault="004E14C5" w:rsidP="00ED47A1">
            <w:pPr>
              <w:pStyle w:val="a4"/>
              <w:shd w:val="clear" w:color="auto" w:fill="auto"/>
              <w:spacing w:line="274" w:lineRule="exact"/>
              <w:ind w:left="142" w:right="142"/>
              <w:rPr>
                <w:color w:val="000000"/>
                <w:sz w:val="24"/>
                <w:szCs w:val="24"/>
              </w:rPr>
            </w:pPr>
            <w:r>
              <w:rPr>
                <w:color w:val="000000"/>
                <w:sz w:val="24"/>
                <w:szCs w:val="24"/>
              </w:rPr>
              <w:t>П</w:t>
            </w:r>
            <w:r w:rsidR="001E2B90" w:rsidRPr="00C578B2">
              <w:rPr>
                <w:color w:val="000000"/>
                <w:sz w:val="24"/>
                <w:szCs w:val="24"/>
              </w:rPr>
              <w:t>остановление Правительства Российской Федерации от 12 августа 2002 г.</w:t>
            </w:r>
            <w:r w:rsidR="009B5138">
              <w:rPr>
                <w:color w:val="000000"/>
                <w:sz w:val="24"/>
                <w:szCs w:val="24"/>
              </w:rPr>
              <w:t xml:space="preserve"> № </w:t>
            </w:r>
            <w:r w:rsidR="001E2B90" w:rsidRPr="00C578B2">
              <w:rPr>
                <w:color w:val="000000"/>
                <w:sz w:val="24"/>
                <w:szCs w:val="24"/>
              </w:rPr>
              <w:t xml:space="preserve">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 </w:t>
            </w:r>
          </w:p>
          <w:p w:rsidR="001E2B90" w:rsidRPr="00C578B2" w:rsidRDefault="004E14C5" w:rsidP="00ED47A1">
            <w:pPr>
              <w:pStyle w:val="a4"/>
              <w:shd w:val="clear" w:color="auto" w:fill="auto"/>
              <w:spacing w:line="274" w:lineRule="exact"/>
              <w:ind w:left="142" w:right="142"/>
              <w:rPr>
                <w:sz w:val="24"/>
                <w:szCs w:val="24"/>
              </w:rPr>
            </w:pPr>
            <w:proofErr w:type="gramStart"/>
            <w:r>
              <w:rPr>
                <w:color w:val="000000"/>
                <w:sz w:val="24"/>
                <w:szCs w:val="24"/>
              </w:rPr>
              <w:t>П</w:t>
            </w:r>
            <w:r w:rsidR="001E2B90" w:rsidRPr="00C578B2">
              <w:rPr>
                <w:color w:val="000000"/>
                <w:sz w:val="24"/>
                <w:szCs w:val="24"/>
              </w:rPr>
              <w:t>остановление Правительства Российской Федерации от 12 августа 2002 г.</w:t>
            </w:r>
            <w:r w:rsidR="009B5138">
              <w:rPr>
                <w:color w:val="000000"/>
                <w:sz w:val="24"/>
                <w:szCs w:val="24"/>
              </w:rPr>
              <w:t xml:space="preserve"> № </w:t>
            </w:r>
            <w:r w:rsidR="001E2B90" w:rsidRPr="00C578B2">
              <w:rPr>
                <w:color w:val="000000"/>
                <w:sz w:val="24"/>
                <w:szCs w:val="24"/>
              </w:rPr>
              <w:t>584 «Об утверждении Положения о проведении конкурса по продаже государственного</w:t>
            </w:r>
            <w:r>
              <w:rPr>
                <w:color w:val="000000"/>
                <w:sz w:val="24"/>
                <w:szCs w:val="24"/>
              </w:rPr>
              <w:t xml:space="preserve"> или муниципального имущества» П</w:t>
            </w:r>
            <w:r w:rsidR="001E2B90" w:rsidRPr="00C578B2">
              <w:rPr>
                <w:color w:val="000000"/>
                <w:sz w:val="24"/>
                <w:szCs w:val="24"/>
              </w:rPr>
              <w:t xml:space="preserve">остановление </w:t>
            </w:r>
            <w:r w:rsidR="001E2B90" w:rsidRPr="00C578B2">
              <w:rPr>
                <w:color w:val="000000"/>
                <w:sz w:val="24"/>
                <w:szCs w:val="24"/>
              </w:rPr>
              <w:lastRenderedPageBreak/>
              <w:t>Правительства Российской Федерации от 28 ноября 2002 г.</w:t>
            </w:r>
            <w:r w:rsidR="009B5138">
              <w:rPr>
                <w:color w:val="000000"/>
                <w:sz w:val="24"/>
                <w:szCs w:val="24"/>
              </w:rPr>
              <w:t xml:space="preserve"> № </w:t>
            </w:r>
            <w:r w:rsidR="001E2B90" w:rsidRPr="00C578B2">
              <w:rPr>
                <w:color w:val="000000"/>
                <w:sz w:val="24"/>
                <w:szCs w:val="24"/>
              </w:rPr>
              <w:t>845 «О привлечении брокеров для продажи находящихся в государственной и муниципальной собственности акций открытых акционерных обществ через организатора торговли на рынке ценных бумаг»</w:t>
            </w:r>
            <w:proofErr w:type="gramEnd"/>
          </w:p>
          <w:p w:rsidR="001E2B90" w:rsidRPr="00C578B2" w:rsidRDefault="004E14C5" w:rsidP="00ED47A1">
            <w:pPr>
              <w:pStyle w:val="a4"/>
              <w:shd w:val="clear" w:color="auto" w:fill="auto"/>
              <w:spacing w:line="274" w:lineRule="exact"/>
              <w:ind w:left="142" w:right="142"/>
              <w:rPr>
                <w:sz w:val="24"/>
                <w:szCs w:val="24"/>
              </w:rPr>
            </w:pPr>
            <w:r>
              <w:rPr>
                <w:color w:val="000000"/>
                <w:sz w:val="24"/>
                <w:szCs w:val="24"/>
              </w:rPr>
              <w:t>П</w:t>
            </w:r>
            <w:r w:rsidR="001E2B90" w:rsidRPr="00C578B2">
              <w:rPr>
                <w:color w:val="000000"/>
                <w:sz w:val="24"/>
                <w:szCs w:val="24"/>
              </w:rPr>
              <w:t>остановление Правительства Российской Федерации от 9 июля 2002 г.</w:t>
            </w:r>
            <w:r w:rsidR="009B5138">
              <w:rPr>
                <w:color w:val="000000"/>
                <w:sz w:val="24"/>
                <w:szCs w:val="24"/>
              </w:rPr>
              <w:t xml:space="preserve"> № </w:t>
            </w:r>
            <w:r w:rsidR="001E2B90" w:rsidRPr="00C578B2">
              <w:rPr>
                <w:color w:val="000000"/>
                <w:sz w:val="24"/>
                <w:szCs w:val="24"/>
              </w:rPr>
              <w:t>512 «Об утверждении Правил подготовки и принятия решений об условиях приватизации федерального имущества»</w:t>
            </w:r>
          </w:p>
          <w:p w:rsidR="001E2B90" w:rsidRDefault="004E14C5" w:rsidP="00ED47A1">
            <w:pPr>
              <w:pStyle w:val="a4"/>
              <w:shd w:val="clear" w:color="auto" w:fill="auto"/>
              <w:spacing w:line="274" w:lineRule="exact"/>
              <w:ind w:left="142" w:right="142"/>
              <w:rPr>
                <w:color w:val="000000"/>
                <w:sz w:val="24"/>
                <w:szCs w:val="24"/>
              </w:rPr>
            </w:pPr>
            <w:r>
              <w:rPr>
                <w:color w:val="000000"/>
                <w:sz w:val="24"/>
                <w:szCs w:val="24"/>
              </w:rPr>
              <w:t>П</w:t>
            </w:r>
            <w:r w:rsidR="001E2B90" w:rsidRPr="00C578B2">
              <w:rPr>
                <w:color w:val="000000"/>
                <w:sz w:val="24"/>
                <w:szCs w:val="24"/>
              </w:rPr>
              <w:t>остановление Правительства Российской Федерации от 22 июля 2002 г.</w:t>
            </w:r>
            <w:r w:rsidR="009B5138">
              <w:rPr>
                <w:color w:val="000000"/>
                <w:sz w:val="24"/>
                <w:szCs w:val="24"/>
              </w:rPr>
              <w:t xml:space="preserve"> № </w:t>
            </w:r>
            <w:r w:rsidR="001E2B90" w:rsidRPr="00C578B2">
              <w:rPr>
                <w:color w:val="000000"/>
                <w:sz w:val="24"/>
                <w:szCs w:val="24"/>
              </w:rPr>
              <w:t>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w:t>
            </w:r>
            <w:r>
              <w:rPr>
                <w:color w:val="000000"/>
                <w:sz w:val="24"/>
                <w:szCs w:val="24"/>
              </w:rPr>
              <w:t>»</w:t>
            </w:r>
          </w:p>
          <w:p w:rsidR="00CE7472" w:rsidRPr="00C578B2" w:rsidRDefault="004E14C5" w:rsidP="009B5138">
            <w:pPr>
              <w:pStyle w:val="a4"/>
              <w:shd w:val="clear" w:color="auto" w:fill="auto"/>
              <w:spacing w:line="204" w:lineRule="auto"/>
              <w:ind w:left="142" w:right="142"/>
              <w:rPr>
                <w:sz w:val="24"/>
                <w:szCs w:val="24"/>
              </w:rPr>
            </w:pPr>
            <w:r w:rsidRPr="00A24E43">
              <w:rPr>
                <w:color w:val="0070C0"/>
                <w:sz w:val="24"/>
                <w:szCs w:val="24"/>
              </w:rPr>
              <w:t>С</w:t>
            </w:r>
            <w:r w:rsidR="00CE7472" w:rsidRPr="00A24E43">
              <w:rPr>
                <w:color w:val="0070C0"/>
                <w:sz w:val="24"/>
                <w:szCs w:val="24"/>
              </w:rPr>
              <w:t>татья</w:t>
            </w:r>
            <w:r w:rsidRPr="00A24E43">
              <w:rPr>
                <w:color w:val="0070C0"/>
                <w:sz w:val="24"/>
                <w:szCs w:val="24"/>
              </w:rPr>
              <w:t xml:space="preserve"> 4 Федерального закона от 22 июля </w:t>
            </w:r>
            <w:r w:rsidR="00CE7472" w:rsidRPr="00A24E43">
              <w:rPr>
                <w:color w:val="0070C0"/>
                <w:sz w:val="24"/>
                <w:szCs w:val="24"/>
              </w:rPr>
              <w:t>2008</w:t>
            </w:r>
            <w:r w:rsidR="009B5138" w:rsidRPr="00A24E43">
              <w:rPr>
                <w:color w:val="0070C0"/>
                <w:sz w:val="24"/>
                <w:szCs w:val="24"/>
              </w:rPr>
              <w:t xml:space="preserve"> </w:t>
            </w:r>
            <w:r w:rsidRPr="00A24E43">
              <w:rPr>
                <w:color w:val="0070C0"/>
                <w:sz w:val="24"/>
                <w:szCs w:val="24"/>
              </w:rPr>
              <w:t xml:space="preserve">г. </w:t>
            </w:r>
            <w:r w:rsidR="009B5138" w:rsidRPr="00A24E43">
              <w:rPr>
                <w:color w:val="0070C0"/>
                <w:sz w:val="24"/>
                <w:szCs w:val="24"/>
              </w:rPr>
              <w:t>№ </w:t>
            </w:r>
            <w:r w:rsidR="00CE7472" w:rsidRPr="00A24E43">
              <w:rPr>
                <w:color w:val="0070C0"/>
                <w:sz w:val="24"/>
                <w:szCs w:val="24"/>
              </w:rPr>
              <w:t>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571"/>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3.29</w:t>
            </w:r>
          </w:p>
        </w:tc>
        <w:tc>
          <w:tcPr>
            <w:tcW w:w="4962" w:type="dxa"/>
          </w:tcPr>
          <w:p w:rsidR="001E2B90" w:rsidRPr="00C578B2" w:rsidRDefault="001E2B90" w:rsidP="00ED47A1">
            <w:pPr>
              <w:pStyle w:val="a4"/>
              <w:shd w:val="clear" w:color="auto" w:fill="auto"/>
              <w:ind w:left="142" w:right="142"/>
              <w:jc w:val="both"/>
              <w:rPr>
                <w:sz w:val="24"/>
                <w:szCs w:val="24"/>
              </w:rPr>
            </w:pPr>
            <w:r w:rsidRPr="00C578B2">
              <w:rPr>
                <w:color w:val="000000"/>
                <w:sz w:val="24"/>
                <w:szCs w:val="24"/>
              </w:rPr>
              <w:t xml:space="preserve">Нарушение требований к раскрытию информации о приватизации государственного (муниципального) имущества уполномоченным исполнительным органом государственной власти, открытыми акционерными обществами, акции которых находятся в </w:t>
            </w:r>
            <w:r w:rsidRPr="00C578B2">
              <w:rPr>
                <w:color w:val="000000"/>
                <w:sz w:val="24"/>
                <w:szCs w:val="24"/>
              </w:rPr>
              <w:lastRenderedPageBreak/>
              <w:t>государственной (муниципальной) собственности, и государственными унитарными предприятиями с момента включения в прогнозный план (программу) приватизации государственного (муниципального) имущества на соответствующий период</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lastRenderedPageBreak/>
              <w:t>Статья 15 Федерального закона от 21 декабря 2001 г.</w:t>
            </w:r>
            <w:r w:rsidR="009B5138">
              <w:rPr>
                <w:color w:val="000000"/>
                <w:sz w:val="24"/>
                <w:szCs w:val="24"/>
              </w:rPr>
              <w:t xml:space="preserve"> № </w:t>
            </w:r>
            <w:r w:rsidRPr="00C578B2">
              <w:rPr>
                <w:color w:val="000000"/>
                <w:sz w:val="24"/>
                <w:szCs w:val="24"/>
              </w:rPr>
              <w:t>178-ФЗ</w:t>
            </w:r>
            <w:r w:rsidR="004E14C5">
              <w:rPr>
                <w:color w:val="000000"/>
                <w:sz w:val="24"/>
                <w:szCs w:val="24"/>
              </w:rPr>
              <w:t xml:space="preserve"> </w:t>
            </w:r>
            <w:r w:rsidRPr="00C578B2">
              <w:rPr>
                <w:color w:val="000000"/>
                <w:sz w:val="24"/>
                <w:szCs w:val="24"/>
              </w:rPr>
              <w:t>«О приватизации государственного и муниципального имущества»</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3.30</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определяющих особенности порядка приватизации имущества</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Глава V Федерального закона от 21 декабря 2001 г.</w:t>
            </w:r>
            <w:r w:rsidR="009B5138">
              <w:rPr>
                <w:color w:val="000000"/>
                <w:sz w:val="24"/>
                <w:szCs w:val="24"/>
              </w:rPr>
              <w:t xml:space="preserve"> № </w:t>
            </w:r>
            <w:r w:rsidRPr="00C578B2">
              <w:rPr>
                <w:color w:val="000000"/>
                <w:sz w:val="24"/>
                <w:szCs w:val="24"/>
              </w:rPr>
              <w:t>178-ФЗ «О приватизации государственного и муниципального имущества»</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387"/>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3.31</w:t>
            </w:r>
          </w:p>
        </w:tc>
        <w:tc>
          <w:tcPr>
            <w:tcW w:w="4962" w:type="dxa"/>
          </w:tcPr>
          <w:p w:rsidR="001E2B90" w:rsidRPr="00C578B2" w:rsidRDefault="001E2B90" w:rsidP="00ED47A1">
            <w:pPr>
              <w:pStyle w:val="a4"/>
              <w:shd w:val="clear" w:color="auto" w:fill="auto"/>
              <w:ind w:left="142" w:right="142"/>
              <w:jc w:val="both"/>
              <w:rPr>
                <w:sz w:val="24"/>
                <w:szCs w:val="24"/>
              </w:rPr>
            </w:pPr>
            <w:r w:rsidRPr="00C578B2">
              <w:rPr>
                <w:color w:val="000000"/>
                <w:sz w:val="24"/>
                <w:szCs w:val="24"/>
              </w:rPr>
              <w:t>Нарушение требований к оформлению сделок купли-продажи государственного или муниципального имущества</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Статья 32 Федерального закона от 21 декабря 2001 г.</w:t>
            </w:r>
            <w:r w:rsidR="009B5138">
              <w:rPr>
                <w:color w:val="000000"/>
                <w:sz w:val="24"/>
                <w:szCs w:val="24"/>
              </w:rPr>
              <w:t xml:space="preserve"> № </w:t>
            </w:r>
            <w:r w:rsidRPr="00C578B2">
              <w:rPr>
                <w:color w:val="000000"/>
                <w:sz w:val="24"/>
                <w:szCs w:val="24"/>
              </w:rPr>
              <w:t>178-ФЗ «О приватизации государственного и муниципального имущества»</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3.32</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условий оплаты и распределения денежных средств от продажи имущества</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 xml:space="preserve">Глава </w:t>
            </w:r>
            <w:proofErr w:type="spellStart"/>
            <w:r w:rsidRPr="00C578B2">
              <w:rPr>
                <w:color w:val="000000"/>
                <w:sz w:val="24"/>
                <w:szCs w:val="24"/>
              </w:rPr>
              <w:t>VI</w:t>
            </w:r>
            <w:proofErr w:type="spellEnd"/>
            <w:r w:rsidRPr="00C578B2">
              <w:rPr>
                <w:color w:val="000000"/>
                <w:sz w:val="24"/>
                <w:szCs w:val="24"/>
              </w:rPr>
              <w:t xml:space="preserve"> Федерального закона от 21 декабря 2001 г.</w:t>
            </w:r>
            <w:r w:rsidR="009B5138">
              <w:rPr>
                <w:color w:val="000000"/>
                <w:sz w:val="24"/>
                <w:szCs w:val="24"/>
              </w:rPr>
              <w:t xml:space="preserve"> № </w:t>
            </w:r>
            <w:r w:rsidRPr="00C578B2">
              <w:rPr>
                <w:color w:val="000000"/>
                <w:sz w:val="24"/>
                <w:szCs w:val="24"/>
              </w:rPr>
              <w:t>178-ФЗ «О приватизации государственного и муниципального имущества»</w:t>
            </w:r>
          </w:p>
        </w:tc>
        <w:tc>
          <w:tcPr>
            <w:tcW w:w="1701" w:type="dxa"/>
          </w:tcPr>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t>тыс.</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392"/>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3.33</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совершения сделок с недвижимым имуществом, находящимся на территории закрытого административно-территориального образования</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Статья 8 Закона Российской Федерации от 14 июля 1992 г.</w:t>
            </w:r>
            <w:r w:rsidR="009B5138">
              <w:rPr>
                <w:color w:val="000000"/>
                <w:sz w:val="24"/>
                <w:szCs w:val="24"/>
              </w:rPr>
              <w:t xml:space="preserve"> № </w:t>
            </w:r>
            <w:r w:rsidRPr="00C578B2">
              <w:rPr>
                <w:color w:val="000000"/>
                <w:sz w:val="24"/>
                <w:szCs w:val="24"/>
                <w:lang w:eastAsia="en-US"/>
              </w:rPr>
              <w:t>3297-</w:t>
            </w:r>
            <w:r w:rsidRPr="00C578B2">
              <w:rPr>
                <w:color w:val="000000"/>
                <w:sz w:val="24"/>
                <w:szCs w:val="24"/>
                <w:lang w:val="en-US" w:eastAsia="en-US"/>
              </w:rPr>
              <w:t>I</w:t>
            </w:r>
            <w:r w:rsidRPr="00C578B2">
              <w:rPr>
                <w:color w:val="000000"/>
                <w:sz w:val="24"/>
                <w:szCs w:val="24"/>
                <w:lang w:eastAsia="en-US"/>
              </w:rPr>
              <w:t xml:space="preserve"> </w:t>
            </w:r>
            <w:r w:rsidRPr="00C578B2">
              <w:rPr>
                <w:color w:val="000000"/>
                <w:sz w:val="24"/>
                <w:szCs w:val="24"/>
              </w:rPr>
              <w:t xml:space="preserve">«О закрытом </w:t>
            </w:r>
            <w:proofErr w:type="spellStart"/>
            <w:r w:rsidRPr="00C578B2">
              <w:rPr>
                <w:color w:val="000000"/>
                <w:sz w:val="24"/>
                <w:szCs w:val="24"/>
              </w:rPr>
              <w:t>административно</w:t>
            </w:r>
            <w:r w:rsidRPr="00C578B2">
              <w:rPr>
                <w:color w:val="000000"/>
                <w:sz w:val="24"/>
                <w:szCs w:val="24"/>
              </w:rPr>
              <w:softHyphen/>
              <w:t>территориальном</w:t>
            </w:r>
            <w:proofErr w:type="spellEnd"/>
            <w:r w:rsidRPr="00C578B2">
              <w:rPr>
                <w:color w:val="000000"/>
                <w:sz w:val="24"/>
                <w:szCs w:val="24"/>
              </w:rPr>
              <w:t xml:space="preserve"> образовании»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2770"/>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3.34</w:t>
            </w:r>
          </w:p>
        </w:tc>
        <w:tc>
          <w:tcPr>
            <w:tcW w:w="4962" w:type="dxa"/>
          </w:tcPr>
          <w:p w:rsidR="001E2B90" w:rsidRPr="00C578B2" w:rsidRDefault="001E2B90" w:rsidP="00ED47A1">
            <w:pPr>
              <w:pStyle w:val="a4"/>
              <w:shd w:val="clear" w:color="auto" w:fill="auto"/>
              <w:spacing w:line="269" w:lineRule="exact"/>
              <w:ind w:left="142" w:right="142"/>
              <w:jc w:val="both"/>
              <w:rPr>
                <w:sz w:val="24"/>
                <w:szCs w:val="24"/>
              </w:rPr>
            </w:pPr>
            <w:r w:rsidRPr="00C578B2">
              <w:rPr>
                <w:color w:val="000000"/>
                <w:sz w:val="24"/>
                <w:szCs w:val="24"/>
              </w:rPr>
              <w:t>Несоблюдение правил отнесения жилого помещения к специализированному жилищному фонду</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Постановление Правительства Российской Федерации от 26 января 2006 г.</w:t>
            </w:r>
            <w:r w:rsidR="009B5138">
              <w:rPr>
                <w:color w:val="000000"/>
                <w:sz w:val="24"/>
                <w:szCs w:val="24"/>
              </w:rPr>
              <w:t xml:space="preserve"> № </w:t>
            </w:r>
            <w:r w:rsidRPr="00C578B2">
              <w:rPr>
                <w:color w:val="000000"/>
                <w:sz w:val="24"/>
                <w:szCs w:val="24"/>
              </w:rPr>
              <w:t>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FD2246" w:rsidRDefault="00FD2246" w:rsidP="00ED47A1">
            <w:pPr>
              <w:ind w:left="142" w:right="141"/>
              <w:rPr>
                <w:rFonts w:ascii="Times New Roman" w:hAnsi="Times New Roman" w:cs="Times New Roman"/>
                <w:color w:val="auto"/>
                <w:vertAlign w:val="superscript"/>
              </w:rPr>
            </w:pPr>
            <w:r w:rsidRPr="00FD2246">
              <w:rPr>
                <w:rFonts w:ascii="Times New Roman" w:hAnsi="Times New Roman" w:cs="Times New Roman"/>
                <w:color w:val="0070C0"/>
              </w:rPr>
              <w:t xml:space="preserve">Статья 13.2 Кодекса Московской области об административных </w:t>
            </w:r>
            <w:proofErr w:type="spellStart"/>
            <w:r w:rsidRPr="00FD2246">
              <w:rPr>
                <w:rFonts w:ascii="Times New Roman" w:hAnsi="Times New Roman" w:cs="Times New Roman"/>
                <w:color w:val="0070C0"/>
              </w:rPr>
              <w:t>правонарушениях</w:t>
            </w:r>
            <w:proofErr w:type="gramStart"/>
            <w:r w:rsidRPr="00FD2246">
              <w:rPr>
                <w:rFonts w:ascii="Times New Roman" w:hAnsi="Times New Roman" w:cs="Times New Roman"/>
                <w:color w:val="0070C0"/>
                <w:vertAlign w:val="superscript"/>
              </w:rPr>
              <w:t>4</w:t>
            </w:r>
            <w:proofErr w:type="spellEnd"/>
            <w:proofErr w:type="gramEnd"/>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538"/>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3.35</w:t>
            </w:r>
          </w:p>
        </w:tc>
        <w:tc>
          <w:tcPr>
            <w:tcW w:w="4962" w:type="dxa"/>
          </w:tcPr>
          <w:p w:rsidR="001E2B90" w:rsidRPr="00C578B2" w:rsidRDefault="001E2B90" w:rsidP="00ED47A1">
            <w:pPr>
              <w:pStyle w:val="a4"/>
              <w:shd w:val="clear" w:color="auto" w:fill="auto"/>
              <w:spacing w:line="220" w:lineRule="exact"/>
              <w:ind w:left="142" w:right="142"/>
              <w:jc w:val="both"/>
              <w:rPr>
                <w:sz w:val="24"/>
                <w:szCs w:val="24"/>
              </w:rPr>
            </w:pPr>
            <w:r w:rsidRPr="00C578B2">
              <w:rPr>
                <w:color w:val="000000"/>
                <w:sz w:val="24"/>
                <w:szCs w:val="24"/>
              </w:rPr>
              <w:t>Нарушения порядка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c>
          <w:tcPr>
            <w:tcW w:w="3119" w:type="dxa"/>
          </w:tcPr>
          <w:p w:rsidR="001E2B90" w:rsidRPr="00C578B2" w:rsidRDefault="001E2B90" w:rsidP="00ED47A1">
            <w:pPr>
              <w:pStyle w:val="a4"/>
              <w:shd w:val="clear" w:color="auto" w:fill="auto"/>
              <w:spacing w:line="220" w:lineRule="exact"/>
              <w:ind w:left="142" w:right="142"/>
              <w:rPr>
                <w:sz w:val="24"/>
                <w:szCs w:val="24"/>
              </w:rPr>
            </w:pPr>
            <w:r w:rsidRPr="00C578B2">
              <w:rPr>
                <w:color w:val="000000"/>
                <w:sz w:val="24"/>
                <w:szCs w:val="24"/>
              </w:rPr>
              <w:t>Постановление Правительства Российской Федерации от 28 января 2006 г.</w:t>
            </w:r>
            <w:r w:rsidR="009B5138">
              <w:rPr>
                <w:color w:val="000000"/>
                <w:sz w:val="24"/>
                <w:szCs w:val="24"/>
              </w:rPr>
              <w:t xml:space="preserve"> № </w:t>
            </w:r>
            <w:r w:rsidRPr="00C578B2">
              <w:rPr>
                <w:color w:val="000000"/>
                <w:sz w:val="24"/>
                <w:szCs w:val="24"/>
              </w:rPr>
              <w:t xml:space="preserve">47 «Об утверждении положения о признании помещения жилым помещением, жилого помещения </w:t>
            </w:r>
            <w:r w:rsidRPr="00C578B2">
              <w:rPr>
                <w:color w:val="000000"/>
                <w:sz w:val="24"/>
                <w:szCs w:val="24"/>
              </w:rPr>
              <w:lastRenderedPageBreak/>
              <w:t>непригодным для проживания и многоквартирного дома аварийным и подлежащим сносу или реконструкции</w:t>
            </w:r>
            <w:r w:rsidR="004E14C5">
              <w:rPr>
                <w:color w:val="000000"/>
                <w:sz w:val="24"/>
                <w:szCs w:val="24"/>
              </w:rPr>
              <w:t>»</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8A6213" w:rsidP="00ED47A1">
            <w:pPr>
              <w:ind w:left="142" w:right="141"/>
              <w:rPr>
                <w:rFonts w:ascii="Times New Roman" w:hAnsi="Times New Roman" w:cs="Times New Roman"/>
                <w:color w:val="auto"/>
              </w:rPr>
            </w:pPr>
            <w:r>
              <w:rPr>
                <w:rFonts w:ascii="Times New Roman" w:hAnsi="Times New Roman" w:cs="Times New Roman"/>
                <w:color w:val="0070C0"/>
              </w:rPr>
              <w:t xml:space="preserve">Статья 13.1 </w:t>
            </w:r>
            <w:r w:rsidRPr="00FD2246">
              <w:rPr>
                <w:rFonts w:ascii="Times New Roman" w:hAnsi="Times New Roman" w:cs="Times New Roman"/>
                <w:color w:val="0070C0"/>
              </w:rPr>
              <w:t xml:space="preserve">Кодекса Московской области об административных </w:t>
            </w:r>
            <w:proofErr w:type="spellStart"/>
            <w:r w:rsidRPr="00FD2246">
              <w:rPr>
                <w:rFonts w:ascii="Times New Roman" w:hAnsi="Times New Roman" w:cs="Times New Roman"/>
                <w:color w:val="0070C0"/>
              </w:rPr>
              <w:t>правонарушениях</w:t>
            </w:r>
            <w:proofErr w:type="gramStart"/>
            <w:r w:rsidRPr="00FD2246">
              <w:rPr>
                <w:rFonts w:ascii="Times New Roman" w:hAnsi="Times New Roman" w:cs="Times New Roman"/>
                <w:color w:val="0070C0"/>
                <w:vertAlign w:val="superscript"/>
              </w:rPr>
              <w:t>4</w:t>
            </w:r>
            <w:proofErr w:type="spellEnd"/>
            <w:proofErr w:type="gramEnd"/>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387"/>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3.36</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Неправомерное предоставление жилых помещений из жилищного фонда Российской Федерации, субъекта Российской Федерации, муниципального образования</w:t>
            </w:r>
          </w:p>
        </w:tc>
        <w:tc>
          <w:tcPr>
            <w:tcW w:w="3119" w:type="dxa"/>
          </w:tcPr>
          <w:p w:rsidR="004E14C5"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 xml:space="preserve">Статья 672 Гражданского кодекса Российской Федерации </w:t>
            </w:r>
          </w:p>
          <w:p w:rsidR="001E2B90" w:rsidRPr="00C578B2" w:rsidRDefault="004E14C5" w:rsidP="00ED47A1">
            <w:pPr>
              <w:pStyle w:val="a4"/>
              <w:shd w:val="clear" w:color="auto" w:fill="auto"/>
              <w:spacing w:line="274" w:lineRule="exact"/>
              <w:ind w:left="142" w:right="142"/>
              <w:rPr>
                <w:sz w:val="24"/>
                <w:szCs w:val="24"/>
              </w:rPr>
            </w:pPr>
            <w:r>
              <w:rPr>
                <w:color w:val="000000"/>
                <w:sz w:val="24"/>
                <w:szCs w:val="24"/>
              </w:rPr>
              <w:t>П</w:t>
            </w:r>
            <w:r w:rsidR="001E2B90" w:rsidRPr="00C578B2">
              <w:rPr>
                <w:color w:val="000000"/>
                <w:sz w:val="24"/>
                <w:szCs w:val="24"/>
              </w:rPr>
              <w:t>ункт 3 статьи 2 и статья 57 Жилищного кодекса Российской Федерации</w:t>
            </w:r>
          </w:p>
        </w:tc>
        <w:tc>
          <w:tcPr>
            <w:tcW w:w="1701" w:type="dxa"/>
          </w:tcPr>
          <w:p w:rsidR="00803E5F" w:rsidRDefault="001E2B90"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8A6213" w:rsidP="00ED47A1">
            <w:pPr>
              <w:ind w:left="142" w:right="141"/>
              <w:rPr>
                <w:rFonts w:ascii="Times New Roman" w:hAnsi="Times New Roman" w:cs="Times New Roman"/>
                <w:color w:val="auto"/>
              </w:rPr>
            </w:pPr>
            <w:r>
              <w:rPr>
                <w:rFonts w:ascii="Times New Roman" w:hAnsi="Times New Roman" w:cs="Times New Roman"/>
                <w:color w:val="0070C0"/>
              </w:rPr>
              <w:t xml:space="preserve">Статья 13.1 </w:t>
            </w:r>
            <w:r w:rsidRPr="00FD2246">
              <w:rPr>
                <w:rFonts w:ascii="Times New Roman" w:hAnsi="Times New Roman" w:cs="Times New Roman"/>
                <w:color w:val="0070C0"/>
              </w:rPr>
              <w:t xml:space="preserve">Кодекса Московской области об административных </w:t>
            </w:r>
            <w:proofErr w:type="spellStart"/>
            <w:r w:rsidRPr="00FD2246">
              <w:rPr>
                <w:rFonts w:ascii="Times New Roman" w:hAnsi="Times New Roman" w:cs="Times New Roman"/>
                <w:color w:val="0070C0"/>
              </w:rPr>
              <w:t>правонарушениях</w:t>
            </w:r>
            <w:proofErr w:type="gramStart"/>
            <w:r w:rsidRPr="00FD2246">
              <w:rPr>
                <w:rFonts w:ascii="Times New Roman" w:hAnsi="Times New Roman" w:cs="Times New Roman"/>
                <w:color w:val="0070C0"/>
                <w:vertAlign w:val="superscript"/>
              </w:rPr>
              <w:t>4</w:t>
            </w:r>
            <w:proofErr w:type="spellEnd"/>
            <w:proofErr w:type="gramEnd"/>
          </w:p>
        </w:tc>
        <w:tc>
          <w:tcPr>
            <w:tcW w:w="8788" w:type="dxa"/>
          </w:tcPr>
          <w:p w:rsidR="001E7DBB" w:rsidRPr="00C578B2" w:rsidRDefault="001E7DBB" w:rsidP="00ED47A1">
            <w:pPr>
              <w:pStyle w:val="a4"/>
              <w:shd w:val="clear" w:color="auto" w:fill="auto"/>
              <w:spacing w:line="274" w:lineRule="exact"/>
              <w:ind w:left="142" w:right="141"/>
              <w:jc w:val="both"/>
              <w:rPr>
                <w:sz w:val="24"/>
                <w:szCs w:val="24"/>
              </w:rPr>
            </w:pPr>
            <w:r w:rsidRPr="00C578B2">
              <w:rPr>
                <w:sz w:val="24"/>
                <w:szCs w:val="24"/>
              </w:rPr>
              <w:t xml:space="preserve">Если выявленное нарушение не повлекло </w:t>
            </w:r>
            <w:r>
              <w:rPr>
                <w:sz w:val="24"/>
                <w:szCs w:val="24"/>
              </w:rPr>
              <w:t>прекращение права собственности Российской Федерации</w:t>
            </w:r>
            <w:r w:rsidRPr="00C578B2">
              <w:rPr>
                <w:sz w:val="24"/>
                <w:szCs w:val="24"/>
              </w:rPr>
              <w:t>,</w:t>
            </w:r>
            <w:r>
              <w:rPr>
                <w:sz w:val="24"/>
                <w:szCs w:val="24"/>
              </w:rPr>
              <w:t xml:space="preserve"> субъекта Российской Федерации, муниципального образования, </w:t>
            </w:r>
            <w:r w:rsidRPr="00C578B2">
              <w:rPr>
                <w:sz w:val="24"/>
                <w:szCs w:val="24"/>
              </w:rPr>
              <w:t>оно отражается в количественном выражении.</w:t>
            </w:r>
          </w:p>
          <w:p w:rsidR="001E7DBB" w:rsidRPr="00C578B2" w:rsidRDefault="001E7DBB" w:rsidP="00ED47A1">
            <w:pPr>
              <w:pStyle w:val="a4"/>
              <w:shd w:val="clear" w:color="auto" w:fill="auto"/>
              <w:spacing w:line="274" w:lineRule="exact"/>
              <w:ind w:left="142" w:right="141"/>
              <w:jc w:val="both"/>
              <w:rPr>
                <w:sz w:val="24"/>
                <w:szCs w:val="24"/>
              </w:rPr>
            </w:pPr>
            <w:r w:rsidRPr="00C578B2">
              <w:rPr>
                <w:sz w:val="24"/>
                <w:szCs w:val="24"/>
              </w:rPr>
              <w:t xml:space="preserve">Если повлекло – указывается количество и </w:t>
            </w:r>
            <w:proofErr w:type="spellStart"/>
            <w:r w:rsidRPr="00C578B2">
              <w:rPr>
                <w:sz w:val="24"/>
                <w:szCs w:val="24"/>
              </w:rPr>
              <w:t>тыс</w:t>
            </w:r>
            <w:proofErr w:type="gramStart"/>
            <w:r w:rsidRPr="00C578B2">
              <w:rPr>
                <w:sz w:val="24"/>
                <w:szCs w:val="24"/>
              </w:rPr>
              <w:t>.р</w:t>
            </w:r>
            <w:proofErr w:type="gramEnd"/>
            <w:r w:rsidRPr="00C578B2">
              <w:rPr>
                <w:sz w:val="24"/>
                <w:szCs w:val="24"/>
              </w:rPr>
              <w:t>ублей</w:t>
            </w:r>
            <w:proofErr w:type="spellEnd"/>
            <w:r w:rsidR="0061311C">
              <w:rPr>
                <w:sz w:val="24"/>
                <w:szCs w:val="24"/>
              </w:rPr>
              <w:t>.</w:t>
            </w:r>
            <w:r w:rsidRPr="00C578B2">
              <w:rPr>
                <w:sz w:val="24"/>
                <w:szCs w:val="24"/>
              </w:rPr>
              <w:t xml:space="preserve"> </w:t>
            </w:r>
          </w:p>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2496"/>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3.37</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Неправомерное предоставление в аренду, безвозмездное пользование, доверительное управление объектов государственного (муниципального) имущества, в том числе предоставление государственного (муниципального) имущества в пользование без оформления договорных отношений, с превышением полномочий</w:t>
            </w:r>
          </w:p>
        </w:tc>
        <w:tc>
          <w:tcPr>
            <w:tcW w:w="3119" w:type="dxa"/>
          </w:tcPr>
          <w:p w:rsidR="001E2B90"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Статьи 15, 16, 17.1, 19-21 и пункт 2 статьи 24 Федерального закона от 26 июля 2006 г.</w:t>
            </w:r>
            <w:r w:rsidR="009B5138">
              <w:rPr>
                <w:color w:val="000000"/>
                <w:sz w:val="24"/>
                <w:szCs w:val="24"/>
              </w:rPr>
              <w:t xml:space="preserve"> № </w:t>
            </w:r>
            <w:r w:rsidRPr="00C578B2">
              <w:rPr>
                <w:color w:val="000000"/>
                <w:sz w:val="24"/>
                <w:szCs w:val="24"/>
              </w:rPr>
              <w:t>135-ФЗ «О защите конкуренции» Федеральный закон от 29 июля 1998 г.</w:t>
            </w:r>
            <w:r w:rsidR="009B5138">
              <w:rPr>
                <w:color w:val="000000"/>
                <w:sz w:val="24"/>
                <w:szCs w:val="24"/>
              </w:rPr>
              <w:t xml:space="preserve"> № </w:t>
            </w:r>
            <w:r w:rsidRPr="00C578B2">
              <w:rPr>
                <w:color w:val="000000"/>
                <w:sz w:val="24"/>
                <w:szCs w:val="24"/>
              </w:rPr>
              <w:t>135-ФЗ «Об оценочной деятельности в Российской Федерации»</w:t>
            </w:r>
          </w:p>
          <w:p w:rsidR="001F31EF" w:rsidRPr="00A24E43" w:rsidRDefault="001F31EF" w:rsidP="00ED47A1">
            <w:pPr>
              <w:pStyle w:val="ConsPlusNormal"/>
              <w:spacing w:line="204" w:lineRule="auto"/>
              <w:ind w:left="142"/>
              <w:rPr>
                <w:rFonts w:ascii="Times New Roman" w:hAnsi="Times New Roman" w:cs="Times New Roman"/>
                <w:color w:val="0070C0"/>
                <w:sz w:val="24"/>
                <w:szCs w:val="24"/>
              </w:rPr>
            </w:pPr>
            <w:r w:rsidRPr="00A24E43">
              <w:rPr>
                <w:rFonts w:ascii="Times New Roman" w:hAnsi="Times New Roman" w:cs="Times New Roman"/>
                <w:color w:val="0070C0"/>
                <w:sz w:val="24"/>
                <w:szCs w:val="24"/>
              </w:rPr>
              <w:t>Статья 157.1, часть 2 статьи 295, статья 622 Гражданского кодекса Российской Федерации</w:t>
            </w:r>
          </w:p>
          <w:p w:rsidR="001F31EF" w:rsidRPr="00A24E43" w:rsidRDefault="001F31EF" w:rsidP="00ED47A1">
            <w:pPr>
              <w:pStyle w:val="ConsPlusNormal"/>
              <w:spacing w:line="204" w:lineRule="auto"/>
              <w:ind w:left="142"/>
              <w:rPr>
                <w:rFonts w:ascii="Times New Roman" w:hAnsi="Times New Roman" w:cs="Times New Roman"/>
                <w:color w:val="0070C0"/>
                <w:sz w:val="24"/>
                <w:szCs w:val="24"/>
              </w:rPr>
            </w:pPr>
            <w:r w:rsidRPr="00A24E43">
              <w:rPr>
                <w:rFonts w:ascii="Times New Roman" w:hAnsi="Times New Roman" w:cs="Times New Roman"/>
                <w:color w:val="0070C0"/>
                <w:sz w:val="24"/>
                <w:szCs w:val="24"/>
              </w:rPr>
              <w:t>Статьи 18, 20, 23 Федерального закона от 14.11.2002</w:t>
            </w:r>
            <w:r w:rsidR="009B5138" w:rsidRPr="00A24E43">
              <w:rPr>
                <w:rFonts w:ascii="Times New Roman" w:hAnsi="Times New Roman" w:cs="Times New Roman"/>
                <w:color w:val="0070C0"/>
                <w:sz w:val="24"/>
                <w:szCs w:val="24"/>
              </w:rPr>
              <w:t xml:space="preserve"> № </w:t>
            </w:r>
            <w:r w:rsidRPr="00A24E43">
              <w:rPr>
                <w:rFonts w:ascii="Times New Roman" w:hAnsi="Times New Roman" w:cs="Times New Roman"/>
                <w:color w:val="0070C0"/>
                <w:sz w:val="24"/>
                <w:szCs w:val="24"/>
              </w:rPr>
              <w:t>161-ФЗ «О государственных и муниципальных унитарных предприятиях»</w:t>
            </w:r>
          </w:p>
          <w:p w:rsidR="001F31EF" w:rsidRPr="00C578B2" w:rsidRDefault="001F31EF" w:rsidP="00ED47A1">
            <w:pPr>
              <w:pStyle w:val="a4"/>
              <w:shd w:val="clear" w:color="auto" w:fill="auto"/>
              <w:spacing w:line="274" w:lineRule="exact"/>
              <w:ind w:left="142" w:right="142"/>
              <w:rPr>
                <w:sz w:val="24"/>
                <w:szCs w:val="24"/>
              </w:rPr>
            </w:pPr>
          </w:p>
        </w:tc>
        <w:tc>
          <w:tcPr>
            <w:tcW w:w="1701" w:type="dxa"/>
          </w:tcPr>
          <w:p w:rsidR="00803E5F" w:rsidRDefault="001E2B90"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810309" w:rsidRDefault="001E2B90" w:rsidP="0099278A">
            <w:pPr>
              <w:pStyle w:val="a4"/>
              <w:shd w:val="clear" w:color="auto" w:fill="auto"/>
              <w:spacing w:line="274" w:lineRule="exact"/>
              <w:jc w:val="center"/>
              <w:rPr>
                <w:color w:val="000000"/>
                <w:sz w:val="24"/>
                <w:szCs w:val="24"/>
              </w:rPr>
            </w:pPr>
            <w:r w:rsidRPr="00C578B2">
              <w:rPr>
                <w:color w:val="000000"/>
                <w:sz w:val="24"/>
                <w:szCs w:val="24"/>
              </w:rPr>
              <w:t>тыс.</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4E14C5" w:rsidRPr="00A24E43" w:rsidRDefault="004E14C5" w:rsidP="004E14C5">
            <w:pPr>
              <w:pStyle w:val="a4"/>
              <w:shd w:val="clear" w:color="auto" w:fill="auto"/>
              <w:spacing w:line="204" w:lineRule="auto"/>
              <w:ind w:left="142" w:right="142"/>
              <w:rPr>
                <w:color w:val="0070C0"/>
                <w:sz w:val="24"/>
                <w:szCs w:val="24"/>
              </w:rPr>
            </w:pPr>
            <w:r w:rsidRPr="00A24E43">
              <w:rPr>
                <w:color w:val="0070C0"/>
                <w:sz w:val="24"/>
                <w:szCs w:val="24"/>
              </w:rPr>
              <w:t>Статья 159 Уголовного кодекса Российской Федерации</w:t>
            </w:r>
          </w:p>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666"/>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3.38</w:t>
            </w:r>
          </w:p>
        </w:tc>
        <w:tc>
          <w:tcPr>
            <w:tcW w:w="4962" w:type="dxa"/>
          </w:tcPr>
          <w:p w:rsidR="001E2B90" w:rsidRPr="00C578B2" w:rsidRDefault="001E2B90" w:rsidP="00ED47A1">
            <w:pPr>
              <w:pStyle w:val="a4"/>
              <w:shd w:val="clear" w:color="auto" w:fill="auto"/>
              <w:ind w:left="142" w:right="142"/>
              <w:jc w:val="both"/>
              <w:rPr>
                <w:sz w:val="24"/>
                <w:szCs w:val="24"/>
              </w:rPr>
            </w:pPr>
            <w:r w:rsidRPr="00C578B2">
              <w:rPr>
                <w:sz w:val="24"/>
                <w:szCs w:val="24"/>
              </w:rPr>
              <w:t>Нарушение порядка управления федеральным имуществом, находящимся за пределами Российской Федерации, включая принадлежащие Российской Федерации ценные бумаги, доли и паи в учрежденных за границей юридических лицах</w:t>
            </w:r>
          </w:p>
        </w:tc>
        <w:tc>
          <w:tcPr>
            <w:tcW w:w="3119" w:type="dxa"/>
          </w:tcPr>
          <w:p w:rsidR="001E2B90" w:rsidRPr="00C578B2" w:rsidRDefault="001E2B90" w:rsidP="00ED47A1">
            <w:pPr>
              <w:pStyle w:val="Default"/>
              <w:ind w:left="142" w:right="142"/>
              <w:rPr>
                <w:color w:val="auto"/>
              </w:rPr>
            </w:pPr>
            <w:r w:rsidRPr="00C578B2">
              <w:rPr>
                <w:color w:val="auto"/>
              </w:rPr>
              <w:t>Постановление Правительства Российской Федерации от 25 августа 2015 г.</w:t>
            </w:r>
            <w:r w:rsidR="009B5138">
              <w:rPr>
                <w:color w:val="auto"/>
              </w:rPr>
              <w:t xml:space="preserve"> № </w:t>
            </w:r>
            <w:r w:rsidRPr="00C578B2">
              <w:rPr>
                <w:color w:val="auto"/>
              </w:rPr>
              <w:t xml:space="preserve">884 «Об управлении федеральным имуществом, находящимся за пределами Российской Федерации» </w:t>
            </w:r>
          </w:p>
          <w:p w:rsidR="001E2B90" w:rsidRPr="00C578B2" w:rsidRDefault="001E2B90" w:rsidP="00ED47A1">
            <w:pPr>
              <w:pStyle w:val="a4"/>
              <w:shd w:val="clear" w:color="auto" w:fill="auto"/>
              <w:spacing w:line="274" w:lineRule="exact"/>
              <w:ind w:left="142" w:right="142"/>
              <w:rPr>
                <w:sz w:val="24"/>
                <w:szCs w:val="24"/>
              </w:rPr>
            </w:pPr>
            <w:r w:rsidRPr="00C578B2">
              <w:rPr>
                <w:sz w:val="24"/>
                <w:szCs w:val="24"/>
              </w:rPr>
              <w:t>Постановление Правительства Российской Федерации от 12 сентября 2001 г.</w:t>
            </w:r>
            <w:r w:rsidR="009B5138">
              <w:rPr>
                <w:sz w:val="24"/>
                <w:szCs w:val="24"/>
              </w:rPr>
              <w:t xml:space="preserve"> № </w:t>
            </w:r>
            <w:r w:rsidRPr="00C578B2">
              <w:rPr>
                <w:sz w:val="24"/>
                <w:szCs w:val="24"/>
              </w:rPr>
              <w:t>672 «Об утверждении Порядка распределения доходов от использования федерального недвижимого имущества, расположенного за пределами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2227"/>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3.39</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Неправомерное отнесение имущества к собственности Российской Федерации, субъекта Российской Федерации или муниципальных образований</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Статья 26.11 Федерального закона от 6 октября 1999 г.</w:t>
            </w:r>
            <w:r w:rsidR="009B5138">
              <w:rPr>
                <w:color w:val="000000"/>
                <w:sz w:val="24"/>
                <w:szCs w:val="24"/>
              </w:rPr>
              <w:t xml:space="preserve"> № </w:t>
            </w:r>
            <w:r w:rsidRPr="00C578B2">
              <w:rPr>
                <w:color w:val="000000"/>
                <w:sz w:val="24"/>
                <w:szCs w:val="24"/>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E2B90" w:rsidRPr="00C578B2" w:rsidRDefault="004E14C5" w:rsidP="004E14C5">
            <w:pPr>
              <w:pStyle w:val="a4"/>
              <w:shd w:val="clear" w:color="auto" w:fill="auto"/>
              <w:spacing w:line="274" w:lineRule="exact"/>
              <w:ind w:left="142" w:right="142"/>
              <w:rPr>
                <w:sz w:val="24"/>
                <w:szCs w:val="24"/>
              </w:rPr>
            </w:pPr>
            <w:r>
              <w:rPr>
                <w:color w:val="000000"/>
                <w:sz w:val="24"/>
                <w:szCs w:val="24"/>
              </w:rPr>
              <w:t>С</w:t>
            </w:r>
            <w:r w:rsidR="001E2B90" w:rsidRPr="00C578B2">
              <w:rPr>
                <w:color w:val="000000"/>
                <w:sz w:val="24"/>
                <w:szCs w:val="24"/>
              </w:rPr>
              <w:t>татья 50 Федерального закона от 6 октября 2003 г.</w:t>
            </w:r>
            <w:r w:rsidR="009B5138">
              <w:rPr>
                <w:color w:val="000000"/>
                <w:sz w:val="24"/>
                <w:szCs w:val="24"/>
              </w:rPr>
              <w:t xml:space="preserve"> № </w:t>
            </w:r>
            <w:r w:rsidR="001E2B90" w:rsidRPr="00C578B2">
              <w:rPr>
                <w:color w:val="000000"/>
                <w:sz w:val="24"/>
                <w:szCs w:val="24"/>
              </w:rPr>
              <w:t xml:space="preserve">131-ФЗ «Об общих принципах организации местного самоуправления в Российской Федерации» </w:t>
            </w:r>
            <w:r>
              <w:rPr>
                <w:color w:val="000000"/>
                <w:sz w:val="24"/>
                <w:szCs w:val="24"/>
              </w:rPr>
              <w:t>П</w:t>
            </w:r>
            <w:r w:rsidR="001E2B90" w:rsidRPr="00C578B2">
              <w:rPr>
                <w:color w:val="000000"/>
                <w:sz w:val="24"/>
                <w:szCs w:val="24"/>
              </w:rPr>
              <w:t>остановление Верховного Совета Российской Федерации от 27 декабря 1991 г.</w:t>
            </w:r>
            <w:r w:rsidR="009B5138">
              <w:rPr>
                <w:color w:val="000000"/>
                <w:sz w:val="24"/>
                <w:szCs w:val="24"/>
              </w:rPr>
              <w:t xml:space="preserve"> № </w:t>
            </w:r>
            <w:r w:rsidR="001E2B90" w:rsidRPr="00C578B2">
              <w:rPr>
                <w:color w:val="000000"/>
                <w:sz w:val="24"/>
                <w:szCs w:val="24"/>
              </w:rPr>
              <w:t>3020-1 «О разграничении государственной собственности в Российской Федерации на федеральную собственность, государственную собственность республик в составе Российской Федерации, краев, областей, автономной области, автономных округов, городов Москвы и</w:t>
            </w:r>
            <w:proofErr w:type="gramStart"/>
            <w:r w:rsidR="001E2B90" w:rsidRPr="00C578B2">
              <w:rPr>
                <w:color w:val="000000"/>
                <w:sz w:val="24"/>
                <w:szCs w:val="24"/>
              </w:rPr>
              <w:t xml:space="preserve"> С</w:t>
            </w:r>
            <w:proofErr w:type="gramEnd"/>
            <w:r w:rsidR="001E2B90" w:rsidRPr="00C578B2">
              <w:rPr>
                <w:color w:val="000000"/>
                <w:sz w:val="24"/>
                <w:szCs w:val="24"/>
              </w:rPr>
              <w:t>анкт- Петербурга и муниципальную собственность»</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3.40</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предоставления права постоянного (бессрочного) пользования земельными участками</w:t>
            </w:r>
          </w:p>
        </w:tc>
        <w:tc>
          <w:tcPr>
            <w:tcW w:w="3119" w:type="dxa"/>
          </w:tcPr>
          <w:p w:rsidR="004E14C5" w:rsidRDefault="001E2B90" w:rsidP="004E14C5">
            <w:pPr>
              <w:pStyle w:val="a4"/>
              <w:shd w:val="clear" w:color="auto" w:fill="auto"/>
              <w:spacing w:line="274" w:lineRule="exact"/>
              <w:ind w:left="142" w:right="142"/>
              <w:rPr>
                <w:color w:val="000000"/>
                <w:sz w:val="24"/>
                <w:szCs w:val="24"/>
              </w:rPr>
            </w:pPr>
            <w:r w:rsidRPr="00C578B2">
              <w:rPr>
                <w:color w:val="000000"/>
                <w:sz w:val="24"/>
                <w:szCs w:val="24"/>
              </w:rPr>
              <w:t>Стать</w:t>
            </w:r>
            <w:r w:rsidR="004E14C5" w:rsidRPr="00A24E43">
              <w:rPr>
                <w:color w:val="0070C0"/>
                <w:sz w:val="24"/>
                <w:szCs w:val="24"/>
              </w:rPr>
              <w:t>и</w:t>
            </w:r>
            <w:r w:rsidRPr="00C578B2">
              <w:rPr>
                <w:color w:val="000000"/>
                <w:sz w:val="24"/>
                <w:szCs w:val="24"/>
              </w:rPr>
              <w:t xml:space="preserve"> 20</w:t>
            </w:r>
            <w:r w:rsidR="001F31EF" w:rsidRPr="00A24E43">
              <w:rPr>
                <w:color w:val="0070C0"/>
                <w:sz w:val="24"/>
                <w:szCs w:val="24"/>
              </w:rPr>
              <w:t>, 39.9</w:t>
            </w:r>
            <w:r w:rsidRPr="00A24E43">
              <w:rPr>
                <w:color w:val="0070C0"/>
                <w:sz w:val="24"/>
                <w:szCs w:val="24"/>
              </w:rPr>
              <w:t xml:space="preserve"> </w:t>
            </w:r>
            <w:r w:rsidRPr="00C578B2">
              <w:rPr>
                <w:color w:val="000000"/>
                <w:sz w:val="24"/>
                <w:szCs w:val="24"/>
              </w:rPr>
              <w:t xml:space="preserve">Земельного кодекса Российской Федерации </w:t>
            </w:r>
          </w:p>
          <w:p w:rsidR="001E2B90" w:rsidRPr="00C578B2" w:rsidRDefault="004E14C5" w:rsidP="004E14C5">
            <w:pPr>
              <w:pStyle w:val="a4"/>
              <w:shd w:val="clear" w:color="auto" w:fill="auto"/>
              <w:spacing w:line="274" w:lineRule="exact"/>
              <w:ind w:left="142" w:right="142"/>
              <w:rPr>
                <w:sz w:val="24"/>
                <w:szCs w:val="24"/>
              </w:rPr>
            </w:pPr>
            <w:r>
              <w:rPr>
                <w:color w:val="000000"/>
                <w:sz w:val="24"/>
                <w:szCs w:val="24"/>
              </w:rPr>
              <w:t>С</w:t>
            </w:r>
            <w:r w:rsidR="001E2B90" w:rsidRPr="00C578B2">
              <w:rPr>
                <w:color w:val="000000"/>
                <w:sz w:val="24"/>
                <w:szCs w:val="24"/>
              </w:rPr>
              <w:t>татья 268 Гражданского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8A6213" w:rsidP="00ED47A1">
            <w:pPr>
              <w:ind w:left="142" w:right="141"/>
              <w:rPr>
                <w:rFonts w:ascii="Times New Roman" w:hAnsi="Times New Roman" w:cs="Times New Roman"/>
                <w:color w:val="auto"/>
              </w:rPr>
            </w:pPr>
            <w:r>
              <w:rPr>
                <w:rFonts w:ascii="Times New Roman" w:hAnsi="Times New Roman" w:cs="Times New Roman"/>
                <w:color w:val="0070C0"/>
              </w:rPr>
              <w:t>Статья 5.3</w:t>
            </w:r>
            <w:r w:rsidRPr="00FD2246">
              <w:rPr>
                <w:rFonts w:ascii="Times New Roman" w:hAnsi="Times New Roman" w:cs="Times New Roman"/>
                <w:color w:val="0070C0"/>
              </w:rPr>
              <w:t xml:space="preserve"> Кодекса Московской области об административных </w:t>
            </w:r>
            <w:proofErr w:type="spellStart"/>
            <w:r w:rsidRPr="00FD2246">
              <w:rPr>
                <w:rFonts w:ascii="Times New Roman" w:hAnsi="Times New Roman" w:cs="Times New Roman"/>
                <w:color w:val="0070C0"/>
              </w:rPr>
              <w:t>правонарушениях</w:t>
            </w:r>
            <w:proofErr w:type="gramStart"/>
            <w:r w:rsidRPr="00FD2246">
              <w:rPr>
                <w:rFonts w:ascii="Times New Roman" w:hAnsi="Times New Roman" w:cs="Times New Roman"/>
                <w:color w:val="0070C0"/>
                <w:vertAlign w:val="superscript"/>
              </w:rPr>
              <w:t>4</w:t>
            </w:r>
            <w:proofErr w:type="spellEnd"/>
            <w:proofErr w:type="gramEnd"/>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3.41</w:t>
            </w:r>
          </w:p>
        </w:tc>
        <w:tc>
          <w:tcPr>
            <w:tcW w:w="4962" w:type="dxa"/>
          </w:tcPr>
          <w:p w:rsidR="001E2B90" w:rsidRPr="00C578B2" w:rsidRDefault="001E2B90" w:rsidP="00ED47A1">
            <w:pPr>
              <w:pStyle w:val="a4"/>
              <w:shd w:val="clear" w:color="auto" w:fill="auto"/>
              <w:spacing w:line="220" w:lineRule="exact"/>
              <w:ind w:left="142" w:right="142"/>
              <w:jc w:val="both"/>
              <w:rPr>
                <w:sz w:val="24"/>
                <w:szCs w:val="24"/>
              </w:rPr>
            </w:pPr>
            <w:r w:rsidRPr="00C578B2">
              <w:rPr>
                <w:color w:val="000000"/>
                <w:sz w:val="24"/>
                <w:szCs w:val="24"/>
              </w:rPr>
              <w:t>Несоблюдение порядка аренды земельных участков</w:t>
            </w:r>
          </w:p>
        </w:tc>
        <w:tc>
          <w:tcPr>
            <w:tcW w:w="3119" w:type="dxa"/>
          </w:tcPr>
          <w:p w:rsidR="001E2B90" w:rsidRPr="00C578B2" w:rsidRDefault="004E14C5" w:rsidP="00ED47A1">
            <w:pPr>
              <w:pStyle w:val="a4"/>
              <w:shd w:val="clear" w:color="auto" w:fill="auto"/>
              <w:spacing w:line="274" w:lineRule="exact"/>
              <w:ind w:left="142" w:right="142"/>
              <w:rPr>
                <w:sz w:val="24"/>
                <w:szCs w:val="24"/>
              </w:rPr>
            </w:pPr>
            <w:r>
              <w:rPr>
                <w:color w:val="000000"/>
                <w:sz w:val="24"/>
                <w:szCs w:val="24"/>
              </w:rPr>
              <w:t>Стать</w:t>
            </w:r>
            <w:r>
              <w:rPr>
                <w:color w:val="4F81BD" w:themeColor="accent1"/>
                <w:sz w:val="24"/>
                <w:szCs w:val="24"/>
              </w:rPr>
              <w:t>и</w:t>
            </w:r>
            <w:r w:rsidR="001E2B90" w:rsidRPr="00C578B2">
              <w:rPr>
                <w:color w:val="000000"/>
                <w:sz w:val="24"/>
                <w:szCs w:val="24"/>
              </w:rPr>
              <w:t xml:space="preserve"> 22</w:t>
            </w:r>
            <w:r w:rsidR="001F31EF">
              <w:rPr>
                <w:color w:val="000000"/>
                <w:sz w:val="24"/>
                <w:szCs w:val="24"/>
              </w:rPr>
              <w:t xml:space="preserve">, </w:t>
            </w:r>
            <w:r w:rsidR="001F31EF" w:rsidRPr="00A24E43">
              <w:rPr>
                <w:color w:val="0070C0"/>
                <w:sz w:val="24"/>
                <w:szCs w:val="24"/>
              </w:rPr>
              <w:t>39.6-39.8</w:t>
            </w:r>
            <w:r w:rsidR="001E2B90" w:rsidRPr="00A24E43">
              <w:rPr>
                <w:color w:val="0070C0"/>
                <w:sz w:val="24"/>
                <w:szCs w:val="24"/>
              </w:rPr>
              <w:t xml:space="preserve"> </w:t>
            </w:r>
            <w:r w:rsidR="001E2B90" w:rsidRPr="00C578B2">
              <w:rPr>
                <w:color w:val="000000"/>
                <w:sz w:val="24"/>
                <w:szCs w:val="24"/>
              </w:rPr>
              <w:t>Земельного кодекса Российской</w:t>
            </w:r>
            <w:r>
              <w:rPr>
                <w:color w:val="000000"/>
                <w:sz w:val="24"/>
                <w:szCs w:val="24"/>
              </w:rPr>
              <w:t xml:space="preserve"> Федерации С</w:t>
            </w:r>
            <w:r w:rsidR="001E2B90" w:rsidRPr="00C578B2">
              <w:rPr>
                <w:color w:val="000000"/>
                <w:sz w:val="24"/>
                <w:szCs w:val="24"/>
              </w:rPr>
              <w:t>татьи 606 - 625 Гражданского кодекса Российской Федерации</w:t>
            </w:r>
          </w:p>
        </w:tc>
        <w:tc>
          <w:tcPr>
            <w:tcW w:w="1701" w:type="dxa"/>
          </w:tcPr>
          <w:p w:rsidR="00803E5F" w:rsidRDefault="001E2B90"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EE1710" w:rsidRDefault="00EE1710" w:rsidP="00ED47A1">
            <w:pPr>
              <w:pStyle w:val="a4"/>
              <w:shd w:val="clear" w:color="auto" w:fill="auto"/>
              <w:spacing w:line="274" w:lineRule="exact"/>
              <w:ind w:left="142" w:right="141"/>
              <w:jc w:val="both"/>
              <w:rPr>
                <w:sz w:val="24"/>
                <w:szCs w:val="24"/>
              </w:rPr>
            </w:pPr>
            <w: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EE1710" w:rsidRDefault="00EE1710" w:rsidP="00ED47A1">
            <w:pPr>
              <w:pStyle w:val="a4"/>
              <w:shd w:val="clear" w:color="auto" w:fill="auto"/>
              <w:spacing w:line="274" w:lineRule="exact"/>
              <w:ind w:left="142" w:right="141"/>
              <w:jc w:val="both"/>
              <w:rPr>
                <w:sz w:val="24"/>
                <w:szCs w:val="24"/>
              </w:rPr>
            </w:pPr>
          </w:p>
          <w:p w:rsidR="001E2B90" w:rsidRPr="00C578B2" w:rsidRDefault="008B21C8" w:rsidP="00ED47A1">
            <w:pPr>
              <w:pStyle w:val="a4"/>
              <w:shd w:val="clear" w:color="auto" w:fill="auto"/>
              <w:spacing w:line="274" w:lineRule="exact"/>
              <w:ind w:left="142" w:right="141"/>
              <w:jc w:val="both"/>
            </w:pPr>
            <w:r w:rsidRPr="00C578B2">
              <w:rPr>
                <w:sz w:val="24"/>
                <w:szCs w:val="24"/>
              </w:rPr>
              <w:t>По данному коду отражается, в том числе применение неправильного способа расчета арендной платы земельных участков (в том числе применение неправильных коэффициентов).</w:t>
            </w:r>
          </w:p>
        </w:tc>
      </w:tr>
      <w:tr w:rsidR="001E2B90" w:rsidRPr="00C578B2" w:rsidTr="003D0449">
        <w:trPr>
          <w:trHeight w:val="562"/>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3.42</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предоставления права безвозмездного срочного пользования земельными участками</w:t>
            </w:r>
          </w:p>
        </w:tc>
        <w:tc>
          <w:tcPr>
            <w:tcW w:w="3119" w:type="dxa"/>
          </w:tcPr>
          <w:p w:rsidR="001E2B90" w:rsidRPr="00C578B2" w:rsidRDefault="001E2B90" w:rsidP="00ED47A1">
            <w:pPr>
              <w:pStyle w:val="a4"/>
              <w:shd w:val="clear" w:color="auto" w:fill="auto"/>
              <w:ind w:left="142" w:right="142"/>
              <w:rPr>
                <w:sz w:val="24"/>
                <w:szCs w:val="24"/>
              </w:rPr>
            </w:pPr>
            <w:r w:rsidRPr="00C578B2">
              <w:rPr>
                <w:color w:val="000000"/>
                <w:sz w:val="24"/>
                <w:szCs w:val="24"/>
              </w:rPr>
              <w:t>Статья 24 Земельного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675"/>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3.43</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обязательной регистрации возникновения, прав на земельные участки</w:t>
            </w:r>
          </w:p>
        </w:tc>
        <w:tc>
          <w:tcPr>
            <w:tcW w:w="3119" w:type="dxa"/>
          </w:tcPr>
          <w:p w:rsidR="001E2B90" w:rsidRPr="00C578B2" w:rsidRDefault="004E14C5" w:rsidP="00ED47A1">
            <w:pPr>
              <w:pStyle w:val="a4"/>
              <w:shd w:val="clear" w:color="auto" w:fill="auto"/>
              <w:spacing w:line="274" w:lineRule="exact"/>
              <w:ind w:left="142" w:right="142"/>
              <w:rPr>
                <w:sz w:val="24"/>
                <w:szCs w:val="24"/>
              </w:rPr>
            </w:pPr>
            <w:r>
              <w:rPr>
                <w:color w:val="000000"/>
                <w:sz w:val="24"/>
                <w:szCs w:val="24"/>
              </w:rPr>
              <w:t>Статьи</w:t>
            </w:r>
            <w:r w:rsidR="001E2B90" w:rsidRPr="00C578B2">
              <w:rPr>
                <w:color w:val="000000"/>
                <w:sz w:val="24"/>
                <w:szCs w:val="24"/>
              </w:rPr>
              <w:t xml:space="preserve"> 25, 26 Земельного кодекса Российской Федерации статья 4 Федерального закона от 21 июля 1997 г.</w:t>
            </w:r>
            <w:r w:rsidR="009B5138">
              <w:rPr>
                <w:color w:val="000000"/>
                <w:sz w:val="24"/>
                <w:szCs w:val="24"/>
              </w:rPr>
              <w:t xml:space="preserve"> № </w:t>
            </w:r>
            <w:r w:rsidR="001E2B90" w:rsidRPr="00C578B2">
              <w:rPr>
                <w:color w:val="000000"/>
                <w:sz w:val="24"/>
                <w:szCs w:val="24"/>
              </w:rPr>
              <w:t>122-ФЗ «О государственной регистрации прав на недвижимое имущество и сделок с ним»</w:t>
            </w:r>
          </w:p>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статьи 130 - 132, 164 Гражданского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3.44</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купли-продажи земельных участков, находящихся в государственной (муниципальной) собственности и неразграниченных земельных участков</w:t>
            </w:r>
          </w:p>
        </w:tc>
        <w:tc>
          <w:tcPr>
            <w:tcW w:w="3119" w:type="dxa"/>
          </w:tcPr>
          <w:p w:rsidR="004E14C5"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 xml:space="preserve">Статья 37 Земельного кодекса Российской Федерации </w:t>
            </w:r>
          </w:p>
          <w:p w:rsidR="001E2B90" w:rsidRPr="00C578B2" w:rsidRDefault="004E14C5" w:rsidP="00ED47A1">
            <w:pPr>
              <w:pStyle w:val="a4"/>
              <w:shd w:val="clear" w:color="auto" w:fill="auto"/>
              <w:spacing w:line="274" w:lineRule="exact"/>
              <w:ind w:left="142" w:right="142"/>
              <w:rPr>
                <w:sz w:val="24"/>
                <w:szCs w:val="24"/>
              </w:rPr>
            </w:pPr>
            <w:r>
              <w:rPr>
                <w:color w:val="000000"/>
                <w:sz w:val="24"/>
                <w:szCs w:val="24"/>
              </w:rPr>
              <w:t>С</w:t>
            </w:r>
            <w:r w:rsidR="001E2B90" w:rsidRPr="00C578B2">
              <w:rPr>
                <w:color w:val="000000"/>
                <w:sz w:val="24"/>
                <w:szCs w:val="24"/>
              </w:rPr>
              <w:t>татьи 549-558 Гражданского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840"/>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3.45</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приобретения прав на земельные участки, находящиеся в государственной или муниципальной собственности</w:t>
            </w:r>
          </w:p>
        </w:tc>
        <w:tc>
          <w:tcPr>
            <w:tcW w:w="3119" w:type="dxa"/>
          </w:tcPr>
          <w:p w:rsidR="001E2B90" w:rsidRPr="00C578B2" w:rsidRDefault="001E2B90" w:rsidP="00ED47A1">
            <w:pPr>
              <w:pStyle w:val="a4"/>
              <w:shd w:val="clear" w:color="auto" w:fill="auto"/>
              <w:ind w:left="142" w:right="142"/>
              <w:rPr>
                <w:sz w:val="24"/>
                <w:szCs w:val="24"/>
              </w:rPr>
            </w:pPr>
            <w:r w:rsidRPr="00C578B2">
              <w:rPr>
                <w:color w:val="000000"/>
                <w:sz w:val="24"/>
                <w:szCs w:val="24"/>
              </w:rPr>
              <w:t>Статьи 27, 28, 35, 36, 38 Земельного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3.46</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приобретения земельного участка из земель, находящихся в государственной или муниципальной собственности, или права заключения договора аренды такого земельного участка на торгах (конкурсах, аукционах)</w:t>
            </w:r>
          </w:p>
        </w:tc>
        <w:tc>
          <w:tcPr>
            <w:tcW w:w="3119" w:type="dxa"/>
          </w:tcPr>
          <w:p w:rsidR="004E14C5"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 xml:space="preserve">Статья 38 Земельного кодекса Российской Федерации </w:t>
            </w:r>
          </w:p>
          <w:p w:rsidR="001E2B90" w:rsidRPr="00C578B2" w:rsidRDefault="004E14C5" w:rsidP="00ED47A1">
            <w:pPr>
              <w:pStyle w:val="a4"/>
              <w:shd w:val="clear" w:color="auto" w:fill="auto"/>
              <w:spacing w:line="274" w:lineRule="exact"/>
              <w:ind w:left="142" w:right="142"/>
              <w:rPr>
                <w:sz w:val="24"/>
                <w:szCs w:val="24"/>
              </w:rPr>
            </w:pPr>
            <w:r>
              <w:rPr>
                <w:color w:val="000000"/>
                <w:sz w:val="24"/>
                <w:szCs w:val="24"/>
              </w:rPr>
              <w:t>С</w:t>
            </w:r>
            <w:r w:rsidR="001E2B90" w:rsidRPr="00C578B2">
              <w:rPr>
                <w:color w:val="000000"/>
                <w:sz w:val="24"/>
                <w:szCs w:val="24"/>
              </w:rPr>
              <w:t>татьи 447 - 449 Гражданского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670"/>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3.47</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организации и проведения аукционов по продаже земельных участков из земель, находящихся в государственной или муниципальной собственности, либо права на заключение договоров аренды земельных участков из земель, находящихся в государственной или муниципальной собственности, для жилищного строительства</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Статья 38</w:t>
            </w:r>
            <w:r w:rsidRPr="00C578B2">
              <w:rPr>
                <w:color w:val="000000"/>
                <w:sz w:val="24"/>
                <w:szCs w:val="24"/>
                <w:vertAlign w:val="superscript"/>
              </w:rPr>
              <w:t>1</w:t>
            </w:r>
            <w:r w:rsidRPr="00C578B2">
              <w:rPr>
                <w:color w:val="000000"/>
                <w:sz w:val="24"/>
                <w:szCs w:val="24"/>
              </w:rPr>
              <w:t xml:space="preserve"> Земельного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835"/>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3.48</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предоставления земельных участков для строительства из земель, находящихся в государственной или муниципальной собственности</w:t>
            </w:r>
          </w:p>
        </w:tc>
        <w:tc>
          <w:tcPr>
            <w:tcW w:w="3119" w:type="dxa"/>
          </w:tcPr>
          <w:p w:rsidR="001E2B90" w:rsidRPr="00C578B2" w:rsidRDefault="001E2B90" w:rsidP="00ED47A1">
            <w:pPr>
              <w:pStyle w:val="a4"/>
              <w:shd w:val="clear" w:color="auto" w:fill="auto"/>
              <w:ind w:left="142" w:right="142"/>
              <w:rPr>
                <w:sz w:val="24"/>
                <w:szCs w:val="24"/>
              </w:rPr>
            </w:pPr>
            <w:r w:rsidRPr="00C578B2">
              <w:rPr>
                <w:color w:val="000000"/>
                <w:sz w:val="24"/>
                <w:szCs w:val="24"/>
              </w:rPr>
              <w:t>Статьи 30, 30</w:t>
            </w:r>
            <w:r w:rsidRPr="00C578B2">
              <w:rPr>
                <w:color w:val="000000"/>
                <w:sz w:val="24"/>
                <w:szCs w:val="24"/>
                <w:vertAlign w:val="superscript"/>
              </w:rPr>
              <w:t>1</w:t>
            </w:r>
            <w:r w:rsidRPr="00C578B2">
              <w:rPr>
                <w:color w:val="000000"/>
                <w:sz w:val="24"/>
                <w:szCs w:val="24"/>
              </w:rPr>
              <w:t>, 30</w:t>
            </w:r>
            <w:r w:rsidRPr="00C578B2">
              <w:rPr>
                <w:color w:val="000000"/>
                <w:sz w:val="24"/>
                <w:szCs w:val="24"/>
                <w:vertAlign w:val="superscript"/>
              </w:rPr>
              <w:t>2</w:t>
            </w:r>
            <w:r w:rsidRPr="00C578B2">
              <w:rPr>
                <w:color w:val="000000"/>
                <w:sz w:val="24"/>
                <w:szCs w:val="24"/>
              </w:rPr>
              <w:t>, 31 - 33, 74 Земельного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8A6213" w:rsidP="00ED47A1">
            <w:pPr>
              <w:ind w:left="142" w:right="141"/>
              <w:rPr>
                <w:rFonts w:ascii="Times New Roman" w:hAnsi="Times New Roman" w:cs="Times New Roman"/>
                <w:color w:val="auto"/>
              </w:rPr>
            </w:pPr>
            <w:r>
              <w:rPr>
                <w:rFonts w:ascii="Times New Roman" w:hAnsi="Times New Roman" w:cs="Times New Roman"/>
                <w:color w:val="0070C0"/>
              </w:rPr>
              <w:t xml:space="preserve">Статья 6.9 </w:t>
            </w:r>
            <w:r w:rsidRPr="00FD2246">
              <w:rPr>
                <w:rFonts w:ascii="Times New Roman" w:hAnsi="Times New Roman" w:cs="Times New Roman"/>
                <w:color w:val="0070C0"/>
              </w:rPr>
              <w:t xml:space="preserve">Кодекса Московской области об административных </w:t>
            </w:r>
            <w:proofErr w:type="spellStart"/>
            <w:r w:rsidRPr="00FD2246">
              <w:rPr>
                <w:rFonts w:ascii="Times New Roman" w:hAnsi="Times New Roman" w:cs="Times New Roman"/>
                <w:color w:val="0070C0"/>
              </w:rPr>
              <w:t>правонарушениях</w:t>
            </w:r>
            <w:proofErr w:type="gramStart"/>
            <w:r w:rsidRPr="00FD2246">
              <w:rPr>
                <w:rFonts w:ascii="Times New Roman" w:hAnsi="Times New Roman" w:cs="Times New Roman"/>
                <w:color w:val="0070C0"/>
                <w:vertAlign w:val="superscript"/>
              </w:rPr>
              <w:t>4</w:t>
            </w:r>
            <w:proofErr w:type="spellEnd"/>
            <w:proofErr w:type="gramEnd"/>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589"/>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3.49</w:t>
            </w:r>
          </w:p>
        </w:tc>
        <w:tc>
          <w:tcPr>
            <w:tcW w:w="4962" w:type="dxa"/>
          </w:tcPr>
          <w:p w:rsidR="001E2B90" w:rsidRPr="00C578B2" w:rsidRDefault="001E2B90" w:rsidP="00ED47A1">
            <w:pPr>
              <w:pStyle w:val="a4"/>
              <w:shd w:val="clear" w:color="auto" w:fill="auto"/>
              <w:ind w:left="142" w:right="142"/>
              <w:jc w:val="both"/>
              <w:rPr>
                <w:sz w:val="24"/>
                <w:szCs w:val="24"/>
              </w:rPr>
            </w:pPr>
            <w:r w:rsidRPr="00C578B2">
              <w:rPr>
                <w:color w:val="000000"/>
                <w:sz w:val="24"/>
                <w:szCs w:val="24"/>
              </w:rPr>
              <w:t>Несоблюдение условий и порядка изъятия земельных участков для государственных или муниципальных нужд</w:t>
            </w:r>
          </w:p>
        </w:tc>
        <w:tc>
          <w:tcPr>
            <w:tcW w:w="3119" w:type="dxa"/>
          </w:tcPr>
          <w:p w:rsidR="004E14C5" w:rsidRDefault="001E2B90" w:rsidP="00ED47A1">
            <w:pPr>
              <w:pStyle w:val="a4"/>
              <w:shd w:val="clear" w:color="auto" w:fill="auto"/>
              <w:spacing w:line="274" w:lineRule="exact"/>
              <w:ind w:left="142" w:right="142"/>
              <w:rPr>
                <w:color w:val="000000"/>
                <w:sz w:val="24"/>
                <w:szCs w:val="24"/>
              </w:rPr>
            </w:pPr>
            <w:r w:rsidRPr="00C578B2">
              <w:rPr>
                <w:color w:val="000000"/>
                <w:sz w:val="24"/>
                <w:szCs w:val="24"/>
              </w:rPr>
              <w:t xml:space="preserve">Статья 49, 55 Земельного кодекса Российской Федерации </w:t>
            </w:r>
          </w:p>
          <w:p w:rsidR="001E2B90" w:rsidRPr="00C578B2" w:rsidRDefault="004E14C5" w:rsidP="00ED47A1">
            <w:pPr>
              <w:pStyle w:val="a4"/>
              <w:shd w:val="clear" w:color="auto" w:fill="auto"/>
              <w:spacing w:line="274" w:lineRule="exact"/>
              <w:ind w:left="142" w:right="142"/>
              <w:rPr>
                <w:sz w:val="24"/>
                <w:szCs w:val="24"/>
              </w:rPr>
            </w:pPr>
            <w:r>
              <w:rPr>
                <w:color w:val="000000"/>
                <w:sz w:val="24"/>
                <w:szCs w:val="24"/>
              </w:rPr>
              <w:t>С</w:t>
            </w:r>
            <w:r w:rsidR="001E2B90" w:rsidRPr="00C578B2">
              <w:rPr>
                <w:color w:val="000000"/>
                <w:sz w:val="24"/>
                <w:szCs w:val="24"/>
              </w:rPr>
              <w:t>татьи 279 - 283 Гражданского кодекса Российской Федерации Статья 15 Федерального закона от 1 декабря 2007 г.</w:t>
            </w:r>
            <w:r w:rsidR="009B5138">
              <w:rPr>
                <w:color w:val="000000"/>
                <w:sz w:val="24"/>
                <w:szCs w:val="24"/>
              </w:rPr>
              <w:t xml:space="preserve"> № </w:t>
            </w:r>
            <w:r w:rsidR="001E2B90" w:rsidRPr="00C578B2">
              <w:rPr>
                <w:color w:val="000000"/>
                <w:sz w:val="24"/>
                <w:szCs w:val="24"/>
              </w:rPr>
              <w:t xml:space="preserve">310-ФЗ «Об организации и проведении </w:t>
            </w:r>
            <w:proofErr w:type="spellStart"/>
            <w:r w:rsidR="001E2B90" w:rsidRPr="00C578B2">
              <w:rPr>
                <w:color w:val="000000"/>
                <w:sz w:val="24"/>
                <w:szCs w:val="24"/>
              </w:rPr>
              <w:t>XXII</w:t>
            </w:r>
            <w:proofErr w:type="spellEnd"/>
            <w:r w:rsidR="001E2B90" w:rsidRPr="00C578B2">
              <w:rPr>
                <w:color w:val="000000"/>
                <w:sz w:val="24"/>
                <w:szCs w:val="24"/>
              </w:rPr>
              <w:t xml:space="preserve"> Олимпийских зимних игр и </w:t>
            </w:r>
            <w:proofErr w:type="spellStart"/>
            <w:r w:rsidR="001E2B90" w:rsidRPr="00C578B2">
              <w:rPr>
                <w:color w:val="000000"/>
                <w:sz w:val="24"/>
                <w:szCs w:val="24"/>
              </w:rPr>
              <w:t>XI</w:t>
            </w:r>
            <w:proofErr w:type="spellEnd"/>
            <w:r w:rsidR="001E2B90" w:rsidRPr="00C578B2">
              <w:rPr>
                <w:color w:val="000000"/>
                <w:sz w:val="24"/>
                <w:szCs w:val="24"/>
              </w:rPr>
              <w:t xml:space="preserve"> </w:t>
            </w:r>
            <w:r w:rsidR="00467E73" w:rsidRPr="00C578B2">
              <w:rPr>
                <w:color w:val="000000"/>
                <w:sz w:val="24"/>
                <w:szCs w:val="24"/>
              </w:rPr>
              <w:t>Параолимпийских</w:t>
            </w:r>
            <w:r w:rsidR="001E2B90" w:rsidRPr="00C578B2">
              <w:rPr>
                <w:color w:val="000000"/>
                <w:sz w:val="24"/>
                <w:szCs w:val="24"/>
              </w:rPr>
              <w:t xml:space="preserve"> </w:t>
            </w:r>
            <w:r w:rsidR="001E2B90" w:rsidRPr="00C578B2">
              <w:rPr>
                <w:color w:val="000000"/>
                <w:sz w:val="24"/>
                <w:szCs w:val="24"/>
              </w:rPr>
              <w:lastRenderedPageBreak/>
              <w:t>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3.50</w:t>
            </w:r>
          </w:p>
        </w:tc>
        <w:tc>
          <w:tcPr>
            <w:tcW w:w="4962" w:type="dxa"/>
          </w:tcPr>
          <w:p w:rsidR="001E2B90" w:rsidRPr="00C578B2" w:rsidRDefault="001E2B90" w:rsidP="00ED47A1">
            <w:pPr>
              <w:pStyle w:val="a4"/>
              <w:shd w:val="clear" w:color="auto" w:fill="auto"/>
              <w:ind w:left="142" w:right="142"/>
              <w:jc w:val="both"/>
              <w:rPr>
                <w:sz w:val="24"/>
                <w:szCs w:val="24"/>
              </w:rPr>
            </w:pPr>
            <w:r w:rsidRPr="00C578B2">
              <w:rPr>
                <w:color w:val="000000"/>
                <w:sz w:val="24"/>
                <w:szCs w:val="24"/>
              </w:rPr>
              <w:t>Несоблюдение требований по подготовке, заключению, исполнению и прекращению концессионного соглашения</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Статьи 3 - 17 Федерального закона от 21 июля 2005 г.</w:t>
            </w:r>
            <w:r w:rsidR="009B5138">
              <w:rPr>
                <w:color w:val="000000"/>
                <w:sz w:val="24"/>
                <w:szCs w:val="24"/>
              </w:rPr>
              <w:t xml:space="preserve"> № </w:t>
            </w:r>
            <w:r w:rsidRPr="00C578B2">
              <w:rPr>
                <w:color w:val="000000"/>
                <w:sz w:val="24"/>
                <w:szCs w:val="24"/>
              </w:rPr>
              <w:t>115- ФЗ «О концессионных соглашениях»</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090"/>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3.51</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права собственности Российской Федерации, субъектов Российской Федерации, муниципальных образований на драгоценные металлы и драгоценные камни</w:t>
            </w:r>
          </w:p>
        </w:tc>
        <w:tc>
          <w:tcPr>
            <w:tcW w:w="3119" w:type="dxa"/>
          </w:tcPr>
          <w:p w:rsidR="001E2B90" w:rsidRPr="00C578B2" w:rsidRDefault="001E2B90" w:rsidP="00ED47A1">
            <w:pPr>
              <w:pStyle w:val="a4"/>
              <w:shd w:val="clear" w:color="auto" w:fill="auto"/>
              <w:spacing w:line="269" w:lineRule="exact"/>
              <w:ind w:left="142" w:right="142"/>
              <w:rPr>
                <w:sz w:val="24"/>
                <w:szCs w:val="24"/>
              </w:rPr>
            </w:pPr>
            <w:r w:rsidRPr="00C578B2">
              <w:rPr>
                <w:color w:val="000000"/>
                <w:sz w:val="24"/>
                <w:szCs w:val="24"/>
              </w:rPr>
              <w:t>Статья 2 Федерального закона от 26 марта 1998 г.</w:t>
            </w:r>
            <w:r w:rsidR="009B5138">
              <w:rPr>
                <w:color w:val="000000"/>
                <w:sz w:val="24"/>
                <w:szCs w:val="24"/>
              </w:rPr>
              <w:t xml:space="preserve"> № </w:t>
            </w:r>
            <w:r w:rsidRPr="00C578B2">
              <w:rPr>
                <w:color w:val="000000"/>
                <w:sz w:val="24"/>
                <w:szCs w:val="24"/>
              </w:rPr>
              <w:t>41-ФЗ «О драгоценных металлах и драгоценных камнях»</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090"/>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3.52</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условий и требований добычи драгоценных металлов и драгоценных камней субъектами добычи и производства драгоценных металлов и драгоценных камней</w:t>
            </w:r>
          </w:p>
        </w:tc>
        <w:tc>
          <w:tcPr>
            <w:tcW w:w="3119" w:type="dxa"/>
          </w:tcPr>
          <w:p w:rsidR="001E2B90" w:rsidRPr="00C578B2" w:rsidRDefault="001E2B90" w:rsidP="00ED47A1">
            <w:pPr>
              <w:pStyle w:val="a4"/>
              <w:shd w:val="clear" w:color="auto" w:fill="auto"/>
              <w:spacing w:line="269" w:lineRule="exact"/>
              <w:ind w:left="142" w:right="142"/>
              <w:rPr>
                <w:sz w:val="24"/>
                <w:szCs w:val="24"/>
              </w:rPr>
            </w:pPr>
            <w:r w:rsidRPr="00C578B2">
              <w:rPr>
                <w:color w:val="000000"/>
                <w:sz w:val="24"/>
                <w:szCs w:val="24"/>
              </w:rPr>
              <w:t>Статья 4 Федерального закона от 26 марта 1998 г.</w:t>
            </w:r>
            <w:r w:rsidR="009B5138">
              <w:rPr>
                <w:color w:val="000000"/>
                <w:sz w:val="24"/>
                <w:szCs w:val="24"/>
              </w:rPr>
              <w:t xml:space="preserve"> № </w:t>
            </w:r>
            <w:r w:rsidRPr="00C578B2">
              <w:rPr>
                <w:color w:val="000000"/>
                <w:sz w:val="24"/>
                <w:szCs w:val="24"/>
              </w:rPr>
              <w:t>41-ФЗ «О драгоценных металлах и драгоценных камнях»</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3.53</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Нарушение порядка осуществления государственного </w:t>
            </w:r>
            <w:proofErr w:type="gramStart"/>
            <w:r w:rsidRPr="00C578B2">
              <w:rPr>
                <w:color w:val="000000"/>
                <w:sz w:val="24"/>
                <w:szCs w:val="24"/>
              </w:rPr>
              <w:t>контроля за</w:t>
            </w:r>
            <w:proofErr w:type="gramEnd"/>
            <w:r w:rsidRPr="00C578B2">
              <w:rPr>
                <w:color w:val="000000"/>
                <w:sz w:val="24"/>
                <w:szCs w:val="24"/>
              </w:rPr>
              <w:t xml:space="preserve"> качеством сортировки</w:t>
            </w:r>
            <w:r w:rsidR="00467E73">
              <w:rPr>
                <w:color w:val="000000"/>
                <w:sz w:val="24"/>
                <w:szCs w:val="24"/>
              </w:rPr>
              <w:t xml:space="preserve"> и оценки драгоценных камней </w:t>
            </w:r>
          </w:p>
        </w:tc>
        <w:tc>
          <w:tcPr>
            <w:tcW w:w="3119" w:type="dxa"/>
          </w:tcPr>
          <w:p w:rsidR="001E2B90" w:rsidRPr="00C578B2" w:rsidRDefault="001E2B90" w:rsidP="00ED47A1">
            <w:pPr>
              <w:pStyle w:val="a4"/>
              <w:shd w:val="clear" w:color="auto" w:fill="auto"/>
              <w:spacing w:line="269" w:lineRule="exact"/>
              <w:ind w:left="142" w:right="142"/>
              <w:rPr>
                <w:sz w:val="24"/>
                <w:szCs w:val="24"/>
              </w:rPr>
            </w:pPr>
            <w:r w:rsidRPr="00C578B2">
              <w:rPr>
                <w:color w:val="000000"/>
                <w:sz w:val="24"/>
                <w:szCs w:val="24"/>
              </w:rPr>
              <w:t>Пункт 4 статьи 6 Федерального закона от 26 марта 1998 г.</w:t>
            </w:r>
            <w:r w:rsidR="009B5138">
              <w:rPr>
                <w:color w:val="000000"/>
                <w:sz w:val="24"/>
                <w:szCs w:val="24"/>
              </w:rPr>
              <w:t xml:space="preserve"> № </w:t>
            </w:r>
            <w:r w:rsidRPr="00C578B2">
              <w:rPr>
                <w:color w:val="000000"/>
                <w:sz w:val="24"/>
                <w:szCs w:val="24"/>
              </w:rPr>
              <w:t>41- ФЗ «О драгоценных металлах и драгоценных камнях»</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392"/>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3.54</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при пополнении и расходовании ценностей Государственного фонда драгоценных металлов и драгоценных камней Российской Федерации</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Пункты 2, 3 статьи 6 Федерального закона от 26 марта 1998 г.</w:t>
            </w:r>
            <w:r w:rsidR="009B5138">
              <w:rPr>
                <w:color w:val="000000"/>
                <w:sz w:val="24"/>
                <w:szCs w:val="24"/>
              </w:rPr>
              <w:t xml:space="preserve"> № </w:t>
            </w:r>
            <w:r w:rsidRPr="00C578B2">
              <w:rPr>
                <w:color w:val="000000"/>
                <w:sz w:val="24"/>
                <w:szCs w:val="24"/>
              </w:rPr>
              <w:t>41-ФЗ «О драгоценных металлах и драгоценных камнях»-</w:t>
            </w:r>
          </w:p>
        </w:tc>
        <w:tc>
          <w:tcPr>
            <w:tcW w:w="1701" w:type="dxa"/>
          </w:tcPr>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56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3.55</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условий и требований зачисления ценностей Государственного фонда драгоценных металлов и драгоценных камней Российской Федерации в Алмазный фонд Российской Федерации</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Статья 7 Федерального закона от 26 марта 1998 г.</w:t>
            </w:r>
            <w:r w:rsidR="009B5138">
              <w:rPr>
                <w:color w:val="000000"/>
                <w:sz w:val="24"/>
                <w:szCs w:val="24"/>
              </w:rPr>
              <w:t xml:space="preserve"> № </w:t>
            </w:r>
            <w:r w:rsidRPr="00C578B2">
              <w:rPr>
                <w:color w:val="000000"/>
                <w:sz w:val="24"/>
                <w:szCs w:val="24"/>
              </w:rPr>
              <w:t>41-ФЗ «О драгоценных металлах и драгоценных камнях»</w:t>
            </w:r>
          </w:p>
        </w:tc>
        <w:tc>
          <w:tcPr>
            <w:tcW w:w="1701" w:type="dxa"/>
          </w:tcPr>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тыс.</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3.56</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Непринятие мер по государственному регулированию отношений в области геологического изучения и разведки месторождений драгоценных металлов и драгоценных камней, их добычи и производства</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Статья 10 Федерального закона от 26 марта 1998 г.</w:t>
            </w:r>
            <w:r w:rsidR="009B5138">
              <w:rPr>
                <w:color w:val="000000"/>
                <w:sz w:val="24"/>
                <w:szCs w:val="24"/>
              </w:rPr>
              <w:t xml:space="preserve"> № </w:t>
            </w:r>
            <w:r w:rsidRPr="00C578B2">
              <w:rPr>
                <w:color w:val="000000"/>
                <w:sz w:val="24"/>
                <w:szCs w:val="24"/>
              </w:rPr>
              <w:t>41-ФЗ «О драгоценных металлах и драгоценных камнях»</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859"/>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3.57</w:t>
            </w:r>
          </w:p>
        </w:tc>
        <w:tc>
          <w:tcPr>
            <w:tcW w:w="4962" w:type="dxa"/>
          </w:tcPr>
          <w:p w:rsidR="001E2B90" w:rsidRPr="00C578B2" w:rsidRDefault="001E2B90" w:rsidP="00ED47A1">
            <w:pPr>
              <w:pStyle w:val="a4"/>
              <w:shd w:val="clear" w:color="auto" w:fill="auto"/>
              <w:ind w:left="142" w:right="142"/>
              <w:jc w:val="both"/>
              <w:rPr>
                <w:sz w:val="24"/>
                <w:szCs w:val="24"/>
              </w:rPr>
            </w:pPr>
            <w:r w:rsidRPr="00C578B2">
              <w:rPr>
                <w:color w:val="000000"/>
                <w:sz w:val="24"/>
                <w:szCs w:val="24"/>
              </w:rPr>
              <w:t>Несоблюдение условий и требований распоряжения добытыми и произведенными драгоценными металлами и драгоценными камнями</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Статья 20 Федерального закона от 26 марта 1998 г.</w:t>
            </w:r>
            <w:r w:rsidR="009B5138">
              <w:rPr>
                <w:color w:val="000000"/>
                <w:sz w:val="24"/>
                <w:szCs w:val="24"/>
              </w:rPr>
              <w:t xml:space="preserve"> № </w:t>
            </w:r>
            <w:r w:rsidRPr="00C578B2">
              <w:rPr>
                <w:color w:val="000000"/>
                <w:sz w:val="24"/>
                <w:szCs w:val="24"/>
              </w:rPr>
              <w:t>41-ФЗ «О драгоценных металлах и драгоценных камнях»</w:t>
            </w:r>
          </w:p>
        </w:tc>
        <w:tc>
          <w:tcPr>
            <w:tcW w:w="1701" w:type="dxa"/>
          </w:tcPr>
          <w:p w:rsidR="00803E5F" w:rsidRDefault="001E2B90"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pStyle w:val="a4"/>
              <w:shd w:val="clear" w:color="auto" w:fill="auto"/>
              <w:ind w:left="142" w:right="141"/>
              <w:rPr>
                <w:sz w:val="24"/>
                <w:szCs w:val="24"/>
              </w:rPr>
            </w:pPr>
            <w:r w:rsidRPr="00C578B2">
              <w:rPr>
                <w:color w:val="000000"/>
                <w:sz w:val="24"/>
                <w:szCs w:val="24"/>
              </w:rPr>
              <w:t>Статья</w:t>
            </w:r>
          </w:p>
          <w:p w:rsidR="001E2B90" w:rsidRPr="00C578B2" w:rsidRDefault="001E2B90" w:rsidP="00ED47A1">
            <w:pPr>
              <w:pStyle w:val="a4"/>
              <w:shd w:val="clear" w:color="auto" w:fill="auto"/>
              <w:ind w:left="142" w:right="141"/>
              <w:rPr>
                <w:sz w:val="24"/>
                <w:szCs w:val="24"/>
              </w:rPr>
            </w:pPr>
            <w:r w:rsidRPr="00C578B2">
              <w:rPr>
                <w:color w:val="000000"/>
                <w:sz w:val="24"/>
                <w:szCs w:val="24"/>
              </w:rPr>
              <w:t>19.14. Кодекса</w:t>
            </w:r>
          </w:p>
          <w:p w:rsidR="001E2B90" w:rsidRPr="00C578B2" w:rsidRDefault="001E2B90" w:rsidP="00ED47A1">
            <w:pPr>
              <w:pStyle w:val="a4"/>
              <w:shd w:val="clear" w:color="auto" w:fill="auto"/>
              <w:spacing w:line="269" w:lineRule="exact"/>
              <w:ind w:left="142" w:right="141"/>
              <w:rPr>
                <w:sz w:val="24"/>
                <w:szCs w:val="24"/>
              </w:rPr>
            </w:pPr>
            <w:r w:rsidRPr="00C578B2">
              <w:rPr>
                <w:color w:val="000000"/>
                <w:sz w:val="24"/>
                <w:szCs w:val="24"/>
              </w:rPr>
              <w:t xml:space="preserve">Российской Федерации об </w:t>
            </w:r>
            <w:proofErr w:type="gramStart"/>
            <w:r w:rsidRPr="00C578B2">
              <w:rPr>
                <w:color w:val="000000"/>
                <w:sz w:val="24"/>
                <w:szCs w:val="24"/>
              </w:rPr>
              <w:t>административных</w:t>
            </w:r>
            <w:proofErr w:type="gramEnd"/>
          </w:p>
          <w:p w:rsidR="001E2B90" w:rsidRPr="00C578B2" w:rsidRDefault="0061311C" w:rsidP="00ED47A1">
            <w:pPr>
              <w:pStyle w:val="a4"/>
              <w:shd w:val="clear" w:color="auto" w:fill="auto"/>
              <w:ind w:left="142" w:right="141"/>
              <w:rPr>
                <w:sz w:val="24"/>
                <w:szCs w:val="24"/>
              </w:rPr>
            </w:pPr>
            <w:proofErr w:type="spellStart"/>
            <w:r>
              <w:rPr>
                <w:color w:val="000000"/>
                <w:sz w:val="24"/>
                <w:szCs w:val="24"/>
              </w:rPr>
              <w:t>п</w:t>
            </w:r>
            <w:r w:rsidR="001E2B90" w:rsidRPr="00C578B2">
              <w:rPr>
                <w:color w:val="000000"/>
                <w:sz w:val="24"/>
                <w:szCs w:val="24"/>
              </w:rPr>
              <w:t>равонарушениях</w:t>
            </w:r>
            <w:proofErr w:type="gramStart"/>
            <w:r w:rsidR="001E2B90" w:rsidRPr="00C578B2">
              <w:rPr>
                <w:color w:val="000000"/>
                <w:sz w:val="24"/>
                <w:szCs w:val="24"/>
                <w:vertAlign w:val="superscript"/>
              </w:rPr>
              <w:t>4</w:t>
            </w:r>
            <w:proofErr w:type="spellEnd"/>
            <w:proofErr w:type="gramEnd"/>
            <w:r w:rsidR="001E2B90" w:rsidRPr="00C578B2">
              <w:rPr>
                <w:color w:val="000000"/>
                <w:sz w:val="24"/>
                <w:szCs w:val="24"/>
                <w:vertAlign w:val="superscript"/>
              </w:rPr>
              <w:t xml:space="preserve"> </w:t>
            </w:r>
            <w:r w:rsidR="001E2B90" w:rsidRPr="00C578B2">
              <w:rPr>
                <w:color w:val="000000"/>
                <w:sz w:val="24"/>
                <w:szCs w:val="24"/>
              </w:rPr>
              <w:t xml:space="preserve">Статья 192 Уголовного кодекса Российской </w:t>
            </w:r>
            <w:r w:rsidR="001E2B90" w:rsidRPr="00C578B2">
              <w:rPr>
                <w:color w:val="000000"/>
                <w:sz w:val="24"/>
                <w:szCs w:val="24"/>
              </w:rPr>
              <w:lastRenderedPageBreak/>
              <w:t>Федерации</w:t>
            </w:r>
          </w:p>
        </w:tc>
        <w:tc>
          <w:tcPr>
            <w:tcW w:w="8788" w:type="dxa"/>
          </w:tcPr>
          <w:p w:rsidR="001E2B90" w:rsidRPr="00C578B2" w:rsidRDefault="00EE1710" w:rsidP="00ED47A1">
            <w:pPr>
              <w:pStyle w:val="a4"/>
              <w:shd w:val="clear" w:color="auto" w:fill="auto"/>
              <w:ind w:left="142" w:right="141"/>
              <w:jc w:val="both"/>
              <w:rPr>
                <w:color w:val="000000"/>
                <w:sz w:val="24"/>
                <w:szCs w:val="24"/>
              </w:rPr>
            </w:pPr>
            <w:r w:rsidRPr="00EE1710">
              <w:rPr>
                <w:color w:val="000000"/>
                <w:sz w:val="24"/>
                <w:szCs w:val="24"/>
              </w:rPr>
              <w:lastRenderedPageBreak/>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1E2B90" w:rsidRPr="00C578B2" w:rsidTr="003D0449">
        <w:trPr>
          <w:trHeight w:val="1387"/>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lastRenderedPageBreak/>
              <w:t>3.58</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и условий использования и обращения драгоценных металлов и драгоценных камней, их лома и отходов</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Статья 22 Федерального закона от 26 марта 1998 г.</w:t>
            </w:r>
            <w:r w:rsidR="009B5138">
              <w:rPr>
                <w:color w:val="000000"/>
                <w:sz w:val="24"/>
                <w:szCs w:val="24"/>
              </w:rPr>
              <w:t xml:space="preserve"> № </w:t>
            </w:r>
            <w:r w:rsidRPr="00C578B2">
              <w:rPr>
                <w:color w:val="000000"/>
                <w:sz w:val="24"/>
                <w:szCs w:val="24"/>
              </w:rPr>
              <w:t>41-ФЗ «О драгоценных металлах и драгоценных камнях»</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3.59</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и условий отпуска ценностей из Государственного фонда драгоценных металлов и драгоценных камней Российской Федерации</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color w:val="000000"/>
                <w:sz w:val="24"/>
                <w:szCs w:val="24"/>
              </w:rPr>
              <w:t>Пункты 1, 2 статьи 23 Федерального закона от 26 марта 1998 г.</w:t>
            </w:r>
            <w:r w:rsidR="009B5138">
              <w:rPr>
                <w:color w:val="000000"/>
                <w:sz w:val="24"/>
                <w:szCs w:val="24"/>
              </w:rPr>
              <w:t xml:space="preserve"> № </w:t>
            </w:r>
            <w:r w:rsidRPr="00C578B2">
              <w:rPr>
                <w:color w:val="000000"/>
                <w:sz w:val="24"/>
                <w:szCs w:val="24"/>
              </w:rPr>
              <w:t>41-ФЗ «О драгоценных металлах и драгоценных камнях»</w:t>
            </w:r>
          </w:p>
        </w:tc>
        <w:tc>
          <w:tcPr>
            <w:tcW w:w="1701" w:type="dxa"/>
          </w:tcPr>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1E2B90"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1E2B90" w:rsidRPr="00C578B2" w:rsidRDefault="001E2B90"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114"/>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sz w:val="24"/>
                <w:szCs w:val="24"/>
              </w:rPr>
              <w:t>3.60</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proofErr w:type="gramStart"/>
            <w:r w:rsidRPr="00C578B2">
              <w:rPr>
                <w:sz w:val="24"/>
                <w:szCs w:val="24"/>
              </w:rPr>
              <w:t>Не принятие</w:t>
            </w:r>
            <w:proofErr w:type="gramEnd"/>
            <w:r w:rsidRPr="00C578B2">
              <w:rPr>
                <w:sz w:val="24"/>
                <w:szCs w:val="24"/>
              </w:rPr>
              <w:t xml:space="preserve"> мер по взиманию просроченной задолженности по арендной плате за пользование государственным (муниципальным) имуществом</w:t>
            </w:r>
          </w:p>
        </w:tc>
        <w:tc>
          <w:tcPr>
            <w:tcW w:w="3119" w:type="dxa"/>
          </w:tcPr>
          <w:p w:rsidR="001E2B90" w:rsidRPr="00C578B2" w:rsidRDefault="001E2B90" w:rsidP="00ED47A1">
            <w:pPr>
              <w:pStyle w:val="a4"/>
              <w:shd w:val="clear" w:color="auto" w:fill="auto"/>
              <w:spacing w:line="274" w:lineRule="exact"/>
              <w:ind w:left="142" w:right="142"/>
              <w:rPr>
                <w:sz w:val="24"/>
                <w:szCs w:val="24"/>
              </w:rPr>
            </w:pPr>
            <w:r w:rsidRPr="00C578B2">
              <w:rPr>
                <w:sz w:val="24"/>
                <w:szCs w:val="24"/>
              </w:rPr>
              <w:t>Глава 34 Гражданского кодекса Российской Федерации</w:t>
            </w:r>
          </w:p>
        </w:tc>
        <w:tc>
          <w:tcPr>
            <w:tcW w:w="1701" w:type="dxa"/>
          </w:tcPr>
          <w:p w:rsidR="001E2B90" w:rsidRPr="00C578B2" w:rsidRDefault="001E2B90" w:rsidP="0099278A">
            <w:pPr>
              <w:pStyle w:val="a4"/>
              <w:shd w:val="clear" w:color="auto" w:fill="auto"/>
              <w:spacing w:line="274" w:lineRule="exact"/>
              <w:jc w:val="center"/>
              <w:rPr>
                <w:sz w:val="24"/>
                <w:szCs w:val="24"/>
              </w:rPr>
            </w:pPr>
            <w:r w:rsidRPr="00C578B2">
              <w:rPr>
                <w:sz w:val="24"/>
                <w:szCs w:val="24"/>
              </w:rPr>
              <w:t>кол-во и</w:t>
            </w:r>
          </w:p>
          <w:p w:rsidR="0061311C" w:rsidRDefault="001E2B90" w:rsidP="0099278A">
            <w:pPr>
              <w:pStyle w:val="a4"/>
              <w:shd w:val="clear" w:color="auto" w:fill="auto"/>
              <w:spacing w:line="274" w:lineRule="exact"/>
              <w:jc w:val="center"/>
              <w:rPr>
                <w:sz w:val="24"/>
                <w:szCs w:val="24"/>
              </w:rPr>
            </w:pPr>
            <w:r w:rsidRPr="00C578B2">
              <w:rPr>
                <w:sz w:val="24"/>
                <w:szCs w:val="24"/>
              </w:rPr>
              <w:t>тыс.</w:t>
            </w:r>
          </w:p>
          <w:p w:rsidR="001E2B90" w:rsidRPr="00C578B2" w:rsidRDefault="001E2B90" w:rsidP="0099278A">
            <w:pPr>
              <w:pStyle w:val="a4"/>
              <w:shd w:val="clear" w:color="auto" w:fill="auto"/>
              <w:spacing w:line="274" w:lineRule="exact"/>
              <w:jc w:val="center"/>
              <w:rPr>
                <w:sz w:val="24"/>
                <w:szCs w:val="24"/>
              </w:rPr>
            </w:pPr>
            <w:r w:rsidRPr="00C578B2">
              <w:rPr>
                <w:sz w:val="24"/>
                <w:szCs w:val="24"/>
              </w:rPr>
              <w:t>рублей</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sz w:val="24"/>
                <w:szCs w:val="24"/>
              </w:rPr>
              <w:t>3</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FF0000"/>
              </w:rPr>
            </w:pPr>
          </w:p>
        </w:tc>
      </w:tr>
      <w:tr w:rsidR="007C7368" w:rsidRPr="00C578B2" w:rsidTr="003D0449">
        <w:trPr>
          <w:trHeight w:val="397"/>
        </w:trPr>
        <w:tc>
          <w:tcPr>
            <w:tcW w:w="23247" w:type="dxa"/>
            <w:gridSpan w:val="7"/>
          </w:tcPr>
          <w:p w:rsidR="007C7368" w:rsidRPr="00C578B2" w:rsidRDefault="007C7368" w:rsidP="00ED47A1">
            <w:pPr>
              <w:keepNext/>
              <w:keepLines/>
              <w:widowControl/>
              <w:spacing w:before="120" w:after="120"/>
              <w:ind w:left="142" w:right="141"/>
              <w:jc w:val="both"/>
              <w:rPr>
                <w:rFonts w:ascii="Times New Roman" w:hAnsi="Times New Roman" w:cs="Times New Roman"/>
                <w:color w:val="auto"/>
              </w:rPr>
            </w:pPr>
            <w:r w:rsidRPr="00C578B2">
              <w:rPr>
                <w:rStyle w:val="24"/>
                <w:bCs/>
                <w:sz w:val="24"/>
              </w:rPr>
              <w:t>4. Нарушения при осуществлении государственных (муниципальных) закупок и закупок отдельными видами юридических лиц</w:t>
            </w:r>
          </w:p>
        </w:tc>
      </w:tr>
      <w:tr w:rsidR="007C7368" w:rsidRPr="00C578B2" w:rsidTr="003D0449">
        <w:trPr>
          <w:trHeight w:val="1305"/>
        </w:trPr>
        <w:tc>
          <w:tcPr>
            <w:tcW w:w="850" w:type="dxa"/>
            <w:vAlign w:val="center"/>
          </w:tcPr>
          <w:p w:rsidR="007C7368" w:rsidRPr="00C578B2" w:rsidRDefault="007C7368" w:rsidP="00F03BA2">
            <w:pPr>
              <w:pStyle w:val="a4"/>
              <w:spacing w:line="220" w:lineRule="exact"/>
              <w:jc w:val="center"/>
              <w:rPr>
                <w:color w:val="000000"/>
                <w:sz w:val="24"/>
                <w:szCs w:val="24"/>
              </w:rPr>
            </w:pPr>
            <w:r w:rsidRPr="00C578B2">
              <w:rPr>
                <w:color w:val="000000"/>
                <w:sz w:val="24"/>
                <w:szCs w:val="24"/>
              </w:rPr>
              <w:t>4.1.</w:t>
            </w:r>
          </w:p>
        </w:tc>
        <w:tc>
          <w:tcPr>
            <w:tcW w:w="4962" w:type="dxa"/>
          </w:tcPr>
          <w:p w:rsidR="007C7368" w:rsidRDefault="007C7368" w:rsidP="00ED47A1">
            <w:pPr>
              <w:pStyle w:val="a4"/>
              <w:spacing w:line="274" w:lineRule="exact"/>
              <w:ind w:left="142" w:right="142"/>
              <w:jc w:val="both"/>
              <w:rPr>
                <w:color w:val="000000"/>
                <w:sz w:val="24"/>
                <w:szCs w:val="24"/>
              </w:rPr>
            </w:pPr>
            <w:r w:rsidRPr="00C578B2">
              <w:rPr>
                <w:color w:val="000000"/>
                <w:sz w:val="24"/>
                <w:szCs w:val="24"/>
              </w:rPr>
              <w:t>Несоблюдения требований, в соответствии с которыми поставка товаров для государственных или муниципальных нужд осуществляется на основе государственного или муниципального контракта (договора)</w:t>
            </w:r>
          </w:p>
        </w:tc>
        <w:tc>
          <w:tcPr>
            <w:tcW w:w="3119" w:type="dxa"/>
          </w:tcPr>
          <w:p w:rsidR="007C7368" w:rsidRPr="00C578B2" w:rsidRDefault="007C7368" w:rsidP="00ED47A1">
            <w:pPr>
              <w:pStyle w:val="a4"/>
              <w:spacing w:line="283" w:lineRule="exact"/>
              <w:ind w:left="142" w:right="142"/>
              <w:rPr>
                <w:color w:val="000000"/>
                <w:sz w:val="24"/>
                <w:szCs w:val="24"/>
              </w:rPr>
            </w:pPr>
            <w:r w:rsidRPr="00C578B2">
              <w:rPr>
                <w:color w:val="000000"/>
                <w:sz w:val="24"/>
                <w:szCs w:val="24"/>
              </w:rPr>
              <w:t>Статья 525 Гражданского кодекса Российской Федерации</w:t>
            </w:r>
          </w:p>
        </w:tc>
        <w:tc>
          <w:tcPr>
            <w:tcW w:w="1701" w:type="dxa"/>
          </w:tcPr>
          <w:p w:rsidR="007C7368" w:rsidRPr="00C578B2" w:rsidRDefault="007C7368" w:rsidP="0099278A">
            <w:pPr>
              <w:pStyle w:val="a4"/>
              <w:spacing w:line="220" w:lineRule="exact"/>
              <w:jc w:val="center"/>
              <w:rPr>
                <w:color w:val="000000"/>
                <w:sz w:val="24"/>
                <w:szCs w:val="24"/>
              </w:rPr>
            </w:pPr>
            <w:r w:rsidRPr="00C578B2">
              <w:rPr>
                <w:color w:val="000000"/>
                <w:sz w:val="24"/>
                <w:szCs w:val="24"/>
              </w:rPr>
              <w:t>кол-во</w:t>
            </w:r>
          </w:p>
        </w:tc>
        <w:tc>
          <w:tcPr>
            <w:tcW w:w="1559" w:type="dxa"/>
          </w:tcPr>
          <w:p w:rsidR="007C7368" w:rsidRPr="00C578B2" w:rsidRDefault="007C7368" w:rsidP="0099278A">
            <w:pPr>
              <w:pStyle w:val="a4"/>
              <w:spacing w:line="220" w:lineRule="exact"/>
              <w:jc w:val="center"/>
              <w:rPr>
                <w:color w:val="000000"/>
                <w:sz w:val="24"/>
                <w:szCs w:val="24"/>
              </w:rPr>
            </w:pPr>
            <w:r w:rsidRPr="00C578B2">
              <w:rPr>
                <w:color w:val="000000"/>
                <w:sz w:val="24"/>
                <w:szCs w:val="24"/>
              </w:rPr>
              <w:t>4</w:t>
            </w:r>
          </w:p>
        </w:tc>
        <w:tc>
          <w:tcPr>
            <w:tcW w:w="2268" w:type="dxa"/>
          </w:tcPr>
          <w:p w:rsidR="007C7368" w:rsidRPr="00C578B2" w:rsidRDefault="007C7368" w:rsidP="00ED47A1">
            <w:pPr>
              <w:ind w:left="142" w:right="141"/>
              <w:rPr>
                <w:rFonts w:ascii="Times New Roman" w:hAnsi="Times New Roman" w:cs="Times New Roman"/>
                <w:color w:val="auto"/>
              </w:rPr>
            </w:pPr>
          </w:p>
        </w:tc>
        <w:tc>
          <w:tcPr>
            <w:tcW w:w="8788" w:type="dxa"/>
          </w:tcPr>
          <w:p w:rsidR="007C7368" w:rsidRPr="00C578B2" w:rsidRDefault="007C7368" w:rsidP="00ED47A1">
            <w:pPr>
              <w:ind w:left="142" w:right="141"/>
              <w:jc w:val="both"/>
              <w:rPr>
                <w:rFonts w:ascii="Times New Roman" w:hAnsi="Times New Roman" w:cs="Times New Roman"/>
                <w:color w:val="auto"/>
              </w:rPr>
            </w:pPr>
          </w:p>
        </w:tc>
      </w:tr>
      <w:tr w:rsidR="001E2B90" w:rsidRPr="00C578B2" w:rsidTr="003D0449">
        <w:trPr>
          <w:trHeight w:val="1541"/>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4.2</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Несоблюдения требований, в соответствии с которыми государственный или муниципальный контракт (договор) заключается на основе заказа на поставку товаров для государственных или муниципальных нужд, размещаемого в порядке, предусмотренном законодательством о размещении заказов на поставки товаров, выполнение работ, оказание услуг для государственных и муниципальных нужд</w:t>
            </w:r>
          </w:p>
        </w:tc>
        <w:tc>
          <w:tcPr>
            <w:tcW w:w="3119" w:type="dxa"/>
          </w:tcPr>
          <w:p w:rsidR="001E2B90" w:rsidRPr="00C578B2" w:rsidRDefault="001E2B90" w:rsidP="00ED47A1">
            <w:pPr>
              <w:pStyle w:val="a4"/>
              <w:shd w:val="clear" w:color="auto" w:fill="auto"/>
              <w:ind w:left="142" w:right="142"/>
              <w:rPr>
                <w:sz w:val="24"/>
                <w:szCs w:val="24"/>
              </w:rPr>
            </w:pPr>
            <w:r w:rsidRPr="00C578B2">
              <w:rPr>
                <w:color w:val="000000"/>
                <w:sz w:val="24"/>
                <w:szCs w:val="24"/>
              </w:rPr>
              <w:t>Статья 527 Гражданского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1015"/>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4.3</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Несоблюдения требований, в соответствии с которыми для государственного или муниципального заказчика, разместившего заказ, заключение государственного или муниципального контракта (договора) является обязательным, если иное не установлено законом</w:t>
            </w:r>
          </w:p>
        </w:tc>
        <w:tc>
          <w:tcPr>
            <w:tcW w:w="3119" w:type="dxa"/>
          </w:tcPr>
          <w:p w:rsidR="001E2B90" w:rsidRPr="00C578B2" w:rsidRDefault="001E2B90" w:rsidP="00ED47A1">
            <w:pPr>
              <w:pStyle w:val="a4"/>
              <w:shd w:val="clear" w:color="auto" w:fill="auto"/>
              <w:spacing w:line="283" w:lineRule="exact"/>
              <w:ind w:left="142" w:right="142"/>
              <w:rPr>
                <w:sz w:val="24"/>
                <w:szCs w:val="24"/>
              </w:rPr>
            </w:pPr>
            <w:r w:rsidRPr="00C578B2">
              <w:rPr>
                <w:color w:val="000000"/>
                <w:sz w:val="24"/>
                <w:szCs w:val="24"/>
              </w:rPr>
              <w:t>Статья 527 Гражданского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1E2B90" w:rsidRPr="00A24E43" w:rsidRDefault="001F31EF" w:rsidP="00ED47A1">
            <w:pPr>
              <w:ind w:left="142" w:right="141"/>
              <w:rPr>
                <w:rFonts w:ascii="Times New Roman" w:hAnsi="Times New Roman" w:cs="Times New Roman"/>
                <w:color w:val="0070C0"/>
                <w:vertAlign w:val="superscript"/>
              </w:rPr>
            </w:pPr>
            <w:r w:rsidRPr="00A24E43">
              <w:rPr>
                <w:rFonts w:ascii="Times New Roman" w:hAnsi="Times New Roman" w:cs="Times New Roman"/>
                <w:color w:val="0070C0"/>
              </w:rPr>
              <w:t xml:space="preserve">Часть 3 статьи 7.32 Кодекса Российской Федерации об административных </w:t>
            </w:r>
            <w:proofErr w:type="spellStart"/>
            <w:r w:rsidRPr="00A24E43">
              <w:rPr>
                <w:rFonts w:ascii="Times New Roman" w:hAnsi="Times New Roman" w:cs="Times New Roman"/>
                <w:color w:val="0070C0"/>
              </w:rPr>
              <w:t>правонарушениях</w:t>
            </w:r>
            <w:proofErr w:type="gramStart"/>
            <w:r w:rsidR="008A6213" w:rsidRPr="00A24E43">
              <w:rPr>
                <w:rFonts w:ascii="Times New Roman" w:hAnsi="Times New Roman" w:cs="Times New Roman"/>
                <w:color w:val="0070C0"/>
                <w:vertAlign w:val="superscript"/>
              </w:rPr>
              <w:t>4</w:t>
            </w:r>
            <w:proofErr w:type="spellEnd"/>
            <w:proofErr w:type="gramEnd"/>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850"/>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4.4</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порядка заключения государственного или муниципального контракта (договора) на поставку товаров, выполнение работ, оказание услуг для государственных или муниципальных нужд</w:t>
            </w:r>
          </w:p>
        </w:tc>
        <w:tc>
          <w:tcPr>
            <w:tcW w:w="3119" w:type="dxa"/>
          </w:tcPr>
          <w:p w:rsidR="001E2B90" w:rsidRPr="00C578B2" w:rsidRDefault="001E2B90" w:rsidP="00ED47A1">
            <w:pPr>
              <w:pStyle w:val="a4"/>
              <w:shd w:val="clear" w:color="auto" w:fill="auto"/>
              <w:ind w:left="142" w:right="142"/>
              <w:rPr>
                <w:sz w:val="24"/>
                <w:szCs w:val="24"/>
              </w:rPr>
            </w:pPr>
            <w:r w:rsidRPr="00C578B2">
              <w:rPr>
                <w:color w:val="000000"/>
                <w:sz w:val="24"/>
                <w:szCs w:val="24"/>
              </w:rPr>
              <w:t>Статьи 525 - 534, 763 - 768 Гражданского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1E2B90" w:rsidRPr="00A24E43" w:rsidRDefault="00F74C5E" w:rsidP="00ED47A1">
            <w:pPr>
              <w:ind w:left="142" w:right="141"/>
              <w:rPr>
                <w:rFonts w:ascii="Times New Roman" w:hAnsi="Times New Roman" w:cs="Times New Roman"/>
                <w:color w:val="0070C0"/>
                <w:vertAlign w:val="superscript"/>
              </w:rPr>
            </w:pPr>
            <w:r w:rsidRPr="00A24E43">
              <w:rPr>
                <w:rFonts w:ascii="Times New Roman" w:hAnsi="Times New Roman" w:cs="Times New Roman"/>
                <w:color w:val="0070C0"/>
              </w:rPr>
              <w:t>С</w:t>
            </w:r>
            <w:r w:rsidR="00D140D8" w:rsidRPr="00A24E43">
              <w:rPr>
                <w:rFonts w:ascii="Times New Roman" w:hAnsi="Times New Roman" w:cs="Times New Roman"/>
                <w:color w:val="0070C0"/>
              </w:rPr>
              <w:t xml:space="preserve">татья 7.32 Кодекса Российской Федерации об административных </w:t>
            </w:r>
            <w:proofErr w:type="spellStart"/>
            <w:r w:rsidR="00D140D8" w:rsidRPr="00A24E43">
              <w:rPr>
                <w:rFonts w:ascii="Times New Roman" w:hAnsi="Times New Roman" w:cs="Times New Roman"/>
                <w:color w:val="0070C0"/>
              </w:rPr>
              <w:t>правонарушениях</w:t>
            </w:r>
            <w:proofErr w:type="gramStart"/>
            <w:r w:rsidR="008A6213" w:rsidRPr="00A24E43">
              <w:rPr>
                <w:rFonts w:ascii="Times New Roman" w:hAnsi="Times New Roman" w:cs="Times New Roman"/>
                <w:color w:val="0070C0"/>
                <w:vertAlign w:val="superscript"/>
              </w:rPr>
              <w:t>4</w:t>
            </w:r>
            <w:proofErr w:type="spellEnd"/>
            <w:proofErr w:type="gramEnd"/>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1E2B90" w:rsidRPr="00C578B2" w:rsidTr="003D0449">
        <w:trPr>
          <w:trHeight w:val="873"/>
        </w:trPr>
        <w:tc>
          <w:tcPr>
            <w:tcW w:w="850" w:type="dxa"/>
            <w:vAlign w:val="center"/>
          </w:tcPr>
          <w:p w:rsidR="001E2B90" w:rsidRPr="00C578B2" w:rsidRDefault="001E2B90" w:rsidP="00F03BA2">
            <w:pPr>
              <w:pStyle w:val="a4"/>
              <w:shd w:val="clear" w:color="auto" w:fill="auto"/>
              <w:spacing w:line="220" w:lineRule="exact"/>
              <w:jc w:val="center"/>
              <w:rPr>
                <w:sz w:val="24"/>
                <w:szCs w:val="24"/>
              </w:rPr>
            </w:pPr>
            <w:r w:rsidRPr="00C578B2">
              <w:rPr>
                <w:color w:val="000000"/>
                <w:sz w:val="24"/>
                <w:szCs w:val="24"/>
              </w:rPr>
              <w:t>4.5</w:t>
            </w:r>
          </w:p>
        </w:tc>
        <w:tc>
          <w:tcPr>
            <w:tcW w:w="4962" w:type="dxa"/>
          </w:tcPr>
          <w:p w:rsidR="001E2B90" w:rsidRPr="00C578B2" w:rsidRDefault="001E2B90"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 xml:space="preserve">Несоблюдение требований, в соответствии с которыми государственные (муниципальные) контракты (договора) заключаются в соответствии с планом-графиком закупок товаров, работ, услуг для </w:t>
            </w:r>
            <w:r w:rsidRPr="00C578B2">
              <w:rPr>
                <w:color w:val="000000"/>
                <w:sz w:val="24"/>
                <w:szCs w:val="24"/>
              </w:rPr>
              <w:lastRenderedPageBreak/>
              <w:t>обеспечения государственных (муниципальных) нужд,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w:t>
            </w:r>
            <w:proofErr w:type="gramEnd"/>
          </w:p>
        </w:tc>
        <w:tc>
          <w:tcPr>
            <w:tcW w:w="3119" w:type="dxa"/>
          </w:tcPr>
          <w:p w:rsidR="001E2B90" w:rsidRPr="00C578B2" w:rsidRDefault="001E2B90" w:rsidP="00ED47A1">
            <w:pPr>
              <w:pStyle w:val="a4"/>
              <w:shd w:val="clear" w:color="auto" w:fill="auto"/>
              <w:spacing w:line="283" w:lineRule="exact"/>
              <w:ind w:left="142" w:right="142"/>
              <w:rPr>
                <w:sz w:val="24"/>
                <w:szCs w:val="24"/>
              </w:rPr>
            </w:pPr>
            <w:r w:rsidRPr="00C578B2">
              <w:rPr>
                <w:color w:val="000000"/>
                <w:sz w:val="24"/>
                <w:szCs w:val="24"/>
              </w:rPr>
              <w:lastRenderedPageBreak/>
              <w:t>Часть 2 статьи 72 Бюджетного кодекса Российской Федерации</w:t>
            </w:r>
          </w:p>
        </w:tc>
        <w:tc>
          <w:tcPr>
            <w:tcW w:w="1701"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1E2B90" w:rsidRPr="00C578B2" w:rsidRDefault="001E2B90"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1E2B90" w:rsidRPr="00C578B2" w:rsidRDefault="001E2B90" w:rsidP="00ED47A1">
            <w:pPr>
              <w:ind w:left="142" w:right="141"/>
              <w:rPr>
                <w:rFonts w:ascii="Times New Roman" w:hAnsi="Times New Roman" w:cs="Times New Roman"/>
                <w:color w:val="auto"/>
              </w:rPr>
            </w:pPr>
          </w:p>
        </w:tc>
        <w:tc>
          <w:tcPr>
            <w:tcW w:w="8788" w:type="dxa"/>
          </w:tcPr>
          <w:p w:rsidR="001E2B90" w:rsidRPr="00C578B2" w:rsidRDefault="001E2B90" w:rsidP="00ED47A1">
            <w:pPr>
              <w:ind w:left="142" w:right="141"/>
              <w:jc w:val="both"/>
              <w:rPr>
                <w:rFonts w:ascii="Times New Roman" w:hAnsi="Times New Roman" w:cs="Times New Roman"/>
                <w:color w:val="auto"/>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4.6</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Несоблюдение требований, в соответствии с которыми государственные (муниципальные) контракты (договора) заключаются и оплачиваются в пределах лимитов бюджетных обязательств</w:t>
            </w:r>
          </w:p>
        </w:tc>
        <w:tc>
          <w:tcPr>
            <w:tcW w:w="3119" w:type="dxa"/>
          </w:tcPr>
          <w:p w:rsidR="00E44F06" w:rsidRPr="00C578B2" w:rsidRDefault="00E44F06" w:rsidP="00ED47A1">
            <w:pPr>
              <w:pStyle w:val="a4"/>
              <w:shd w:val="clear" w:color="auto" w:fill="auto"/>
              <w:spacing w:line="283" w:lineRule="exact"/>
              <w:ind w:left="142" w:right="142"/>
              <w:rPr>
                <w:sz w:val="24"/>
                <w:szCs w:val="24"/>
              </w:rPr>
            </w:pPr>
            <w:r w:rsidRPr="00C578B2">
              <w:rPr>
                <w:color w:val="000000"/>
                <w:sz w:val="24"/>
                <w:szCs w:val="24"/>
              </w:rPr>
              <w:t>Часть 2 статьи 72 Бюджетного кодекса Российской Федерации</w:t>
            </w:r>
          </w:p>
        </w:tc>
        <w:tc>
          <w:tcPr>
            <w:tcW w:w="1701" w:type="dxa"/>
          </w:tcPr>
          <w:p w:rsidR="00803E5F" w:rsidRDefault="00E44F06"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Статья 15.15.10</w:t>
            </w:r>
          </w:p>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Кодекса</w:t>
            </w:r>
          </w:p>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Российской</w:t>
            </w:r>
          </w:p>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Федерации </w:t>
            </w:r>
            <w:proofErr w:type="gramStart"/>
            <w:r w:rsidRPr="00C578B2">
              <w:rPr>
                <w:color w:val="000000"/>
                <w:sz w:val="24"/>
                <w:szCs w:val="24"/>
              </w:rPr>
              <w:t>об</w:t>
            </w:r>
            <w:proofErr w:type="gramEnd"/>
          </w:p>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административных</w:t>
            </w:r>
          </w:p>
          <w:p w:rsidR="00E44F06" w:rsidRPr="00C578B2" w:rsidRDefault="00E44F06" w:rsidP="00ED47A1">
            <w:pPr>
              <w:pStyle w:val="a4"/>
              <w:shd w:val="clear" w:color="auto" w:fill="auto"/>
              <w:spacing w:line="274" w:lineRule="exact"/>
              <w:ind w:left="142" w:right="141"/>
              <w:rPr>
                <w:sz w:val="24"/>
                <w:szCs w:val="24"/>
              </w:rPr>
            </w:pPr>
            <w:proofErr w:type="gramStart"/>
            <w:r w:rsidRPr="00C578B2">
              <w:rPr>
                <w:color w:val="000000"/>
                <w:sz w:val="24"/>
                <w:szCs w:val="24"/>
              </w:rPr>
              <w:t>правонарушениях</w:t>
            </w:r>
            <w:proofErr w:type="gramEnd"/>
          </w:p>
        </w:tc>
        <w:tc>
          <w:tcPr>
            <w:tcW w:w="8788" w:type="dxa"/>
          </w:tcPr>
          <w:p w:rsidR="00E44F06" w:rsidRPr="00C578B2" w:rsidRDefault="00EE1710" w:rsidP="00ED47A1">
            <w:pPr>
              <w:pStyle w:val="a4"/>
              <w:shd w:val="clear" w:color="auto" w:fill="auto"/>
              <w:spacing w:line="274" w:lineRule="exact"/>
              <w:ind w:left="142" w:right="141"/>
              <w:jc w:val="both"/>
              <w:rPr>
                <w:color w:val="000000"/>
                <w:sz w:val="24"/>
                <w:szCs w:val="24"/>
              </w:rPr>
            </w:pPr>
            <w:r w:rsidRPr="00EE1710">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E44F06" w:rsidRPr="00C578B2" w:rsidTr="003D0449">
        <w:trPr>
          <w:trHeight w:val="188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4.7</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принятия решений о заключении государственных контрактов (договоров) на поставку товаров, выполнение работ, оказание услуг для обеспечения федеральных нужд, осуществляемых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на срок действия утвержденных лимитов бюджетных обязательств</w:t>
            </w:r>
          </w:p>
        </w:tc>
        <w:tc>
          <w:tcPr>
            <w:tcW w:w="3119" w:type="dxa"/>
          </w:tcPr>
          <w:p w:rsidR="00E44F06" w:rsidRPr="00C578B2" w:rsidRDefault="00E44F06" w:rsidP="00ED47A1">
            <w:pPr>
              <w:pStyle w:val="a4"/>
              <w:shd w:val="clear" w:color="auto" w:fill="auto"/>
              <w:spacing w:line="283" w:lineRule="exact"/>
              <w:ind w:left="142" w:right="142"/>
              <w:rPr>
                <w:sz w:val="24"/>
                <w:szCs w:val="24"/>
              </w:rPr>
            </w:pPr>
            <w:r w:rsidRPr="00C578B2">
              <w:rPr>
                <w:color w:val="000000"/>
                <w:sz w:val="24"/>
                <w:szCs w:val="24"/>
              </w:rPr>
              <w:t>Часть 3 статьи 72 Бюджетного кодекса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65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4.8</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в соответствии с которыми получатели бюджетных средств обязаны вести реестры закупок, осуществленных без заключения государственных или муниципальных контрактов (договоров)</w:t>
            </w:r>
          </w:p>
        </w:tc>
        <w:tc>
          <w:tcPr>
            <w:tcW w:w="3119" w:type="dxa"/>
          </w:tcPr>
          <w:p w:rsidR="00E44F06" w:rsidRPr="00C578B2" w:rsidRDefault="00E44F06" w:rsidP="00ED47A1">
            <w:pPr>
              <w:pStyle w:val="a4"/>
              <w:shd w:val="clear" w:color="auto" w:fill="auto"/>
              <w:spacing w:line="283" w:lineRule="exact"/>
              <w:ind w:left="142" w:right="142"/>
              <w:rPr>
                <w:sz w:val="24"/>
                <w:szCs w:val="24"/>
              </w:rPr>
            </w:pPr>
            <w:r w:rsidRPr="00C578B2">
              <w:rPr>
                <w:color w:val="000000"/>
                <w:sz w:val="24"/>
                <w:szCs w:val="24"/>
              </w:rPr>
              <w:t>Часть 1 статьи 73 Бюджетного кодекса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52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4.9</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в соответствии с которыми реестры закупок, осуществленных без заключения государственных или муниципальных контрактов (договоров), должны содержать следующие сведения:</w:t>
            </w:r>
          </w:p>
          <w:p w:rsidR="00E44F06" w:rsidRPr="00C578B2" w:rsidRDefault="00E44F06" w:rsidP="00ED47A1">
            <w:pPr>
              <w:pStyle w:val="a4"/>
              <w:shd w:val="clear" w:color="auto" w:fill="auto"/>
              <w:spacing w:line="274" w:lineRule="exact"/>
              <w:ind w:left="142" w:right="142" w:firstLine="360"/>
              <w:jc w:val="both"/>
              <w:rPr>
                <w:sz w:val="24"/>
                <w:szCs w:val="24"/>
              </w:rPr>
            </w:pPr>
            <w:r w:rsidRPr="00C578B2">
              <w:rPr>
                <w:color w:val="000000"/>
                <w:sz w:val="24"/>
                <w:szCs w:val="24"/>
              </w:rPr>
              <w:t>краткое наименование закупаемых товаров, работ и услуг; наименование и местонахождение поставщиков, подрядчиков и исполнителей услуг; цена и дата закупки</w:t>
            </w:r>
          </w:p>
        </w:tc>
        <w:tc>
          <w:tcPr>
            <w:tcW w:w="3119" w:type="dxa"/>
          </w:tcPr>
          <w:p w:rsidR="00E44F06" w:rsidRPr="00C578B2" w:rsidRDefault="00E44F06" w:rsidP="00ED47A1">
            <w:pPr>
              <w:pStyle w:val="a4"/>
              <w:shd w:val="clear" w:color="auto" w:fill="auto"/>
              <w:ind w:left="142" w:right="142"/>
              <w:rPr>
                <w:sz w:val="24"/>
                <w:szCs w:val="24"/>
              </w:rPr>
            </w:pPr>
            <w:r w:rsidRPr="00C578B2">
              <w:rPr>
                <w:color w:val="000000"/>
                <w:sz w:val="24"/>
                <w:szCs w:val="24"/>
              </w:rPr>
              <w:t>Часть 2 статьи 73 Бюджетного кодекса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53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4.10</w:t>
            </w:r>
          </w:p>
        </w:tc>
        <w:tc>
          <w:tcPr>
            <w:tcW w:w="4962" w:type="dxa"/>
          </w:tcPr>
          <w:p w:rsidR="00E44F06" w:rsidRPr="004E14C5" w:rsidRDefault="00E44F06" w:rsidP="004E14C5">
            <w:pPr>
              <w:pStyle w:val="a4"/>
              <w:shd w:val="clear" w:color="auto" w:fill="auto"/>
              <w:spacing w:line="274" w:lineRule="exact"/>
              <w:ind w:left="142" w:right="142"/>
              <w:jc w:val="both"/>
              <w:rPr>
                <w:color w:val="000000"/>
                <w:sz w:val="24"/>
                <w:szCs w:val="24"/>
              </w:rPr>
            </w:pPr>
            <w:r w:rsidRPr="00C578B2">
              <w:rPr>
                <w:color w:val="000000"/>
                <w:sz w:val="24"/>
                <w:szCs w:val="24"/>
              </w:rPr>
              <w:t>Нарушения порядка формирования контрактной службы (назначения контрактных управляющих)</w:t>
            </w:r>
          </w:p>
        </w:tc>
        <w:tc>
          <w:tcPr>
            <w:tcW w:w="3119" w:type="dxa"/>
          </w:tcPr>
          <w:p w:rsidR="00E44F06" w:rsidRPr="004E14C5" w:rsidRDefault="00E44F06" w:rsidP="004E14C5">
            <w:pPr>
              <w:pStyle w:val="a4"/>
              <w:shd w:val="clear" w:color="auto" w:fill="auto"/>
              <w:spacing w:line="274" w:lineRule="exact"/>
              <w:ind w:left="142" w:right="142"/>
              <w:rPr>
                <w:color w:val="000000"/>
                <w:sz w:val="24"/>
                <w:szCs w:val="24"/>
              </w:rPr>
            </w:pPr>
            <w:r w:rsidRPr="00C578B2">
              <w:rPr>
                <w:color w:val="000000"/>
                <w:sz w:val="24"/>
                <w:szCs w:val="24"/>
              </w:rPr>
              <w:t>Статьи 38, 112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4.11</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Нарушения порядка формирования комиссии (комиссий) по осуществлению закупок</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39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94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4.12</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Нарушения при выборе специализированной организации и наделении ее соответствующим функционалом</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40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6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4.13</w:t>
            </w:r>
          </w:p>
        </w:tc>
        <w:tc>
          <w:tcPr>
            <w:tcW w:w="4962" w:type="dxa"/>
          </w:tcPr>
          <w:p w:rsidR="00E44F06" w:rsidRPr="004E14C5" w:rsidRDefault="00E44F06" w:rsidP="004E14C5">
            <w:pPr>
              <w:pStyle w:val="a4"/>
              <w:shd w:val="clear" w:color="auto" w:fill="auto"/>
              <w:spacing w:line="274" w:lineRule="exact"/>
              <w:ind w:left="142" w:right="142"/>
              <w:jc w:val="both"/>
              <w:rPr>
                <w:color w:val="000000"/>
                <w:sz w:val="24"/>
                <w:szCs w:val="24"/>
              </w:rPr>
            </w:pPr>
            <w:r w:rsidRPr="00C578B2">
              <w:rPr>
                <w:color w:val="000000"/>
                <w:sz w:val="24"/>
                <w:szCs w:val="24"/>
              </w:rPr>
              <w:t>Нарушения порядка организации централизованных закупок</w:t>
            </w:r>
          </w:p>
        </w:tc>
        <w:tc>
          <w:tcPr>
            <w:tcW w:w="3119" w:type="dxa"/>
          </w:tcPr>
          <w:p w:rsidR="00E44F06" w:rsidRPr="004E14C5" w:rsidRDefault="00E44F06" w:rsidP="004E14C5">
            <w:pPr>
              <w:pStyle w:val="a4"/>
              <w:shd w:val="clear" w:color="auto" w:fill="auto"/>
              <w:spacing w:line="274" w:lineRule="exact"/>
              <w:ind w:left="142" w:right="142"/>
              <w:rPr>
                <w:color w:val="000000"/>
                <w:sz w:val="24"/>
                <w:szCs w:val="24"/>
              </w:rPr>
            </w:pPr>
            <w:r w:rsidRPr="00C578B2">
              <w:rPr>
                <w:color w:val="000000"/>
                <w:sz w:val="24"/>
                <w:szCs w:val="24"/>
              </w:rPr>
              <w:t>Статья 26 Федерального закона от 5 апреля 2013 г.</w:t>
            </w:r>
            <w:r w:rsidR="009B5138">
              <w:rPr>
                <w:color w:val="000000"/>
                <w:sz w:val="24"/>
                <w:szCs w:val="24"/>
              </w:rPr>
              <w:t xml:space="preserve"> № </w:t>
            </w:r>
            <w:r w:rsidRPr="00C578B2">
              <w:rPr>
                <w:color w:val="000000"/>
                <w:sz w:val="24"/>
                <w:szCs w:val="24"/>
              </w:rPr>
              <w:t>44-ФЗ ФЗ Федерального закона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4.14</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Нарушения порядка организации совместных конкурсов и аукционов</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25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40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4.15</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sz w:val="24"/>
                <w:szCs w:val="24"/>
              </w:rPr>
              <w:t>Нарушение при нормировании в сфере закупок</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19 Федерального закона от 5 апреля 2013 г.</w:t>
            </w:r>
            <w:r w:rsidR="009B5138">
              <w:rPr>
                <w:color w:val="000000"/>
                <w:sz w:val="24"/>
                <w:szCs w:val="24"/>
              </w:rPr>
              <w:t xml:space="preserve"> № </w:t>
            </w:r>
            <w:r w:rsidRPr="00C578B2">
              <w:rPr>
                <w:color w:val="000000"/>
                <w:sz w:val="24"/>
                <w:szCs w:val="24"/>
              </w:rPr>
              <w:t>44-ФЗ ФЗ Федерального закона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4.16</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Нарушения при организации и проведении ведомственного контроля в сфере закупок в отношении подведомственных заказчиков</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100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60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4.17</w:t>
            </w:r>
          </w:p>
        </w:tc>
        <w:tc>
          <w:tcPr>
            <w:tcW w:w="4962" w:type="dxa"/>
          </w:tcPr>
          <w:p w:rsidR="00E44F06" w:rsidRPr="00C578B2" w:rsidRDefault="00E44F06" w:rsidP="00ED47A1">
            <w:pPr>
              <w:pStyle w:val="a4"/>
              <w:shd w:val="clear" w:color="auto" w:fill="auto"/>
              <w:spacing w:line="269" w:lineRule="exact"/>
              <w:ind w:left="142" w:right="142"/>
              <w:jc w:val="both"/>
              <w:rPr>
                <w:sz w:val="24"/>
                <w:szCs w:val="24"/>
              </w:rPr>
            </w:pPr>
            <w:r w:rsidRPr="00C578B2">
              <w:rPr>
                <w:color w:val="000000"/>
                <w:sz w:val="24"/>
                <w:szCs w:val="24"/>
              </w:rPr>
              <w:t>Нарушения требований об обязательном общественном обсуждении крупных закупок</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20, 112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A24E43" w:rsidRDefault="00CD3293" w:rsidP="00ED47A1">
            <w:pPr>
              <w:ind w:left="142" w:right="141"/>
              <w:rPr>
                <w:rFonts w:ascii="Times New Roman" w:hAnsi="Times New Roman" w:cs="Times New Roman"/>
                <w:color w:val="0070C0"/>
                <w:vertAlign w:val="superscript"/>
              </w:rPr>
            </w:pPr>
            <w:r w:rsidRPr="00A24E43">
              <w:rPr>
                <w:rFonts w:ascii="Times New Roman" w:hAnsi="Times New Roman" w:cs="Times New Roman"/>
                <w:color w:val="0070C0"/>
              </w:rPr>
              <w:t xml:space="preserve">Часть 3 статьи 7.29.3 Кодекса Российской Федерации об административных </w:t>
            </w:r>
            <w:proofErr w:type="spellStart"/>
            <w:r w:rsidRPr="00A24E43">
              <w:rPr>
                <w:rFonts w:ascii="Times New Roman" w:hAnsi="Times New Roman" w:cs="Times New Roman"/>
                <w:color w:val="0070C0"/>
              </w:rPr>
              <w:t>правонарушениях</w:t>
            </w:r>
            <w:proofErr w:type="gramStart"/>
            <w:r w:rsidR="008A6213" w:rsidRPr="00A24E43">
              <w:rPr>
                <w:rFonts w:ascii="Times New Roman" w:hAnsi="Times New Roman" w:cs="Times New Roman"/>
                <w:color w:val="0070C0"/>
                <w:vertAlign w:val="superscript"/>
              </w:rPr>
              <w:t>4</w:t>
            </w:r>
            <w:proofErr w:type="spellEnd"/>
            <w:proofErr w:type="gramEnd"/>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4983"/>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4.18</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Нарушения порядка формирования, утверждения и ведения плана закупок, порядка его размещения в открытом доступе</w:t>
            </w:r>
          </w:p>
        </w:tc>
        <w:tc>
          <w:tcPr>
            <w:tcW w:w="3119" w:type="dxa"/>
          </w:tcPr>
          <w:p w:rsidR="00E44F06" w:rsidRPr="00C578B2"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t>Статья 17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p w:rsidR="000B6397" w:rsidRPr="00C578B2" w:rsidRDefault="000B6397" w:rsidP="00ED47A1">
            <w:pPr>
              <w:pStyle w:val="a4"/>
              <w:shd w:val="clear" w:color="auto" w:fill="auto"/>
              <w:spacing w:line="274" w:lineRule="exact"/>
              <w:ind w:left="142" w:right="142"/>
              <w:rPr>
                <w:sz w:val="24"/>
                <w:szCs w:val="24"/>
              </w:rPr>
            </w:pPr>
            <w:r w:rsidRPr="00A24E43">
              <w:rPr>
                <w:color w:val="0070C0"/>
                <w:sz w:val="24"/>
                <w:szCs w:val="24"/>
              </w:rPr>
              <w:t>Постановление Правительства Московской области от 27.12.2013</w:t>
            </w:r>
            <w:r w:rsidR="009B5138" w:rsidRPr="00A24E43">
              <w:rPr>
                <w:color w:val="0070C0"/>
                <w:sz w:val="24"/>
                <w:szCs w:val="24"/>
              </w:rPr>
              <w:t xml:space="preserve"> № </w:t>
            </w:r>
            <w:r w:rsidRPr="00A24E43">
              <w:rPr>
                <w:color w:val="0070C0"/>
                <w:sz w:val="24"/>
                <w:szCs w:val="24"/>
              </w:rPr>
              <w:t>1184/57 «О порядке взаимодействия при осуществлении закупок для государственных нужд Московской области и муниципальных нужд</w:t>
            </w:r>
            <w:r w:rsidR="00906F4B" w:rsidRPr="00A24E43">
              <w:rPr>
                <w:color w:val="0070C0"/>
                <w:sz w:val="24"/>
                <w:szCs w:val="24"/>
              </w:rPr>
              <w:t>»</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CD3293" w:rsidRPr="00A24E43" w:rsidRDefault="00CD3293" w:rsidP="00ED47A1">
            <w:pPr>
              <w:ind w:left="142" w:right="141"/>
              <w:rPr>
                <w:rFonts w:ascii="Times New Roman" w:hAnsi="Times New Roman" w:cs="Times New Roman"/>
                <w:color w:val="0070C0"/>
              </w:rPr>
            </w:pPr>
            <w:r w:rsidRPr="00A24E43">
              <w:rPr>
                <w:rFonts w:ascii="Times New Roman" w:hAnsi="Times New Roman" w:cs="Times New Roman"/>
                <w:color w:val="0070C0"/>
              </w:rPr>
              <w:t>Части 1, 4 статьи 7.29.3, часть 3 статьи 7.30 Кодекса Российской Федерации об административных правонарушениях</w:t>
            </w:r>
          </w:p>
          <w:p w:rsidR="00F74C5E" w:rsidRPr="00A24E43" w:rsidRDefault="000B6397" w:rsidP="00F74C5E">
            <w:pPr>
              <w:pStyle w:val="a4"/>
              <w:shd w:val="clear" w:color="auto" w:fill="auto"/>
              <w:spacing w:line="274" w:lineRule="exact"/>
              <w:ind w:left="142" w:right="141"/>
              <w:rPr>
                <w:color w:val="0070C0"/>
                <w:sz w:val="24"/>
                <w:szCs w:val="24"/>
              </w:rPr>
            </w:pPr>
            <w:r w:rsidRPr="00A24E43">
              <w:rPr>
                <w:color w:val="0070C0"/>
                <w:sz w:val="24"/>
                <w:szCs w:val="24"/>
              </w:rPr>
              <w:t>Часть 1</w:t>
            </w:r>
            <w:r w:rsidR="00CD3293" w:rsidRPr="00A24E43">
              <w:rPr>
                <w:color w:val="0070C0"/>
                <w:sz w:val="24"/>
                <w:szCs w:val="24"/>
              </w:rPr>
              <w:t xml:space="preserve"> </w:t>
            </w:r>
            <w:r w:rsidRPr="00A24E43">
              <w:rPr>
                <w:color w:val="0070C0"/>
                <w:sz w:val="24"/>
                <w:szCs w:val="24"/>
              </w:rPr>
              <w:t xml:space="preserve">статьи 10.1 </w:t>
            </w:r>
          </w:p>
          <w:p w:rsidR="000B6397" w:rsidRPr="00A24E43" w:rsidRDefault="000B6397" w:rsidP="00ED47A1">
            <w:pPr>
              <w:pStyle w:val="a4"/>
              <w:shd w:val="clear" w:color="auto" w:fill="auto"/>
              <w:spacing w:line="274" w:lineRule="exact"/>
              <w:ind w:left="142" w:right="141"/>
              <w:rPr>
                <w:color w:val="0070C0"/>
                <w:sz w:val="24"/>
                <w:szCs w:val="24"/>
              </w:rPr>
            </w:pPr>
            <w:r w:rsidRPr="00A24E43">
              <w:rPr>
                <w:color w:val="0070C0"/>
                <w:sz w:val="24"/>
                <w:szCs w:val="24"/>
              </w:rPr>
              <w:t>Кодекс</w:t>
            </w:r>
            <w:r w:rsidR="00F74C5E" w:rsidRPr="00A24E43">
              <w:rPr>
                <w:color w:val="0070C0"/>
                <w:sz w:val="24"/>
                <w:szCs w:val="24"/>
              </w:rPr>
              <w:t>а</w:t>
            </w:r>
            <w:r w:rsidRPr="00A24E43">
              <w:rPr>
                <w:color w:val="0070C0"/>
                <w:sz w:val="24"/>
                <w:szCs w:val="24"/>
              </w:rPr>
              <w:t xml:space="preserve"> Московской области </w:t>
            </w:r>
          </w:p>
          <w:p w:rsidR="000B6397" w:rsidRPr="00A24E43" w:rsidRDefault="000B6397"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E44F06" w:rsidRPr="00A24E43" w:rsidRDefault="000B6397" w:rsidP="00ED47A1">
            <w:pPr>
              <w:pStyle w:val="a4"/>
              <w:shd w:val="clear" w:color="auto" w:fill="auto"/>
              <w:spacing w:line="274" w:lineRule="exact"/>
              <w:ind w:left="142" w:right="141"/>
              <w:rPr>
                <w:color w:val="0070C0"/>
                <w:sz w:val="24"/>
                <w:szCs w:val="24"/>
                <w:vertAlign w:val="superscript"/>
              </w:rPr>
            </w:pPr>
            <w:r w:rsidRPr="00A24E43">
              <w:rPr>
                <w:color w:val="0070C0"/>
                <w:sz w:val="24"/>
                <w:szCs w:val="24"/>
              </w:rPr>
              <w:t xml:space="preserve">административных </w:t>
            </w:r>
            <w:proofErr w:type="spellStart"/>
            <w:r w:rsidRPr="00A24E43">
              <w:rPr>
                <w:color w:val="0070C0"/>
                <w:sz w:val="24"/>
                <w:szCs w:val="24"/>
              </w:rPr>
              <w:t>правонарушениях</w:t>
            </w:r>
            <w:proofErr w:type="gramStart"/>
            <w:r w:rsidR="008A6213" w:rsidRPr="00A24E43">
              <w:rPr>
                <w:color w:val="0070C0"/>
                <w:sz w:val="24"/>
                <w:szCs w:val="24"/>
                <w:vertAlign w:val="superscript"/>
              </w:rPr>
              <w:t>4</w:t>
            </w:r>
            <w:proofErr w:type="spellEnd"/>
            <w:proofErr w:type="gramEnd"/>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4.19</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Нарушения порядка формирования, утверждения и ведения плана-графика закупок, порядка его размещения в открытом доступе</w:t>
            </w:r>
          </w:p>
        </w:tc>
        <w:tc>
          <w:tcPr>
            <w:tcW w:w="3119" w:type="dxa"/>
          </w:tcPr>
          <w:p w:rsidR="00E44F06"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t>Статья 21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p w:rsidR="00CD3293" w:rsidRPr="008A6213" w:rsidRDefault="00CD3293" w:rsidP="00ED47A1">
            <w:pPr>
              <w:pStyle w:val="a4"/>
              <w:shd w:val="clear" w:color="auto" w:fill="auto"/>
              <w:spacing w:line="274" w:lineRule="exact"/>
              <w:ind w:left="142" w:right="142"/>
              <w:rPr>
                <w:color w:val="0070C0"/>
                <w:sz w:val="24"/>
                <w:szCs w:val="24"/>
              </w:rPr>
            </w:pPr>
            <w:r w:rsidRPr="008A6213">
              <w:rPr>
                <w:color w:val="0070C0"/>
                <w:sz w:val="24"/>
                <w:szCs w:val="24"/>
              </w:rPr>
              <w:t>Постановление Правительства Российской Федерации от 05.06.2015</w:t>
            </w:r>
            <w:r w:rsidR="009B5138" w:rsidRPr="008A6213">
              <w:rPr>
                <w:color w:val="0070C0"/>
                <w:sz w:val="24"/>
                <w:szCs w:val="24"/>
              </w:rPr>
              <w:t xml:space="preserve"> № </w:t>
            </w:r>
            <w:r w:rsidRPr="008A6213">
              <w:rPr>
                <w:color w:val="0070C0"/>
                <w:sz w:val="24"/>
                <w:szCs w:val="24"/>
              </w:rPr>
              <w:t>554 «О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w:t>
            </w:r>
          </w:p>
          <w:p w:rsidR="0074290E" w:rsidRPr="00C578B2" w:rsidRDefault="0074290E" w:rsidP="00ED47A1">
            <w:pPr>
              <w:pStyle w:val="a4"/>
              <w:shd w:val="clear" w:color="auto" w:fill="auto"/>
              <w:spacing w:line="274" w:lineRule="exact"/>
              <w:ind w:left="142" w:right="142"/>
              <w:rPr>
                <w:color w:val="FF0000"/>
                <w:sz w:val="24"/>
                <w:szCs w:val="24"/>
              </w:rPr>
            </w:pPr>
            <w:r w:rsidRPr="008A6213">
              <w:rPr>
                <w:color w:val="0070C0"/>
                <w:sz w:val="24"/>
                <w:szCs w:val="24"/>
              </w:rPr>
              <w:t>Пост</w:t>
            </w:r>
            <w:r w:rsidR="002A4602" w:rsidRPr="008A6213">
              <w:rPr>
                <w:color w:val="0070C0"/>
                <w:sz w:val="24"/>
                <w:szCs w:val="24"/>
              </w:rPr>
              <w:t>а</w:t>
            </w:r>
            <w:r w:rsidRPr="008A6213">
              <w:rPr>
                <w:color w:val="0070C0"/>
                <w:sz w:val="24"/>
                <w:szCs w:val="24"/>
              </w:rPr>
              <w:t xml:space="preserve">новление Правительства Московской области от </w:t>
            </w:r>
            <w:r w:rsidRPr="008A6213">
              <w:rPr>
                <w:color w:val="0070C0"/>
                <w:sz w:val="24"/>
                <w:szCs w:val="24"/>
              </w:rPr>
              <w:lastRenderedPageBreak/>
              <w:t>27.12.2013</w:t>
            </w:r>
            <w:r w:rsidR="009B5138" w:rsidRPr="008A6213">
              <w:rPr>
                <w:color w:val="0070C0"/>
                <w:sz w:val="24"/>
                <w:szCs w:val="24"/>
              </w:rPr>
              <w:t xml:space="preserve"> № </w:t>
            </w:r>
            <w:r w:rsidRPr="008A6213">
              <w:rPr>
                <w:color w:val="0070C0"/>
                <w:sz w:val="24"/>
                <w:szCs w:val="24"/>
              </w:rPr>
              <w:t>1184/57 «О порядке взаимодействия при осуществлении закупок для государственных нужд Московской области и муниципальных нужд</w:t>
            </w:r>
            <w:r w:rsidR="00906F4B" w:rsidRPr="008A6213">
              <w:rPr>
                <w:color w:val="0070C0"/>
                <w:sz w:val="24"/>
                <w:szCs w:val="24"/>
              </w:rPr>
              <w:t>»</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CD3293" w:rsidRPr="00A24E43" w:rsidRDefault="00CD3293" w:rsidP="00ED47A1">
            <w:pPr>
              <w:pStyle w:val="a4"/>
              <w:shd w:val="clear" w:color="auto" w:fill="auto"/>
              <w:spacing w:line="274" w:lineRule="exact"/>
              <w:ind w:left="142" w:right="141"/>
              <w:rPr>
                <w:color w:val="0070C0"/>
                <w:sz w:val="24"/>
                <w:szCs w:val="24"/>
                <w:vertAlign w:val="superscript"/>
              </w:rPr>
            </w:pPr>
            <w:r w:rsidRPr="00A24E43">
              <w:rPr>
                <w:color w:val="0070C0"/>
                <w:sz w:val="24"/>
                <w:szCs w:val="24"/>
              </w:rPr>
              <w:t xml:space="preserve">Части 1, 4 статьи 7.29.3, часть 3 статьи 7.30 Кодекса Российской Федерации об административных </w:t>
            </w:r>
            <w:proofErr w:type="spellStart"/>
            <w:r w:rsidRPr="00A24E43">
              <w:rPr>
                <w:color w:val="0070C0"/>
                <w:sz w:val="24"/>
                <w:szCs w:val="24"/>
              </w:rPr>
              <w:t>правонарушениях</w:t>
            </w:r>
            <w:proofErr w:type="gramStart"/>
            <w:r w:rsidR="008A6213" w:rsidRPr="00A24E43">
              <w:rPr>
                <w:color w:val="0070C0"/>
                <w:sz w:val="24"/>
                <w:szCs w:val="24"/>
                <w:vertAlign w:val="superscript"/>
              </w:rPr>
              <w:t>4</w:t>
            </w:r>
            <w:proofErr w:type="spellEnd"/>
            <w:proofErr w:type="gramEnd"/>
          </w:p>
          <w:p w:rsidR="00F74C5E" w:rsidRPr="00A24E43" w:rsidRDefault="00F74C5E" w:rsidP="00F74C5E">
            <w:pPr>
              <w:pStyle w:val="a4"/>
              <w:shd w:val="clear" w:color="auto" w:fill="auto"/>
              <w:spacing w:line="274" w:lineRule="exact"/>
              <w:ind w:left="142" w:right="141"/>
              <w:rPr>
                <w:color w:val="0070C0"/>
                <w:sz w:val="24"/>
                <w:szCs w:val="24"/>
              </w:rPr>
            </w:pPr>
            <w:r w:rsidRPr="00A24E43">
              <w:rPr>
                <w:color w:val="0070C0"/>
                <w:sz w:val="24"/>
                <w:szCs w:val="24"/>
              </w:rPr>
              <w:t>С</w:t>
            </w:r>
            <w:r w:rsidR="00410CFE" w:rsidRPr="00A24E43">
              <w:rPr>
                <w:color w:val="0070C0"/>
                <w:sz w:val="24"/>
                <w:szCs w:val="24"/>
              </w:rPr>
              <w:t>тать</w:t>
            </w:r>
            <w:r w:rsidRPr="00A24E43">
              <w:rPr>
                <w:color w:val="0070C0"/>
                <w:sz w:val="24"/>
                <w:szCs w:val="24"/>
              </w:rPr>
              <w:t>я</w:t>
            </w:r>
            <w:r w:rsidR="0074290E" w:rsidRPr="00A24E43">
              <w:rPr>
                <w:color w:val="0070C0"/>
                <w:sz w:val="24"/>
                <w:szCs w:val="24"/>
              </w:rPr>
              <w:t xml:space="preserve"> 10.1 </w:t>
            </w:r>
          </w:p>
          <w:p w:rsidR="0074290E" w:rsidRPr="00A24E43" w:rsidRDefault="0074290E" w:rsidP="00ED47A1">
            <w:pPr>
              <w:pStyle w:val="a4"/>
              <w:shd w:val="clear" w:color="auto" w:fill="auto"/>
              <w:spacing w:line="274" w:lineRule="exact"/>
              <w:ind w:left="142" w:right="141"/>
              <w:rPr>
                <w:color w:val="0070C0"/>
                <w:sz w:val="24"/>
                <w:szCs w:val="24"/>
              </w:rPr>
            </w:pPr>
            <w:r w:rsidRPr="00A24E43">
              <w:rPr>
                <w:color w:val="0070C0"/>
                <w:sz w:val="24"/>
                <w:szCs w:val="24"/>
              </w:rPr>
              <w:t>Кодекс</w:t>
            </w:r>
            <w:r w:rsidR="00F74C5E" w:rsidRPr="00A24E43">
              <w:rPr>
                <w:color w:val="0070C0"/>
                <w:sz w:val="24"/>
                <w:szCs w:val="24"/>
              </w:rPr>
              <w:t>а</w:t>
            </w:r>
            <w:r w:rsidRPr="00A24E43">
              <w:rPr>
                <w:color w:val="0070C0"/>
                <w:sz w:val="24"/>
                <w:szCs w:val="24"/>
              </w:rPr>
              <w:t xml:space="preserve"> Московской области </w:t>
            </w:r>
          </w:p>
          <w:p w:rsidR="0074290E" w:rsidRPr="00A24E43" w:rsidRDefault="0074290E"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E44F06" w:rsidRPr="00A24E43" w:rsidRDefault="0074290E" w:rsidP="00ED47A1">
            <w:pPr>
              <w:pStyle w:val="a4"/>
              <w:shd w:val="clear" w:color="auto" w:fill="auto"/>
              <w:spacing w:line="274" w:lineRule="exact"/>
              <w:ind w:left="142" w:right="141"/>
              <w:rPr>
                <w:color w:val="0070C0"/>
                <w:sz w:val="24"/>
                <w:szCs w:val="24"/>
              </w:rPr>
            </w:pPr>
            <w:r w:rsidRPr="00A24E43">
              <w:rPr>
                <w:color w:val="0070C0"/>
                <w:sz w:val="24"/>
                <w:szCs w:val="24"/>
              </w:rPr>
              <w:t xml:space="preserve">административных </w:t>
            </w:r>
            <w:proofErr w:type="gramStart"/>
            <w:r w:rsidRPr="00A24E43">
              <w:rPr>
                <w:color w:val="0070C0"/>
                <w:sz w:val="24"/>
                <w:szCs w:val="24"/>
              </w:rPr>
              <w:t>правонарушениях</w:t>
            </w:r>
            <w:proofErr w:type="gramEnd"/>
          </w:p>
        </w:tc>
        <w:tc>
          <w:tcPr>
            <w:tcW w:w="8788" w:type="dxa"/>
          </w:tcPr>
          <w:p w:rsidR="00410CFE" w:rsidRPr="00C578B2" w:rsidRDefault="00410CFE"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отражаются,</w:t>
            </w:r>
            <w:r w:rsidR="00ED47A1">
              <w:rPr>
                <w:rFonts w:ascii="Times New Roman" w:hAnsi="Times New Roman" w:cs="Times New Roman"/>
                <w:color w:val="auto"/>
              </w:rPr>
              <w:t xml:space="preserve"> </w:t>
            </w:r>
            <w:r w:rsidRPr="00C578B2">
              <w:rPr>
                <w:rFonts w:ascii="Times New Roman" w:hAnsi="Times New Roman" w:cs="Times New Roman"/>
                <w:color w:val="auto"/>
              </w:rPr>
              <w:t>в том числе:</w:t>
            </w:r>
          </w:p>
          <w:p w:rsidR="00410CFE" w:rsidRPr="00C578B2" w:rsidRDefault="00410CFE"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нарушение государственным заказчиком Московской области, муниципальным заказчиком, бюджетным учреждением Московской области, муниципальным бюджетным учреждением порядка формирования, утверждения и ведения планов закупок или планов-графиков закупок, установленного Правительством Московской области. По данному факту составляется протокол об административном правонарушении в соответствии с частью 1 статьи 10.1 Кодекса Московской области об а</w:t>
            </w:r>
            <w:r w:rsidR="0061311C">
              <w:rPr>
                <w:rFonts w:ascii="Times New Roman" w:hAnsi="Times New Roman" w:cs="Times New Roman"/>
                <w:color w:val="auto"/>
              </w:rPr>
              <w:t>дминистративных правонарушениях;</w:t>
            </w:r>
          </w:p>
          <w:p w:rsidR="00E44F06" w:rsidRPr="00C578B2" w:rsidRDefault="00410CFE"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w:t>
            </w:r>
            <w:proofErr w:type="spellStart"/>
            <w:r w:rsidRPr="00C578B2">
              <w:rPr>
                <w:rFonts w:ascii="Times New Roman" w:hAnsi="Times New Roman" w:cs="Times New Roman"/>
                <w:color w:val="auto"/>
              </w:rPr>
              <w:t>неразмещение</w:t>
            </w:r>
            <w:proofErr w:type="spellEnd"/>
            <w:r w:rsidRPr="00C578B2">
              <w:rPr>
                <w:rFonts w:ascii="Times New Roman" w:hAnsi="Times New Roman" w:cs="Times New Roman"/>
                <w:color w:val="auto"/>
              </w:rPr>
              <w:t xml:space="preserve"> государственным заказчиком Московской области, муниципальным заказчиком, бюджетным учреждением Московской области, муниципальным бюджетным учреждением утвержденного или измененного плана закупок, товаров, работ, услуг, за исключением сведений, составляющих государственную тайну, в Единой автоматизированной системе управления закупками Московской области в порядке и сроки, установленные Правительством Московской области. По данному факту составляется протокол об административном правонарушении в соответствии с частью 2 статьи 10.1 Кодекса Московской области об административных правонарушениях</w:t>
            </w:r>
            <w:r w:rsidR="0061311C">
              <w:rPr>
                <w:rFonts w:ascii="Times New Roman" w:hAnsi="Times New Roman" w:cs="Times New Roman"/>
                <w:color w:val="auto"/>
              </w:rPr>
              <w:t>.</w:t>
            </w:r>
          </w:p>
        </w:tc>
      </w:tr>
      <w:tr w:rsidR="00E44F06" w:rsidRPr="00C578B2" w:rsidTr="003D0449">
        <w:trPr>
          <w:trHeight w:val="155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4.20</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color w:val="000000"/>
                <w:sz w:val="24"/>
                <w:szCs w:val="24"/>
              </w:rPr>
              <w:t>Отсутствие обоснования закупки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18, 22, 93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8A6213" w:rsidRDefault="008A6213" w:rsidP="00ED47A1">
            <w:pPr>
              <w:ind w:left="142" w:right="141"/>
              <w:rPr>
                <w:rFonts w:ascii="Times New Roman" w:hAnsi="Times New Roman" w:cs="Times New Roman"/>
                <w:color w:val="0070C0"/>
                <w:vertAlign w:val="superscript"/>
              </w:rPr>
            </w:pPr>
            <w:r>
              <w:rPr>
                <w:rFonts w:ascii="Times New Roman" w:hAnsi="Times New Roman" w:cs="Times New Roman"/>
                <w:color w:val="0070C0"/>
              </w:rPr>
              <w:t xml:space="preserve">Часть 2 статьи 7.29.3 Кодекса Российской Федерации об административных </w:t>
            </w:r>
            <w:proofErr w:type="spellStart"/>
            <w:r>
              <w:rPr>
                <w:rFonts w:ascii="Times New Roman" w:hAnsi="Times New Roman" w:cs="Times New Roman"/>
                <w:color w:val="0070C0"/>
              </w:rPr>
              <w:t>правонарушениях</w:t>
            </w:r>
            <w:proofErr w:type="gramStart"/>
            <w:r>
              <w:rPr>
                <w:rFonts w:ascii="Times New Roman" w:hAnsi="Times New Roman" w:cs="Times New Roman"/>
                <w:color w:val="0070C0"/>
                <w:vertAlign w:val="superscript"/>
              </w:rPr>
              <w:t>4</w:t>
            </w:r>
            <w:proofErr w:type="spellEnd"/>
            <w:proofErr w:type="gramEnd"/>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209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4.21</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color w:val="000000"/>
                <w:sz w:val="24"/>
                <w:szCs w:val="24"/>
              </w:rPr>
              <w:t>Нарушения при обосновании закупки</w:t>
            </w:r>
          </w:p>
        </w:tc>
        <w:tc>
          <w:tcPr>
            <w:tcW w:w="3119" w:type="dxa"/>
          </w:tcPr>
          <w:p w:rsidR="00E44F06" w:rsidRPr="00C578B2" w:rsidRDefault="00E44F06" w:rsidP="00ED47A1">
            <w:pPr>
              <w:pStyle w:val="a4"/>
              <w:shd w:val="clear" w:color="auto" w:fill="auto"/>
              <w:spacing w:line="220" w:lineRule="exact"/>
              <w:ind w:left="142" w:right="142"/>
              <w:rPr>
                <w:sz w:val="24"/>
                <w:szCs w:val="24"/>
              </w:rPr>
            </w:pPr>
            <w:r w:rsidRPr="00C578B2">
              <w:rPr>
                <w:color w:val="000000"/>
                <w:sz w:val="24"/>
                <w:szCs w:val="24"/>
              </w:rPr>
              <w:t>Статьи 13, 17, 18, 19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8A6213" w:rsidP="00ED47A1">
            <w:pPr>
              <w:ind w:left="142" w:right="141"/>
              <w:rPr>
                <w:rFonts w:ascii="Times New Roman" w:hAnsi="Times New Roman" w:cs="Times New Roman"/>
                <w:color w:val="auto"/>
              </w:rPr>
            </w:pPr>
            <w:r>
              <w:rPr>
                <w:rFonts w:ascii="Times New Roman" w:hAnsi="Times New Roman" w:cs="Times New Roman"/>
                <w:color w:val="0070C0"/>
              </w:rPr>
              <w:t xml:space="preserve">Часть 2 статьи 7.29.3 Кодекса Российской Федерации об административных </w:t>
            </w:r>
            <w:proofErr w:type="spellStart"/>
            <w:r>
              <w:rPr>
                <w:rFonts w:ascii="Times New Roman" w:hAnsi="Times New Roman" w:cs="Times New Roman"/>
                <w:color w:val="0070C0"/>
              </w:rPr>
              <w:t>правонарушениях</w:t>
            </w:r>
            <w:proofErr w:type="gramStart"/>
            <w:r>
              <w:rPr>
                <w:rFonts w:ascii="Times New Roman" w:hAnsi="Times New Roman" w:cs="Times New Roman"/>
                <w:color w:val="0070C0"/>
                <w:vertAlign w:val="superscript"/>
              </w:rPr>
              <w:t>4</w:t>
            </w:r>
            <w:proofErr w:type="spellEnd"/>
            <w:proofErr w:type="gramEnd"/>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69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4.22</w:t>
            </w:r>
          </w:p>
        </w:tc>
        <w:tc>
          <w:tcPr>
            <w:tcW w:w="4962" w:type="dxa"/>
          </w:tcPr>
          <w:p w:rsidR="00E44F06" w:rsidRPr="00906F4B" w:rsidRDefault="00E44F06" w:rsidP="00ED47A1">
            <w:pPr>
              <w:pStyle w:val="a4"/>
              <w:shd w:val="clear" w:color="auto" w:fill="auto"/>
              <w:ind w:left="142" w:right="142"/>
              <w:jc w:val="both"/>
              <w:rPr>
                <w:color w:val="000000"/>
                <w:sz w:val="24"/>
                <w:szCs w:val="24"/>
              </w:rPr>
            </w:pPr>
            <w:r w:rsidRPr="00C578B2">
              <w:rPr>
                <w:color w:val="000000"/>
                <w:sz w:val="24"/>
                <w:szCs w:val="24"/>
              </w:rPr>
              <w:t>Нарушения при обосновании и определении начальной (максимальной) цены контракта (договора), цены контракта (договора), заключаемого с единственным поставщиком</w:t>
            </w:r>
          </w:p>
        </w:tc>
        <w:tc>
          <w:tcPr>
            <w:tcW w:w="3119" w:type="dxa"/>
          </w:tcPr>
          <w:p w:rsidR="00E44F06" w:rsidRPr="00906F4B"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t>Статьи 18 и 22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тыс.</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r w:rsidRPr="00C578B2">
              <w:rPr>
                <w:rFonts w:ascii="Times New Roman" w:hAnsi="Times New Roman" w:cs="Times New Roman"/>
              </w:rPr>
              <w:t>Часть 1 статьи 7.29.1</w:t>
            </w:r>
            <w:r w:rsidR="00CD3293">
              <w:rPr>
                <w:rFonts w:ascii="Times New Roman" w:hAnsi="Times New Roman" w:cs="Times New Roman"/>
              </w:rPr>
              <w:t>,</w:t>
            </w:r>
            <w:r w:rsidRPr="00C578B2">
              <w:rPr>
                <w:rFonts w:ascii="Times New Roman" w:hAnsi="Times New Roman" w:cs="Times New Roman"/>
              </w:rPr>
              <w:t xml:space="preserve"> </w:t>
            </w:r>
            <w:r w:rsidR="00CD3293" w:rsidRPr="008A6213">
              <w:rPr>
                <w:rFonts w:ascii="Times New Roman" w:hAnsi="Times New Roman" w:cs="Times New Roman"/>
                <w:color w:val="0070C0"/>
              </w:rPr>
              <w:t xml:space="preserve">часть 2 статьи 7.29.3 </w:t>
            </w:r>
            <w:r w:rsidRPr="00C578B2">
              <w:rPr>
                <w:rFonts w:ascii="Times New Roman" w:hAnsi="Times New Roman" w:cs="Times New Roman"/>
              </w:rPr>
              <w:t xml:space="preserve">Кодекса Российской Федерации об административных </w:t>
            </w:r>
            <w:proofErr w:type="spellStart"/>
            <w:r w:rsidRPr="00C578B2">
              <w:rPr>
                <w:rFonts w:ascii="Times New Roman" w:hAnsi="Times New Roman" w:cs="Times New Roman"/>
              </w:rPr>
              <w:t>правонарушениях</w:t>
            </w:r>
            <w:proofErr w:type="gramStart"/>
            <w:r w:rsidRPr="00C578B2">
              <w:rPr>
                <w:rFonts w:ascii="Times New Roman" w:hAnsi="Times New Roman" w:cs="Times New Roman"/>
                <w:vertAlign w:val="superscript"/>
              </w:rPr>
              <w:t>4</w:t>
            </w:r>
            <w:proofErr w:type="spellEnd"/>
            <w:proofErr w:type="gramEnd"/>
          </w:p>
        </w:tc>
        <w:tc>
          <w:tcPr>
            <w:tcW w:w="8788" w:type="dxa"/>
          </w:tcPr>
          <w:p w:rsidR="00EE1710" w:rsidRDefault="00EE1710" w:rsidP="00ED47A1">
            <w:pPr>
              <w:ind w:left="142" w:right="141"/>
              <w:jc w:val="both"/>
              <w:rPr>
                <w:rFonts w:ascii="Times New Roman" w:hAnsi="Times New Roman" w:cs="Times New Roman"/>
                <w:color w:val="auto"/>
              </w:rPr>
            </w:pPr>
            <w:r w:rsidRPr="00EE1710">
              <w:rPr>
                <w:rFonts w:ascii="Times New Roman" w:hAnsi="Times New Roman" w:cs="Times New Roman"/>
                <w:color w:val="auto"/>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EE1710" w:rsidRDefault="00EE1710" w:rsidP="00ED47A1">
            <w:pPr>
              <w:ind w:left="142" w:right="141"/>
              <w:jc w:val="both"/>
              <w:rPr>
                <w:rFonts w:ascii="Times New Roman" w:hAnsi="Times New Roman" w:cs="Times New Roman"/>
                <w:color w:val="auto"/>
              </w:rPr>
            </w:pPr>
          </w:p>
          <w:p w:rsidR="00E44F06" w:rsidRPr="00C578B2" w:rsidRDefault="00915E84"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w:t>
            </w:r>
            <w:r w:rsidR="0090635E" w:rsidRPr="00C578B2">
              <w:rPr>
                <w:rFonts w:ascii="Times New Roman" w:hAnsi="Times New Roman" w:cs="Times New Roman"/>
                <w:color w:val="auto"/>
              </w:rPr>
              <w:t>тся, в том числе,</w:t>
            </w:r>
            <w:r w:rsidRPr="00C578B2">
              <w:rPr>
                <w:rFonts w:ascii="Times New Roman" w:hAnsi="Times New Roman" w:cs="Times New Roman"/>
                <w:color w:val="auto"/>
              </w:rPr>
              <w:t xml:space="preserve"> случаи завышения</w:t>
            </w:r>
            <w:r w:rsidR="0090635E" w:rsidRPr="00C578B2">
              <w:rPr>
                <w:rFonts w:ascii="Times New Roman" w:hAnsi="Times New Roman" w:cs="Times New Roman"/>
                <w:color w:val="auto"/>
              </w:rPr>
              <w:t xml:space="preserve"> сметной стоимости работ</w:t>
            </w:r>
            <w:r w:rsidR="00ED47A1">
              <w:rPr>
                <w:rFonts w:ascii="Times New Roman" w:hAnsi="Times New Roman" w:cs="Times New Roman"/>
                <w:color w:val="auto"/>
              </w:rPr>
              <w:t xml:space="preserve"> </w:t>
            </w:r>
            <w:r w:rsidR="0090635E" w:rsidRPr="00C578B2">
              <w:rPr>
                <w:rFonts w:ascii="Times New Roman" w:hAnsi="Times New Roman" w:cs="Times New Roman"/>
                <w:color w:val="auto"/>
              </w:rPr>
              <w:t>в аукционной (конкурсной) док</w:t>
            </w:r>
            <w:r w:rsidR="00AB0ED5" w:rsidRPr="00C578B2">
              <w:rPr>
                <w:rFonts w:ascii="Times New Roman" w:hAnsi="Times New Roman" w:cs="Times New Roman"/>
                <w:color w:val="auto"/>
              </w:rPr>
              <w:t>ументации</w:t>
            </w:r>
            <w:r w:rsidR="00C3600A" w:rsidRPr="00C578B2">
              <w:rPr>
                <w:rFonts w:ascii="Times New Roman" w:hAnsi="Times New Roman" w:cs="Times New Roman"/>
                <w:color w:val="auto"/>
              </w:rPr>
              <w:t>.</w:t>
            </w:r>
          </w:p>
        </w:tc>
      </w:tr>
      <w:tr w:rsidR="00E44F06" w:rsidRPr="00C578B2" w:rsidTr="003D0449">
        <w:trPr>
          <w:trHeight w:val="2007"/>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4.23</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Нарушения при выборе конкурентного способа определения поставщика (подрядчика, исполнителя)</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18, 21, 24, 48, 49, 56, 57, 59, 63, 72, 74 - 76, 82, 83, 84 - 92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Статья 7.29 Кодекса Российской Федерации об </w:t>
            </w:r>
            <w:proofErr w:type="gramStart"/>
            <w:r w:rsidRPr="00C578B2">
              <w:rPr>
                <w:color w:val="000000"/>
                <w:sz w:val="24"/>
                <w:szCs w:val="24"/>
              </w:rPr>
              <w:t>административных</w:t>
            </w:r>
            <w:proofErr w:type="gramEnd"/>
          </w:p>
          <w:p w:rsidR="00E44F06" w:rsidRPr="003D0449" w:rsidRDefault="003D0449" w:rsidP="00ED47A1">
            <w:pPr>
              <w:pStyle w:val="a4"/>
              <w:shd w:val="clear" w:color="auto" w:fill="auto"/>
              <w:spacing w:line="220" w:lineRule="exact"/>
              <w:ind w:left="142" w:right="141"/>
              <w:rPr>
                <w:sz w:val="24"/>
                <w:szCs w:val="24"/>
                <w:vertAlign w:val="superscript"/>
              </w:rPr>
            </w:pPr>
            <w:proofErr w:type="spellStart"/>
            <w:r>
              <w:rPr>
                <w:color w:val="000000"/>
                <w:sz w:val="24"/>
                <w:szCs w:val="24"/>
              </w:rPr>
              <w:t>п</w:t>
            </w:r>
            <w:r w:rsidR="00E44F06"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915E84"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w:t>
            </w:r>
            <w:r w:rsidR="008878BB" w:rsidRPr="00C578B2">
              <w:rPr>
                <w:rFonts w:ascii="Times New Roman" w:hAnsi="Times New Roman" w:cs="Times New Roman"/>
                <w:color w:val="auto"/>
              </w:rPr>
              <w:t xml:space="preserve">тся, в том числе, </w:t>
            </w:r>
            <w:r w:rsidRPr="00C578B2">
              <w:rPr>
                <w:rFonts w:ascii="Times New Roman" w:hAnsi="Times New Roman" w:cs="Times New Roman"/>
                <w:color w:val="auto"/>
              </w:rPr>
              <w:t xml:space="preserve">случаи </w:t>
            </w:r>
            <w:r w:rsidR="008878BB" w:rsidRPr="00C578B2">
              <w:rPr>
                <w:rFonts w:ascii="Times New Roman" w:hAnsi="Times New Roman" w:cs="Times New Roman"/>
                <w:color w:val="auto"/>
              </w:rPr>
              <w:t>необоснованно</w:t>
            </w:r>
            <w:r w:rsidRPr="00C578B2">
              <w:rPr>
                <w:rFonts w:ascii="Times New Roman" w:hAnsi="Times New Roman" w:cs="Times New Roman"/>
                <w:color w:val="auto"/>
              </w:rPr>
              <w:t>го дробления</w:t>
            </w:r>
            <w:r w:rsidR="008878BB" w:rsidRPr="00C578B2">
              <w:rPr>
                <w:rFonts w:ascii="Times New Roman" w:hAnsi="Times New Roman" w:cs="Times New Roman"/>
                <w:color w:val="auto"/>
              </w:rPr>
              <w:t xml:space="preserve"> закупок товаров, работ, услуг.</w:t>
            </w:r>
          </w:p>
          <w:p w:rsidR="008878BB" w:rsidRPr="00C578B2" w:rsidRDefault="008878BB" w:rsidP="00ED47A1">
            <w:pPr>
              <w:pStyle w:val="a4"/>
              <w:shd w:val="clear" w:color="auto" w:fill="auto"/>
              <w:spacing w:line="274" w:lineRule="exact"/>
              <w:ind w:left="142" w:right="141"/>
              <w:jc w:val="both"/>
              <w:rPr>
                <w:sz w:val="24"/>
                <w:szCs w:val="24"/>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4.24</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Включение в документацию (извещение) о закупке требований к участникам закупки, влекущих ограничение конкуренции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31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Часть 4 статьи 7.30 Кодекса Российской Федерации об </w:t>
            </w:r>
            <w:proofErr w:type="gramStart"/>
            <w:r w:rsidRPr="00C578B2">
              <w:rPr>
                <w:color w:val="000000"/>
                <w:sz w:val="24"/>
                <w:szCs w:val="24"/>
              </w:rPr>
              <w:t>административных</w:t>
            </w:r>
            <w:proofErr w:type="gramEnd"/>
          </w:p>
          <w:p w:rsidR="00E44F06" w:rsidRPr="003D0449" w:rsidRDefault="003D0449" w:rsidP="00ED47A1">
            <w:pPr>
              <w:pStyle w:val="a4"/>
              <w:shd w:val="clear" w:color="auto" w:fill="auto"/>
              <w:spacing w:line="220" w:lineRule="exact"/>
              <w:ind w:left="142" w:right="141"/>
              <w:rPr>
                <w:sz w:val="24"/>
                <w:szCs w:val="24"/>
                <w:vertAlign w:val="superscript"/>
              </w:rPr>
            </w:pPr>
            <w:proofErr w:type="spellStart"/>
            <w:r>
              <w:rPr>
                <w:color w:val="000000"/>
                <w:sz w:val="24"/>
                <w:szCs w:val="24"/>
              </w:rPr>
              <w:t>п</w:t>
            </w:r>
            <w:r w:rsidR="00E44F06"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65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4.25</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Включение в документацию (извещение) о закупке требований к объекту закупки, приводящих к ограничению конкуренции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21, 31, 33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Часть 4.1 статьи 7.30 Кодекса Российской Федерации об </w:t>
            </w:r>
            <w:proofErr w:type="gramStart"/>
            <w:r w:rsidRPr="00C578B2">
              <w:rPr>
                <w:color w:val="000000"/>
                <w:sz w:val="24"/>
                <w:szCs w:val="24"/>
              </w:rPr>
              <w:t>административных</w:t>
            </w:r>
            <w:proofErr w:type="gramEnd"/>
          </w:p>
          <w:p w:rsidR="00E44F06" w:rsidRPr="003D0449" w:rsidRDefault="003D0449" w:rsidP="00ED47A1">
            <w:pPr>
              <w:pStyle w:val="a4"/>
              <w:shd w:val="clear" w:color="auto" w:fill="auto"/>
              <w:spacing w:line="220" w:lineRule="exact"/>
              <w:ind w:left="142" w:right="141"/>
              <w:rPr>
                <w:sz w:val="24"/>
                <w:szCs w:val="24"/>
                <w:vertAlign w:val="superscript"/>
              </w:rPr>
            </w:pPr>
            <w:proofErr w:type="spellStart"/>
            <w:r>
              <w:rPr>
                <w:color w:val="000000"/>
                <w:sz w:val="24"/>
                <w:szCs w:val="24"/>
              </w:rPr>
              <w:t>п</w:t>
            </w:r>
            <w:r w:rsidR="00E44F06"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571"/>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4.26</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Ограничение доступа к информации о закупке, приводящей к необоснованному ограничению числа участников закупки</w:t>
            </w:r>
          </w:p>
        </w:tc>
        <w:tc>
          <w:tcPr>
            <w:tcW w:w="3119" w:type="dxa"/>
          </w:tcPr>
          <w:p w:rsidR="00E44F06" w:rsidRPr="00C578B2" w:rsidRDefault="00E44F06" w:rsidP="00ED47A1">
            <w:pPr>
              <w:pStyle w:val="a4"/>
              <w:shd w:val="clear" w:color="auto" w:fill="auto"/>
              <w:spacing w:line="269" w:lineRule="exact"/>
              <w:ind w:left="142" w:right="142"/>
              <w:rPr>
                <w:sz w:val="24"/>
                <w:szCs w:val="24"/>
              </w:rPr>
            </w:pPr>
            <w:r w:rsidRPr="00C578B2">
              <w:rPr>
                <w:color w:val="000000"/>
                <w:sz w:val="24"/>
                <w:szCs w:val="24"/>
              </w:rPr>
              <w:t>Статьи 4, 7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Части 1- 1.4, 3, 8 статьи 7.30 Кодекса Российской Федерации об </w:t>
            </w:r>
            <w:proofErr w:type="gramStart"/>
            <w:r w:rsidRPr="00C578B2">
              <w:rPr>
                <w:color w:val="000000"/>
                <w:sz w:val="24"/>
                <w:szCs w:val="24"/>
              </w:rPr>
              <w:t>административных</w:t>
            </w:r>
            <w:proofErr w:type="gramEnd"/>
          </w:p>
          <w:p w:rsidR="00E44F06" w:rsidRPr="003D0449" w:rsidRDefault="003D0449" w:rsidP="00ED47A1">
            <w:pPr>
              <w:pStyle w:val="a4"/>
              <w:shd w:val="clear" w:color="auto" w:fill="auto"/>
              <w:spacing w:line="274" w:lineRule="exact"/>
              <w:ind w:left="142" w:right="141"/>
              <w:rPr>
                <w:sz w:val="24"/>
                <w:szCs w:val="24"/>
                <w:vertAlign w:val="superscript"/>
              </w:rPr>
            </w:pPr>
            <w:proofErr w:type="spellStart"/>
            <w:r>
              <w:rPr>
                <w:color w:val="000000"/>
                <w:sz w:val="24"/>
                <w:szCs w:val="24"/>
              </w:rPr>
              <w:t>п</w:t>
            </w:r>
            <w:r w:rsidR="00E44F06"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47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4.27</w:t>
            </w:r>
          </w:p>
        </w:tc>
        <w:tc>
          <w:tcPr>
            <w:tcW w:w="4962" w:type="dxa"/>
          </w:tcPr>
          <w:p w:rsidR="00E44F06" w:rsidRPr="00C578B2" w:rsidRDefault="00E44F06" w:rsidP="00ED47A1">
            <w:pPr>
              <w:pStyle w:val="a4"/>
              <w:shd w:val="clear" w:color="auto" w:fill="auto"/>
              <w:spacing w:line="269" w:lineRule="exact"/>
              <w:ind w:left="142" w:right="142"/>
              <w:jc w:val="both"/>
              <w:rPr>
                <w:sz w:val="24"/>
                <w:szCs w:val="24"/>
              </w:rPr>
            </w:pPr>
            <w:r w:rsidRPr="00C578B2">
              <w:rPr>
                <w:color w:val="000000"/>
                <w:sz w:val="24"/>
                <w:szCs w:val="24"/>
              </w:rPr>
              <w:t>Несоблюдение требований к содержанию документации (извещения) о закупке</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34, 44, 50, 64, 73, 83, 87, 96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Часть 4.2 статьи 7.30 Кодекса Российской Федерации об </w:t>
            </w:r>
            <w:proofErr w:type="gramStart"/>
            <w:r w:rsidRPr="00C578B2">
              <w:rPr>
                <w:color w:val="000000"/>
                <w:sz w:val="24"/>
                <w:szCs w:val="24"/>
              </w:rPr>
              <w:t>административных</w:t>
            </w:r>
            <w:proofErr w:type="gramEnd"/>
          </w:p>
          <w:p w:rsidR="00E44F06" w:rsidRPr="003D0449" w:rsidRDefault="003D0449" w:rsidP="00ED47A1">
            <w:pPr>
              <w:pStyle w:val="a4"/>
              <w:shd w:val="clear" w:color="auto" w:fill="auto"/>
              <w:spacing w:line="220" w:lineRule="exact"/>
              <w:ind w:left="142" w:right="141"/>
              <w:rPr>
                <w:sz w:val="24"/>
                <w:szCs w:val="24"/>
                <w:vertAlign w:val="superscript"/>
              </w:rPr>
            </w:pPr>
            <w:proofErr w:type="spellStart"/>
            <w:r>
              <w:rPr>
                <w:color w:val="000000"/>
                <w:sz w:val="24"/>
                <w:szCs w:val="24"/>
              </w:rPr>
              <w:t>п</w:t>
            </w:r>
            <w:r w:rsidR="00E44F06"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64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4.28</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color w:val="000000"/>
                <w:sz w:val="24"/>
                <w:szCs w:val="24"/>
              </w:rPr>
              <w:t>Не включение в контракт (договор) обязательных условий</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34, 94, 96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Часть 4.2 статьи 7.30 Кодекса Российской Федерации об </w:t>
            </w:r>
            <w:proofErr w:type="gramStart"/>
            <w:r w:rsidRPr="00C578B2">
              <w:rPr>
                <w:color w:val="000000"/>
                <w:sz w:val="24"/>
                <w:szCs w:val="24"/>
              </w:rPr>
              <w:t>административных</w:t>
            </w:r>
            <w:proofErr w:type="gramEnd"/>
          </w:p>
          <w:p w:rsidR="00E44F06" w:rsidRPr="003D0449" w:rsidRDefault="003D0449" w:rsidP="00ED47A1">
            <w:pPr>
              <w:pStyle w:val="a4"/>
              <w:shd w:val="clear" w:color="auto" w:fill="auto"/>
              <w:spacing w:line="220" w:lineRule="exact"/>
              <w:ind w:left="142" w:right="141"/>
              <w:rPr>
                <w:sz w:val="24"/>
                <w:szCs w:val="24"/>
                <w:vertAlign w:val="superscript"/>
              </w:rPr>
            </w:pPr>
            <w:proofErr w:type="spellStart"/>
            <w:r>
              <w:rPr>
                <w:color w:val="000000"/>
                <w:sz w:val="24"/>
                <w:szCs w:val="24"/>
              </w:rPr>
              <w:t>п</w:t>
            </w:r>
            <w:r w:rsidR="00E44F06"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690"/>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4.29</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Нарушения при формировании порядка оценки заявок и критериев этой оценки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32, 53, 83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Часть 4 статьи 7.30 Кодекса Российской Федерации об </w:t>
            </w:r>
            <w:proofErr w:type="gramStart"/>
            <w:r w:rsidRPr="00C578B2">
              <w:rPr>
                <w:color w:val="000000"/>
                <w:sz w:val="24"/>
                <w:szCs w:val="24"/>
              </w:rPr>
              <w:t>административных</w:t>
            </w:r>
            <w:proofErr w:type="gramEnd"/>
          </w:p>
          <w:p w:rsidR="00E44F06" w:rsidRPr="003D0449" w:rsidRDefault="003D0449" w:rsidP="00ED47A1">
            <w:pPr>
              <w:pStyle w:val="a4"/>
              <w:shd w:val="clear" w:color="auto" w:fill="auto"/>
              <w:spacing w:line="220" w:lineRule="exact"/>
              <w:ind w:left="142" w:right="141"/>
              <w:rPr>
                <w:sz w:val="24"/>
                <w:szCs w:val="24"/>
                <w:vertAlign w:val="superscript"/>
              </w:rPr>
            </w:pPr>
            <w:proofErr w:type="spellStart"/>
            <w:r>
              <w:rPr>
                <w:color w:val="000000"/>
                <w:sz w:val="24"/>
                <w:szCs w:val="24"/>
              </w:rPr>
              <w:t>п</w:t>
            </w:r>
            <w:r w:rsidR="00E44F06"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539"/>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4.30</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Нарушения при установлении преимуществ отдельным участникам закупок (субъекты малого предпринимательства, социально ориентированные некоммерческие организации, учреждения и предприятия уголовно-исполнительной системы, организации инвалидов)</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28, 29, 30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3D0449" w:rsidRPr="003D0449" w:rsidRDefault="00E44F06" w:rsidP="003D0449">
            <w:pPr>
              <w:pStyle w:val="a4"/>
              <w:shd w:val="clear" w:color="auto" w:fill="auto"/>
              <w:spacing w:line="274" w:lineRule="exact"/>
              <w:ind w:left="142" w:right="141"/>
              <w:rPr>
                <w:color w:val="000000"/>
                <w:sz w:val="24"/>
                <w:szCs w:val="24"/>
              </w:rPr>
            </w:pPr>
            <w:r w:rsidRPr="00C578B2">
              <w:rPr>
                <w:color w:val="000000"/>
                <w:sz w:val="24"/>
                <w:szCs w:val="24"/>
              </w:rPr>
              <w:t xml:space="preserve">Части 4.2, 11 статьи 7.30 Кодекса Российской </w:t>
            </w:r>
            <w:r w:rsidR="003D0449" w:rsidRPr="003D0449">
              <w:rPr>
                <w:color w:val="000000"/>
                <w:sz w:val="24"/>
                <w:szCs w:val="24"/>
              </w:rPr>
              <w:t xml:space="preserve">Федерации об </w:t>
            </w:r>
            <w:proofErr w:type="gramStart"/>
            <w:r w:rsidR="003D0449" w:rsidRPr="003D0449">
              <w:rPr>
                <w:color w:val="000000"/>
                <w:sz w:val="24"/>
                <w:szCs w:val="24"/>
              </w:rPr>
              <w:t>административных</w:t>
            </w:r>
            <w:proofErr w:type="gramEnd"/>
          </w:p>
          <w:p w:rsidR="00E44F06" w:rsidRPr="00C578B2" w:rsidRDefault="003D0449" w:rsidP="003D0449">
            <w:pPr>
              <w:pStyle w:val="a4"/>
              <w:shd w:val="clear" w:color="auto" w:fill="auto"/>
              <w:spacing w:line="220" w:lineRule="exact"/>
              <w:ind w:left="142" w:right="141"/>
              <w:rPr>
                <w:sz w:val="24"/>
                <w:szCs w:val="24"/>
              </w:rPr>
            </w:pPr>
            <w:proofErr w:type="spellStart"/>
            <w:r w:rsidRPr="003D0449">
              <w:rPr>
                <w:color w:val="000000"/>
                <w:sz w:val="24"/>
                <w:szCs w:val="24"/>
              </w:rPr>
              <w:t>правонарушениях</w:t>
            </w:r>
            <w:proofErr w:type="gramStart"/>
            <w:r w:rsidRPr="003D0449">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40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4.31</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Несоответствие контракта (договора) требованиям, предусмотренным документацией (извещением) о закупке, протоколам закупки, заявке участника закупки</w:t>
            </w:r>
            <w:proofErr w:type="gramEnd"/>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34, 54, 70, 78, 83, 90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3D0449" w:rsidRPr="003D0449" w:rsidRDefault="00E44F06" w:rsidP="003D0449">
            <w:pPr>
              <w:pStyle w:val="a4"/>
              <w:shd w:val="clear" w:color="auto" w:fill="auto"/>
              <w:spacing w:line="274" w:lineRule="exact"/>
              <w:ind w:left="142" w:right="141"/>
              <w:rPr>
                <w:color w:val="000000"/>
                <w:sz w:val="24"/>
                <w:szCs w:val="24"/>
              </w:rPr>
            </w:pPr>
            <w:r w:rsidRPr="00C578B2">
              <w:rPr>
                <w:color w:val="000000"/>
                <w:sz w:val="24"/>
                <w:szCs w:val="24"/>
              </w:rPr>
              <w:t xml:space="preserve">Части 1 -2 статьи 7.32 Кодекса Российской </w:t>
            </w:r>
            <w:r w:rsidR="003D0449" w:rsidRPr="003D0449">
              <w:rPr>
                <w:color w:val="000000"/>
                <w:sz w:val="24"/>
                <w:szCs w:val="24"/>
              </w:rPr>
              <w:t xml:space="preserve">Федерации об </w:t>
            </w:r>
            <w:proofErr w:type="gramStart"/>
            <w:r w:rsidR="003D0449" w:rsidRPr="003D0449">
              <w:rPr>
                <w:color w:val="000000"/>
                <w:sz w:val="24"/>
                <w:szCs w:val="24"/>
              </w:rPr>
              <w:t>административных</w:t>
            </w:r>
            <w:proofErr w:type="gramEnd"/>
          </w:p>
          <w:p w:rsidR="00E44F06" w:rsidRPr="00C578B2" w:rsidRDefault="003D0449" w:rsidP="003D0449">
            <w:pPr>
              <w:pStyle w:val="a4"/>
              <w:shd w:val="clear" w:color="auto" w:fill="auto"/>
              <w:spacing w:line="274" w:lineRule="exact"/>
              <w:ind w:left="142" w:right="141"/>
              <w:rPr>
                <w:sz w:val="24"/>
                <w:szCs w:val="24"/>
              </w:rPr>
            </w:pPr>
            <w:proofErr w:type="spellStart"/>
            <w:r w:rsidRPr="003D0449">
              <w:rPr>
                <w:color w:val="000000"/>
                <w:sz w:val="24"/>
                <w:szCs w:val="24"/>
              </w:rPr>
              <w:t>правонарушениях</w:t>
            </w:r>
            <w:proofErr w:type="gramStart"/>
            <w:r w:rsidRPr="003D0449">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63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4.32</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color w:val="000000"/>
                <w:sz w:val="24"/>
                <w:szCs w:val="24"/>
              </w:rPr>
              <w:t>Нарушение сроков заключения контрактов (договоров)</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54, 70, 78, 83, 90, 91, 93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3D0449" w:rsidRPr="003D0449" w:rsidRDefault="00E44F06" w:rsidP="003D0449">
            <w:pPr>
              <w:pStyle w:val="a4"/>
              <w:shd w:val="clear" w:color="auto" w:fill="auto"/>
              <w:spacing w:line="274" w:lineRule="exact"/>
              <w:ind w:left="142" w:right="141"/>
              <w:rPr>
                <w:color w:val="000000"/>
                <w:sz w:val="24"/>
                <w:szCs w:val="24"/>
              </w:rPr>
            </w:pPr>
            <w:r w:rsidRPr="00C578B2">
              <w:rPr>
                <w:color w:val="000000"/>
                <w:sz w:val="24"/>
                <w:szCs w:val="24"/>
              </w:rPr>
              <w:t xml:space="preserve">Часть 3 статьи 7.32 Кодекса Российской </w:t>
            </w:r>
            <w:r w:rsidR="003D0449" w:rsidRPr="003D0449">
              <w:rPr>
                <w:color w:val="000000"/>
                <w:sz w:val="24"/>
                <w:szCs w:val="24"/>
              </w:rPr>
              <w:t xml:space="preserve">Федерации об </w:t>
            </w:r>
            <w:proofErr w:type="gramStart"/>
            <w:r w:rsidR="003D0449" w:rsidRPr="003D0449">
              <w:rPr>
                <w:color w:val="000000"/>
                <w:sz w:val="24"/>
                <w:szCs w:val="24"/>
              </w:rPr>
              <w:t>административных</w:t>
            </w:r>
            <w:proofErr w:type="gramEnd"/>
          </w:p>
          <w:p w:rsidR="00E44F06" w:rsidRPr="00C578B2" w:rsidRDefault="003D0449" w:rsidP="003D0449">
            <w:pPr>
              <w:pStyle w:val="a4"/>
              <w:shd w:val="clear" w:color="auto" w:fill="auto"/>
              <w:spacing w:line="220" w:lineRule="exact"/>
              <w:ind w:left="142" w:right="141"/>
              <w:rPr>
                <w:sz w:val="24"/>
                <w:szCs w:val="24"/>
              </w:rPr>
            </w:pPr>
            <w:proofErr w:type="spellStart"/>
            <w:r w:rsidRPr="003D0449">
              <w:rPr>
                <w:color w:val="000000"/>
                <w:sz w:val="24"/>
                <w:szCs w:val="24"/>
              </w:rPr>
              <w:t>правонарушениях</w:t>
            </w:r>
            <w:proofErr w:type="gramStart"/>
            <w:r w:rsidRPr="003D0449">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660"/>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4.33</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color w:val="000000"/>
                <w:sz w:val="24"/>
                <w:szCs w:val="24"/>
              </w:rPr>
              <w:t>Отсутствие обеспечения исполнения контракта (договора)</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34, 45, 54, 70, 96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3D0449" w:rsidRPr="003D0449" w:rsidRDefault="00E44F06" w:rsidP="003D0449">
            <w:pPr>
              <w:pStyle w:val="a4"/>
              <w:shd w:val="clear" w:color="auto" w:fill="auto"/>
              <w:spacing w:line="274" w:lineRule="exact"/>
              <w:ind w:left="142" w:right="141"/>
              <w:rPr>
                <w:color w:val="000000"/>
                <w:sz w:val="24"/>
                <w:szCs w:val="24"/>
              </w:rPr>
            </w:pPr>
            <w:r w:rsidRPr="00C578B2">
              <w:rPr>
                <w:color w:val="000000"/>
                <w:sz w:val="24"/>
                <w:szCs w:val="24"/>
              </w:rPr>
              <w:t xml:space="preserve">Часть 1 статьи 7.32 Кодекса Российской </w:t>
            </w:r>
            <w:r w:rsidR="003D0449" w:rsidRPr="003D0449">
              <w:rPr>
                <w:color w:val="000000"/>
                <w:sz w:val="24"/>
                <w:szCs w:val="24"/>
              </w:rPr>
              <w:t xml:space="preserve">Федерации об </w:t>
            </w:r>
            <w:proofErr w:type="gramStart"/>
            <w:r w:rsidR="003D0449" w:rsidRPr="003D0449">
              <w:rPr>
                <w:color w:val="000000"/>
                <w:sz w:val="24"/>
                <w:szCs w:val="24"/>
              </w:rPr>
              <w:t>административных</w:t>
            </w:r>
            <w:proofErr w:type="gramEnd"/>
          </w:p>
          <w:p w:rsidR="00E44F06" w:rsidRPr="00C578B2" w:rsidRDefault="003D0449" w:rsidP="003D0449">
            <w:pPr>
              <w:pStyle w:val="a4"/>
              <w:shd w:val="clear" w:color="auto" w:fill="auto"/>
              <w:spacing w:line="220" w:lineRule="exact"/>
              <w:ind w:left="142" w:right="141"/>
              <w:rPr>
                <w:sz w:val="24"/>
                <w:szCs w:val="24"/>
              </w:rPr>
            </w:pPr>
            <w:proofErr w:type="spellStart"/>
            <w:r w:rsidRPr="003D0449">
              <w:rPr>
                <w:color w:val="000000"/>
                <w:sz w:val="24"/>
                <w:szCs w:val="24"/>
              </w:rPr>
              <w:t>правонарушениях</w:t>
            </w:r>
            <w:proofErr w:type="gramStart"/>
            <w:r w:rsidRPr="003D0449">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4.34</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Нарушение при выборе способа определения поставщика (подрядчика, исполнителя) как закупка у единственного поставщика (подрядчика, исполнителя)</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93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E1710"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тыс. 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3D0449" w:rsidRPr="00C578B2" w:rsidRDefault="00E44F06" w:rsidP="003D0449">
            <w:pPr>
              <w:pStyle w:val="a4"/>
              <w:shd w:val="clear" w:color="auto" w:fill="auto"/>
              <w:spacing w:line="274" w:lineRule="exact"/>
              <w:ind w:left="142" w:right="141"/>
              <w:rPr>
                <w:sz w:val="24"/>
                <w:szCs w:val="24"/>
              </w:rPr>
            </w:pPr>
            <w:r w:rsidRPr="00C578B2">
              <w:rPr>
                <w:color w:val="000000"/>
                <w:sz w:val="24"/>
                <w:szCs w:val="24"/>
              </w:rPr>
              <w:t xml:space="preserve">Статья 7.29 Кодекса Российской </w:t>
            </w:r>
            <w:r w:rsidR="003D0449" w:rsidRPr="00C578B2">
              <w:rPr>
                <w:color w:val="000000"/>
                <w:sz w:val="24"/>
                <w:szCs w:val="24"/>
              </w:rPr>
              <w:t xml:space="preserve">Федерации об </w:t>
            </w:r>
            <w:proofErr w:type="gramStart"/>
            <w:r w:rsidR="003D0449" w:rsidRPr="00C578B2">
              <w:rPr>
                <w:color w:val="000000"/>
                <w:sz w:val="24"/>
                <w:szCs w:val="24"/>
              </w:rPr>
              <w:t>административных</w:t>
            </w:r>
            <w:proofErr w:type="gramEnd"/>
          </w:p>
          <w:p w:rsidR="00E44F06" w:rsidRPr="00C578B2" w:rsidRDefault="003D0449" w:rsidP="003D0449">
            <w:pPr>
              <w:pStyle w:val="a4"/>
              <w:shd w:val="clear" w:color="auto" w:fill="auto"/>
              <w:spacing w:line="220" w:lineRule="exact"/>
              <w:ind w:left="142" w:right="141"/>
              <w:rPr>
                <w:sz w:val="24"/>
                <w:szCs w:val="24"/>
              </w:rPr>
            </w:pPr>
            <w:proofErr w:type="spellStart"/>
            <w:r>
              <w:rPr>
                <w:color w:val="000000"/>
                <w:sz w:val="24"/>
                <w:szCs w:val="24"/>
              </w:rPr>
              <w:t>п</w:t>
            </w:r>
            <w:r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4.35</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Отсутствие в контракте (договоре) сведений о расчете и обосновании цены контракта (договора)</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93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59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4.36</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Нарушения, связанные с обеспечением заявок при проведении конкурсов и закрытых аукционов</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44, 45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3D0449" w:rsidRPr="00C578B2" w:rsidRDefault="00E44F06" w:rsidP="003D0449">
            <w:pPr>
              <w:pStyle w:val="a4"/>
              <w:shd w:val="clear" w:color="auto" w:fill="auto"/>
              <w:spacing w:line="274" w:lineRule="exact"/>
              <w:ind w:left="142" w:right="141"/>
              <w:rPr>
                <w:sz w:val="24"/>
                <w:szCs w:val="24"/>
              </w:rPr>
            </w:pPr>
            <w:r w:rsidRPr="00C578B2">
              <w:rPr>
                <w:color w:val="000000"/>
                <w:sz w:val="24"/>
                <w:szCs w:val="24"/>
              </w:rPr>
              <w:t>Часть 4 статьи 7.30</w:t>
            </w:r>
            <w:r w:rsidR="009950EE">
              <w:rPr>
                <w:color w:val="000000"/>
                <w:sz w:val="24"/>
                <w:szCs w:val="24"/>
              </w:rPr>
              <w:t xml:space="preserve">, </w:t>
            </w:r>
            <w:r w:rsidR="009950EE" w:rsidRPr="00A24E43">
              <w:rPr>
                <w:color w:val="0070C0"/>
                <w:sz w:val="24"/>
                <w:szCs w:val="24"/>
              </w:rPr>
              <w:t>часть 1, 2 статьи 7.31.1</w:t>
            </w:r>
            <w:r w:rsidRPr="00A24E43">
              <w:rPr>
                <w:color w:val="0070C0"/>
                <w:sz w:val="24"/>
                <w:szCs w:val="24"/>
              </w:rPr>
              <w:t xml:space="preserve"> </w:t>
            </w:r>
            <w:r w:rsidRPr="00C578B2">
              <w:rPr>
                <w:color w:val="000000"/>
                <w:sz w:val="24"/>
                <w:szCs w:val="24"/>
              </w:rPr>
              <w:t xml:space="preserve">Кодекса Российской </w:t>
            </w:r>
            <w:r w:rsidR="003D0449" w:rsidRPr="00C578B2">
              <w:rPr>
                <w:color w:val="000000"/>
                <w:sz w:val="24"/>
                <w:szCs w:val="24"/>
              </w:rPr>
              <w:t xml:space="preserve">Федерации об </w:t>
            </w:r>
            <w:proofErr w:type="gramStart"/>
            <w:r w:rsidR="003D0449" w:rsidRPr="00C578B2">
              <w:rPr>
                <w:color w:val="000000"/>
                <w:sz w:val="24"/>
                <w:szCs w:val="24"/>
              </w:rPr>
              <w:t>административных</w:t>
            </w:r>
            <w:proofErr w:type="gramEnd"/>
          </w:p>
          <w:p w:rsidR="00E44F06" w:rsidRPr="00C578B2" w:rsidRDefault="003D0449" w:rsidP="003D0449">
            <w:pPr>
              <w:pStyle w:val="a4"/>
              <w:shd w:val="clear" w:color="auto" w:fill="auto"/>
              <w:spacing w:line="220" w:lineRule="exact"/>
              <w:ind w:left="142" w:right="141"/>
              <w:rPr>
                <w:sz w:val="24"/>
                <w:szCs w:val="24"/>
              </w:rPr>
            </w:pPr>
            <w:proofErr w:type="spellStart"/>
            <w:r>
              <w:rPr>
                <w:color w:val="000000"/>
                <w:sz w:val="24"/>
                <w:szCs w:val="24"/>
              </w:rPr>
              <w:t>п</w:t>
            </w:r>
            <w:r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53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4.37</w:t>
            </w:r>
          </w:p>
        </w:tc>
        <w:tc>
          <w:tcPr>
            <w:tcW w:w="4962" w:type="dxa"/>
          </w:tcPr>
          <w:p w:rsidR="00E44F06" w:rsidRPr="00906F4B" w:rsidRDefault="00E44F06" w:rsidP="00906F4B">
            <w:pPr>
              <w:pStyle w:val="a4"/>
              <w:shd w:val="clear" w:color="auto" w:fill="auto"/>
              <w:ind w:left="142" w:right="142"/>
              <w:jc w:val="both"/>
              <w:rPr>
                <w:color w:val="000000"/>
                <w:sz w:val="24"/>
                <w:szCs w:val="24"/>
              </w:rPr>
            </w:pPr>
            <w:r w:rsidRPr="00C578B2">
              <w:rPr>
                <w:color w:val="000000"/>
                <w:sz w:val="24"/>
                <w:szCs w:val="24"/>
              </w:rPr>
              <w:t>Неприменение антидемпинговых мер при проведении конкурса и аукциона</w:t>
            </w:r>
          </w:p>
        </w:tc>
        <w:tc>
          <w:tcPr>
            <w:tcW w:w="3119" w:type="dxa"/>
          </w:tcPr>
          <w:p w:rsidR="00E44F06" w:rsidRPr="00906F4B" w:rsidRDefault="00E44F06" w:rsidP="00906F4B">
            <w:pPr>
              <w:pStyle w:val="a4"/>
              <w:shd w:val="clear" w:color="auto" w:fill="auto"/>
              <w:ind w:left="142" w:right="142"/>
              <w:rPr>
                <w:color w:val="000000"/>
                <w:sz w:val="24"/>
                <w:szCs w:val="24"/>
              </w:rPr>
            </w:pPr>
            <w:r w:rsidRPr="00C578B2">
              <w:rPr>
                <w:color w:val="000000"/>
                <w:sz w:val="24"/>
                <w:szCs w:val="24"/>
              </w:rPr>
              <w:t xml:space="preserve">Статьи 37, 96 Федерального закона от 5 </w:t>
            </w:r>
            <w:r w:rsidRPr="00C578B2">
              <w:rPr>
                <w:color w:val="000000"/>
                <w:sz w:val="24"/>
                <w:szCs w:val="24"/>
              </w:rPr>
              <w:lastRenderedPageBreak/>
              <w:t>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939"/>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4.38</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Нарушения при допуске (отказе в допуске) участников закупки, отстранении участника закупки от участия в определении поставщика (подрядчика, исполнителя) или при отказе от заключения контракта (договора)</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31, 53, 67, 69 78, 83 Федерального закона от 5 апреля 2013 г.</w:t>
            </w:r>
            <w:r w:rsidR="009B5138">
              <w:rPr>
                <w:color w:val="000000"/>
                <w:sz w:val="24"/>
                <w:szCs w:val="24"/>
              </w:rPr>
              <w:t xml:space="preserve"> № </w:t>
            </w:r>
            <w:r w:rsidRPr="00C578B2">
              <w:rPr>
                <w:color w:val="000000"/>
                <w:sz w:val="24"/>
                <w:szCs w:val="24"/>
              </w:rPr>
              <w:t xml:space="preserve">44-ФЗ «О контрактной системе в сфере закупок товаров, работ, услуг для обеспечения государственных и </w:t>
            </w:r>
            <w:r w:rsidRPr="00C578B2">
              <w:rPr>
                <w:rStyle w:val="9pt"/>
                <w:b w:val="0"/>
                <w:bCs/>
                <w:color w:val="000000"/>
                <w:sz w:val="24"/>
                <w:szCs w:val="24"/>
              </w:rPr>
              <w:t>муниципальных нужд</w:t>
            </w:r>
            <w:r w:rsidRPr="00C578B2">
              <w:rPr>
                <w:b/>
                <w:color w:val="000000"/>
                <w:sz w:val="24"/>
                <w:szCs w:val="24"/>
              </w:rPr>
              <w:t>»</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3D0449" w:rsidRPr="00C578B2" w:rsidRDefault="00E44F06" w:rsidP="003D0449">
            <w:pPr>
              <w:pStyle w:val="a4"/>
              <w:shd w:val="clear" w:color="auto" w:fill="auto"/>
              <w:spacing w:line="274" w:lineRule="exact"/>
              <w:ind w:left="142" w:right="141"/>
              <w:rPr>
                <w:sz w:val="24"/>
                <w:szCs w:val="24"/>
              </w:rPr>
            </w:pPr>
            <w:r w:rsidRPr="00C578B2">
              <w:rPr>
                <w:color w:val="000000"/>
                <w:sz w:val="24"/>
                <w:szCs w:val="24"/>
              </w:rPr>
              <w:t xml:space="preserve">Части 2-2.1, 6 статьи 7.30 Кодекса Российской </w:t>
            </w:r>
            <w:r w:rsidR="003D0449" w:rsidRPr="00C578B2">
              <w:rPr>
                <w:color w:val="000000"/>
                <w:sz w:val="24"/>
                <w:szCs w:val="24"/>
              </w:rPr>
              <w:t xml:space="preserve">Федерации об </w:t>
            </w:r>
            <w:proofErr w:type="gramStart"/>
            <w:r w:rsidR="003D0449" w:rsidRPr="00C578B2">
              <w:rPr>
                <w:color w:val="000000"/>
                <w:sz w:val="24"/>
                <w:szCs w:val="24"/>
              </w:rPr>
              <w:t>административных</w:t>
            </w:r>
            <w:proofErr w:type="gramEnd"/>
          </w:p>
          <w:p w:rsidR="00E44F06" w:rsidRPr="00C578B2" w:rsidRDefault="003D0449" w:rsidP="003D0449">
            <w:pPr>
              <w:pStyle w:val="a4"/>
              <w:shd w:val="clear" w:color="auto" w:fill="auto"/>
              <w:spacing w:line="220" w:lineRule="exact"/>
              <w:ind w:left="142" w:right="141"/>
              <w:rPr>
                <w:sz w:val="24"/>
                <w:szCs w:val="24"/>
              </w:rPr>
            </w:pPr>
            <w:proofErr w:type="spellStart"/>
            <w:r>
              <w:rPr>
                <w:color w:val="000000"/>
                <w:sz w:val="24"/>
                <w:szCs w:val="24"/>
              </w:rPr>
              <w:t>п</w:t>
            </w:r>
            <w:r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45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4.39</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Нарушения при применении порядка оценки заявок, окончательных предложений участников закупки, в том числе критериев этой оценки</w:t>
            </w:r>
          </w:p>
        </w:tc>
        <w:tc>
          <w:tcPr>
            <w:tcW w:w="3119" w:type="dxa"/>
          </w:tcPr>
          <w:p w:rsidR="00E44F06" w:rsidRPr="00C578B2" w:rsidRDefault="00E44F06" w:rsidP="00ED47A1">
            <w:pPr>
              <w:pStyle w:val="a4"/>
              <w:shd w:val="clear" w:color="auto" w:fill="auto"/>
              <w:spacing w:line="269" w:lineRule="exact"/>
              <w:ind w:left="142" w:right="142"/>
              <w:rPr>
                <w:sz w:val="24"/>
                <w:szCs w:val="24"/>
              </w:rPr>
            </w:pPr>
            <w:r w:rsidRPr="00C578B2">
              <w:rPr>
                <w:color w:val="000000"/>
                <w:sz w:val="24"/>
                <w:szCs w:val="24"/>
              </w:rPr>
              <w:t>Статьи 32, 53, 83 Федерального закона от 5 апреля 2013 г.</w:t>
            </w:r>
            <w:r w:rsidR="009B5138">
              <w:rPr>
                <w:color w:val="000000"/>
                <w:sz w:val="24"/>
                <w:szCs w:val="24"/>
              </w:rPr>
              <w:t xml:space="preserve"> № </w:t>
            </w:r>
            <w:r w:rsidRPr="00C578B2">
              <w:rPr>
                <w:color w:val="000000"/>
                <w:sz w:val="24"/>
                <w:szCs w:val="24"/>
              </w:rPr>
              <w:t xml:space="preserve">44- ФЗ «О контрактной системе в сфере закупок товаров, работ, услуг для обеспечения государственных и </w:t>
            </w:r>
            <w:r w:rsidRPr="00C578B2">
              <w:rPr>
                <w:rStyle w:val="9pt"/>
                <w:b w:val="0"/>
                <w:bCs/>
                <w:color w:val="000000"/>
                <w:sz w:val="24"/>
                <w:szCs w:val="24"/>
              </w:rPr>
              <w:t>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3D0449" w:rsidRPr="00C578B2" w:rsidRDefault="00E44F06" w:rsidP="003D0449">
            <w:pPr>
              <w:pStyle w:val="a4"/>
              <w:shd w:val="clear" w:color="auto" w:fill="auto"/>
              <w:spacing w:line="274" w:lineRule="exact"/>
              <w:ind w:left="142" w:right="141"/>
              <w:rPr>
                <w:sz w:val="24"/>
                <w:szCs w:val="24"/>
              </w:rPr>
            </w:pPr>
            <w:r w:rsidRPr="00C578B2">
              <w:rPr>
                <w:color w:val="000000"/>
                <w:sz w:val="24"/>
                <w:szCs w:val="24"/>
              </w:rPr>
              <w:t xml:space="preserve">Части 2, 7 статьи 7.30 Кодекса Российской </w:t>
            </w:r>
            <w:r w:rsidR="003D0449" w:rsidRPr="00C578B2">
              <w:rPr>
                <w:color w:val="000000"/>
                <w:sz w:val="24"/>
                <w:szCs w:val="24"/>
              </w:rPr>
              <w:t xml:space="preserve">Федерации об </w:t>
            </w:r>
            <w:proofErr w:type="gramStart"/>
            <w:r w:rsidR="003D0449" w:rsidRPr="00C578B2">
              <w:rPr>
                <w:color w:val="000000"/>
                <w:sz w:val="24"/>
                <w:szCs w:val="24"/>
              </w:rPr>
              <w:t>административных</w:t>
            </w:r>
            <w:proofErr w:type="gramEnd"/>
          </w:p>
          <w:p w:rsidR="00E44F06" w:rsidRPr="00C578B2" w:rsidRDefault="003D0449" w:rsidP="003D0449">
            <w:pPr>
              <w:pStyle w:val="a4"/>
              <w:shd w:val="clear" w:color="auto" w:fill="auto"/>
              <w:spacing w:line="220" w:lineRule="exact"/>
              <w:ind w:left="142" w:right="141"/>
              <w:rPr>
                <w:sz w:val="24"/>
                <w:szCs w:val="24"/>
              </w:rPr>
            </w:pPr>
            <w:proofErr w:type="spellStart"/>
            <w:r>
              <w:rPr>
                <w:color w:val="000000"/>
                <w:sz w:val="24"/>
                <w:szCs w:val="24"/>
              </w:rPr>
              <w:t>п</w:t>
            </w:r>
            <w:r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70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4.40</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Нарушения требований к протоколам, составленным в ходе осуществления закупок, их содержанию и размещению в открытом доступе</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52, 53, 67, 68, 69, 78, 81, 82, 83, 85, 89, 90 Федерального закона от 5 апреля 2013 г.</w:t>
            </w:r>
            <w:r w:rsidR="009B5138">
              <w:rPr>
                <w:color w:val="000000"/>
                <w:sz w:val="24"/>
                <w:szCs w:val="24"/>
              </w:rPr>
              <w:t xml:space="preserve"> № </w:t>
            </w:r>
            <w:r w:rsidRPr="00C578B2">
              <w:rPr>
                <w:color w:val="000000"/>
                <w:sz w:val="24"/>
                <w:szCs w:val="24"/>
              </w:rPr>
              <w:t xml:space="preserve">44- ФЗ «О контрактной системе в сфере закупок товаров, работ, услуг для обеспечения государственных и </w:t>
            </w:r>
            <w:r w:rsidRPr="00C578B2">
              <w:rPr>
                <w:rStyle w:val="9pt"/>
                <w:b w:val="0"/>
                <w:bCs/>
                <w:color w:val="000000"/>
                <w:sz w:val="24"/>
                <w:szCs w:val="24"/>
              </w:rPr>
              <w:t>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770A2C" w:rsidRPr="00C578B2" w:rsidRDefault="00E44F06" w:rsidP="00770A2C">
            <w:pPr>
              <w:pStyle w:val="a4"/>
              <w:shd w:val="clear" w:color="auto" w:fill="auto"/>
              <w:spacing w:line="274" w:lineRule="exact"/>
              <w:ind w:left="142" w:right="141"/>
              <w:rPr>
                <w:sz w:val="24"/>
                <w:szCs w:val="24"/>
              </w:rPr>
            </w:pPr>
            <w:r w:rsidRPr="00C578B2">
              <w:rPr>
                <w:color w:val="000000"/>
                <w:sz w:val="24"/>
                <w:szCs w:val="24"/>
              </w:rPr>
              <w:t xml:space="preserve">Статья 7.29, части 13-14 статьи 7.30 Кодекса Российской </w:t>
            </w:r>
            <w:r w:rsidR="00770A2C" w:rsidRPr="00C578B2">
              <w:rPr>
                <w:color w:val="000000"/>
                <w:sz w:val="24"/>
                <w:szCs w:val="24"/>
              </w:rPr>
              <w:t xml:space="preserve">Федерации об </w:t>
            </w:r>
            <w:proofErr w:type="gramStart"/>
            <w:r w:rsidR="00770A2C" w:rsidRPr="00C578B2">
              <w:rPr>
                <w:color w:val="000000"/>
                <w:sz w:val="24"/>
                <w:szCs w:val="24"/>
              </w:rPr>
              <w:t>административных</w:t>
            </w:r>
            <w:proofErr w:type="gramEnd"/>
          </w:p>
          <w:p w:rsidR="00E44F06" w:rsidRPr="00C578B2" w:rsidRDefault="00770A2C" w:rsidP="00770A2C">
            <w:pPr>
              <w:pStyle w:val="a4"/>
              <w:shd w:val="clear" w:color="auto" w:fill="auto"/>
              <w:spacing w:line="220" w:lineRule="exact"/>
              <w:ind w:left="142" w:right="141"/>
              <w:rPr>
                <w:sz w:val="24"/>
                <w:szCs w:val="24"/>
              </w:rPr>
            </w:pPr>
            <w:proofErr w:type="spellStart"/>
            <w:r>
              <w:rPr>
                <w:color w:val="000000"/>
                <w:sz w:val="24"/>
                <w:szCs w:val="24"/>
              </w:rPr>
              <w:t>п</w:t>
            </w:r>
            <w:r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59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4.41</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sz w:val="24"/>
                <w:szCs w:val="24"/>
              </w:rPr>
              <w:t>Внесение изменений в контракт (договор) с нарушением требований, установленных законодательством</w:t>
            </w:r>
          </w:p>
          <w:p w:rsidR="00E44F06" w:rsidRPr="00C578B2" w:rsidRDefault="00E44F06" w:rsidP="00ED47A1">
            <w:pPr>
              <w:pStyle w:val="a4"/>
              <w:shd w:val="clear" w:color="auto" w:fill="auto"/>
              <w:spacing w:line="274" w:lineRule="exact"/>
              <w:ind w:left="142" w:right="142"/>
              <w:jc w:val="both"/>
              <w:rPr>
                <w:sz w:val="24"/>
                <w:szCs w:val="24"/>
              </w:rPr>
            </w:pP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34, 95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803E5F" w:rsidRDefault="00E44F06"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61311C" w:rsidRDefault="00E44F06" w:rsidP="0061311C">
            <w:pPr>
              <w:pStyle w:val="a4"/>
              <w:shd w:val="clear" w:color="auto" w:fill="auto"/>
              <w:spacing w:line="274" w:lineRule="exact"/>
              <w:jc w:val="center"/>
              <w:rPr>
                <w:color w:val="000000"/>
                <w:sz w:val="24"/>
                <w:szCs w:val="24"/>
              </w:rPr>
            </w:pPr>
            <w:r w:rsidRPr="00C578B2">
              <w:rPr>
                <w:color w:val="000000"/>
                <w:sz w:val="24"/>
                <w:szCs w:val="24"/>
              </w:rPr>
              <w:t>кол-во и</w:t>
            </w:r>
          </w:p>
          <w:p w:rsidR="0061311C" w:rsidRDefault="00E44F06" w:rsidP="0061311C">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E44F06" w:rsidRPr="00C578B2" w:rsidRDefault="00E44F06" w:rsidP="0061311C">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17528A" w:rsidRPr="00C578B2" w:rsidRDefault="00E44F06" w:rsidP="0017528A">
            <w:pPr>
              <w:pStyle w:val="a4"/>
              <w:shd w:val="clear" w:color="auto" w:fill="auto"/>
              <w:spacing w:line="274" w:lineRule="exact"/>
              <w:ind w:left="142" w:right="141"/>
              <w:rPr>
                <w:sz w:val="24"/>
                <w:szCs w:val="24"/>
              </w:rPr>
            </w:pPr>
            <w:r w:rsidRPr="00C578B2">
              <w:rPr>
                <w:color w:val="000000"/>
                <w:sz w:val="24"/>
                <w:szCs w:val="24"/>
              </w:rPr>
              <w:t xml:space="preserve">Части 4-5 статьи 7.32 Кодекса Российской </w:t>
            </w:r>
            <w:r w:rsidR="0017528A" w:rsidRPr="00C578B2">
              <w:rPr>
                <w:color w:val="000000"/>
                <w:sz w:val="24"/>
                <w:szCs w:val="24"/>
              </w:rPr>
              <w:t xml:space="preserve">Федерации об </w:t>
            </w:r>
            <w:proofErr w:type="gramStart"/>
            <w:r w:rsidR="0017528A" w:rsidRPr="00C578B2">
              <w:rPr>
                <w:color w:val="000000"/>
                <w:sz w:val="24"/>
                <w:szCs w:val="24"/>
              </w:rPr>
              <w:t>административных</w:t>
            </w:r>
            <w:proofErr w:type="gramEnd"/>
          </w:p>
          <w:p w:rsidR="00E44F06" w:rsidRPr="00C578B2" w:rsidRDefault="0017528A" w:rsidP="0017528A">
            <w:pPr>
              <w:pStyle w:val="a4"/>
              <w:shd w:val="clear" w:color="auto" w:fill="auto"/>
              <w:spacing w:line="220" w:lineRule="exact"/>
              <w:ind w:left="142" w:right="141"/>
              <w:rPr>
                <w:sz w:val="24"/>
                <w:szCs w:val="24"/>
              </w:rPr>
            </w:pPr>
            <w:proofErr w:type="spellStart"/>
            <w:r>
              <w:rPr>
                <w:color w:val="000000"/>
                <w:sz w:val="24"/>
                <w:szCs w:val="24"/>
              </w:rPr>
              <w:t>п</w:t>
            </w:r>
            <w:r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E1710" w:rsidP="00ED47A1">
            <w:pPr>
              <w:pStyle w:val="a4"/>
              <w:shd w:val="clear" w:color="auto" w:fill="auto"/>
              <w:spacing w:line="274" w:lineRule="exact"/>
              <w:ind w:left="142" w:right="141"/>
              <w:jc w:val="both"/>
              <w:rPr>
                <w:color w:val="000000"/>
                <w:sz w:val="24"/>
                <w:szCs w:val="24"/>
              </w:rPr>
            </w:pPr>
            <w:r w:rsidRPr="00EE1710">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E44F06" w:rsidRPr="00C578B2" w:rsidTr="003D0449">
        <w:trPr>
          <w:trHeight w:val="160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4.42</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color w:val="000000"/>
                <w:sz w:val="24"/>
                <w:szCs w:val="24"/>
              </w:rPr>
              <w:t>Нарушения порядка расторжения контракта (договора)</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34, 95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17528A" w:rsidRPr="00C578B2" w:rsidRDefault="00E44F06" w:rsidP="0017528A">
            <w:pPr>
              <w:pStyle w:val="a4"/>
              <w:shd w:val="clear" w:color="auto" w:fill="auto"/>
              <w:spacing w:line="274" w:lineRule="exact"/>
              <w:ind w:left="142" w:right="141"/>
              <w:rPr>
                <w:sz w:val="24"/>
                <w:szCs w:val="24"/>
              </w:rPr>
            </w:pPr>
            <w:r w:rsidRPr="00C578B2">
              <w:rPr>
                <w:color w:val="000000"/>
                <w:sz w:val="24"/>
                <w:szCs w:val="24"/>
              </w:rPr>
              <w:t xml:space="preserve">Часть 6 статьи 7.32 Кодекса Российской </w:t>
            </w:r>
            <w:r w:rsidR="0017528A" w:rsidRPr="00C578B2">
              <w:rPr>
                <w:color w:val="000000"/>
                <w:sz w:val="24"/>
                <w:szCs w:val="24"/>
              </w:rPr>
              <w:t xml:space="preserve">Федерации об </w:t>
            </w:r>
            <w:proofErr w:type="gramStart"/>
            <w:r w:rsidR="0017528A" w:rsidRPr="00C578B2">
              <w:rPr>
                <w:color w:val="000000"/>
                <w:sz w:val="24"/>
                <w:szCs w:val="24"/>
              </w:rPr>
              <w:t>административных</w:t>
            </w:r>
            <w:proofErr w:type="gramEnd"/>
          </w:p>
          <w:p w:rsidR="00E44F06" w:rsidRPr="00C578B2" w:rsidRDefault="0017528A" w:rsidP="0017528A">
            <w:pPr>
              <w:pStyle w:val="a4"/>
              <w:shd w:val="clear" w:color="auto" w:fill="auto"/>
              <w:spacing w:line="220" w:lineRule="exact"/>
              <w:ind w:left="142" w:right="141"/>
              <w:rPr>
                <w:sz w:val="24"/>
                <w:szCs w:val="24"/>
              </w:rPr>
            </w:pPr>
            <w:proofErr w:type="spellStart"/>
            <w:r>
              <w:rPr>
                <w:color w:val="000000"/>
                <w:sz w:val="24"/>
                <w:szCs w:val="24"/>
              </w:rPr>
              <w:t>п</w:t>
            </w:r>
            <w:r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4.43</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Отсутствие экспертизы результатов, предусмотренных контрактом (договором), и отчета о результатах отдельного этапа исполнения контракта (договора), о поставленном товаре, выполненной работе или об оказанной услуге</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94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9950EE" w:rsidRPr="009950EE" w:rsidRDefault="009950EE" w:rsidP="009950EE">
            <w:pPr>
              <w:pStyle w:val="a4"/>
              <w:shd w:val="clear" w:color="auto" w:fill="auto"/>
              <w:spacing w:line="274" w:lineRule="exact"/>
              <w:ind w:left="142" w:right="141"/>
              <w:rPr>
                <w:color w:val="0070C0"/>
                <w:sz w:val="24"/>
                <w:szCs w:val="24"/>
              </w:rPr>
            </w:pPr>
            <w:r w:rsidRPr="009950EE">
              <w:rPr>
                <w:color w:val="0070C0"/>
                <w:sz w:val="24"/>
                <w:szCs w:val="24"/>
              </w:rPr>
              <w:t xml:space="preserve">Часть 8 статьи 7.32 Кодекса Российской Федерации об </w:t>
            </w:r>
            <w:proofErr w:type="gramStart"/>
            <w:r w:rsidRPr="009950EE">
              <w:rPr>
                <w:color w:val="0070C0"/>
                <w:sz w:val="24"/>
                <w:szCs w:val="24"/>
              </w:rPr>
              <w:t>административных</w:t>
            </w:r>
            <w:proofErr w:type="gramEnd"/>
          </w:p>
          <w:p w:rsidR="00E44F06" w:rsidRPr="008A6213" w:rsidRDefault="008A6213" w:rsidP="009950EE">
            <w:pPr>
              <w:ind w:left="142" w:right="141"/>
              <w:rPr>
                <w:rFonts w:ascii="Times New Roman" w:hAnsi="Times New Roman" w:cs="Times New Roman"/>
                <w:color w:val="auto"/>
                <w:vertAlign w:val="superscript"/>
              </w:rPr>
            </w:pPr>
            <w:proofErr w:type="spellStart"/>
            <w:r>
              <w:rPr>
                <w:rFonts w:ascii="Times New Roman" w:hAnsi="Times New Roman" w:cs="Times New Roman"/>
                <w:color w:val="0070C0"/>
              </w:rPr>
              <w:t>п</w:t>
            </w:r>
            <w:r w:rsidR="009950EE" w:rsidRPr="009950EE">
              <w:rPr>
                <w:rFonts w:ascii="Times New Roman" w:hAnsi="Times New Roman" w:cs="Times New Roman"/>
                <w:color w:val="0070C0"/>
              </w:rPr>
              <w:t>равонарушениях</w:t>
            </w:r>
            <w:proofErr w:type="gramStart"/>
            <w:r>
              <w:rPr>
                <w:rFonts w:ascii="Times New Roman" w:hAnsi="Times New Roman" w:cs="Times New Roman"/>
                <w:color w:val="0070C0"/>
                <w:vertAlign w:val="superscript"/>
              </w:rPr>
              <w:t>4</w:t>
            </w:r>
            <w:proofErr w:type="spellEnd"/>
            <w:proofErr w:type="gramEnd"/>
          </w:p>
        </w:tc>
        <w:tc>
          <w:tcPr>
            <w:tcW w:w="8788" w:type="dxa"/>
          </w:tcPr>
          <w:p w:rsidR="00E44F06" w:rsidRPr="00C578B2" w:rsidRDefault="00294124" w:rsidP="00ED47A1">
            <w:pPr>
              <w:ind w:left="142" w:right="141"/>
              <w:jc w:val="both"/>
              <w:rPr>
                <w:rFonts w:ascii="Times New Roman" w:hAnsi="Times New Roman" w:cs="Times New Roman"/>
                <w:color w:val="auto"/>
              </w:rPr>
            </w:pPr>
            <w:proofErr w:type="gramStart"/>
            <w:r w:rsidRPr="00C578B2">
              <w:rPr>
                <w:rFonts w:ascii="Times New Roman" w:hAnsi="Times New Roman" w:cs="Times New Roman"/>
                <w:color w:val="auto"/>
              </w:rPr>
              <w:t>По данному коду отражаются</w:t>
            </w:r>
            <w:r w:rsidR="00974A94" w:rsidRPr="00C578B2">
              <w:rPr>
                <w:rFonts w:ascii="Times New Roman" w:hAnsi="Times New Roman" w:cs="Times New Roman"/>
                <w:color w:val="auto"/>
              </w:rPr>
              <w:t>, в том числе, случаи</w:t>
            </w:r>
            <w:r w:rsidR="00445778" w:rsidRPr="00C578B2">
              <w:rPr>
                <w:rFonts w:ascii="Times New Roman" w:hAnsi="Times New Roman" w:cs="Times New Roman"/>
                <w:color w:val="auto"/>
              </w:rPr>
              <w:t xml:space="preserve"> нарушения порядка размещения отчета об исполнении государственного (муниципального) контракта и (или) о результатах отдельного этапа его исполнения в единой информационной системе в сфере закупок (часть 9 статьи 94 Федерального закона</w:t>
            </w:r>
            <w:r w:rsidR="009B5138">
              <w:rPr>
                <w:rFonts w:ascii="Times New Roman" w:hAnsi="Times New Roman" w:cs="Times New Roman"/>
                <w:color w:val="auto"/>
              </w:rPr>
              <w:t xml:space="preserve"> № </w:t>
            </w:r>
            <w:r w:rsidR="00445778" w:rsidRPr="00C578B2">
              <w:rPr>
                <w:rFonts w:ascii="Times New Roman" w:hAnsi="Times New Roman" w:cs="Times New Roman"/>
                <w:color w:val="auto"/>
              </w:rPr>
              <w:t>44-ФЗ</w:t>
            </w:r>
            <w:r w:rsidR="0061311C">
              <w:rPr>
                <w:rFonts w:ascii="Times New Roman" w:hAnsi="Times New Roman" w:cs="Times New Roman"/>
                <w:color w:val="auto"/>
              </w:rPr>
              <w:t xml:space="preserve"> </w:t>
            </w:r>
            <w:r w:rsidR="0061311C" w:rsidRPr="0061311C">
              <w:rPr>
                <w:rFonts w:ascii="Times New Roman" w:hAnsi="Times New Roman" w:cs="Times New Roman"/>
                <w:color w:val="auto"/>
              </w:rPr>
              <w:t>«О контрактной системе в сфере закупок товаров, работ, услуг для обеспечения государственных и муниципальных нужд»</w:t>
            </w:r>
            <w:r w:rsidR="00445778" w:rsidRPr="00C578B2">
              <w:rPr>
                <w:rFonts w:ascii="Times New Roman" w:hAnsi="Times New Roman" w:cs="Times New Roman"/>
                <w:color w:val="auto"/>
              </w:rPr>
              <w:t>)</w:t>
            </w:r>
            <w:r w:rsidR="0061311C">
              <w:rPr>
                <w:rFonts w:ascii="Times New Roman" w:hAnsi="Times New Roman" w:cs="Times New Roman"/>
                <w:color w:val="auto"/>
              </w:rPr>
              <w:t>.</w:t>
            </w:r>
            <w:r w:rsidR="00445778" w:rsidRPr="00C578B2">
              <w:rPr>
                <w:rFonts w:ascii="Times New Roman" w:hAnsi="Times New Roman" w:cs="Times New Roman"/>
                <w:color w:val="auto"/>
              </w:rPr>
              <w:t xml:space="preserve"> </w:t>
            </w:r>
            <w:proofErr w:type="gramEnd"/>
          </w:p>
        </w:tc>
      </w:tr>
      <w:tr w:rsidR="00E44F06" w:rsidRPr="00C578B2" w:rsidTr="003D0449">
        <w:trPr>
          <w:trHeight w:val="1660"/>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4.44</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Нарушения условий реализации контрактов (договоров), в том числе сроков реализации, включая своевременность расчетов по контракту (договору)</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34, 94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803E5F" w:rsidRDefault="00E44F06"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9950EE" w:rsidRPr="009950EE" w:rsidRDefault="009950EE" w:rsidP="009950EE">
            <w:pPr>
              <w:pStyle w:val="a4"/>
              <w:shd w:val="clear" w:color="auto" w:fill="auto"/>
              <w:spacing w:line="274" w:lineRule="exact"/>
              <w:ind w:left="142" w:right="141"/>
              <w:rPr>
                <w:color w:val="0070C0"/>
                <w:sz w:val="24"/>
                <w:szCs w:val="24"/>
              </w:rPr>
            </w:pPr>
            <w:r w:rsidRPr="009950EE">
              <w:rPr>
                <w:color w:val="0070C0"/>
                <w:sz w:val="24"/>
                <w:szCs w:val="24"/>
              </w:rPr>
              <w:t>Часть 7 статьи 7.32</w:t>
            </w:r>
            <w:r>
              <w:rPr>
                <w:color w:val="0070C0"/>
                <w:sz w:val="24"/>
                <w:szCs w:val="24"/>
              </w:rPr>
              <w:t>, статья 7.32.5</w:t>
            </w:r>
            <w:r w:rsidRPr="009950EE">
              <w:rPr>
                <w:color w:val="0070C0"/>
                <w:sz w:val="24"/>
                <w:szCs w:val="24"/>
              </w:rPr>
              <w:t xml:space="preserve"> Кодекса Российской Федерации об </w:t>
            </w:r>
            <w:proofErr w:type="gramStart"/>
            <w:r w:rsidRPr="009950EE">
              <w:rPr>
                <w:color w:val="0070C0"/>
                <w:sz w:val="24"/>
                <w:szCs w:val="24"/>
              </w:rPr>
              <w:t>административных</w:t>
            </w:r>
            <w:proofErr w:type="gramEnd"/>
          </w:p>
          <w:p w:rsidR="00961090" w:rsidRPr="00C578B2" w:rsidRDefault="009950EE" w:rsidP="009950EE">
            <w:pPr>
              <w:ind w:left="142" w:right="141"/>
              <w:rPr>
                <w:rFonts w:ascii="Times New Roman" w:hAnsi="Times New Roman" w:cs="Times New Roman"/>
                <w:color w:val="auto"/>
              </w:rPr>
            </w:pPr>
            <w:proofErr w:type="spellStart"/>
            <w:r w:rsidRPr="009950EE">
              <w:rPr>
                <w:rFonts w:ascii="Times New Roman" w:hAnsi="Times New Roman" w:cs="Times New Roman"/>
                <w:color w:val="0070C0"/>
              </w:rPr>
              <w:t>правонарушениях</w:t>
            </w:r>
            <w:proofErr w:type="gramStart"/>
            <w:r w:rsidRPr="009950EE">
              <w:rPr>
                <w:rFonts w:ascii="Times New Roman" w:hAnsi="Times New Roman" w:cs="Times New Roman"/>
                <w:color w:val="0070C0"/>
                <w:vertAlign w:val="superscript"/>
              </w:rPr>
              <w:t>4</w:t>
            </w:r>
            <w:proofErr w:type="spellEnd"/>
            <w:proofErr w:type="gramEnd"/>
          </w:p>
        </w:tc>
        <w:tc>
          <w:tcPr>
            <w:tcW w:w="8788" w:type="dxa"/>
          </w:tcPr>
          <w:p w:rsidR="00915E84" w:rsidRPr="00C578B2" w:rsidRDefault="00915E84"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отражаются следующие нарушения:</w:t>
            </w:r>
          </w:p>
          <w:p w:rsidR="00404D5E" w:rsidRPr="00C578B2" w:rsidRDefault="00915E84" w:rsidP="00ED47A1">
            <w:pPr>
              <w:ind w:left="142" w:right="141"/>
              <w:jc w:val="both"/>
              <w:rPr>
                <w:rFonts w:ascii="Times New Roman" w:hAnsi="Times New Roman" w:cs="Times New Roman"/>
                <w:color w:val="auto"/>
                <w:u w:val="single"/>
              </w:rPr>
            </w:pPr>
            <w:r w:rsidRPr="00C578B2">
              <w:rPr>
                <w:rFonts w:ascii="Times New Roman" w:hAnsi="Times New Roman" w:cs="Times New Roman"/>
                <w:color w:val="auto"/>
                <w:u w:val="single"/>
              </w:rPr>
              <w:t xml:space="preserve">В </w:t>
            </w:r>
            <w:r w:rsidR="00404D5E" w:rsidRPr="00C578B2">
              <w:rPr>
                <w:rFonts w:ascii="Times New Roman" w:hAnsi="Times New Roman" w:cs="Times New Roman"/>
                <w:color w:val="auto"/>
                <w:u w:val="single"/>
              </w:rPr>
              <w:t>количественном выражении:</w:t>
            </w:r>
          </w:p>
          <w:p w:rsidR="00404D5E" w:rsidRPr="00C578B2" w:rsidRDefault="00915E84"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w:t>
            </w:r>
            <w:r w:rsidR="0061311C">
              <w:rPr>
                <w:rFonts w:ascii="Times New Roman" w:hAnsi="Times New Roman" w:cs="Times New Roman"/>
                <w:color w:val="auto"/>
              </w:rPr>
              <w:t>о</w:t>
            </w:r>
            <w:r w:rsidR="00404D5E" w:rsidRPr="00C578B2">
              <w:rPr>
                <w:rFonts w:ascii="Times New Roman" w:hAnsi="Times New Roman" w:cs="Times New Roman"/>
                <w:color w:val="auto"/>
              </w:rPr>
              <w:t>плата выполненных работ по государственным (муниципальным) контрактам (договорам)</w:t>
            </w:r>
            <w:r w:rsidR="00ED47A1">
              <w:rPr>
                <w:rFonts w:ascii="Times New Roman" w:hAnsi="Times New Roman" w:cs="Times New Roman"/>
                <w:color w:val="auto"/>
              </w:rPr>
              <w:t xml:space="preserve"> </w:t>
            </w:r>
            <w:r w:rsidR="00404D5E" w:rsidRPr="00C578B2">
              <w:rPr>
                <w:rFonts w:ascii="Times New Roman" w:hAnsi="Times New Roman" w:cs="Times New Roman"/>
                <w:color w:val="auto"/>
              </w:rPr>
              <w:t xml:space="preserve">осуществлена с </w:t>
            </w:r>
            <w:r w:rsidR="0061311C">
              <w:rPr>
                <w:rFonts w:ascii="Times New Roman" w:hAnsi="Times New Roman" w:cs="Times New Roman"/>
                <w:color w:val="auto"/>
              </w:rPr>
              <w:t>нарушением установленных сроков;</w:t>
            </w:r>
          </w:p>
          <w:p w:rsidR="00915E84" w:rsidRPr="00C578B2" w:rsidRDefault="00915E84"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w:t>
            </w:r>
            <w:r w:rsidR="0061311C">
              <w:rPr>
                <w:rFonts w:ascii="Times New Roman" w:hAnsi="Times New Roman" w:cs="Times New Roman"/>
                <w:color w:val="auto"/>
              </w:rPr>
              <w:t>н</w:t>
            </w:r>
            <w:r w:rsidR="00404D5E" w:rsidRPr="00C578B2">
              <w:rPr>
                <w:rFonts w:ascii="Times New Roman" w:hAnsi="Times New Roman" w:cs="Times New Roman"/>
                <w:color w:val="auto"/>
              </w:rPr>
              <w:t>арушение порядка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предусмотренных контрактом, в том числе требований к проведению экспертизы поставленного товара, результатов выполненной работы, оказанной услуги, а также отдельных этапов исполнения контракта, к оформлению актов</w:t>
            </w:r>
            <w:r w:rsidR="00ED47A1">
              <w:rPr>
                <w:rFonts w:ascii="Times New Roman" w:hAnsi="Times New Roman" w:cs="Times New Roman"/>
                <w:color w:val="auto"/>
              </w:rPr>
              <w:t xml:space="preserve"> </w:t>
            </w:r>
            <w:r w:rsidR="00404D5E" w:rsidRPr="00C578B2">
              <w:rPr>
                <w:rFonts w:ascii="Times New Roman" w:hAnsi="Times New Roman" w:cs="Times New Roman"/>
                <w:color w:val="auto"/>
              </w:rPr>
              <w:t>приема-передач</w:t>
            </w:r>
            <w:r w:rsidRPr="00C578B2">
              <w:rPr>
                <w:rFonts w:ascii="Times New Roman" w:hAnsi="Times New Roman" w:cs="Times New Roman"/>
                <w:color w:val="auto"/>
              </w:rPr>
              <w:t>и результатов выполненных работ.</w:t>
            </w:r>
          </w:p>
          <w:p w:rsidR="00404D5E" w:rsidRPr="00C578B2" w:rsidRDefault="00915E84" w:rsidP="00ED47A1">
            <w:pPr>
              <w:ind w:left="142" w:right="141"/>
              <w:jc w:val="both"/>
              <w:rPr>
                <w:rFonts w:ascii="Times New Roman" w:hAnsi="Times New Roman" w:cs="Times New Roman"/>
                <w:color w:val="auto"/>
              </w:rPr>
            </w:pPr>
            <w:r w:rsidRPr="00C578B2">
              <w:rPr>
                <w:rFonts w:ascii="Times New Roman" w:hAnsi="Times New Roman" w:cs="Times New Roman"/>
                <w:color w:val="auto"/>
                <w:u w:val="single"/>
              </w:rPr>
              <w:t>В</w:t>
            </w:r>
            <w:r w:rsidR="00404D5E" w:rsidRPr="00C578B2">
              <w:rPr>
                <w:rFonts w:ascii="Times New Roman" w:hAnsi="Times New Roman" w:cs="Times New Roman"/>
                <w:color w:val="auto"/>
                <w:u w:val="single"/>
              </w:rPr>
              <w:t xml:space="preserve"> количественном и суммарном выражении:</w:t>
            </w:r>
          </w:p>
          <w:p w:rsidR="00915E84" w:rsidRPr="00C578B2" w:rsidRDefault="00915E84"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w:t>
            </w:r>
            <w:r w:rsidR="0061311C">
              <w:rPr>
                <w:rFonts w:ascii="Times New Roman" w:hAnsi="Times New Roman" w:cs="Times New Roman"/>
                <w:color w:val="auto"/>
              </w:rPr>
              <w:t>н</w:t>
            </w:r>
            <w:r w:rsidR="00404D5E" w:rsidRPr="00C578B2">
              <w:rPr>
                <w:rFonts w:ascii="Times New Roman" w:hAnsi="Times New Roman" w:cs="Times New Roman"/>
                <w:color w:val="auto"/>
              </w:rPr>
              <w:t>арушения порядка приемки и оплаты выполненных работ (оказанных услуг, поставленных товаров), в том числе не предусмотренная контрактом (договором) поэтапная приемка и оплата товаров (работ, у</w:t>
            </w:r>
            <w:r w:rsidRPr="00C578B2">
              <w:rPr>
                <w:rFonts w:ascii="Times New Roman" w:hAnsi="Times New Roman" w:cs="Times New Roman"/>
                <w:color w:val="auto"/>
              </w:rPr>
              <w:t>слуг). Объем нарушения составляет</w:t>
            </w:r>
            <w:r w:rsidR="00404D5E" w:rsidRPr="00C578B2">
              <w:rPr>
                <w:rFonts w:ascii="Times New Roman" w:hAnsi="Times New Roman" w:cs="Times New Roman"/>
                <w:color w:val="auto"/>
              </w:rPr>
              <w:t xml:space="preserve"> сумма работ (товаров, услуг), принятых и оплаченных с нару</w:t>
            </w:r>
            <w:r w:rsidR="0061311C">
              <w:rPr>
                <w:rFonts w:ascii="Times New Roman" w:hAnsi="Times New Roman" w:cs="Times New Roman"/>
                <w:color w:val="auto"/>
              </w:rPr>
              <w:t>шением установленного порядка;</w:t>
            </w:r>
          </w:p>
          <w:p w:rsidR="00E44F06" w:rsidRPr="00C578B2" w:rsidRDefault="00915E84" w:rsidP="0061311C">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w:t>
            </w:r>
            <w:r w:rsidR="0061311C">
              <w:rPr>
                <w:rFonts w:ascii="Times New Roman" w:hAnsi="Times New Roman" w:cs="Times New Roman"/>
                <w:color w:val="auto"/>
              </w:rPr>
              <w:t>с</w:t>
            </w:r>
            <w:r w:rsidR="00404D5E" w:rsidRPr="00C578B2">
              <w:rPr>
                <w:rFonts w:ascii="Times New Roman" w:hAnsi="Times New Roman" w:cs="Times New Roman"/>
                <w:color w:val="auto"/>
              </w:rPr>
              <w:t>лучаи просрочки исполнения поставщиком (подрядчиком, исполнителем) обязательства, предусмотренного контрактом (договором).</w:t>
            </w:r>
          </w:p>
        </w:tc>
      </w:tr>
      <w:tr w:rsidR="00E44F06" w:rsidRPr="00C578B2" w:rsidTr="003D0449">
        <w:trPr>
          <w:trHeight w:val="214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4.45</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sz w:val="24"/>
                <w:szCs w:val="24"/>
              </w:rPr>
              <w:t>Приемка и оплата поставленных товаров, выполненных работ, оказанных услуг, несоответствующих условиям контрактов (договоров)</w:t>
            </w:r>
          </w:p>
        </w:tc>
        <w:tc>
          <w:tcPr>
            <w:tcW w:w="3119" w:type="dxa"/>
          </w:tcPr>
          <w:p w:rsidR="00E44F06" w:rsidRPr="00C578B2" w:rsidRDefault="00906F4B" w:rsidP="00ED47A1">
            <w:pPr>
              <w:pStyle w:val="a4"/>
              <w:spacing w:line="274" w:lineRule="exact"/>
              <w:ind w:left="142" w:right="142"/>
              <w:rPr>
                <w:color w:val="000000"/>
                <w:sz w:val="24"/>
                <w:szCs w:val="24"/>
              </w:rPr>
            </w:pPr>
            <w:r>
              <w:rPr>
                <w:color w:val="000000"/>
                <w:sz w:val="24"/>
                <w:szCs w:val="24"/>
              </w:rPr>
              <w:t>Глава 22 Гражданского к</w:t>
            </w:r>
            <w:r w:rsidR="00E44F06" w:rsidRPr="00C578B2">
              <w:rPr>
                <w:color w:val="000000"/>
                <w:sz w:val="24"/>
                <w:szCs w:val="24"/>
              </w:rPr>
              <w:t>одекса Российской Федерации</w:t>
            </w:r>
          </w:p>
          <w:p w:rsidR="00E44F06" w:rsidRPr="00C578B2" w:rsidRDefault="00E44F06" w:rsidP="00ED47A1">
            <w:pPr>
              <w:pStyle w:val="a4"/>
              <w:spacing w:line="274" w:lineRule="exact"/>
              <w:ind w:left="142" w:right="142"/>
              <w:rPr>
                <w:color w:val="000000"/>
                <w:sz w:val="24"/>
                <w:szCs w:val="24"/>
              </w:rPr>
            </w:pPr>
            <w:r w:rsidRPr="00C578B2">
              <w:rPr>
                <w:color w:val="000000"/>
                <w:sz w:val="24"/>
                <w:szCs w:val="24"/>
              </w:rPr>
              <w:t>Статья 94 Федерального закона от 5 апреля 2013 г.</w:t>
            </w:r>
            <w:r w:rsidR="009B5138">
              <w:rPr>
                <w:color w:val="000000"/>
                <w:sz w:val="24"/>
                <w:szCs w:val="24"/>
              </w:rPr>
              <w:t xml:space="preserve"> № </w:t>
            </w:r>
            <w:r w:rsidRPr="00C578B2">
              <w:rPr>
                <w:color w:val="000000"/>
                <w:sz w:val="24"/>
                <w:szCs w:val="24"/>
              </w:rPr>
              <w:t>44-ФЗ «О контрактной системе в сфере закупок товаров, работ, услуг для обеспечения государственных и муниципальных нужд»</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7 и 8 Федерального закона от 29 декабря 2012 г.</w:t>
            </w:r>
            <w:r w:rsidR="009B5138">
              <w:rPr>
                <w:color w:val="000000"/>
                <w:sz w:val="24"/>
                <w:szCs w:val="24"/>
              </w:rPr>
              <w:t xml:space="preserve"> № </w:t>
            </w:r>
            <w:r w:rsidRPr="00C578B2">
              <w:rPr>
                <w:color w:val="000000"/>
                <w:sz w:val="24"/>
                <w:szCs w:val="24"/>
              </w:rPr>
              <w:t>275-ФЗ «О государственном оборонном заказе»</w:t>
            </w:r>
          </w:p>
        </w:tc>
        <w:tc>
          <w:tcPr>
            <w:tcW w:w="1701" w:type="dxa"/>
          </w:tcPr>
          <w:p w:rsidR="00803E5F" w:rsidRDefault="00E44F06"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BE0143" w:rsidRPr="00A24E43" w:rsidRDefault="009950EE" w:rsidP="00ED47A1">
            <w:pPr>
              <w:pStyle w:val="a4"/>
              <w:shd w:val="clear" w:color="auto" w:fill="auto"/>
              <w:spacing w:line="274" w:lineRule="exact"/>
              <w:ind w:left="142" w:right="141"/>
              <w:rPr>
                <w:color w:val="0070C0"/>
                <w:sz w:val="24"/>
                <w:szCs w:val="24"/>
              </w:rPr>
            </w:pPr>
            <w:r w:rsidRPr="00A24E43">
              <w:rPr>
                <w:color w:val="0070C0"/>
                <w:sz w:val="24"/>
                <w:szCs w:val="24"/>
              </w:rPr>
              <w:t xml:space="preserve">Части </w:t>
            </w:r>
            <w:r w:rsidR="00A013A4" w:rsidRPr="00A24E43">
              <w:rPr>
                <w:color w:val="0070C0"/>
                <w:sz w:val="24"/>
                <w:szCs w:val="24"/>
              </w:rPr>
              <w:t>9,</w:t>
            </w:r>
            <w:r w:rsidR="00BE0143" w:rsidRPr="00A24E43">
              <w:rPr>
                <w:color w:val="0070C0"/>
                <w:sz w:val="24"/>
                <w:szCs w:val="24"/>
              </w:rPr>
              <w:t xml:space="preserve"> 10 статьи 7.32 Кодекса Российской Федерации об </w:t>
            </w:r>
            <w:proofErr w:type="gramStart"/>
            <w:r w:rsidR="00BE0143" w:rsidRPr="00A24E43">
              <w:rPr>
                <w:color w:val="0070C0"/>
                <w:sz w:val="24"/>
                <w:szCs w:val="24"/>
              </w:rPr>
              <w:t>административных</w:t>
            </w:r>
            <w:proofErr w:type="gramEnd"/>
          </w:p>
          <w:p w:rsidR="00E44F06" w:rsidRPr="0017528A" w:rsidRDefault="0017528A" w:rsidP="00ED47A1">
            <w:pPr>
              <w:ind w:left="142" w:right="141"/>
              <w:rPr>
                <w:rFonts w:ascii="Times New Roman" w:hAnsi="Times New Roman" w:cs="Times New Roman"/>
                <w:color w:val="auto"/>
                <w:vertAlign w:val="superscript"/>
              </w:rPr>
            </w:pPr>
            <w:proofErr w:type="spellStart"/>
            <w:r w:rsidRPr="00A24E43">
              <w:rPr>
                <w:rFonts w:ascii="Times New Roman" w:hAnsi="Times New Roman" w:cs="Times New Roman"/>
                <w:color w:val="0070C0"/>
              </w:rPr>
              <w:t>п</w:t>
            </w:r>
            <w:r w:rsidR="00BE0143" w:rsidRPr="00A24E43">
              <w:rPr>
                <w:rFonts w:ascii="Times New Roman" w:hAnsi="Times New Roman" w:cs="Times New Roman"/>
                <w:color w:val="0070C0"/>
              </w:rPr>
              <w:t>равонарушениях</w:t>
            </w:r>
            <w:proofErr w:type="gramStart"/>
            <w:r w:rsidRPr="00A24E43">
              <w:rPr>
                <w:rFonts w:ascii="Times New Roman" w:hAnsi="Times New Roman" w:cs="Times New Roman"/>
                <w:color w:val="0070C0"/>
                <w:vertAlign w:val="superscript"/>
              </w:rPr>
              <w:t>4</w:t>
            </w:r>
            <w:proofErr w:type="spellEnd"/>
            <w:proofErr w:type="gramEnd"/>
          </w:p>
        </w:tc>
        <w:tc>
          <w:tcPr>
            <w:tcW w:w="8788" w:type="dxa"/>
          </w:tcPr>
          <w:p w:rsidR="00EE1710" w:rsidRDefault="00EE1710" w:rsidP="00ED47A1">
            <w:pPr>
              <w:pStyle w:val="a4"/>
              <w:shd w:val="clear" w:color="auto" w:fill="auto"/>
              <w:spacing w:line="274" w:lineRule="exact"/>
              <w:ind w:left="142" w:right="141"/>
              <w:jc w:val="both"/>
              <w:rPr>
                <w:sz w:val="24"/>
                <w:szCs w:val="24"/>
              </w:rPr>
            </w:pPr>
            <w:r w:rsidRPr="00EE1710">
              <w:rPr>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p w:rsidR="00EE1710" w:rsidRDefault="00EE1710" w:rsidP="00ED47A1">
            <w:pPr>
              <w:pStyle w:val="a4"/>
              <w:shd w:val="clear" w:color="auto" w:fill="auto"/>
              <w:spacing w:line="274" w:lineRule="exact"/>
              <w:ind w:left="142" w:right="141"/>
              <w:jc w:val="both"/>
              <w:rPr>
                <w:sz w:val="24"/>
                <w:szCs w:val="24"/>
              </w:rPr>
            </w:pPr>
          </w:p>
          <w:p w:rsidR="00E44F06" w:rsidRPr="00C578B2" w:rsidRDefault="00E44F06" w:rsidP="00ED47A1">
            <w:pPr>
              <w:pStyle w:val="a4"/>
              <w:shd w:val="clear" w:color="auto" w:fill="auto"/>
              <w:spacing w:line="274" w:lineRule="exact"/>
              <w:ind w:left="142" w:right="141"/>
              <w:jc w:val="both"/>
              <w:rPr>
                <w:sz w:val="24"/>
                <w:szCs w:val="24"/>
              </w:rPr>
            </w:pPr>
            <w:r w:rsidRPr="00C578B2">
              <w:rPr>
                <w:sz w:val="24"/>
                <w:szCs w:val="24"/>
              </w:rPr>
              <w:t>По данному коду отражаются, в том числе:</w:t>
            </w:r>
          </w:p>
          <w:p w:rsidR="00285FB2" w:rsidRPr="00C578B2" w:rsidRDefault="00E44F06" w:rsidP="00ED47A1">
            <w:pPr>
              <w:pStyle w:val="a4"/>
              <w:shd w:val="clear" w:color="auto" w:fill="auto"/>
              <w:spacing w:line="274" w:lineRule="exact"/>
              <w:ind w:left="142" w:right="141"/>
              <w:jc w:val="both"/>
              <w:rPr>
                <w:sz w:val="24"/>
                <w:szCs w:val="24"/>
              </w:rPr>
            </w:pPr>
            <w:r w:rsidRPr="00C578B2">
              <w:rPr>
                <w:sz w:val="24"/>
                <w:szCs w:val="24"/>
              </w:rPr>
              <w:t>-</w:t>
            </w:r>
            <w:r w:rsidR="00915E84" w:rsidRPr="00C578B2">
              <w:rPr>
                <w:sz w:val="24"/>
                <w:szCs w:val="24"/>
              </w:rPr>
              <w:t xml:space="preserve"> </w:t>
            </w:r>
            <w:r w:rsidR="0061311C">
              <w:rPr>
                <w:sz w:val="24"/>
                <w:szCs w:val="24"/>
              </w:rPr>
              <w:t>с</w:t>
            </w:r>
            <w:r w:rsidR="00915E84" w:rsidRPr="00C578B2">
              <w:rPr>
                <w:sz w:val="24"/>
                <w:szCs w:val="24"/>
              </w:rPr>
              <w:t>лучаи оплаты</w:t>
            </w:r>
            <w:r w:rsidRPr="00C578B2">
              <w:rPr>
                <w:sz w:val="24"/>
                <w:szCs w:val="24"/>
              </w:rPr>
              <w:t xml:space="preserve"> за счет субсидии</w:t>
            </w:r>
            <w:r w:rsidR="00C3600A" w:rsidRPr="00C578B2">
              <w:rPr>
                <w:sz w:val="24"/>
                <w:szCs w:val="24"/>
              </w:rPr>
              <w:t xml:space="preserve"> юридическим лицам</w:t>
            </w:r>
            <w:r w:rsidR="00ED47A1">
              <w:rPr>
                <w:sz w:val="24"/>
                <w:szCs w:val="24"/>
              </w:rPr>
              <w:t xml:space="preserve"> </w:t>
            </w:r>
            <w:r w:rsidRPr="00C578B2">
              <w:rPr>
                <w:sz w:val="24"/>
                <w:szCs w:val="24"/>
              </w:rPr>
              <w:t>из бюджета Московской области фактически невыполненных работ, не поставленн</w:t>
            </w:r>
            <w:r w:rsidR="0061311C">
              <w:rPr>
                <w:sz w:val="24"/>
                <w:szCs w:val="24"/>
              </w:rPr>
              <w:t>ых товаров, не оказанных услуг);</w:t>
            </w:r>
          </w:p>
          <w:p w:rsidR="00285FB2" w:rsidRPr="00C578B2" w:rsidRDefault="0061311C" w:rsidP="00ED47A1">
            <w:pPr>
              <w:pStyle w:val="a4"/>
              <w:spacing w:line="274" w:lineRule="exact"/>
              <w:ind w:left="142" w:right="141"/>
              <w:jc w:val="both"/>
              <w:rPr>
                <w:sz w:val="24"/>
                <w:szCs w:val="24"/>
              </w:rPr>
            </w:pPr>
            <w:r>
              <w:rPr>
                <w:sz w:val="24"/>
                <w:szCs w:val="24"/>
              </w:rPr>
              <w:t>- с</w:t>
            </w:r>
            <w:r w:rsidR="00915E84" w:rsidRPr="00C578B2">
              <w:rPr>
                <w:sz w:val="24"/>
                <w:szCs w:val="24"/>
              </w:rPr>
              <w:t>лучаи оплаты</w:t>
            </w:r>
            <w:r w:rsidR="00285FB2" w:rsidRPr="00C578B2">
              <w:rPr>
                <w:sz w:val="24"/>
                <w:szCs w:val="24"/>
              </w:rPr>
              <w:t xml:space="preserve"> фактически не выполненных работ, не поставленных товаров, не оказанных услуг. Расчеты объема нарушений производ</w:t>
            </w:r>
            <w:r w:rsidR="00915E84" w:rsidRPr="00C578B2">
              <w:rPr>
                <w:sz w:val="24"/>
                <w:szCs w:val="24"/>
              </w:rPr>
              <w:t>ятся</w:t>
            </w:r>
            <w:r w:rsidR="00ED47A1">
              <w:rPr>
                <w:sz w:val="24"/>
                <w:szCs w:val="24"/>
              </w:rPr>
              <w:t xml:space="preserve"> </w:t>
            </w:r>
            <w:r w:rsidR="00285FB2" w:rsidRPr="00C578B2">
              <w:rPr>
                <w:sz w:val="24"/>
                <w:szCs w:val="24"/>
              </w:rPr>
              <w:t>по результатам контрольных обмеров в соответствии со сметной стоимостью фактически невыполненных работ, стоимостью единицы не поставленного товара,</w:t>
            </w:r>
            <w:r>
              <w:rPr>
                <w:sz w:val="24"/>
                <w:szCs w:val="24"/>
              </w:rPr>
              <w:t xml:space="preserve"> </w:t>
            </w:r>
            <w:proofErr w:type="gramStart"/>
            <w:r>
              <w:rPr>
                <w:sz w:val="24"/>
                <w:szCs w:val="24"/>
              </w:rPr>
              <w:t>стоимостью</w:t>
            </w:r>
            <w:proofErr w:type="gramEnd"/>
            <w:r>
              <w:rPr>
                <w:sz w:val="24"/>
                <w:szCs w:val="24"/>
              </w:rPr>
              <w:t xml:space="preserve"> не оказанной услуги;</w:t>
            </w:r>
            <w:r w:rsidR="00285FB2" w:rsidRPr="00C578B2">
              <w:rPr>
                <w:sz w:val="24"/>
                <w:szCs w:val="24"/>
              </w:rPr>
              <w:t xml:space="preserve"> </w:t>
            </w:r>
          </w:p>
          <w:p w:rsidR="00285FB2" w:rsidRPr="00C578B2" w:rsidRDefault="00915E84" w:rsidP="00ED47A1">
            <w:pPr>
              <w:pStyle w:val="a4"/>
              <w:spacing w:line="274" w:lineRule="exact"/>
              <w:ind w:left="142" w:right="141"/>
              <w:jc w:val="both"/>
              <w:rPr>
                <w:sz w:val="24"/>
                <w:szCs w:val="24"/>
              </w:rPr>
            </w:pPr>
            <w:r w:rsidRPr="00C578B2">
              <w:rPr>
                <w:sz w:val="24"/>
                <w:szCs w:val="24"/>
              </w:rPr>
              <w:t xml:space="preserve">- </w:t>
            </w:r>
            <w:r w:rsidR="0061311C">
              <w:rPr>
                <w:sz w:val="24"/>
                <w:szCs w:val="24"/>
              </w:rPr>
              <w:t>с</w:t>
            </w:r>
            <w:r w:rsidRPr="00C578B2">
              <w:rPr>
                <w:sz w:val="24"/>
                <w:szCs w:val="24"/>
              </w:rPr>
              <w:t>лучаи оплаты</w:t>
            </w:r>
            <w:r w:rsidR="00285FB2" w:rsidRPr="00C578B2">
              <w:rPr>
                <w:sz w:val="24"/>
                <w:szCs w:val="24"/>
              </w:rPr>
              <w:t xml:space="preserve"> товаров, работ услуг, не соответствующих требованиям технического задания по контракту (договору), товаров (работ, услуг) ненадлежащего качества. Расчет</w:t>
            </w:r>
            <w:r w:rsidRPr="00C578B2">
              <w:rPr>
                <w:sz w:val="24"/>
                <w:szCs w:val="24"/>
              </w:rPr>
              <w:t>ы объема нарушений производятся</w:t>
            </w:r>
            <w:r w:rsidR="00ED47A1">
              <w:rPr>
                <w:sz w:val="24"/>
                <w:szCs w:val="24"/>
              </w:rPr>
              <w:t xml:space="preserve"> </w:t>
            </w:r>
            <w:r w:rsidR="00285FB2" w:rsidRPr="00C578B2">
              <w:rPr>
                <w:sz w:val="24"/>
                <w:szCs w:val="24"/>
              </w:rPr>
              <w:t xml:space="preserve">по результатам контрольных обмеров в соответствии со сметной стоимостью некачественно выполненных работ, стоимостью единицы некачественного товара, стоимостью не качественной услуги, указанной в </w:t>
            </w:r>
            <w:r w:rsidR="0061311C">
              <w:rPr>
                <w:sz w:val="24"/>
                <w:szCs w:val="24"/>
              </w:rPr>
              <w:t>техническом задании (договоре);</w:t>
            </w:r>
            <w:r w:rsidR="00285FB2" w:rsidRPr="00C578B2">
              <w:rPr>
                <w:sz w:val="24"/>
                <w:szCs w:val="24"/>
              </w:rPr>
              <w:t xml:space="preserve"> </w:t>
            </w:r>
          </w:p>
          <w:p w:rsidR="00285FB2" w:rsidRPr="00C578B2" w:rsidRDefault="00915E84" w:rsidP="00ED47A1">
            <w:pPr>
              <w:pStyle w:val="a4"/>
              <w:spacing w:line="274" w:lineRule="exact"/>
              <w:ind w:left="142" w:right="141"/>
              <w:jc w:val="both"/>
              <w:rPr>
                <w:sz w:val="24"/>
                <w:szCs w:val="24"/>
              </w:rPr>
            </w:pPr>
            <w:r w:rsidRPr="00C578B2">
              <w:rPr>
                <w:sz w:val="24"/>
                <w:szCs w:val="24"/>
              </w:rPr>
              <w:t xml:space="preserve">- </w:t>
            </w:r>
            <w:r w:rsidR="0061311C">
              <w:rPr>
                <w:sz w:val="24"/>
                <w:szCs w:val="24"/>
              </w:rPr>
              <w:t>с</w:t>
            </w:r>
            <w:r w:rsidRPr="00C578B2">
              <w:rPr>
                <w:sz w:val="24"/>
                <w:szCs w:val="24"/>
              </w:rPr>
              <w:t>лучаи завышения</w:t>
            </w:r>
            <w:r w:rsidR="00285FB2" w:rsidRPr="00C578B2">
              <w:rPr>
                <w:sz w:val="24"/>
                <w:szCs w:val="24"/>
              </w:rPr>
              <w:t xml:space="preserve"> объемов и </w:t>
            </w:r>
            <w:proofErr w:type="gramStart"/>
            <w:r w:rsidR="00285FB2" w:rsidRPr="00C578B2">
              <w:rPr>
                <w:sz w:val="24"/>
                <w:szCs w:val="24"/>
              </w:rPr>
              <w:t>стоимости</w:t>
            </w:r>
            <w:proofErr w:type="gramEnd"/>
            <w:r w:rsidR="00285FB2" w:rsidRPr="00C578B2">
              <w:rPr>
                <w:sz w:val="24"/>
                <w:szCs w:val="24"/>
              </w:rPr>
              <w:t xml:space="preserve"> принятых к оплате фактически выполненных работ (товаров, услуг), в том числе в результате приемки и оплаты выполненных работ по несоответствующему проекту и более дорогим расценкам сметно-нормативной базы, а также некорректного учета объемов работ, расхода и стоимости материалов. Расчеты объема нарушений производились по результатам контрольных обмеров.</w:t>
            </w:r>
          </w:p>
          <w:p w:rsidR="00285FB2" w:rsidRPr="00C578B2" w:rsidRDefault="00BA5CD2" w:rsidP="00ED47A1">
            <w:pPr>
              <w:pStyle w:val="a4"/>
              <w:spacing w:line="274" w:lineRule="exact"/>
              <w:ind w:left="142" w:right="141"/>
              <w:jc w:val="both"/>
              <w:rPr>
                <w:sz w:val="24"/>
                <w:szCs w:val="24"/>
              </w:rPr>
            </w:pPr>
            <w:r w:rsidRPr="00C578B2">
              <w:rPr>
                <w:sz w:val="24"/>
                <w:szCs w:val="24"/>
              </w:rPr>
              <w:t xml:space="preserve">Случаи завышения стоимости принятых к оплате фактически выполненных работ (товаров, услуг), возникших в результате привлечения к исполнению контракта </w:t>
            </w:r>
            <w:r w:rsidRPr="00C578B2">
              <w:rPr>
                <w:sz w:val="24"/>
                <w:szCs w:val="24"/>
              </w:rPr>
              <w:lastRenderedPageBreak/>
              <w:t>субподрядчиков (соисполнителей) по данному коду не отражаются, так как относятся к фактам неэффективного использования ресурсов.</w:t>
            </w:r>
          </w:p>
        </w:tc>
      </w:tr>
      <w:tr w:rsidR="00E44F06" w:rsidRPr="00C578B2" w:rsidTr="003D0449">
        <w:trPr>
          <w:trHeight w:val="159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4.46</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Неиспользование мер обеспечения исполнения обязательств (с недобросовестного поставщика (подрядчика, исполнителя) не удержаны обеспечение заявки, обеспечение исполнения контракт</w:t>
            </w:r>
            <w:proofErr w:type="gramStart"/>
            <w:r w:rsidRPr="00C578B2">
              <w:rPr>
                <w:color w:val="000000"/>
                <w:sz w:val="24"/>
                <w:szCs w:val="24"/>
              </w:rPr>
              <w:t>а(</w:t>
            </w:r>
            <w:proofErr w:type="gramEnd"/>
            <w:r w:rsidRPr="00C578B2">
              <w:rPr>
                <w:color w:val="000000"/>
                <w:sz w:val="24"/>
                <w:szCs w:val="24"/>
              </w:rPr>
              <w:t>договора)</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Статьи 34, </w:t>
            </w:r>
            <w:r w:rsidR="00DF307E" w:rsidRPr="008A6213">
              <w:rPr>
                <w:color w:val="0070C0"/>
                <w:sz w:val="24"/>
                <w:szCs w:val="24"/>
              </w:rPr>
              <w:t xml:space="preserve">44, 54, 88-91, </w:t>
            </w:r>
            <w:r w:rsidRPr="00C578B2">
              <w:rPr>
                <w:color w:val="000000"/>
                <w:sz w:val="24"/>
                <w:szCs w:val="24"/>
              </w:rPr>
              <w:t>94, 96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17528A" w:rsidRPr="00A24E43" w:rsidRDefault="00DF307E" w:rsidP="0017528A">
            <w:pPr>
              <w:pStyle w:val="a4"/>
              <w:shd w:val="clear" w:color="auto" w:fill="auto"/>
              <w:spacing w:line="274" w:lineRule="exact"/>
              <w:ind w:left="142" w:right="141"/>
              <w:rPr>
                <w:color w:val="0070C0"/>
                <w:sz w:val="24"/>
                <w:szCs w:val="24"/>
              </w:rPr>
            </w:pPr>
            <w:r w:rsidRPr="00A24E43">
              <w:rPr>
                <w:color w:val="0070C0"/>
                <w:sz w:val="24"/>
                <w:szCs w:val="24"/>
              </w:rPr>
              <w:t xml:space="preserve">Статья 7.31.1 Кодекса Российской Федерации об </w:t>
            </w:r>
            <w:proofErr w:type="gramStart"/>
            <w:r w:rsidR="0017528A" w:rsidRPr="00A24E43">
              <w:rPr>
                <w:color w:val="0070C0"/>
                <w:sz w:val="24"/>
                <w:szCs w:val="24"/>
              </w:rPr>
              <w:t>административных</w:t>
            </w:r>
            <w:proofErr w:type="gramEnd"/>
          </w:p>
          <w:p w:rsidR="00E44F06" w:rsidRPr="00A24E43" w:rsidRDefault="0017528A" w:rsidP="0017528A">
            <w:pPr>
              <w:pStyle w:val="a4"/>
              <w:shd w:val="clear" w:color="auto" w:fill="auto"/>
              <w:spacing w:line="274" w:lineRule="exact"/>
              <w:ind w:left="142" w:right="141"/>
              <w:rPr>
                <w:color w:val="0070C0"/>
                <w:sz w:val="24"/>
                <w:szCs w:val="24"/>
              </w:rPr>
            </w:pPr>
            <w:proofErr w:type="spellStart"/>
            <w:r w:rsidRPr="00A24E43">
              <w:rPr>
                <w:color w:val="0070C0"/>
                <w:sz w:val="24"/>
                <w:szCs w:val="24"/>
              </w:rPr>
              <w:t>правонарушениях</w:t>
            </w:r>
            <w:proofErr w:type="gramStart"/>
            <w:r w:rsidRPr="00A24E43">
              <w:rPr>
                <w:color w:val="0070C0"/>
                <w:sz w:val="24"/>
                <w:szCs w:val="24"/>
                <w:vertAlign w:val="superscript"/>
              </w:rPr>
              <w:t>4</w:t>
            </w:r>
            <w:proofErr w:type="spellEnd"/>
            <w:proofErr w:type="gramEnd"/>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123"/>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4.47</w:t>
            </w:r>
          </w:p>
        </w:tc>
        <w:tc>
          <w:tcPr>
            <w:tcW w:w="4962" w:type="dxa"/>
          </w:tcPr>
          <w:p w:rsidR="00E44F06" w:rsidRPr="00C578B2" w:rsidRDefault="00E44F06" w:rsidP="00ED47A1">
            <w:pPr>
              <w:pStyle w:val="a4"/>
              <w:shd w:val="clear" w:color="auto" w:fill="auto"/>
              <w:ind w:left="142" w:right="142"/>
              <w:jc w:val="both"/>
              <w:rPr>
                <w:sz w:val="24"/>
                <w:szCs w:val="24"/>
              </w:rPr>
            </w:pPr>
            <w:proofErr w:type="gramStart"/>
            <w:r w:rsidRPr="00C578B2">
              <w:rPr>
                <w:color w:val="000000"/>
                <w:sz w:val="24"/>
                <w:szCs w:val="24"/>
              </w:rPr>
              <w:t>Неприменение мер ответственности по контракту (договору) (отсутствуют взыскания неустойки (пени, штрафы) с недобросовестного поставщика (подрядчика, исполнителя)</w:t>
            </w:r>
            <w:proofErr w:type="gramEnd"/>
          </w:p>
        </w:tc>
        <w:tc>
          <w:tcPr>
            <w:tcW w:w="3119" w:type="dxa"/>
          </w:tcPr>
          <w:p w:rsidR="00E44F06"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t>Статьи 34, 94, 96 Федерального закона от 5 апреля 2013 г.</w:t>
            </w:r>
            <w:r w:rsidR="009B5138">
              <w:rPr>
                <w:color w:val="000000"/>
                <w:sz w:val="24"/>
                <w:szCs w:val="24"/>
              </w:rPr>
              <w:t xml:space="preserve"> № </w:t>
            </w:r>
            <w:r w:rsidRPr="00C578B2">
              <w:rPr>
                <w:color w:val="000000"/>
                <w:sz w:val="24"/>
                <w:szCs w:val="24"/>
              </w:rPr>
              <w:t>44- ФЗ «О контрактной системе в сфере закупок товаров, работ, услуг для обеспечения государственных и муниципальных нужд»</w:t>
            </w:r>
          </w:p>
          <w:p w:rsidR="00DF307E" w:rsidRPr="00A24E43" w:rsidRDefault="00DF307E" w:rsidP="00ED47A1">
            <w:pPr>
              <w:pStyle w:val="a4"/>
              <w:shd w:val="clear" w:color="auto" w:fill="auto"/>
              <w:spacing w:line="204" w:lineRule="auto"/>
              <w:ind w:left="142" w:right="142"/>
              <w:rPr>
                <w:color w:val="0070C0"/>
                <w:sz w:val="24"/>
                <w:szCs w:val="24"/>
              </w:rPr>
            </w:pPr>
            <w:proofErr w:type="gramStart"/>
            <w:r w:rsidRPr="00A24E43">
              <w:rPr>
                <w:color w:val="0070C0"/>
                <w:sz w:val="24"/>
                <w:szCs w:val="24"/>
              </w:rPr>
              <w:t>Постановление Правительства Российской Федерации от 25.11.2013</w:t>
            </w:r>
            <w:r w:rsidR="009B5138" w:rsidRPr="00A24E43">
              <w:rPr>
                <w:color w:val="0070C0"/>
                <w:sz w:val="24"/>
                <w:szCs w:val="24"/>
              </w:rPr>
              <w:t xml:space="preserve"> № </w:t>
            </w:r>
            <w:r w:rsidRPr="00A24E43">
              <w:rPr>
                <w:color w:val="0070C0"/>
                <w:sz w:val="24"/>
                <w:szCs w:val="24"/>
              </w:rPr>
              <w:t>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proofErr w:type="gramEnd"/>
          </w:p>
          <w:p w:rsidR="00FC0629" w:rsidRPr="00C578B2" w:rsidRDefault="00FC0629" w:rsidP="00ED47A1">
            <w:pPr>
              <w:pStyle w:val="a4"/>
              <w:shd w:val="clear" w:color="auto" w:fill="auto"/>
              <w:spacing w:line="274" w:lineRule="exact"/>
              <w:ind w:left="142" w:right="142"/>
              <w:rPr>
                <w:sz w:val="24"/>
                <w:szCs w:val="24"/>
              </w:rPr>
            </w:pPr>
            <w:r w:rsidRPr="00A24E43">
              <w:rPr>
                <w:color w:val="0070C0"/>
                <w:sz w:val="24"/>
                <w:szCs w:val="24"/>
              </w:rPr>
              <w:t>Постановление Правительства Московской области от 27.12.2013</w:t>
            </w:r>
            <w:r w:rsidR="009B5138" w:rsidRPr="00A24E43">
              <w:rPr>
                <w:color w:val="0070C0"/>
                <w:sz w:val="24"/>
                <w:szCs w:val="24"/>
              </w:rPr>
              <w:t xml:space="preserve"> № </w:t>
            </w:r>
            <w:r w:rsidRPr="00A24E43">
              <w:rPr>
                <w:color w:val="0070C0"/>
                <w:sz w:val="24"/>
                <w:szCs w:val="24"/>
              </w:rPr>
              <w:t xml:space="preserve">1184/57 «О </w:t>
            </w:r>
            <w:r w:rsidRPr="00A24E43">
              <w:rPr>
                <w:color w:val="0070C0"/>
                <w:sz w:val="24"/>
                <w:szCs w:val="24"/>
              </w:rPr>
              <w:lastRenderedPageBreak/>
              <w:t>порядке взаимодействия при осуществлении закупок для государственных нужд Московской области и муниципальных нужд</w:t>
            </w:r>
            <w:r w:rsidR="00906F4B" w:rsidRPr="00A24E43">
              <w:rPr>
                <w:color w:val="0070C0"/>
                <w:sz w:val="24"/>
                <w:szCs w:val="24"/>
              </w:rPr>
              <w:t>»</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lastRenderedPageBreak/>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тыс.</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410CFE" w:rsidRPr="00A24E43" w:rsidRDefault="00F74C5E" w:rsidP="00ED47A1">
            <w:pPr>
              <w:pStyle w:val="a4"/>
              <w:shd w:val="clear" w:color="auto" w:fill="auto"/>
              <w:spacing w:line="274" w:lineRule="exact"/>
              <w:ind w:left="142" w:right="141"/>
              <w:rPr>
                <w:color w:val="0070C0"/>
                <w:sz w:val="24"/>
                <w:szCs w:val="24"/>
              </w:rPr>
            </w:pPr>
            <w:r w:rsidRPr="00A24E43">
              <w:rPr>
                <w:color w:val="0070C0"/>
                <w:sz w:val="24"/>
                <w:szCs w:val="24"/>
              </w:rPr>
              <w:t>С</w:t>
            </w:r>
            <w:r w:rsidR="00410CFE" w:rsidRPr="00A24E43">
              <w:rPr>
                <w:color w:val="0070C0"/>
                <w:sz w:val="24"/>
                <w:szCs w:val="24"/>
              </w:rPr>
              <w:t>татья 10.2 Кодекс</w:t>
            </w:r>
            <w:r w:rsidRPr="00A24E43">
              <w:rPr>
                <w:color w:val="0070C0"/>
                <w:sz w:val="24"/>
                <w:szCs w:val="24"/>
              </w:rPr>
              <w:t>а</w:t>
            </w:r>
            <w:r w:rsidR="00410CFE" w:rsidRPr="00A24E43">
              <w:rPr>
                <w:color w:val="0070C0"/>
                <w:sz w:val="24"/>
                <w:szCs w:val="24"/>
              </w:rPr>
              <w:t xml:space="preserve"> Московской области </w:t>
            </w:r>
          </w:p>
          <w:p w:rsidR="00410CFE" w:rsidRPr="00A24E43" w:rsidRDefault="00410CFE" w:rsidP="00ED47A1">
            <w:pPr>
              <w:pStyle w:val="a4"/>
              <w:shd w:val="clear" w:color="auto" w:fill="auto"/>
              <w:spacing w:line="274" w:lineRule="exact"/>
              <w:ind w:left="142" w:right="141"/>
              <w:rPr>
                <w:color w:val="0070C0"/>
                <w:sz w:val="24"/>
                <w:szCs w:val="24"/>
              </w:rPr>
            </w:pPr>
            <w:r w:rsidRPr="00A24E43">
              <w:rPr>
                <w:color w:val="0070C0"/>
                <w:sz w:val="24"/>
                <w:szCs w:val="24"/>
              </w:rPr>
              <w:t>об</w:t>
            </w:r>
          </w:p>
          <w:p w:rsidR="0017528A" w:rsidRPr="00A24E43" w:rsidRDefault="0017528A" w:rsidP="0017528A">
            <w:pPr>
              <w:pStyle w:val="a4"/>
              <w:shd w:val="clear" w:color="auto" w:fill="auto"/>
              <w:spacing w:line="274" w:lineRule="exact"/>
              <w:ind w:left="142" w:right="141"/>
              <w:rPr>
                <w:color w:val="0070C0"/>
                <w:sz w:val="24"/>
                <w:szCs w:val="24"/>
              </w:rPr>
            </w:pPr>
            <w:r w:rsidRPr="00A24E43">
              <w:rPr>
                <w:color w:val="0070C0"/>
                <w:sz w:val="24"/>
                <w:szCs w:val="24"/>
              </w:rPr>
              <w:t>административных</w:t>
            </w:r>
          </w:p>
          <w:p w:rsidR="00E44F06" w:rsidRPr="00A24E43" w:rsidRDefault="0017528A" w:rsidP="0017528A">
            <w:pPr>
              <w:pStyle w:val="a4"/>
              <w:shd w:val="clear" w:color="auto" w:fill="auto"/>
              <w:spacing w:line="274" w:lineRule="exact"/>
              <w:ind w:left="142" w:right="141"/>
              <w:rPr>
                <w:color w:val="0070C0"/>
                <w:sz w:val="24"/>
                <w:szCs w:val="24"/>
              </w:rPr>
            </w:pPr>
            <w:proofErr w:type="spellStart"/>
            <w:r w:rsidRPr="00A24E43">
              <w:rPr>
                <w:color w:val="0070C0"/>
                <w:sz w:val="24"/>
                <w:szCs w:val="24"/>
              </w:rPr>
              <w:t>правонарушениях</w:t>
            </w:r>
            <w:proofErr w:type="gramStart"/>
            <w:r w:rsidRPr="00A24E43">
              <w:rPr>
                <w:color w:val="0070C0"/>
                <w:sz w:val="24"/>
                <w:szCs w:val="24"/>
                <w:vertAlign w:val="superscript"/>
              </w:rPr>
              <w:t>4</w:t>
            </w:r>
            <w:proofErr w:type="spellEnd"/>
            <w:proofErr w:type="gramEnd"/>
          </w:p>
        </w:tc>
        <w:tc>
          <w:tcPr>
            <w:tcW w:w="8788" w:type="dxa"/>
          </w:tcPr>
          <w:p w:rsidR="00410CFE" w:rsidRPr="00C578B2" w:rsidRDefault="00410CFE"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По данному коду отражаются, в том числе:</w:t>
            </w:r>
          </w:p>
          <w:p w:rsidR="00FC0629" w:rsidRPr="00C578B2" w:rsidRDefault="00410CFE" w:rsidP="00ED47A1">
            <w:pPr>
              <w:ind w:left="142" w:right="141"/>
              <w:jc w:val="both"/>
              <w:rPr>
                <w:rFonts w:ascii="Times New Roman" w:hAnsi="Times New Roman" w:cs="Times New Roman"/>
                <w:color w:val="auto"/>
              </w:rPr>
            </w:pPr>
            <w:proofErr w:type="gramStart"/>
            <w:r w:rsidRPr="00C578B2">
              <w:rPr>
                <w:rFonts w:ascii="Times New Roman" w:hAnsi="Times New Roman" w:cs="Times New Roman"/>
                <w:color w:val="auto"/>
              </w:rPr>
              <w:t xml:space="preserve">- </w:t>
            </w:r>
            <w:proofErr w:type="spellStart"/>
            <w:r w:rsidRPr="00C578B2">
              <w:rPr>
                <w:rFonts w:ascii="Times New Roman" w:hAnsi="Times New Roman" w:cs="Times New Roman"/>
                <w:color w:val="auto"/>
              </w:rPr>
              <w:t>нерпименение</w:t>
            </w:r>
            <w:proofErr w:type="spellEnd"/>
            <w:r w:rsidRPr="00C578B2">
              <w:rPr>
                <w:rFonts w:ascii="Times New Roman" w:hAnsi="Times New Roman" w:cs="Times New Roman"/>
                <w:color w:val="auto"/>
              </w:rPr>
              <w:t xml:space="preserve"> государственным заказчиком Московской области, муниципальным заказчиком, бюджетным учреждением Московской области, муниципальным бюджетным учреждением к поставщику (подрядчику, исполнителю) мер по взысканию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государственным контрактом, муниципальным контрактом, а также в иных случаях неисполнения или ненадлежащего исполнения поставщиком (подрядчиком, исполнителем) обязательств, предусмотренных государственным контрактом, </w:t>
            </w:r>
            <w:proofErr w:type="spellStart"/>
            <w:r w:rsidRPr="00C578B2">
              <w:rPr>
                <w:rFonts w:ascii="Times New Roman" w:hAnsi="Times New Roman" w:cs="Times New Roman"/>
                <w:color w:val="auto"/>
              </w:rPr>
              <w:t>муниципалным</w:t>
            </w:r>
            <w:proofErr w:type="spellEnd"/>
            <w:r w:rsidRPr="00C578B2">
              <w:rPr>
                <w:rFonts w:ascii="Times New Roman" w:hAnsi="Times New Roman" w:cs="Times New Roman"/>
                <w:color w:val="auto"/>
              </w:rPr>
              <w:t xml:space="preserve"> контрактом</w:t>
            </w:r>
            <w:proofErr w:type="gramEnd"/>
            <w:r w:rsidRPr="00C578B2">
              <w:rPr>
                <w:rFonts w:ascii="Times New Roman" w:hAnsi="Times New Roman" w:cs="Times New Roman"/>
                <w:color w:val="auto"/>
              </w:rPr>
              <w:t xml:space="preserve">, в порядке и сроки, установленные Правительством Московской области. </w:t>
            </w:r>
          </w:p>
          <w:p w:rsidR="00E44F06" w:rsidRPr="00C578B2" w:rsidRDefault="00410CFE"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За данное нарушение предусмотрена административная ответственность по части 1 статьи 10.2 Кодекса Московской области об административных правонарушени</w:t>
            </w:r>
            <w:r w:rsidR="00FC0629" w:rsidRPr="00C578B2">
              <w:rPr>
                <w:rFonts w:ascii="Times New Roman" w:hAnsi="Times New Roman" w:cs="Times New Roman"/>
                <w:color w:val="auto"/>
              </w:rPr>
              <w:t>ях</w:t>
            </w:r>
            <w:r w:rsidRPr="00C578B2">
              <w:rPr>
                <w:rFonts w:ascii="Times New Roman" w:hAnsi="Times New Roman" w:cs="Times New Roman"/>
                <w:color w:val="auto"/>
              </w:rPr>
              <w:t>;</w:t>
            </w:r>
          </w:p>
          <w:p w:rsidR="00FC0629" w:rsidRPr="00C578B2" w:rsidRDefault="00FC0629" w:rsidP="00ED47A1">
            <w:pPr>
              <w:ind w:left="142" w:right="141"/>
              <w:jc w:val="both"/>
              <w:rPr>
                <w:rFonts w:ascii="Times New Roman" w:hAnsi="Times New Roman" w:cs="Times New Roman"/>
                <w:color w:val="auto"/>
              </w:rPr>
            </w:pPr>
            <w:r w:rsidRPr="00C578B2">
              <w:rPr>
                <w:rFonts w:ascii="Times New Roman" w:hAnsi="Times New Roman" w:cs="Times New Roman"/>
                <w:color w:val="auto"/>
              </w:rPr>
              <w:t xml:space="preserve">- Невнесение или несвоевременное внесение в Единую автоматизированную систему управления закупками Московской области государственным заказчиком Московской области, муниципальным заказчиком, бюджетным учреждением Московской области, муниципальным бюджетным учреждением сведений о начале ведения претензионной работы по государственным контрактам, муниципальным контрактам. </w:t>
            </w:r>
          </w:p>
          <w:p w:rsidR="00410CFE" w:rsidRPr="00C578B2" w:rsidRDefault="00FC0629" w:rsidP="00ED47A1">
            <w:pPr>
              <w:ind w:left="142" w:right="141"/>
              <w:jc w:val="both"/>
              <w:rPr>
                <w:rFonts w:ascii="Times New Roman" w:hAnsi="Times New Roman" w:cs="Times New Roman"/>
                <w:color w:val="auto"/>
              </w:rPr>
            </w:pPr>
            <w:r w:rsidRPr="00C578B2">
              <w:rPr>
                <w:rFonts w:ascii="Times New Roman" w:hAnsi="Times New Roman" w:cs="Times New Roman"/>
                <w:color w:val="auto"/>
              </w:rPr>
              <w:t>За данное нарушение предусмотрена административная ответственность по части 1 статьи 10.2 Кодекса Московской области об ад</w:t>
            </w:r>
            <w:r w:rsidR="00803E5F">
              <w:rPr>
                <w:rFonts w:ascii="Times New Roman" w:hAnsi="Times New Roman" w:cs="Times New Roman"/>
                <w:color w:val="auto"/>
              </w:rPr>
              <w:t>министративных правонарушениях</w:t>
            </w:r>
          </w:p>
        </w:tc>
      </w:tr>
      <w:tr w:rsidR="00E44F06" w:rsidRPr="00C578B2" w:rsidTr="003D0449">
        <w:trPr>
          <w:trHeight w:val="137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4.48</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Отсутствие утвержденного акта, регламентирующего правила закупки или его состав, порядок и форму его утверждения</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2 Федерального закона от 18 июля 2011 г.</w:t>
            </w:r>
            <w:r w:rsidR="009B5138">
              <w:rPr>
                <w:color w:val="000000"/>
                <w:sz w:val="24"/>
                <w:szCs w:val="24"/>
              </w:rPr>
              <w:t xml:space="preserve"> № </w:t>
            </w:r>
            <w:r w:rsidRPr="00C578B2">
              <w:rPr>
                <w:color w:val="000000"/>
                <w:sz w:val="24"/>
                <w:szCs w:val="24"/>
              </w:rPr>
              <w:t>223-ФЗ «О закупках товаров, работ, услуг отдельными видами юридических лиц»</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Часть 6 статьи 7.32.3 Кодекса Российской Федерации об </w:t>
            </w:r>
            <w:proofErr w:type="gramStart"/>
            <w:r w:rsidRPr="00C578B2">
              <w:rPr>
                <w:color w:val="000000"/>
                <w:sz w:val="24"/>
                <w:szCs w:val="24"/>
              </w:rPr>
              <w:t>административных</w:t>
            </w:r>
            <w:proofErr w:type="gramEnd"/>
          </w:p>
          <w:p w:rsidR="00E44F06" w:rsidRPr="0017528A" w:rsidRDefault="0017528A" w:rsidP="00ED47A1">
            <w:pPr>
              <w:pStyle w:val="a4"/>
              <w:shd w:val="clear" w:color="auto" w:fill="auto"/>
              <w:spacing w:line="220" w:lineRule="exact"/>
              <w:ind w:left="142" w:right="141"/>
              <w:rPr>
                <w:sz w:val="24"/>
                <w:szCs w:val="24"/>
                <w:vertAlign w:val="superscript"/>
              </w:rPr>
            </w:pPr>
            <w:proofErr w:type="spellStart"/>
            <w:r>
              <w:rPr>
                <w:color w:val="000000"/>
                <w:sz w:val="24"/>
                <w:szCs w:val="24"/>
              </w:rPr>
              <w:t>п</w:t>
            </w:r>
            <w:r w:rsidR="00E44F06"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127"/>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4.49</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color w:val="000000"/>
                <w:sz w:val="24"/>
                <w:szCs w:val="24"/>
              </w:rPr>
              <w:t>Несоблюдение принципов и основных положений о закупке</w:t>
            </w:r>
          </w:p>
        </w:tc>
        <w:tc>
          <w:tcPr>
            <w:tcW w:w="3119" w:type="dxa"/>
          </w:tcPr>
          <w:p w:rsidR="00E44F06" w:rsidRPr="00C578B2" w:rsidRDefault="00906F4B" w:rsidP="00ED47A1">
            <w:pPr>
              <w:pStyle w:val="a4"/>
              <w:shd w:val="clear" w:color="auto" w:fill="auto"/>
              <w:spacing w:line="274" w:lineRule="exact"/>
              <w:ind w:left="142" w:right="142"/>
              <w:rPr>
                <w:sz w:val="24"/>
                <w:szCs w:val="24"/>
              </w:rPr>
            </w:pPr>
            <w:r>
              <w:rPr>
                <w:color w:val="000000"/>
                <w:sz w:val="24"/>
                <w:szCs w:val="24"/>
              </w:rPr>
              <w:t>Стать</w:t>
            </w:r>
            <w:r>
              <w:rPr>
                <w:color w:val="4F81BD" w:themeColor="accent1"/>
                <w:sz w:val="24"/>
                <w:szCs w:val="24"/>
              </w:rPr>
              <w:t>и</w:t>
            </w:r>
            <w:r w:rsidR="00E44F06" w:rsidRPr="00C578B2">
              <w:rPr>
                <w:color w:val="000000"/>
                <w:sz w:val="24"/>
                <w:szCs w:val="24"/>
              </w:rPr>
              <w:t xml:space="preserve"> 3</w:t>
            </w:r>
            <w:r w:rsidR="00AE0A28">
              <w:rPr>
                <w:color w:val="000000"/>
                <w:sz w:val="24"/>
                <w:szCs w:val="24"/>
              </w:rPr>
              <w:t>,</w:t>
            </w:r>
            <w:r w:rsidR="00E44F06" w:rsidRPr="00C578B2">
              <w:rPr>
                <w:color w:val="000000"/>
                <w:sz w:val="24"/>
                <w:szCs w:val="24"/>
              </w:rPr>
              <w:t xml:space="preserve"> </w:t>
            </w:r>
            <w:r w:rsidR="00AE0A28" w:rsidRPr="00AE0A28">
              <w:rPr>
                <w:color w:val="4F81BD" w:themeColor="accent1"/>
                <w:sz w:val="24"/>
                <w:szCs w:val="24"/>
              </w:rPr>
              <w:t xml:space="preserve">4 и 4.1 </w:t>
            </w:r>
            <w:r w:rsidR="00E44F06" w:rsidRPr="00C578B2">
              <w:rPr>
                <w:color w:val="000000"/>
                <w:sz w:val="24"/>
                <w:szCs w:val="24"/>
              </w:rPr>
              <w:t>Федерального закона от 18 июля 2011 г.</w:t>
            </w:r>
            <w:r w:rsidR="009B5138">
              <w:rPr>
                <w:color w:val="000000"/>
                <w:sz w:val="24"/>
                <w:szCs w:val="24"/>
              </w:rPr>
              <w:t xml:space="preserve"> № </w:t>
            </w:r>
            <w:r w:rsidR="00E44F06" w:rsidRPr="00C578B2">
              <w:rPr>
                <w:color w:val="000000"/>
                <w:sz w:val="24"/>
                <w:szCs w:val="24"/>
              </w:rPr>
              <w:t>223-ФЗ «О закупках товаров, работ, услуг отдельными видами юридических лиц»</w:t>
            </w:r>
          </w:p>
        </w:tc>
        <w:tc>
          <w:tcPr>
            <w:tcW w:w="1701" w:type="dxa"/>
          </w:tcPr>
          <w:p w:rsidR="00803E5F" w:rsidRDefault="00E44F06" w:rsidP="0099278A">
            <w:pPr>
              <w:pStyle w:val="a4"/>
              <w:shd w:val="clear" w:color="auto" w:fill="auto"/>
              <w:spacing w:line="317" w:lineRule="exact"/>
              <w:jc w:val="center"/>
              <w:rPr>
                <w:color w:val="000000"/>
                <w:sz w:val="24"/>
                <w:szCs w:val="24"/>
              </w:rPr>
            </w:pPr>
            <w:r w:rsidRPr="00C578B2">
              <w:rPr>
                <w:color w:val="000000"/>
                <w:sz w:val="24"/>
                <w:szCs w:val="24"/>
              </w:rPr>
              <w:t>кол-во,</w:t>
            </w:r>
          </w:p>
          <w:p w:rsidR="0061311C" w:rsidRDefault="00E44F06" w:rsidP="0099278A">
            <w:pPr>
              <w:pStyle w:val="a4"/>
              <w:shd w:val="clear" w:color="auto" w:fill="auto"/>
              <w:spacing w:line="317" w:lineRule="exact"/>
              <w:jc w:val="center"/>
              <w:rPr>
                <w:color w:val="000000"/>
                <w:sz w:val="24"/>
                <w:szCs w:val="24"/>
              </w:rPr>
            </w:pPr>
            <w:r w:rsidRPr="00C578B2">
              <w:rPr>
                <w:color w:val="000000"/>
                <w:sz w:val="24"/>
                <w:szCs w:val="24"/>
              </w:rPr>
              <w:t xml:space="preserve">кол-во и </w:t>
            </w:r>
          </w:p>
          <w:p w:rsidR="0061311C" w:rsidRDefault="00E44F06" w:rsidP="0099278A">
            <w:pPr>
              <w:pStyle w:val="a4"/>
              <w:shd w:val="clear" w:color="auto" w:fill="auto"/>
              <w:spacing w:line="317" w:lineRule="exact"/>
              <w:jc w:val="center"/>
              <w:rPr>
                <w:color w:val="000000"/>
                <w:sz w:val="24"/>
                <w:szCs w:val="24"/>
              </w:rPr>
            </w:pPr>
            <w:r w:rsidRPr="00C578B2">
              <w:rPr>
                <w:color w:val="000000"/>
                <w:sz w:val="24"/>
                <w:szCs w:val="24"/>
              </w:rPr>
              <w:t xml:space="preserve">тыс. </w:t>
            </w:r>
          </w:p>
          <w:p w:rsidR="00E44F06" w:rsidRPr="00C578B2" w:rsidRDefault="00E44F06" w:rsidP="0099278A">
            <w:pPr>
              <w:pStyle w:val="a4"/>
              <w:shd w:val="clear" w:color="auto" w:fill="auto"/>
              <w:spacing w:line="317" w:lineRule="exact"/>
              <w:jc w:val="center"/>
              <w:rPr>
                <w:sz w:val="24"/>
                <w:szCs w:val="24"/>
              </w:rPr>
            </w:pPr>
            <w:r w:rsidRPr="00C578B2">
              <w:rPr>
                <w:color w:val="000000"/>
                <w:sz w:val="24"/>
                <w:szCs w:val="24"/>
              </w:rPr>
              <w:t>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Статья 7.32.3 Кодекса Российской Федерации об </w:t>
            </w:r>
            <w:proofErr w:type="gramStart"/>
            <w:r w:rsidRPr="00C578B2">
              <w:rPr>
                <w:color w:val="000000"/>
                <w:sz w:val="24"/>
                <w:szCs w:val="24"/>
              </w:rPr>
              <w:t>административных</w:t>
            </w:r>
            <w:proofErr w:type="gramEnd"/>
          </w:p>
          <w:p w:rsidR="00E44F06" w:rsidRPr="0017528A" w:rsidRDefault="0017528A" w:rsidP="00ED47A1">
            <w:pPr>
              <w:pStyle w:val="a4"/>
              <w:shd w:val="clear" w:color="auto" w:fill="auto"/>
              <w:spacing w:line="220" w:lineRule="exact"/>
              <w:ind w:left="142" w:right="141"/>
              <w:rPr>
                <w:sz w:val="24"/>
                <w:szCs w:val="24"/>
                <w:vertAlign w:val="superscript"/>
              </w:rPr>
            </w:pPr>
            <w:proofErr w:type="spellStart"/>
            <w:r>
              <w:rPr>
                <w:color w:val="000000"/>
                <w:sz w:val="24"/>
                <w:szCs w:val="24"/>
              </w:rPr>
              <w:t>п</w:t>
            </w:r>
            <w:r w:rsidR="00E44F06" w:rsidRPr="00C578B2">
              <w:rPr>
                <w:color w:val="000000"/>
                <w:sz w:val="24"/>
                <w:szCs w:val="24"/>
              </w:rPr>
              <w:t>равонарушениях</w:t>
            </w:r>
            <w:proofErr w:type="gramStart"/>
            <w:r>
              <w:rPr>
                <w:color w:val="000000"/>
                <w:sz w:val="24"/>
                <w:szCs w:val="24"/>
                <w:vertAlign w:val="superscript"/>
              </w:rPr>
              <w:t>4</w:t>
            </w:r>
            <w:proofErr w:type="spellEnd"/>
            <w:proofErr w:type="gramEnd"/>
          </w:p>
        </w:tc>
        <w:tc>
          <w:tcPr>
            <w:tcW w:w="8788" w:type="dxa"/>
          </w:tcPr>
          <w:p w:rsidR="00E44F06" w:rsidRPr="00C578B2" w:rsidRDefault="00EE1710" w:rsidP="00ED47A1">
            <w:pPr>
              <w:pStyle w:val="a4"/>
              <w:shd w:val="clear" w:color="auto" w:fill="auto"/>
              <w:spacing w:line="274" w:lineRule="exact"/>
              <w:ind w:left="142" w:right="141"/>
              <w:jc w:val="both"/>
              <w:rPr>
                <w:color w:val="000000"/>
                <w:sz w:val="24"/>
                <w:szCs w:val="24"/>
              </w:rPr>
            </w:pPr>
            <w:r w:rsidRPr="00EE1710">
              <w:rPr>
                <w:color w:val="000000"/>
                <w:sz w:val="24"/>
                <w:szCs w:val="24"/>
              </w:rPr>
              <w:t>В количественном выражении по данному коду отражаются нарушения, носящие процедурный характер, не связанные с использованием бюджетных средств.</w:t>
            </w:r>
          </w:p>
        </w:tc>
      </w:tr>
      <w:tr w:rsidR="00E44F06" w:rsidRPr="00C578B2" w:rsidTr="003D0449">
        <w:trPr>
          <w:trHeight w:val="87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sz w:val="24"/>
                <w:szCs w:val="24"/>
              </w:rPr>
              <w:t>4.50</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sz w:val="24"/>
                <w:szCs w:val="24"/>
              </w:rPr>
              <w:t>Нарушение сроков размещения государственного оборонного заказа</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sz w:val="24"/>
                <w:szCs w:val="24"/>
              </w:rPr>
              <w:t>Пункт 8 статьи 6 Федерального закона от 29 декабря 2012 г. №275-ФЗ «О государственном оборонном заказе»</w:t>
            </w:r>
          </w:p>
        </w:tc>
        <w:tc>
          <w:tcPr>
            <w:tcW w:w="1701" w:type="dxa"/>
          </w:tcPr>
          <w:p w:rsidR="00E44F06" w:rsidRPr="00C578B2" w:rsidRDefault="00E44F06" w:rsidP="0099278A">
            <w:pPr>
              <w:pStyle w:val="a4"/>
              <w:shd w:val="clear" w:color="auto" w:fill="auto"/>
              <w:spacing w:line="317" w:lineRule="exact"/>
              <w:jc w:val="center"/>
              <w:rPr>
                <w:sz w:val="24"/>
                <w:szCs w:val="24"/>
              </w:rPr>
            </w:pPr>
            <w:r w:rsidRPr="00C578B2">
              <w:rPr>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p>
        </w:tc>
        <w:tc>
          <w:tcPr>
            <w:tcW w:w="8788" w:type="dxa"/>
          </w:tcPr>
          <w:p w:rsidR="00E44F06" w:rsidRPr="00C578B2" w:rsidRDefault="00E44F06" w:rsidP="00ED47A1">
            <w:pPr>
              <w:pStyle w:val="a4"/>
              <w:shd w:val="clear" w:color="auto" w:fill="auto"/>
              <w:spacing w:line="274" w:lineRule="exact"/>
              <w:ind w:left="142" w:right="141"/>
              <w:jc w:val="both"/>
              <w:rPr>
                <w:sz w:val="24"/>
                <w:szCs w:val="24"/>
              </w:rPr>
            </w:pPr>
          </w:p>
        </w:tc>
      </w:tr>
      <w:tr w:rsidR="00E44F06" w:rsidRPr="00C578B2" w:rsidTr="003D0449">
        <w:trPr>
          <w:trHeight w:val="843"/>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sz w:val="24"/>
                <w:szCs w:val="24"/>
              </w:rPr>
              <w:t>4.51</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sz w:val="24"/>
                <w:szCs w:val="24"/>
              </w:rPr>
              <w:t>Нарушение режима использования отдельного счета</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sz w:val="24"/>
                <w:szCs w:val="24"/>
              </w:rPr>
              <w:t>Статья 8.3 и 8.4 Федерального закона от 29 декабря 2012 г. №275-ФЗ «О государственном оборонном заказе»</w:t>
            </w:r>
          </w:p>
        </w:tc>
        <w:tc>
          <w:tcPr>
            <w:tcW w:w="1701" w:type="dxa"/>
          </w:tcPr>
          <w:p w:rsidR="00E44F06" w:rsidRPr="00C578B2" w:rsidRDefault="00E44F06" w:rsidP="0099278A">
            <w:pPr>
              <w:pStyle w:val="a4"/>
              <w:shd w:val="clear" w:color="auto" w:fill="auto"/>
              <w:spacing w:line="317" w:lineRule="exact"/>
              <w:jc w:val="center"/>
              <w:rPr>
                <w:sz w:val="24"/>
                <w:szCs w:val="24"/>
              </w:rPr>
            </w:pPr>
            <w:r w:rsidRPr="00C578B2">
              <w:rPr>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p>
        </w:tc>
        <w:tc>
          <w:tcPr>
            <w:tcW w:w="8788" w:type="dxa"/>
          </w:tcPr>
          <w:p w:rsidR="00E44F06" w:rsidRPr="00C578B2" w:rsidRDefault="00E44F06" w:rsidP="00ED47A1">
            <w:pPr>
              <w:pStyle w:val="a4"/>
              <w:shd w:val="clear" w:color="auto" w:fill="auto"/>
              <w:spacing w:line="274" w:lineRule="exact"/>
              <w:ind w:left="142" w:right="141"/>
              <w:jc w:val="both"/>
              <w:rPr>
                <w:sz w:val="24"/>
                <w:szCs w:val="24"/>
              </w:rPr>
            </w:pPr>
          </w:p>
        </w:tc>
      </w:tr>
      <w:tr w:rsidR="00E44F06" w:rsidRPr="00C578B2" w:rsidTr="003D0449">
        <w:trPr>
          <w:trHeight w:val="841"/>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sz w:val="24"/>
                <w:szCs w:val="24"/>
              </w:rPr>
              <w:t>4.52</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sz w:val="24"/>
                <w:szCs w:val="24"/>
              </w:rPr>
              <w:t>Нарушения порядка ведения и сопровождения единой информационной системы, содержащей информацию о расчетах по государственному оборонному заказу, а также порядка осуществления доступа к информации, содержащей в указанной системе</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sz w:val="24"/>
                <w:szCs w:val="24"/>
              </w:rPr>
              <w:t>Статья 8.8 Федерального закона от 29 декабря 2012 г. №275-ФЗ «О государственном оборонном заказе»</w:t>
            </w:r>
          </w:p>
        </w:tc>
        <w:tc>
          <w:tcPr>
            <w:tcW w:w="1701" w:type="dxa"/>
          </w:tcPr>
          <w:p w:rsidR="00E44F06" w:rsidRPr="00C578B2" w:rsidRDefault="00E44F06" w:rsidP="0099278A">
            <w:pPr>
              <w:pStyle w:val="a4"/>
              <w:shd w:val="clear" w:color="auto" w:fill="auto"/>
              <w:spacing w:line="317" w:lineRule="exact"/>
              <w:jc w:val="center"/>
              <w:rPr>
                <w:sz w:val="24"/>
                <w:szCs w:val="24"/>
              </w:rPr>
            </w:pPr>
            <w:r w:rsidRPr="00C578B2">
              <w:rPr>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p>
        </w:tc>
        <w:tc>
          <w:tcPr>
            <w:tcW w:w="8788" w:type="dxa"/>
          </w:tcPr>
          <w:p w:rsidR="00E44F06" w:rsidRPr="00C578B2" w:rsidRDefault="00E44F06" w:rsidP="00ED47A1">
            <w:pPr>
              <w:pStyle w:val="a4"/>
              <w:shd w:val="clear" w:color="auto" w:fill="auto"/>
              <w:spacing w:line="274" w:lineRule="exact"/>
              <w:ind w:left="142" w:right="141"/>
              <w:jc w:val="both"/>
              <w:rPr>
                <w:sz w:val="24"/>
                <w:szCs w:val="24"/>
              </w:rPr>
            </w:pPr>
          </w:p>
        </w:tc>
      </w:tr>
      <w:tr w:rsidR="00E44F06" w:rsidRPr="00C578B2" w:rsidTr="003D0449">
        <w:trPr>
          <w:trHeight w:val="1997"/>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sz w:val="24"/>
                <w:szCs w:val="24"/>
              </w:rPr>
              <w:t>4.53</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proofErr w:type="gramStart"/>
            <w:r w:rsidRPr="00C578B2">
              <w:rPr>
                <w:sz w:val="24"/>
                <w:szCs w:val="24"/>
              </w:rPr>
              <w:t>Непредставление, несвоевременное представление информации (сведений) и (или) документов, подлежащих включению в реестр контрактов, заключенных заказчиками, реестр контрактов, содержащего сведения, составляющие государственную тайну, или направление недостоверной информации (сведений) и (или) документов, содержащих недостоверную информацию</w:t>
            </w:r>
            <w:proofErr w:type="gramEnd"/>
          </w:p>
        </w:tc>
        <w:tc>
          <w:tcPr>
            <w:tcW w:w="3119" w:type="dxa"/>
          </w:tcPr>
          <w:p w:rsidR="00E44F06" w:rsidRPr="00C578B2" w:rsidRDefault="00E44F06" w:rsidP="00ED47A1">
            <w:pPr>
              <w:pStyle w:val="a4"/>
              <w:shd w:val="clear" w:color="auto" w:fill="auto"/>
              <w:spacing w:line="274" w:lineRule="exact"/>
              <w:ind w:left="142" w:right="142"/>
              <w:rPr>
                <w:sz w:val="24"/>
                <w:szCs w:val="24"/>
              </w:rPr>
            </w:pPr>
            <w:proofErr w:type="gramStart"/>
            <w:r w:rsidRPr="00C578B2">
              <w:rPr>
                <w:sz w:val="24"/>
                <w:szCs w:val="24"/>
              </w:rPr>
              <w:t>Части 3 и 7 статьи 103, статья 104 Федерального закона от 5 апреля 2013 г.</w:t>
            </w:r>
            <w:r w:rsidR="009B5138">
              <w:rPr>
                <w:sz w:val="24"/>
                <w:szCs w:val="24"/>
              </w:rPr>
              <w:t xml:space="preserve"> № </w:t>
            </w:r>
            <w:r w:rsidRPr="00C578B2">
              <w:rPr>
                <w:sz w:val="24"/>
                <w:szCs w:val="24"/>
              </w:rPr>
              <w:t>44-ФЗ «О контрактной системе в сфере закупок товаров, работ, услуг для обеспечения государственных и муниципальных нужд» Постановление Правительства Российской Федерации от 28 ноября 2013 г.</w:t>
            </w:r>
            <w:r w:rsidR="009B5138">
              <w:rPr>
                <w:sz w:val="24"/>
                <w:szCs w:val="24"/>
              </w:rPr>
              <w:t xml:space="preserve"> № </w:t>
            </w:r>
            <w:r w:rsidRPr="00C578B2">
              <w:rPr>
                <w:sz w:val="24"/>
                <w:szCs w:val="24"/>
              </w:rPr>
              <w:t>1084 «О порядке ведения реестра контрактов, заключенных заказчиками, и реестра контрактов, содержащего сведения, составляющие государственную тайну</w:t>
            </w:r>
            <w:r w:rsidR="00906F4B">
              <w:rPr>
                <w:sz w:val="24"/>
                <w:szCs w:val="24"/>
              </w:rPr>
              <w:t>»</w:t>
            </w:r>
            <w:proofErr w:type="gramEnd"/>
          </w:p>
        </w:tc>
        <w:tc>
          <w:tcPr>
            <w:tcW w:w="1701" w:type="dxa"/>
          </w:tcPr>
          <w:p w:rsidR="00E44F06" w:rsidRPr="00C578B2" w:rsidRDefault="00E44F06" w:rsidP="0099278A">
            <w:pPr>
              <w:pStyle w:val="a4"/>
              <w:shd w:val="clear" w:color="auto" w:fill="auto"/>
              <w:spacing w:line="317" w:lineRule="exact"/>
              <w:jc w:val="center"/>
              <w:rPr>
                <w:sz w:val="24"/>
                <w:szCs w:val="24"/>
              </w:rPr>
            </w:pPr>
            <w:r w:rsidRPr="00C578B2">
              <w:rPr>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sz w:val="24"/>
                <w:szCs w:val="24"/>
              </w:rPr>
              <w:t xml:space="preserve">Часть 2 статьи 7.31 Кодекса Российской Федерации об административных </w:t>
            </w:r>
            <w:proofErr w:type="spellStart"/>
            <w:r w:rsidRPr="00C578B2">
              <w:rPr>
                <w:sz w:val="24"/>
                <w:szCs w:val="24"/>
              </w:rPr>
              <w:t>правонарушениях</w:t>
            </w:r>
            <w:proofErr w:type="gramStart"/>
            <w:r w:rsidRPr="00C578B2">
              <w:rPr>
                <w:sz w:val="24"/>
                <w:szCs w:val="24"/>
                <w:vertAlign w:val="superscript"/>
              </w:rPr>
              <w:t>4</w:t>
            </w:r>
            <w:proofErr w:type="spellEnd"/>
            <w:proofErr w:type="gramEnd"/>
            <w:r w:rsidRPr="00C578B2">
              <w:rPr>
                <w:sz w:val="24"/>
                <w:szCs w:val="24"/>
                <w:vertAlign w:val="superscript"/>
              </w:rPr>
              <w:t xml:space="preserve"> </w:t>
            </w:r>
          </w:p>
        </w:tc>
        <w:tc>
          <w:tcPr>
            <w:tcW w:w="8788" w:type="dxa"/>
          </w:tcPr>
          <w:p w:rsidR="00E44F06" w:rsidRPr="00C578B2" w:rsidRDefault="00E44F06" w:rsidP="00ED47A1">
            <w:pPr>
              <w:pStyle w:val="a4"/>
              <w:shd w:val="clear" w:color="auto" w:fill="auto"/>
              <w:spacing w:line="274" w:lineRule="exact"/>
              <w:ind w:left="142" w:right="141"/>
              <w:jc w:val="both"/>
              <w:rPr>
                <w:sz w:val="24"/>
                <w:szCs w:val="24"/>
              </w:rPr>
            </w:pPr>
          </w:p>
        </w:tc>
      </w:tr>
      <w:tr w:rsidR="00E44F06" w:rsidRPr="00C578B2" w:rsidTr="003D0449">
        <w:trPr>
          <w:trHeight w:val="1340"/>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sz w:val="24"/>
                <w:szCs w:val="24"/>
              </w:rPr>
              <w:lastRenderedPageBreak/>
              <w:t>4.54</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sz w:val="24"/>
                <w:szCs w:val="24"/>
              </w:rPr>
              <w:t>Несоблюдения требований, в соответствии с которыми для государственного или муниципального заказчика, разместившего заказ, предметом которого являются поставки продукции по государственному оборонному заказу, заключение государственного или муниципального контракта (договора) является обязательным, если иное не установлено законом</w:t>
            </w:r>
          </w:p>
        </w:tc>
        <w:tc>
          <w:tcPr>
            <w:tcW w:w="3119" w:type="dxa"/>
          </w:tcPr>
          <w:p w:rsidR="00E44F06" w:rsidRPr="00C578B2" w:rsidRDefault="00906F4B" w:rsidP="00ED47A1">
            <w:pPr>
              <w:pStyle w:val="a4"/>
              <w:shd w:val="clear" w:color="auto" w:fill="auto"/>
              <w:spacing w:line="274" w:lineRule="exact"/>
              <w:ind w:left="142" w:right="142"/>
              <w:rPr>
                <w:sz w:val="24"/>
                <w:szCs w:val="24"/>
              </w:rPr>
            </w:pPr>
            <w:r>
              <w:rPr>
                <w:sz w:val="24"/>
                <w:szCs w:val="24"/>
              </w:rPr>
              <w:t>Пункт</w:t>
            </w:r>
            <w:r w:rsidR="00E44F06" w:rsidRPr="00C578B2">
              <w:rPr>
                <w:sz w:val="24"/>
                <w:szCs w:val="24"/>
              </w:rPr>
              <w:t xml:space="preserve"> 6 статьи 6 Федерального закона от 29 декабря 2012 г. №275-ФЗ «О государственном оборонном заказе»</w:t>
            </w:r>
          </w:p>
        </w:tc>
        <w:tc>
          <w:tcPr>
            <w:tcW w:w="1701" w:type="dxa"/>
          </w:tcPr>
          <w:p w:rsidR="00E44F06" w:rsidRPr="00C578B2" w:rsidRDefault="00E44F06" w:rsidP="0099278A">
            <w:pPr>
              <w:pStyle w:val="a4"/>
              <w:shd w:val="clear" w:color="auto" w:fill="auto"/>
              <w:spacing w:line="317" w:lineRule="exact"/>
              <w:jc w:val="center"/>
              <w:rPr>
                <w:sz w:val="24"/>
                <w:szCs w:val="24"/>
              </w:rPr>
            </w:pPr>
            <w:r w:rsidRPr="00C578B2">
              <w:rPr>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p>
        </w:tc>
        <w:tc>
          <w:tcPr>
            <w:tcW w:w="8788" w:type="dxa"/>
          </w:tcPr>
          <w:p w:rsidR="00E44F06" w:rsidRPr="00C578B2" w:rsidRDefault="00E44F06" w:rsidP="00ED47A1">
            <w:pPr>
              <w:pStyle w:val="a4"/>
              <w:shd w:val="clear" w:color="auto" w:fill="auto"/>
              <w:spacing w:line="274" w:lineRule="exact"/>
              <w:ind w:left="142" w:right="141"/>
              <w:jc w:val="both"/>
              <w:rPr>
                <w:sz w:val="24"/>
                <w:szCs w:val="24"/>
              </w:rPr>
            </w:pPr>
          </w:p>
        </w:tc>
      </w:tr>
      <w:tr w:rsidR="00E44F06" w:rsidRPr="00C578B2" w:rsidTr="003D0449">
        <w:trPr>
          <w:trHeight w:val="1169"/>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sz w:val="24"/>
                <w:szCs w:val="24"/>
              </w:rPr>
              <w:t>4.55</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sz w:val="24"/>
                <w:szCs w:val="24"/>
              </w:rPr>
              <w:t xml:space="preserve">Невыполнение требований актов Банка </w:t>
            </w:r>
            <w:bookmarkStart w:id="2" w:name="_GoBack"/>
            <w:bookmarkEnd w:id="2"/>
            <w:r w:rsidRPr="00C578B2">
              <w:rPr>
                <w:sz w:val="24"/>
                <w:szCs w:val="24"/>
              </w:rPr>
              <w:t>России в сфере закупок</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sz w:val="24"/>
                <w:szCs w:val="24"/>
              </w:rPr>
              <w:t xml:space="preserve">Положение Банка России от </w:t>
            </w:r>
            <w:proofErr w:type="spellStart"/>
            <w:r w:rsidRPr="00C578B2">
              <w:rPr>
                <w:sz w:val="24"/>
                <w:szCs w:val="24"/>
              </w:rPr>
              <w:t>29декабря</w:t>
            </w:r>
            <w:proofErr w:type="spellEnd"/>
            <w:r w:rsidRPr="00C578B2">
              <w:rPr>
                <w:sz w:val="24"/>
                <w:szCs w:val="24"/>
              </w:rPr>
              <w:t xml:space="preserve"> 2014 г.</w:t>
            </w:r>
            <w:r w:rsidR="009B5138">
              <w:rPr>
                <w:sz w:val="24"/>
                <w:szCs w:val="24"/>
              </w:rPr>
              <w:t xml:space="preserve"> № </w:t>
            </w:r>
            <w:r w:rsidRPr="00C578B2">
              <w:rPr>
                <w:sz w:val="24"/>
                <w:szCs w:val="24"/>
              </w:rPr>
              <w:t>453-П «О порядке закупок Центральным банком Российской Федерации (Банком России)» Акты Банка России</w:t>
            </w:r>
          </w:p>
        </w:tc>
        <w:tc>
          <w:tcPr>
            <w:tcW w:w="1701" w:type="dxa"/>
          </w:tcPr>
          <w:p w:rsidR="00E44F06" w:rsidRPr="00C578B2" w:rsidRDefault="00E44F06" w:rsidP="0099278A">
            <w:pPr>
              <w:pStyle w:val="a4"/>
              <w:shd w:val="clear" w:color="auto" w:fill="auto"/>
              <w:spacing w:line="317" w:lineRule="exact"/>
              <w:jc w:val="center"/>
              <w:rPr>
                <w:sz w:val="24"/>
                <w:szCs w:val="24"/>
              </w:rPr>
            </w:pPr>
            <w:r w:rsidRPr="00C578B2">
              <w:rPr>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sz w:val="24"/>
                <w:szCs w:val="24"/>
              </w:rPr>
              <w:t>4</w:t>
            </w:r>
          </w:p>
        </w:tc>
        <w:tc>
          <w:tcPr>
            <w:tcW w:w="2268" w:type="dxa"/>
          </w:tcPr>
          <w:p w:rsidR="00E44F06" w:rsidRPr="00C578B2" w:rsidRDefault="00E44F06" w:rsidP="00ED47A1">
            <w:pPr>
              <w:pStyle w:val="a4"/>
              <w:shd w:val="clear" w:color="auto" w:fill="auto"/>
              <w:spacing w:line="274" w:lineRule="exact"/>
              <w:ind w:left="142" w:right="141"/>
              <w:rPr>
                <w:sz w:val="24"/>
                <w:szCs w:val="24"/>
              </w:rPr>
            </w:pPr>
          </w:p>
        </w:tc>
        <w:tc>
          <w:tcPr>
            <w:tcW w:w="8788" w:type="dxa"/>
          </w:tcPr>
          <w:p w:rsidR="00E44F06" w:rsidRPr="00C578B2" w:rsidRDefault="00E44F06" w:rsidP="00ED47A1">
            <w:pPr>
              <w:pStyle w:val="a4"/>
              <w:shd w:val="clear" w:color="auto" w:fill="auto"/>
              <w:spacing w:line="274" w:lineRule="exact"/>
              <w:ind w:left="142" w:right="141"/>
              <w:jc w:val="both"/>
              <w:rPr>
                <w:sz w:val="24"/>
                <w:szCs w:val="24"/>
              </w:rPr>
            </w:pPr>
          </w:p>
        </w:tc>
      </w:tr>
      <w:tr w:rsidR="007C7368" w:rsidRPr="00C578B2" w:rsidTr="003D0449">
        <w:trPr>
          <w:trHeight w:val="1191"/>
        </w:trPr>
        <w:tc>
          <w:tcPr>
            <w:tcW w:w="23247" w:type="dxa"/>
            <w:gridSpan w:val="7"/>
          </w:tcPr>
          <w:p w:rsidR="007C7368" w:rsidRPr="00C578B2" w:rsidRDefault="007C7368" w:rsidP="00ED47A1">
            <w:pPr>
              <w:pStyle w:val="a4"/>
              <w:keepNext/>
              <w:keepLines/>
              <w:widowControl/>
              <w:shd w:val="clear" w:color="auto" w:fill="auto"/>
              <w:spacing w:before="120" w:after="120" w:line="240" w:lineRule="auto"/>
              <w:ind w:left="142" w:right="141"/>
              <w:jc w:val="both"/>
            </w:pPr>
            <w:r w:rsidRPr="00C578B2">
              <w:rPr>
                <w:rStyle w:val="24"/>
                <w:bCs/>
                <w:color w:val="000000"/>
                <w:sz w:val="24"/>
                <w:szCs w:val="24"/>
              </w:rPr>
              <w:t xml:space="preserve">5. </w:t>
            </w:r>
            <w:proofErr w:type="gramStart"/>
            <w:r w:rsidRPr="00C578B2">
              <w:rPr>
                <w:rStyle w:val="24"/>
                <w:bCs/>
                <w:color w:val="000000"/>
                <w:sz w:val="24"/>
                <w:szCs w:val="24"/>
              </w:rPr>
              <w:t>Нарушения в сфере деятельности Центрального банка Российской Федерации, его структурных подразделений и других банков и небанковских кредитных организаций, входящих в банковскую систему Российской Федерации, государственных корпораций, государственных компаний, организаций с участием Российской Федерации в их уставных (складочных) капиталах и иных организаций, в том числе при использовании ими имущества, находящегося в государственной (муниципальной) собственности</w:t>
            </w:r>
            <w:proofErr w:type="gramEnd"/>
          </w:p>
        </w:tc>
      </w:tr>
      <w:tr w:rsidR="007C7368" w:rsidRPr="00C578B2" w:rsidTr="003D0449">
        <w:trPr>
          <w:trHeight w:val="794"/>
        </w:trPr>
        <w:tc>
          <w:tcPr>
            <w:tcW w:w="23247" w:type="dxa"/>
            <w:gridSpan w:val="7"/>
          </w:tcPr>
          <w:p w:rsidR="007C7368" w:rsidRPr="00C578B2" w:rsidRDefault="007C7368" w:rsidP="00ED47A1">
            <w:pPr>
              <w:keepNext/>
              <w:keepLines/>
              <w:widowControl/>
              <w:spacing w:before="120" w:after="120"/>
              <w:ind w:left="142" w:right="141"/>
              <w:jc w:val="both"/>
              <w:rPr>
                <w:rFonts w:ascii="Times New Roman" w:hAnsi="Times New Roman" w:cs="Times New Roman"/>
                <w:color w:val="auto"/>
              </w:rPr>
            </w:pPr>
            <w:r w:rsidRPr="00C578B2">
              <w:rPr>
                <w:rStyle w:val="24"/>
                <w:bCs/>
                <w:sz w:val="24"/>
              </w:rPr>
              <w:t>5.1. Нарушения в сфере деятельности центрального банка российской федерации, его структурных подразделений и других банков и небанковских кредитных организаций, входящих в банковскую систему Российской Федерации</w:t>
            </w:r>
          </w:p>
        </w:tc>
      </w:tr>
      <w:tr w:rsidR="007C7368" w:rsidRPr="00C578B2" w:rsidTr="003D0449">
        <w:trPr>
          <w:trHeight w:val="1832"/>
        </w:trPr>
        <w:tc>
          <w:tcPr>
            <w:tcW w:w="850" w:type="dxa"/>
            <w:vAlign w:val="center"/>
          </w:tcPr>
          <w:p w:rsidR="007C7368" w:rsidRDefault="007C7368" w:rsidP="00F03BA2">
            <w:pPr>
              <w:pStyle w:val="a4"/>
              <w:shd w:val="clear" w:color="auto" w:fill="auto"/>
              <w:spacing w:line="220" w:lineRule="exact"/>
              <w:jc w:val="center"/>
              <w:rPr>
                <w:color w:val="000000"/>
                <w:sz w:val="24"/>
                <w:szCs w:val="24"/>
              </w:rPr>
            </w:pPr>
          </w:p>
          <w:p w:rsidR="007C7368" w:rsidRDefault="007C7368" w:rsidP="00F03BA2">
            <w:pPr>
              <w:pStyle w:val="a4"/>
              <w:shd w:val="clear" w:color="auto" w:fill="auto"/>
              <w:spacing w:line="220" w:lineRule="exact"/>
              <w:jc w:val="center"/>
              <w:rPr>
                <w:color w:val="000000"/>
                <w:sz w:val="24"/>
                <w:szCs w:val="24"/>
              </w:rPr>
            </w:pPr>
          </w:p>
          <w:p w:rsidR="007C7368" w:rsidRDefault="007C7368" w:rsidP="00F03BA2">
            <w:pPr>
              <w:pStyle w:val="a4"/>
              <w:spacing w:line="220" w:lineRule="exact"/>
              <w:jc w:val="center"/>
              <w:rPr>
                <w:color w:val="000000"/>
                <w:sz w:val="24"/>
                <w:szCs w:val="24"/>
              </w:rPr>
            </w:pPr>
            <w:r w:rsidRPr="00C578B2">
              <w:rPr>
                <w:color w:val="000000"/>
                <w:sz w:val="24"/>
                <w:szCs w:val="24"/>
              </w:rPr>
              <w:t>5.1.1</w:t>
            </w:r>
          </w:p>
        </w:tc>
        <w:tc>
          <w:tcPr>
            <w:tcW w:w="4962" w:type="dxa"/>
          </w:tcPr>
          <w:p w:rsidR="007C7368" w:rsidRDefault="007C7368" w:rsidP="00ED47A1">
            <w:pPr>
              <w:pStyle w:val="a4"/>
              <w:spacing w:line="274" w:lineRule="exact"/>
              <w:ind w:left="142" w:right="142"/>
              <w:jc w:val="both"/>
              <w:rPr>
                <w:color w:val="000000"/>
                <w:sz w:val="24"/>
                <w:szCs w:val="24"/>
              </w:rPr>
            </w:pPr>
            <w:r w:rsidRPr="00C578B2">
              <w:rPr>
                <w:color w:val="000000"/>
                <w:sz w:val="24"/>
                <w:szCs w:val="24"/>
              </w:rPr>
              <w:t>Открытие счетов бюджета в кредитных организациях при наличии на соответствующей территории учреждений Банка России, имеющих возможность обслуживать счета бюджетов бюджетной системы Российской Федерации</w:t>
            </w:r>
          </w:p>
        </w:tc>
        <w:tc>
          <w:tcPr>
            <w:tcW w:w="3119" w:type="dxa"/>
          </w:tcPr>
          <w:p w:rsidR="007C7368" w:rsidRDefault="007C7368" w:rsidP="00ED47A1">
            <w:pPr>
              <w:pStyle w:val="a4"/>
              <w:ind w:left="142" w:right="142"/>
              <w:rPr>
                <w:color w:val="000000"/>
                <w:sz w:val="24"/>
                <w:szCs w:val="24"/>
              </w:rPr>
            </w:pPr>
            <w:r w:rsidRPr="00C578B2">
              <w:rPr>
                <w:color w:val="000000"/>
                <w:sz w:val="24"/>
                <w:szCs w:val="24"/>
              </w:rPr>
              <w:t>Пункты 2, 4 статьи 156 Бюджетного кодекса Российской Федерации</w:t>
            </w:r>
          </w:p>
        </w:tc>
        <w:tc>
          <w:tcPr>
            <w:tcW w:w="1701" w:type="dxa"/>
          </w:tcPr>
          <w:p w:rsidR="007C7368" w:rsidRDefault="007C7368" w:rsidP="0099278A">
            <w:pPr>
              <w:pStyle w:val="a4"/>
              <w:spacing w:line="220" w:lineRule="exact"/>
              <w:jc w:val="center"/>
              <w:rPr>
                <w:color w:val="000000"/>
                <w:sz w:val="24"/>
                <w:szCs w:val="24"/>
              </w:rPr>
            </w:pPr>
            <w:r w:rsidRPr="00C578B2">
              <w:rPr>
                <w:color w:val="000000"/>
                <w:sz w:val="24"/>
                <w:szCs w:val="24"/>
              </w:rPr>
              <w:t>кол-во</w:t>
            </w:r>
          </w:p>
        </w:tc>
        <w:tc>
          <w:tcPr>
            <w:tcW w:w="1559" w:type="dxa"/>
          </w:tcPr>
          <w:p w:rsidR="007C7368" w:rsidRDefault="007C7368" w:rsidP="0099278A">
            <w:pPr>
              <w:pStyle w:val="a4"/>
              <w:spacing w:line="220" w:lineRule="exact"/>
              <w:jc w:val="center"/>
              <w:rPr>
                <w:color w:val="000000"/>
                <w:sz w:val="24"/>
                <w:szCs w:val="24"/>
              </w:rPr>
            </w:pPr>
            <w:r w:rsidRPr="00C578B2">
              <w:rPr>
                <w:color w:val="000000"/>
                <w:sz w:val="24"/>
                <w:szCs w:val="24"/>
              </w:rPr>
              <w:t>5</w:t>
            </w:r>
          </w:p>
        </w:tc>
        <w:tc>
          <w:tcPr>
            <w:tcW w:w="2268" w:type="dxa"/>
          </w:tcPr>
          <w:p w:rsidR="007C7368" w:rsidRPr="00C578B2" w:rsidRDefault="007C7368" w:rsidP="00ED47A1">
            <w:pPr>
              <w:ind w:left="142" w:right="141"/>
              <w:rPr>
                <w:rFonts w:ascii="Times New Roman" w:hAnsi="Times New Roman" w:cs="Times New Roman"/>
                <w:color w:val="auto"/>
              </w:rPr>
            </w:pPr>
          </w:p>
        </w:tc>
        <w:tc>
          <w:tcPr>
            <w:tcW w:w="8788" w:type="dxa"/>
          </w:tcPr>
          <w:p w:rsidR="007C7368" w:rsidRPr="00C578B2" w:rsidRDefault="007C7368" w:rsidP="00ED47A1">
            <w:pPr>
              <w:ind w:left="142" w:right="141"/>
              <w:jc w:val="both"/>
              <w:rPr>
                <w:rFonts w:ascii="Times New Roman" w:hAnsi="Times New Roman" w:cs="Times New Roman"/>
                <w:color w:val="auto"/>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5.1.2</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Неисполнение банком или иной кредитной организацией поручения органа государственного внебюджетного фонда о зачислении во вклады граждан суммы государственных пенсий и (или) других выплат</w:t>
            </w:r>
          </w:p>
        </w:tc>
        <w:tc>
          <w:tcPr>
            <w:tcW w:w="3119" w:type="dxa"/>
          </w:tcPr>
          <w:p w:rsidR="00E44F06" w:rsidRPr="00C578B2" w:rsidRDefault="00E44F06" w:rsidP="00ED47A1">
            <w:pPr>
              <w:pStyle w:val="a4"/>
              <w:shd w:val="clear" w:color="auto" w:fill="auto"/>
              <w:ind w:left="142" w:right="142"/>
              <w:rPr>
                <w:sz w:val="24"/>
                <w:szCs w:val="24"/>
              </w:rPr>
            </w:pPr>
            <w:r w:rsidRPr="00C578B2">
              <w:rPr>
                <w:color w:val="000000"/>
                <w:sz w:val="24"/>
                <w:szCs w:val="24"/>
              </w:rPr>
              <w:t>Статья 215</w:t>
            </w:r>
            <w:r w:rsidRPr="00C578B2">
              <w:rPr>
                <w:rStyle w:val="9pt"/>
                <w:bCs/>
                <w:color w:val="000000"/>
                <w:sz w:val="24"/>
                <w:szCs w:val="24"/>
                <w:vertAlign w:val="superscript"/>
              </w:rPr>
              <w:t>1</w:t>
            </w:r>
            <w:r w:rsidRPr="00C578B2">
              <w:rPr>
                <w:rStyle w:val="9pt"/>
                <w:bCs/>
                <w:color w:val="000000"/>
                <w:sz w:val="24"/>
                <w:szCs w:val="24"/>
              </w:rPr>
              <w:t xml:space="preserve"> </w:t>
            </w:r>
            <w:r w:rsidRPr="00C578B2">
              <w:rPr>
                <w:color w:val="000000"/>
                <w:sz w:val="24"/>
                <w:szCs w:val="24"/>
              </w:rPr>
              <w:t>Бюджетного кодекса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17528A" w:rsidRDefault="00E44F06" w:rsidP="0017528A">
            <w:pPr>
              <w:pStyle w:val="a4"/>
              <w:shd w:val="clear" w:color="auto" w:fill="auto"/>
              <w:spacing w:line="274" w:lineRule="exact"/>
              <w:ind w:left="142" w:right="142"/>
              <w:rPr>
                <w:sz w:val="24"/>
                <w:szCs w:val="24"/>
                <w:vertAlign w:val="superscript"/>
              </w:rPr>
            </w:pPr>
            <w:r w:rsidRPr="00C578B2">
              <w:rPr>
                <w:color w:val="000000"/>
                <w:sz w:val="24"/>
                <w:szCs w:val="24"/>
              </w:rPr>
              <w:t xml:space="preserve">Часть 1 статьи 15.10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123"/>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5.1.3</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Неисполнение или несвоевременное исполнение банком или иной кредитной организацией платежных документов на перечисление средств, подлежащих зачислению на счета бюджетов, либо на перечисление средств бюджетов бюджетной системы Российской Федерации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31 Федерального закона от 2 декабря 1990 г.</w:t>
            </w:r>
            <w:r w:rsidR="009B5138">
              <w:rPr>
                <w:color w:val="000000"/>
                <w:sz w:val="24"/>
                <w:szCs w:val="24"/>
              </w:rPr>
              <w:t xml:space="preserve"> № </w:t>
            </w:r>
            <w:r w:rsidRPr="00C578B2">
              <w:rPr>
                <w:color w:val="000000"/>
                <w:sz w:val="24"/>
                <w:szCs w:val="24"/>
                <w:lang w:eastAsia="en-US"/>
              </w:rPr>
              <w:t>395-</w:t>
            </w:r>
            <w:r w:rsidRPr="00C578B2">
              <w:rPr>
                <w:color w:val="000000"/>
                <w:sz w:val="24"/>
                <w:szCs w:val="24"/>
                <w:lang w:val="en-US" w:eastAsia="en-US"/>
              </w:rPr>
              <w:t>I</w:t>
            </w:r>
            <w:r w:rsidRPr="00C578B2">
              <w:rPr>
                <w:color w:val="000000"/>
                <w:sz w:val="24"/>
                <w:szCs w:val="24"/>
                <w:lang w:eastAsia="en-US"/>
              </w:rPr>
              <w:t xml:space="preserve"> </w:t>
            </w:r>
            <w:r w:rsidRPr="00C578B2">
              <w:rPr>
                <w:color w:val="000000"/>
                <w:sz w:val="24"/>
                <w:szCs w:val="24"/>
              </w:rPr>
              <w:t>«О банках и банковской деятельности»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17528A">
            <w:pPr>
              <w:pStyle w:val="a4"/>
              <w:shd w:val="clear" w:color="auto" w:fill="auto"/>
              <w:spacing w:line="274" w:lineRule="atLeast"/>
              <w:ind w:left="142" w:right="142"/>
              <w:rPr>
                <w:sz w:val="24"/>
                <w:szCs w:val="24"/>
              </w:rPr>
            </w:pPr>
            <w:r w:rsidRPr="00C578B2">
              <w:rPr>
                <w:color w:val="000000"/>
                <w:sz w:val="24"/>
                <w:szCs w:val="24"/>
              </w:rPr>
              <w:t xml:space="preserve">Часть 1 статьи 15.15.16 Кодекса Российской Федерации об </w:t>
            </w:r>
            <w:proofErr w:type="gramStart"/>
            <w:r w:rsidRPr="00C578B2">
              <w:rPr>
                <w:color w:val="000000"/>
                <w:sz w:val="24"/>
                <w:szCs w:val="24"/>
              </w:rPr>
              <w:t>административных</w:t>
            </w:r>
            <w:proofErr w:type="gramEnd"/>
          </w:p>
          <w:p w:rsidR="00E44F06" w:rsidRPr="00C578B2" w:rsidRDefault="00E44F06" w:rsidP="0017528A">
            <w:pPr>
              <w:pStyle w:val="a4"/>
              <w:shd w:val="clear" w:color="auto" w:fill="auto"/>
              <w:spacing w:line="274" w:lineRule="atLeast"/>
              <w:ind w:left="142" w:right="142"/>
              <w:rPr>
                <w:sz w:val="24"/>
                <w:szCs w:val="24"/>
              </w:rPr>
            </w:pPr>
            <w:proofErr w:type="gramStart"/>
            <w:r w:rsidRPr="00C578B2">
              <w:rPr>
                <w:color w:val="000000"/>
                <w:sz w:val="24"/>
                <w:szCs w:val="24"/>
              </w:rPr>
              <w:t>правонарушениях</w:t>
            </w:r>
            <w:proofErr w:type="gramEnd"/>
          </w:p>
        </w:tc>
        <w:tc>
          <w:tcPr>
            <w:tcW w:w="8788" w:type="dxa"/>
          </w:tcPr>
          <w:p w:rsidR="00E44F06" w:rsidRPr="00C578B2" w:rsidRDefault="00E44F06" w:rsidP="00ED47A1">
            <w:pPr>
              <w:pStyle w:val="a4"/>
              <w:shd w:val="clear" w:color="auto" w:fill="auto"/>
              <w:spacing w:line="220" w:lineRule="exact"/>
              <w:ind w:left="142" w:right="141"/>
              <w:jc w:val="both"/>
              <w:rPr>
                <w:color w:val="000000"/>
                <w:sz w:val="24"/>
                <w:szCs w:val="24"/>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5.1.4</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ограничений по осуществлению кредитной организацией производственной, торговой и (или) страховой деятельности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5 Федерального закона от 2 декабря 1990 г.</w:t>
            </w:r>
            <w:r w:rsidR="009B5138">
              <w:rPr>
                <w:color w:val="000000"/>
                <w:sz w:val="24"/>
                <w:szCs w:val="24"/>
              </w:rPr>
              <w:t xml:space="preserve"> № </w:t>
            </w:r>
            <w:r w:rsidRPr="00C578B2">
              <w:rPr>
                <w:color w:val="000000"/>
                <w:sz w:val="24"/>
                <w:szCs w:val="24"/>
              </w:rPr>
              <w:t>395- I «О банках и банковской деятельности»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17528A">
            <w:pPr>
              <w:pStyle w:val="a4"/>
              <w:shd w:val="clear" w:color="auto" w:fill="auto"/>
              <w:spacing w:line="274" w:lineRule="exact"/>
              <w:ind w:left="142" w:right="142"/>
              <w:rPr>
                <w:sz w:val="24"/>
                <w:szCs w:val="24"/>
              </w:rPr>
            </w:pPr>
            <w:r w:rsidRPr="00C578B2">
              <w:rPr>
                <w:color w:val="000000"/>
                <w:sz w:val="24"/>
                <w:szCs w:val="24"/>
              </w:rPr>
              <w:t xml:space="preserve">Часть 1 статьи 15.26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302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5.1.5</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Нарушение кредитной организацией установленных Банком России нормативов и иных обязательных требований</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5, 6, 8 - 11, 11.2, 12, 13, 19, 20, 22 - 25, 28, 30, 31, 35, 36, 40 Федерального закона от 2 декабря 1990 г.</w:t>
            </w:r>
            <w:r w:rsidR="009B5138">
              <w:rPr>
                <w:color w:val="000000"/>
                <w:sz w:val="24"/>
                <w:szCs w:val="24"/>
              </w:rPr>
              <w:t xml:space="preserve"> № </w:t>
            </w:r>
            <w:r w:rsidRPr="00C578B2">
              <w:rPr>
                <w:color w:val="000000"/>
                <w:sz w:val="24"/>
                <w:szCs w:val="24"/>
              </w:rPr>
              <w:t>395-I «О банках и банковской деятельности»</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62, 74 Федерального закона от 10 июля 2002 г.</w:t>
            </w:r>
            <w:r w:rsidR="009B5138">
              <w:rPr>
                <w:color w:val="000000"/>
                <w:sz w:val="24"/>
                <w:szCs w:val="24"/>
              </w:rPr>
              <w:t xml:space="preserve"> № </w:t>
            </w:r>
            <w:r w:rsidRPr="00C578B2">
              <w:rPr>
                <w:color w:val="000000"/>
                <w:sz w:val="24"/>
                <w:szCs w:val="24"/>
              </w:rPr>
              <w:t>86-ФЗ «О Центральном банке Российской Федерации (Банке России)»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17528A">
            <w:pPr>
              <w:pStyle w:val="a4"/>
              <w:shd w:val="clear" w:color="auto" w:fill="auto"/>
              <w:spacing w:line="274" w:lineRule="exact"/>
              <w:ind w:left="142" w:right="142"/>
              <w:rPr>
                <w:sz w:val="24"/>
                <w:szCs w:val="24"/>
              </w:rPr>
            </w:pPr>
            <w:r w:rsidRPr="00C578B2">
              <w:rPr>
                <w:color w:val="000000"/>
                <w:sz w:val="24"/>
                <w:szCs w:val="24"/>
              </w:rPr>
              <w:t xml:space="preserve">Части 2, 3 статьи 15.26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64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5.1.6</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color w:val="000000"/>
                <w:sz w:val="24"/>
                <w:szCs w:val="24"/>
              </w:rPr>
              <w:t>Ненадлежащее совершение банком операций по счету</w:t>
            </w:r>
          </w:p>
        </w:tc>
        <w:tc>
          <w:tcPr>
            <w:tcW w:w="3119" w:type="dxa"/>
          </w:tcPr>
          <w:p w:rsidR="00906F4B" w:rsidRDefault="00E44F06" w:rsidP="00ED47A1">
            <w:pPr>
              <w:pStyle w:val="a4"/>
              <w:shd w:val="clear" w:color="auto" w:fill="auto"/>
              <w:spacing w:line="269" w:lineRule="exact"/>
              <w:ind w:left="142" w:right="142"/>
              <w:rPr>
                <w:color w:val="000000"/>
                <w:sz w:val="24"/>
                <w:szCs w:val="24"/>
              </w:rPr>
            </w:pPr>
            <w:r w:rsidRPr="00C578B2">
              <w:rPr>
                <w:color w:val="000000"/>
                <w:sz w:val="24"/>
                <w:szCs w:val="24"/>
              </w:rPr>
              <w:t xml:space="preserve">Статья 856 Гражданского кодекса Российской Федерации </w:t>
            </w:r>
          </w:p>
          <w:p w:rsidR="00E44F06" w:rsidRPr="00C578B2" w:rsidRDefault="00E44F06" w:rsidP="00ED47A1">
            <w:pPr>
              <w:pStyle w:val="a4"/>
              <w:shd w:val="clear" w:color="auto" w:fill="auto"/>
              <w:spacing w:line="269" w:lineRule="exact"/>
              <w:ind w:left="142" w:right="142"/>
              <w:rPr>
                <w:sz w:val="24"/>
                <w:szCs w:val="24"/>
              </w:rPr>
            </w:pPr>
            <w:r w:rsidRPr="00C578B2">
              <w:rPr>
                <w:color w:val="000000"/>
                <w:sz w:val="24"/>
                <w:szCs w:val="24"/>
              </w:rPr>
              <w:t>Статья 1 Федерального закона от 2 декабря 1990 г.</w:t>
            </w:r>
            <w:r w:rsidR="009B5138">
              <w:rPr>
                <w:color w:val="000000"/>
                <w:sz w:val="24"/>
                <w:szCs w:val="24"/>
              </w:rPr>
              <w:t xml:space="preserve"> № </w:t>
            </w:r>
            <w:r w:rsidRPr="00C578B2">
              <w:rPr>
                <w:color w:val="000000"/>
                <w:sz w:val="24"/>
                <w:szCs w:val="24"/>
              </w:rPr>
              <w:t>395- I «О банках и банковской деятельности»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56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5.1.7</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Несоблюдение банком обязанности заключения договора банковского счета</w:t>
            </w:r>
          </w:p>
        </w:tc>
        <w:tc>
          <w:tcPr>
            <w:tcW w:w="3119" w:type="dxa"/>
          </w:tcPr>
          <w:p w:rsidR="00E44F06" w:rsidRPr="00C578B2" w:rsidRDefault="00E44F06" w:rsidP="00ED47A1">
            <w:pPr>
              <w:pStyle w:val="a4"/>
              <w:shd w:val="clear" w:color="auto" w:fill="auto"/>
              <w:spacing w:line="264" w:lineRule="exact"/>
              <w:ind w:left="142" w:right="142"/>
              <w:rPr>
                <w:sz w:val="24"/>
                <w:szCs w:val="24"/>
              </w:rPr>
            </w:pPr>
            <w:r w:rsidRPr="00C578B2">
              <w:rPr>
                <w:color w:val="000000"/>
                <w:sz w:val="24"/>
                <w:szCs w:val="24"/>
              </w:rPr>
              <w:t>Статья 846 Гражданского кодекса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920"/>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5.1.8</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банками обязанностей по исполнению поручений налогоплательщика, налогового органа или таможенного органа на перечисление налогов и сборов и решений о взыскании налогов и сборов</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60, 133, 135</w:t>
            </w:r>
            <w:r w:rsidRPr="00C578B2">
              <w:rPr>
                <w:rStyle w:val="9pt"/>
                <w:bCs/>
                <w:color w:val="000000"/>
                <w:sz w:val="24"/>
                <w:szCs w:val="24"/>
                <w:vertAlign w:val="superscript"/>
              </w:rPr>
              <w:t>1</w:t>
            </w:r>
            <w:r w:rsidRPr="00C578B2">
              <w:rPr>
                <w:rStyle w:val="9pt"/>
                <w:bCs/>
                <w:color w:val="000000"/>
                <w:sz w:val="24"/>
                <w:szCs w:val="24"/>
              </w:rPr>
              <w:t xml:space="preserve"> </w:t>
            </w:r>
            <w:r w:rsidRPr="00C578B2">
              <w:rPr>
                <w:color w:val="000000"/>
                <w:sz w:val="24"/>
                <w:szCs w:val="24"/>
              </w:rPr>
              <w:t>Налогового кодекса Российской Федерации Части 1-3 статьи 159 Федерального закона от 27 ноября 2010 г.</w:t>
            </w:r>
            <w:r w:rsidR="009B5138">
              <w:rPr>
                <w:color w:val="000000"/>
                <w:sz w:val="24"/>
                <w:szCs w:val="24"/>
              </w:rPr>
              <w:t xml:space="preserve"> № </w:t>
            </w:r>
            <w:r w:rsidRPr="00C578B2">
              <w:rPr>
                <w:color w:val="000000"/>
                <w:sz w:val="24"/>
                <w:szCs w:val="24"/>
              </w:rPr>
              <w:t>311-ФЗ «О таможенном регулировании в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17528A">
            <w:pPr>
              <w:pStyle w:val="a4"/>
              <w:shd w:val="clear" w:color="auto" w:fill="auto"/>
              <w:spacing w:line="274" w:lineRule="exact"/>
              <w:ind w:left="142" w:right="142"/>
              <w:rPr>
                <w:sz w:val="24"/>
                <w:szCs w:val="24"/>
              </w:rPr>
            </w:pPr>
            <w:r w:rsidRPr="00C578B2">
              <w:rPr>
                <w:color w:val="000000"/>
                <w:sz w:val="24"/>
                <w:szCs w:val="24"/>
              </w:rPr>
              <w:t xml:space="preserve">Статья 15.8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571"/>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5.1.9</w:t>
            </w:r>
          </w:p>
        </w:tc>
        <w:tc>
          <w:tcPr>
            <w:tcW w:w="4962" w:type="dxa"/>
          </w:tcPr>
          <w:p w:rsidR="00E44F06" w:rsidRPr="00C578B2" w:rsidRDefault="00E44F06" w:rsidP="00ED47A1">
            <w:pPr>
              <w:pStyle w:val="a4"/>
              <w:shd w:val="clear" w:color="auto" w:fill="auto"/>
              <w:spacing w:line="220" w:lineRule="exact"/>
              <w:ind w:left="142" w:right="142"/>
              <w:jc w:val="both"/>
              <w:rPr>
                <w:sz w:val="24"/>
                <w:szCs w:val="24"/>
              </w:rPr>
            </w:pPr>
            <w:r w:rsidRPr="00C578B2">
              <w:rPr>
                <w:color w:val="000000"/>
                <w:sz w:val="24"/>
                <w:szCs w:val="24"/>
              </w:rPr>
              <w:t>Нарушение банком порядка открытия счета налогоплательщику</w:t>
            </w:r>
          </w:p>
        </w:tc>
        <w:tc>
          <w:tcPr>
            <w:tcW w:w="3119" w:type="dxa"/>
          </w:tcPr>
          <w:p w:rsidR="00E44F06" w:rsidRPr="00C578B2" w:rsidRDefault="00E44F06" w:rsidP="00ED47A1">
            <w:pPr>
              <w:pStyle w:val="a4"/>
              <w:shd w:val="clear" w:color="auto" w:fill="auto"/>
              <w:spacing w:line="283" w:lineRule="exact"/>
              <w:ind w:left="142" w:right="142"/>
              <w:rPr>
                <w:sz w:val="24"/>
                <w:szCs w:val="24"/>
              </w:rPr>
            </w:pPr>
            <w:r w:rsidRPr="00C578B2">
              <w:rPr>
                <w:color w:val="000000"/>
                <w:sz w:val="24"/>
                <w:szCs w:val="24"/>
              </w:rPr>
              <w:t>Статья 132 Налогового кодекса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pStyle w:val="a4"/>
              <w:shd w:val="clear" w:color="auto" w:fill="auto"/>
              <w:spacing w:line="283" w:lineRule="exact"/>
              <w:ind w:left="142" w:right="141"/>
              <w:rPr>
                <w:sz w:val="24"/>
                <w:szCs w:val="24"/>
              </w:rPr>
            </w:pPr>
            <w:r w:rsidRPr="00C578B2">
              <w:rPr>
                <w:color w:val="000000"/>
                <w:sz w:val="24"/>
                <w:szCs w:val="24"/>
              </w:rPr>
              <w:t xml:space="preserve">Статья 15.7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311"/>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5.1.10</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Неисполнение банком решения налогового органа о приостановлении операций по счетам налогоплательщика, плательщика сбора или налогового агента</w:t>
            </w:r>
          </w:p>
        </w:tc>
        <w:tc>
          <w:tcPr>
            <w:tcW w:w="3119" w:type="dxa"/>
          </w:tcPr>
          <w:p w:rsidR="00E44F06" w:rsidRPr="00C578B2" w:rsidRDefault="00E44F06" w:rsidP="00ED47A1">
            <w:pPr>
              <w:pStyle w:val="a4"/>
              <w:shd w:val="clear" w:color="auto" w:fill="auto"/>
              <w:ind w:left="142" w:right="142"/>
              <w:rPr>
                <w:sz w:val="24"/>
                <w:szCs w:val="24"/>
              </w:rPr>
            </w:pPr>
            <w:r w:rsidRPr="00C578B2">
              <w:rPr>
                <w:color w:val="000000"/>
                <w:sz w:val="24"/>
                <w:szCs w:val="24"/>
              </w:rPr>
              <w:t>Статья 134 Налогового кодекса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17528A">
            <w:pPr>
              <w:pStyle w:val="a4"/>
              <w:shd w:val="clear" w:color="auto" w:fill="auto"/>
              <w:spacing w:line="274" w:lineRule="exact"/>
              <w:ind w:left="142" w:right="142"/>
              <w:rPr>
                <w:sz w:val="24"/>
                <w:szCs w:val="24"/>
              </w:rPr>
            </w:pPr>
            <w:r w:rsidRPr="00C578B2">
              <w:rPr>
                <w:color w:val="000000"/>
                <w:sz w:val="24"/>
                <w:szCs w:val="24"/>
              </w:rPr>
              <w:t xml:space="preserve">Статья 15.9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56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5.1.11</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Неисполнение банком поручения налогового органа о перечислении налога, авансового платежа, сбора, пеней, штрафа</w:t>
            </w:r>
          </w:p>
        </w:tc>
        <w:tc>
          <w:tcPr>
            <w:tcW w:w="3119" w:type="dxa"/>
          </w:tcPr>
          <w:p w:rsidR="00E44F06" w:rsidRPr="00C578B2" w:rsidRDefault="00E44F06" w:rsidP="00ED47A1">
            <w:pPr>
              <w:pStyle w:val="a4"/>
              <w:shd w:val="clear" w:color="auto" w:fill="auto"/>
              <w:ind w:left="142" w:right="142"/>
              <w:rPr>
                <w:sz w:val="24"/>
                <w:szCs w:val="24"/>
              </w:rPr>
            </w:pPr>
            <w:r w:rsidRPr="00C578B2">
              <w:rPr>
                <w:color w:val="000000"/>
                <w:sz w:val="24"/>
                <w:szCs w:val="24"/>
              </w:rPr>
              <w:t>Статья 135 Налогового кодекса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305"/>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5.1.12</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обязанностей банков, связанных с осуществлением налогового контроля</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86 Налогового кодекса Российской Федерации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17528A">
            <w:pPr>
              <w:pStyle w:val="a4"/>
              <w:shd w:val="clear" w:color="auto" w:fill="auto"/>
              <w:spacing w:line="274" w:lineRule="exact"/>
              <w:ind w:left="142" w:right="142"/>
              <w:rPr>
                <w:sz w:val="24"/>
                <w:szCs w:val="24"/>
              </w:rPr>
            </w:pPr>
            <w:r w:rsidRPr="00C578B2">
              <w:rPr>
                <w:color w:val="000000"/>
                <w:sz w:val="24"/>
                <w:szCs w:val="24"/>
              </w:rPr>
              <w:t xml:space="preserve">Статья 15.7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237"/>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5.1.13</w:t>
            </w:r>
          </w:p>
        </w:tc>
        <w:tc>
          <w:tcPr>
            <w:tcW w:w="4962" w:type="dxa"/>
          </w:tcPr>
          <w:p w:rsidR="00E44F06" w:rsidRPr="00C578B2" w:rsidRDefault="00E44F06" w:rsidP="00ED47A1">
            <w:pPr>
              <w:pStyle w:val="a4"/>
              <w:shd w:val="clear" w:color="auto" w:fill="auto"/>
              <w:spacing w:line="283" w:lineRule="exact"/>
              <w:ind w:left="142" w:right="142"/>
              <w:jc w:val="both"/>
              <w:rPr>
                <w:sz w:val="24"/>
                <w:szCs w:val="24"/>
              </w:rPr>
            </w:pPr>
            <w:r w:rsidRPr="00C578B2">
              <w:rPr>
                <w:color w:val="000000"/>
                <w:sz w:val="24"/>
                <w:szCs w:val="24"/>
              </w:rPr>
              <w:t>Нарушение порядка ведения бухгалтерского учета в Центральном банке Российской Федерации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Положение о правилах ведения бухгалтерского учета в Центральном Банке (Банке России) от 1 января 2006 г.</w:t>
            </w:r>
            <w:r w:rsidR="00906F4B">
              <w:rPr>
                <w:color w:val="000000"/>
                <w:sz w:val="24"/>
                <w:szCs w:val="24"/>
              </w:rPr>
              <w:t xml:space="preserve"> </w:t>
            </w:r>
            <w:r w:rsidRPr="00C578B2">
              <w:rPr>
                <w:color w:val="000000"/>
                <w:sz w:val="24"/>
                <w:szCs w:val="24"/>
              </w:rPr>
              <w:t>№66-П</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92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5.1.14</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Нарушение порядка ведения бухгалтерского учета в кредитных организациях, расположенных на территории Российской Федерации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Порядок ведения бухгалтерского учета в кредитных организациях, расположенных на территории Российской Федерации, утвержденный Банком России Положением Банка России 16 июля 2012 г.</w:t>
            </w:r>
            <w:r w:rsidR="009B5138">
              <w:rPr>
                <w:color w:val="000000"/>
                <w:sz w:val="24"/>
                <w:szCs w:val="24"/>
              </w:rPr>
              <w:t xml:space="preserve"> № </w:t>
            </w:r>
            <w:r w:rsidRPr="00C578B2">
              <w:rPr>
                <w:color w:val="000000"/>
                <w:sz w:val="24"/>
                <w:szCs w:val="24"/>
              </w:rPr>
              <w:t>385-П</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675"/>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5.1.15</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Нарушение порядка заключения договоров на выполнение комплекса работ и оказание услуг для Центрального банка Российской Федерации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Положение Банка России «О порядке выбора контрагентов при заключении договоров Центральным Банком Российской Федерации» от 25 марта 2008 г.</w:t>
            </w:r>
            <w:r w:rsidR="009B5138">
              <w:rPr>
                <w:color w:val="000000"/>
                <w:sz w:val="24"/>
                <w:szCs w:val="24"/>
              </w:rPr>
              <w:t xml:space="preserve"> № </w:t>
            </w:r>
            <w:r w:rsidRPr="00C578B2">
              <w:rPr>
                <w:color w:val="000000"/>
                <w:sz w:val="24"/>
                <w:szCs w:val="24"/>
              </w:rPr>
              <w:t>317-П</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670"/>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5.1.16</w:t>
            </w:r>
          </w:p>
        </w:tc>
        <w:tc>
          <w:tcPr>
            <w:tcW w:w="4962" w:type="dxa"/>
          </w:tcPr>
          <w:p w:rsidR="00E44F06" w:rsidRPr="00C578B2" w:rsidRDefault="00E44F06" w:rsidP="00ED47A1">
            <w:pPr>
              <w:pStyle w:val="a4"/>
              <w:shd w:val="clear" w:color="auto" w:fill="auto"/>
              <w:spacing w:line="269" w:lineRule="exact"/>
              <w:ind w:left="142" w:right="142"/>
              <w:jc w:val="both"/>
              <w:rPr>
                <w:sz w:val="24"/>
                <w:szCs w:val="24"/>
              </w:rPr>
            </w:pPr>
            <w:r w:rsidRPr="00C578B2">
              <w:rPr>
                <w:color w:val="000000"/>
                <w:sz w:val="24"/>
                <w:szCs w:val="24"/>
              </w:rPr>
              <w:t>Нарушения валютного законодательства в части осуществления незаконных операций</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25 Федерального закона от 10 декабря 2003 г.</w:t>
            </w:r>
            <w:r w:rsidR="009B5138">
              <w:rPr>
                <w:color w:val="000000"/>
                <w:sz w:val="24"/>
                <w:szCs w:val="24"/>
              </w:rPr>
              <w:t xml:space="preserve"> № </w:t>
            </w:r>
            <w:r w:rsidRPr="00C578B2">
              <w:rPr>
                <w:color w:val="000000"/>
                <w:sz w:val="24"/>
                <w:szCs w:val="24"/>
              </w:rPr>
              <w:t>173-ФЗ «О валютном регулировании и валютном контроле»</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17528A">
            <w:pPr>
              <w:pStyle w:val="a4"/>
              <w:shd w:val="clear" w:color="auto" w:fill="auto"/>
              <w:spacing w:line="274" w:lineRule="exact"/>
              <w:ind w:left="142" w:right="142"/>
              <w:rPr>
                <w:sz w:val="24"/>
                <w:szCs w:val="24"/>
              </w:rPr>
            </w:pPr>
            <w:r w:rsidRPr="00C578B2">
              <w:rPr>
                <w:color w:val="000000"/>
                <w:sz w:val="24"/>
                <w:szCs w:val="24"/>
              </w:rPr>
              <w:t xml:space="preserve">Статья 15.25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7C7368" w:rsidRPr="00C578B2" w:rsidTr="003D0449">
        <w:trPr>
          <w:trHeight w:val="385"/>
        </w:trPr>
        <w:tc>
          <w:tcPr>
            <w:tcW w:w="23247" w:type="dxa"/>
            <w:gridSpan w:val="7"/>
          </w:tcPr>
          <w:p w:rsidR="007C7368" w:rsidRPr="00C578B2" w:rsidRDefault="007C7368" w:rsidP="00ED47A1">
            <w:pPr>
              <w:pStyle w:val="a4"/>
              <w:keepNext/>
              <w:keepLines/>
              <w:widowControl/>
              <w:shd w:val="clear" w:color="auto" w:fill="auto"/>
              <w:spacing w:before="120" w:after="120" w:line="240" w:lineRule="auto"/>
              <w:ind w:left="142" w:right="142"/>
              <w:jc w:val="both"/>
              <w:rPr>
                <w:color w:val="000000"/>
                <w:sz w:val="24"/>
                <w:szCs w:val="24"/>
              </w:rPr>
            </w:pPr>
            <w:r w:rsidRPr="00C578B2">
              <w:rPr>
                <w:rStyle w:val="24"/>
                <w:bCs/>
                <w:color w:val="000000"/>
                <w:sz w:val="24"/>
                <w:szCs w:val="24"/>
              </w:rPr>
              <w:t>5.2. Нарушения в сфере деятельности государственных корпораций, государственных компаний, организаций с участием Российской Федерации в их уставных (складочных) капиталах и иных организаций, в том числе при использовании ими имущества, находящегося в государственной (муниципальной) собственности</w:t>
            </w:r>
          </w:p>
        </w:tc>
      </w:tr>
      <w:tr w:rsidR="007C7368" w:rsidRPr="00C578B2" w:rsidTr="003D0449">
        <w:trPr>
          <w:trHeight w:val="3204"/>
        </w:trPr>
        <w:tc>
          <w:tcPr>
            <w:tcW w:w="850" w:type="dxa"/>
            <w:vAlign w:val="center"/>
          </w:tcPr>
          <w:p w:rsidR="007C7368" w:rsidRPr="00C578B2" w:rsidRDefault="007C7368" w:rsidP="007C7368">
            <w:pPr>
              <w:pStyle w:val="a4"/>
              <w:shd w:val="clear" w:color="auto" w:fill="auto"/>
              <w:spacing w:line="220" w:lineRule="exact"/>
              <w:jc w:val="center"/>
              <w:rPr>
                <w:sz w:val="24"/>
                <w:szCs w:val="24"/>
              </w:rPr>
            </w:pPr>
            <w:r w:rsidRPr="00C578B2">
              <w:rPr>
                <w:color w:val="000000"/>
                <w:sz w:val="24"/>
                <w:szCs w:val="24"/>
              </w:rPr>
              <w:t>5.2.1</w:t>
            </w:r>
          </w:p>
          <w:p w:rsidR="007C7368" w:rsidRPr="00C578B2" w:rsidRDefault="007C7368" w:rsidP="00F03BA2">
            <w:pPr>
              <w:pStyle w:val="a4"/>
              <w:spacing w:line="220" w:lineRule="exact"/>
              <w:jc w:val="center"/>
              <w:rPr>
                <w:color w:val="000000"/>
                <w:sz w:val="24"/>
                <w:szCs w:val="24"/>
              </w:rPr>
            </w:pPr>
          </w:p>
        </w:tc>
        <w:tc>
          <w:tcPr>
            <w:tcW w:w="4962" w:type="dxa"/>
          </w:tcPr>
          <w:p w:rsidR="007C7368" w:rsidRDefault="007C7368" w:rsidP="00ED47A1">
            <w:pPr>
              <w:pStyle w:val="a4"/>
              <w:spacing w:line="274" w:lineRule="exact"/>
              <w:ind w:left="142" w:right="142"/>
              <w:jc w:val="both"/>
              <w:rPr>
                <w:color w:val="000000"/>
                <w:sz w:val="24"/>
                <w:szCs w:val="24"/>
              </w:rPr>
            </w:pPr>
            <w:r w:rsidRPr="00C578B2">
              <w:rPr>
                <w:color w:val="000000"/>
                <w:sz w:val="24"/>
                <w:szCs w:val="24"/>
              </w:rPr>
              <w:t>Непредставление или несвоевременное представление документов о споре, связанном с созданием юридического лица, управлением им или участием в нем федеральному органу исполнительной власти, государственной корпорации, осуществляющим права участников (акционеров, учредителей) юридического лица</w:t>
            </w:r>
          </w:p>
        </w:tc>
        <w:tc>
          <w:tcPr>
            <w:tcW w:w="3119" w:type="dxa"/>
          </w:tcPr>
          <w:p w:rsidR="007C7368" w:rsidRDefault="007C7368" w:rsidP="00ED47A1">
            <w:pPr>
              <w:pStyle w:val="a4"/>
              <w:spacing w:line="274" w:lineRule="exact"/>
              <w:ind w:left="142" w:right="142"/>
              <w:rPr>
                <w:color w:val="000000"/>
                <w:sz w:val="24"/>
                <w:szCs w:val="24"/>
              </w:rPr>
            </w:pPr>
            <w:r w:rsidRPr="00C578B2">
              <w:rPr>
                <w:color w:val="000000"/>
                <w:sz w:val="24"/>
                <w:szCs w:val="24"/>
              </w:rPr>
              <w:t>Статья 91 Федерального закона от 26 декабря 1995 г.</w:t>
            </w:r>
            <w:r w:rsidR="009B5138">
              <w:rPr>
                <w:color w:val="000000"/>
                <w:sz w:val="24"/>
                <w:szCs w:val="24"/>
              </w:rPr>
              <w:t xml:space="preserve"> № </w:t>
            </w:r>
            <w:r w:rsidRPr="00C578B2">
              <w:rPr>
                <w:color w:val="000000"/>
                <w:sz w:val="24"/>
                <w:szCs w:val="24"/>
              </w:rPr>
              <w:t>208-ФЗ «Об акционерных обществах» Части 3,4 статьи 50 Федерального закона от 8 февраля 1998 г.</w:t>
            </w:r>
            <w:r w:rsidR="009B5138">
              <w:rPr>
                <w:color w:val="000000"/>
                <w:sz w:val="24"/>
                <w:szCs w:val="24"/>
              </w:rPr>
              <w:t xml:space="preserve"> № </w:t>
            </w:r>
            <w:r w:rsidRPr="00C578B2">
              <w:rPr>
                <w:color w:val="000000"/>
                <w:sz w:val="24"/>
                <w:szCs w:val="24"/>
              </w:rPr>
              <w:t>14-ФЗ «Об обществах с ограниченной ответственностью»</w:t>
            </w:r>
          </w:p>
        </w:tc>
        <w:tc>
          <w:tcPr>
            <w:tcW w:w="1701" w:type="dxa"/>
          </w:tcPr>
          <w:p w:rsidR="007C7368" w:rsidRDefault="007C7368" w:rsidP="0099278A">
            <w:pPr>
              <w:pStyle w:val="a4"/>
              <w:spacing w:line="220" w:lineRule="exact"/>
              <w:jc w:val="center"/>
              <w:rPr>
                <w:color w:val="000000"/>
                <w:sz w:val="24"/>
                <w:szCs w:val="24"/>
              </w:rPr>
            </w:pPr>
            <w:r w:rsidRPr="00C578B2">
              <w:rPr>
                <w:color w:val="000000"/>
                <w:sz w:val="24"/>
                <w:szCs w:val="24"/>
              </w:rPr>
              <w:t>кол-во</w:t>
            </w:r>
          </w:p>
        </w:tc>
        <w:tc>
          <w:tcPr>
            <w:tcW w:w="1559" w:type="dxa"/>
          </w:tcPr>
          <w:p w:rsidR="007C7368" w:rsidRDefault="007C7368" w:rsidP="0099278A">
            <w:pPr>
              <w:pStyle w:val="a4"/>
              <w:spacing w:line="220" w:lineRule="exact"/>
              <w:jc w:val="center"/>
              <w:rPr>
                <w:color w:val="000000"/>
                <w:sz w:val="24"/>
                <w:szCs w:val="24"/>
              </w:rPr>
            </w:pPr>
            <w:r w:rsidRPr="00C578B2">
              <w:rPr>
                <w:color w:val="000000"/>
                <w:sz w:val="24"/>
                <w:szCs w:val="24"/>
              </w:rPr>
              <w:t>5</w:t>
            </w:r>
          </w:p>
        </w:tc>
        <w:tc>
          <w:tcPr>
            <w:tcW w:w="2268" w:type="dxa"/>
          </w:tcPr>
          <w:p w:rsidR="007C7368" w:rsidRDefault="007C7368" w:rsidP="00ED47A1">
            <w:pPr>
              <w:pStyle w:val="a4"/>
              <w:spacing w:line="274" w:lineRule="exact"/>
              <w:ind w:left="142" w:right="141"/>
              <w:rPr>
                <w:color w:val="000000"/>
                <w:sz w:val="24"/>
                <w:szCs w:val="24"/>
              </w:rPr>
            </w:pPr>
            <w:r w:rsidRPr="00C578B2">
              <w:rPr>
                <w:color w:val="000000"/>
                <w:sz w:val="24"/>
                <w:szCs w:val="24"/>
              </w:rPr>
              <w:t xml:space="preserve">Статья 14.36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r w:rsidR="0017528A" w:rsidRPr="00C578B2">
              <w:rPr>
                <w:sz w:val="24"/>
                <w:szCs w:val="24"/>
                <w:vertAlign w:val="superscript"/>
              </w:rPr>
              <w:t xml:space="preserve"> </w:t>
            </w:r>
            <w:r w:rsidRPr="00C578B2">
              <w:rPr>
                <w:color w:val="000000"/>
                <w:sz w:val="24"/>
                <w:szCs w:val="24"/>
              </w:rPr>
              <w:t>Статья 185.4 Уголовного кодекса Российской Федерации</w:t>
            </w:r>
          </w:p>
        </w:tc>
        <w:tc>
          <w:tcPr>
            <w:tcW w:w="8788" w:type="dxa"/>
          </w:tcPr>
          <w:p w:rsidR="007C7368" w:rsidRPr="00C578B2" w:rsidRDefault="007C7368"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2770"/>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5.2.2</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подготовки и проведения общих собраний акционеров, участников обществ с ограниченной ответственностью</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Глава 7 Федерального закона от 26 декабря 1995 г.</w:t>
            </w:r>
            <w:r w:rsidR="009B5138">
              <w:rPr>
                <w:color w:val="000000"/>
                <w:sz w:val="24"/>
                <w:szCs w:val="24"/>
              </w:rPr>
              <w:t xml:space="preserve"> № </w:t>
            </w:r>
            <w:r w:rsidRPr="00C578B2">
              <w:rPr>
                <w:color w:val="000000"/>
                <w:sz w:val="24"/>
                <w:szCs w:val="24"/>
              </w:rPr>
              <w:t>208-ФЗ «Об акционерных обществах»</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33-39 Федерального закона от 8 февраля 1998 г.</w:t>
            </w:r>
            <w:r w:rsidR="009B5138">
              <w:rPr>
                <w:color w:val="000000"/>
                <w:sz w:val="24"/>
                <w:szCs w:val="24"/>
              </w:rPr>
              <w:t xml:space="preserve"> № </w:t>
            </w:r>
            <w:r w:rsidRPr="00C578B2">
              <w:rPr>
                <w:color w:val="000000"/>
                <w:sz w:val="24"/>
                <w:szCs w:val="24"/>
              </w:rPr>
              <w:t>14- ФЗ «Об обществах с ограниченной ответственностью»</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 xml:space="preserve">Статья 15.23.1 Кодекса Российской Федерации об </w:t>
            </w:r>
            <w:r w:rsidR="0017528A" w:rsidRPr="00C578B2">
              <w:rPr>
                <w:sz w:val="24"/>
                <w:szCs w:val="24"/>
              </w:rPr>
              <w:t xml:space="preserve">административных </w:t>
            </w:r>
            <w:proofErr w:type="spellStart"/>
            <w:r w:rsidR="0017528A" w:rsidRPr="00C578B2">
              <w:rPr>
                <w:sz w:val="24"/>
                <w:szCs w:val="24"/>
              </w:rPr>
              <w:t>правонарушениях</w:t>
            </w:r>
            <w:proofErr w:type="gramStart"/>
            <w:r w:rsidR="0017528A" w:rsidRPr="00C578B2">
              <w:rPr>
                <w:sz w:val="24"/>
                <w:szCs w:val="24"/>
                <w:vertAlign w:val="superscript"/>
              </w:rPr>
              <w:t>4</w:t>
            </w:r>
            <w:proofErr w:type="spellEnd"/>
            <w:proofErr w:type="gramEnd"/>
            <w:r w:rsidR="0017528A" w:rsidRPr="00C578B2">
              <w:rPr>
                <w:sz w:val="24"/>
                <w:szCs w:val="24"/>
                <w:vertAlign w:val="superscript"/>
              </w:rPr>
              <w:t xml:space="preserve"> </w:t>
            </w:r>
            <w:r w:rsidRPr="00C578B2">
              <w:rPr>
                <w:color w:val="000000"/>
                <w:sz w:val="24"/>
                <w:szCs w:val="24"/>
              </w:rPr>
              <w:t>Статья 185.4 Уголовного кодекса Российской Федерации</w:t>
            </w:r>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195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5.2.3</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Иное воспрепятствование осуществлению или незаконное ограничение установленных законодательством Российской Федерации прав акционера</w:t>
            </w:r>
          </w:p>
        </w:tc>
        <w:tc>
          <w:tcPr>
            <w:tcW w:w="3119" w:type="dxa"/>
          </w:tcPr>
          <w:p w:rsidR="006B3CA4"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t>Федеральный закон от 26 декабря 1995 г.</w:t>
            </w:r>
            <w:r w:rsidR="009B5138">
              <w:rPr>
                <w:color w:val="000000"/>
                <w:sz w:val="24"/>
                <w:szCs w:val="24"/>
              </w:rPr>
              <w:t xml:space="preserve"> № </w:t>
            </w:r>
            <w:r w:rsidRPr="00C578B2">
              <w:rPr>
                <w:color w:val="000000"/>
                <w:sz w:val="24"/>
                <w:szCs w:val="24"/>
              </w:rPr>
              <w:t xml:space="preserve">208-ФЗ «Об акционерных обществах» </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Федеральный закон от 8 февраля 1998 г.</w:t>
            </w:r>
            <w:r w:rsidR="009B5138">
              <w:rPr>
                <w:color w:val="000000"/>
                <w:sz w:val="24"/>
                <w:szCs w:val="24"/>
              </w:rPr>
              <w:t xml:space="preserve"> № </w:t>
            </w:r>
            <w:r w:rsidRPr="00C578B2">
              <w:rPr>
                <w:color w:val="000000"/>
                <w:sz w:val="24"/>
                <w:szCs w:val="24"/>
              </w:rPr>
              <w:t>14-ФЗ «Об обществах с ограниченной ответственностью»</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pStyle w:val="a4"/>
              <w:shd w:val="clear" w:color="auto" w:fill="auto"/>
              <w:ind w:left="142" w:right="141"/>
              <w:rPr>
                <w:sz w:val="24"/>
                <w:szCs w:val="24"/>
              </w:rPr>
            </w:pPr>
            <w:r w:rsidRPr="00C578B2">
              <w:rPr>
                <w:color w:val="000000"/>
                <w:sz w:val="24"/>
                <w:szCs w:val="24"/>
              </w:rPr>
              <w:t>Статья 185.4 Уголовного кодекса Российской Федерации</w:t>
            </w:r>
          </w:p>
        </w:tc>
        <w:tc>
          <w:tcPr>
            <w:tcW w:w="8788" w:type="dxa"/>
          </w:tcPr>
          <w:p w:rsidR="00E44F06" w:rsidRPr="00C578B2" w:rsidRDefault="00E44F06" w:rsidP="00ED47A1">
            <w:pPr>
              <w:pStyle w:val="a4"/>
              <w:shd w:val="clear" w:color="auto" w:fill="auto"/>
              <w:ind w:left="142" w:right="141"/>
              <w:jc w:val="both"/>
              <w:rPr>
                <w:color w:val="000000"/>
                <w:sz w:val="24"/>
                <w:szCs w:val="24"/>
              </w:rPr>
            </w:pPr>
          </w:p>
        </w:tc>
      </w:tr>
      <w:tr w:rsidR="00E44F06" w:rsidRPr="00C578B2" w:rsidTr="003D0449">
        <w:trPr>
          <w:trHeight w:val="111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5.2.4</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Наличие признаков фальсификации решения общего собрания акционеров (участников) хозяйственного общества или решения совета директоров (наблюдательного совета) хозяйственного общества</w:t>
            </w:r>
          </w:p>
        </w:tc>
        <w:tc>
          <w:tcPr>
            <w:tcW w:w="3119" w:type="dxa"/>
          </w:tcPr>
          <w:p w:rsidR="00E44F06" w:rsidRPr="00C578B2" w:rsidRDefault="00E44F06" w:rsidP="00ED47A1">
            <w:pPr>
              <w:ind w:left="142" w:right="142"/>
              <w:rPr>
                <w:rFonts w:ascii="Times New Roman" w:hAnsi="Times New Roman" w:cs="Times New Roman"/>
                <w:color w:val="auto"/>
              </w:rPr>
            </w:pP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Статья 185.5 Уголовного кодекса Российской Федерации</w:t>
            </w:r>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589"/>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5.2.5</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Ненадлежащее выполнение обязанностей единоличного исполнительного органа, члена совета директоров или иного коллегиального исполнительного органа хозяйственного общества, в том числе влекущее убыточную/неприбыльную деятельность хозяйственного общества, получение меньшей, чем возможно прибыли, неэффективное использование имущественного комплекса хозяйственного общества либо неэффективное распоряжение им</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71 Федерального закона от 26 декабря 1995 г.</w:t>
            </w:r>
            <w:r w:rsidR="009B5138">
              <w:rPr>
                <w:color w:val="000000"/>
                <w:sz w:val="24"/>
                <w:szCs w:val="24"/>
              </w:rPr>
              <w:t xml:space="preserve"> № </w:t>
            </w:r>
            <w:r w:rsidRPr="00C578B2">
              <w:rPr>
                <w:color w:val="000000"/>
                <w:sz w:val="24"/>
                <w:szCs w:val="24"/>
              </w:rPr>
              <w:t>208-ФЗ «Об акционерных обществах» Статья 44 Федерального закона от 8 февраля 1998 г.</w:t>
            </w:r>
            <w:r w:rsidR="009B5138">
              <w:rPr>
                <w:color w:val="000000"/>
                <w:sz w:val="24"/>
                <w:szCs w:val="24"/>
              </w:rPr>
              <w:t xml:space="preserve"> № </w:t>
            </w:r>
            <w:r w:rsidRPr="00C578B2">
              <w:rPr>
                <w:color w:val="000000"/>
                <w:sz w:val="24"/>
                <w:szCs w:val="24"/>
              </w:rPr>
              <w:t>14-ФЗ «Об обществах с ограниченной ответственностью»</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pStyle w:val="a4"/>
              <w:shd w:val="clear" w:color="auto" w:fill="auto"/>
              <w:spacing w:line="274" w:lineRule="exact"/>
              <w:ind w:left="142" w:right="141"/>
              <w:rPr>
                <w:sz w:val="24"/>
                <w:szCs w:val="24"/>
              </w:rPr>
            </w:pPr>
            <w:r w:rsidRPr="00C578B2">
              <w:rPr>
                <w:color w:val="000000"/>
                <w:sz w:val="24"/>
                <w:szCs w:val="24"/>
              </w:rPr>
              <w:t>Статья 201 Уголовного кодекса Российской Федерации</w:t>
            </w:r>
          </w:p>
        </w:tc>
        <w:tc>
          <w:tcPr>
            <w:tcW w:w="8788" w:type="dxa"/>
          </w:tcPr>
          <w:p w:rsidR="00E44F06" w:rsidRPr="00C578B2" w:rsidRDefault="00E44F06" w:rsidP="00ED47A1">
            <w:pPr>
              <w:pStyle w:val="a4"/>
              <w:shd w:val="clear" w:color="auto" w:fill="auto"/>
              <w:spacing w:line="274" w:lineRule="exact"/>
              <w:ind w:left="142" w:right="141"/>
              <w:jc w:val="both"/>
              <w:rPr>
                <w:color w:val="000000"/>
                <w:sz w:val="24"/>
                <w:szCs w:val="24"/>
              </w:rPr>
            </w:pPr>
          </w:p>
        </w:tc>
      </w:tr>
      <w:tr w:rsidR="00E44F06" w:rsidRPr="00C578B2" w:rsidTr="003D0449">
        <w:trPr>
          <w:trHeight w:val="389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5.2.6</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sz w:val="24"/>
                <w:szCs w:val="24"/>
              </w:rPr>
              <w:t>Нарушение Порядка управления государственной (муниципальной) собственности акциями открытых акционерных обществ, в том числе реализация прав акционера акционерных обществ, акции которых находятся в собственности Российской Федерации (субъектов Российской Федерации, муниципальных образований) от имени Российской Федерации (субъектов Российской Федерации, муниципальных образований) с превышением полномочий, уклонение от осуществления полномочий</w:t>
            </w:r>
          </w:p>
        </w:tc>
        <w:tc>
          <w:tcPr>
            <w:tcW w:w="3119" w:type="dxa"/>
          </w:tcPr>
          <w:p w:rsidR="00E44F06" w:rsidRPr="00C578B2" w:rsidRDefault="00E44F06" w:rsidP="00ED47A1">
            <w:pPr>
              <w:pStyle w:val="a4"/>
              <w:shd w:val="clear" w:color="auto" w:fill="auto"/>
              <w:spacing w:line="274" w:lineRule="exact"/>
              <w:ind w:left="142" w:right="142"/>
              <w:rPr>
                <w:sz w:val="24"/>
                <w:szCs w:val="24"/>
              </w:rPr>
            </w:pPr>
            <w:proofErr w:type="gramStart"/>
            <w:r w:rsidRPr="00C578B2">
              <w:rPr>
                <w:color w:val="000000"/>
                <w:sz w:val="24"/>
                <w:szCs w:val="24"/>
              </w:rPr>
              <w:t>Статья 39 Федерального закона от 21 декабря 2001 г.</w:t>
            </w:r>
            <w:r w:rsidR="009B5138">
              <w:rPr>
                <w:color w:val="000000"/>
                <w:sz w:val="24"/>
                <w:szCs w:val="24"/>
              </w:rPr>
              <w:t xml:space="preserve"> № </w:t>
            </w:r>
            <w:r w:rsidRPr="00C578B2">
              <w:rPr>
                <w:color w:val="000000"/>
                <w:sz w:val="24"/>
                <w:szCs w:val="24"/>
              </w:rPr>
              <w:t>178-ФЗ «О приватизации государственного и муниципального имущества» Постановление Правительства Российской Федерации от 3 декабря 2004 г.</w:t>
            </w:r>
            <w:r w:rsidR="009B5138">
              <w:rPr>
                <w:color w:val="000000"/>
                <w:sz w:val="24"/>
                <w:szCs w:val="24"/>
              </w:rPr>
              <w:t xml:space="preserve"> № </w:t>
            </w:r>
            <w:r w:rsidRPr="00C578B2">
              <w:rPr>
                <w:color w:val="000000"/>
                <w:sz w:val="24"/>
                <w:szCs w:val="24"/>
              </w:rPr>
              <w:t>738 «Об управлении находящимися в федеральной собственности акциями открытых акционерных обществ и использовании специального права на участие Российской Федерации в управлении открытыми акционерными обществами («золотой акции»)</w:t>
            </w:r>
            <w:r w:rsidR="006B3CA4">
              <w:rPr>
                <w:color w:val="000000"/>
                <w:sz w:val="24"/>
                <w:szCs w:val="24"/>
              </w:rPr>
              <w:t>»</w:t>
            </w:r>
            <w:proofErr w:type="gramEnd"/>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949"/>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5.2.7</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принятия решений об управлении и распоряжении находящимися в федеральной собственности акциями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Указ Президента Российской Федерации от 30 сентября 1995 г.</w:t>
            </w:r>
            <w:r w:rsidR="009B5138">
              <w:rPr>
                <w:color w:val="000000"/>
                <w:sz w:val="24"/>
                <w:szCs w:val="24"/>
              </w:rPr>
              <w:t xml:space="preserve"> № </w:t>
            </w:r>
            <w:r w:rsidRPr="00C578B2">
              <w:rPr>
                <w:color w:val="000000"/>
                <w:sz w:val="24"/>
                <w:szCs w:val="24"/>
              </w:rPr>
              <w:t>986 «О порядке принятия решений об управлении и распоряжении находящимися в федеральной собственности акциями»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397"/>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5.2.8</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в соответствии с которыми акционерное общество обязано выплачивать объявленные по акциям, принадлежащим Российской Федерации, дивиденды</w:t>
            </w:r>
          </w:p>
        </w:tc>
        <w:tc>
          <w:tcPr>
            <w:tcW w:w="3119" w:type="dxa"/>
          </w:tcPr>
          <w:p w:rsidR="00AE0A28" w:rsidRPr="008A6213" w:rsidRDefault="00AE0A28" w:rsidP="00ED47A1">
            <w:pPr>
              <w:pStyle w:val="a4"/>
              <w:shd w:val="clear" w:color="auto" w:fill="auto"/>
              <w:spacing w:line="204" w:lineRule="auto"/>
              <w:ind w:left="142" w:right="142"/>
              <w:rPr>
                <w:color w:val="0070C0"/>
                <w:sz w:val="24"/>
                <w:szCs w:val="24"/>
              </w:rPr>
            </w:pPr>
            <w:r w:rsidRPr="008A6213">
              <w:rPr>
                <w:color w:val="0070C0"/>
                <w:sz w:val="24"/>
                <w:szCs w:val="24"/>
              </w:rPr>
              <w:t>Статья 42 Бюджетного кодекса Российской Федерации</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Часть 1 статьи 42 Федерального закона от 26 декабря 1995 г.</w:t>
            </w:r>
            <w:r w:rsidR="009B5138">
              <w:rPr>
                <w:color w:val="000000"/>
                <w:sz w:val="24"/>
                <w:szCs w:val="24"/>
              </w:rPr>
              <w:t xml:space="preserve"> № </w:t>
            </w:r>
            <w:r w:rsidRPr="00C578B2">
              <w:rPr>
                <w:color w:val="000000"/>
                <w:sz w:val="24"/>
                <w:szCs w:val="24"/>
              </w:rPr>
              <w:t>208-ФЗ «Об акционерных обществах»</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6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5.2.9</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 xml:space="preserve">Несоблюдение требований, в соответствии с которыми федеральные государственные предприятия, права </w:t>
            </w:r>
            <w:proofErr w:type="gramStart"/>
            <w:r w:rsidRPr="00C578B2">
              <w:rPr>
                <w:color w:val="000000"/>
                <w:sz w:val="24"/>
                <w:szCs w:val="24"/>
              </w:rPr>
              <w:t>собственника</w:t>
            </w:r>
            <w:proofErr w:type="gramEnd"/>
            <w:r w:rsidRPr="00C578B2">
              <w:rPr>
                <w:color w:val="000000"/>
                <w:sz w:val="24"/>
                <w:szCs w:val="24"/>
              </w:rPr>
              <w:t xml:space="preserve"> имущества которых осуществляются в соответствии с Федеральным законом «О Государственной корпорации по атомной энергии «</w:t>
            </w:r>
            <w:proofErr w:type="spellStart"/>
            <w:r w:rsidRPr="00C578B2">
              <w:rPr>
                <w:color w:val="000000"/>
                <w:sz w:val="24"/>
                <w:szCs w:val="24"/>
              </w:rPr>
              <w:t>Росатом</w:t>
            </w:r>
            <w:proofErr w:type="spellEnd"/>
            <w:r w:rsidRPr="00C578B2">
              <w:rPr>
                <w:color w:val="000000"/>
                <w:sz w:val="24"/>
                <w:szCs w:val="24"/>
              </w:rPr>
              <w:t>», часть прибыли, остающейся в их распоряжении после уплаты налогов и иных обязательных платежей, перечисляют в доход Государственной корпорации по атомной энергии «</w:t>
            </w:r>
            <w:proofErr w:type="spellStart"/>
            <w:r w:rsidRPr="00C578B2">
              <w:rPr>
                <w:color w:val="000000"/>
                <w:sz w:val="24"/>
                <w:szCs w:val="24"/>
              </w:rPr>
              <w:t>Росатом</w:t>
            </w:r>
            <w:proofErr w:type="spellEnd"/>
            <w:r w:rsidRPr="00C578B2">
              <w:rPr>
                <w:color w:val="000000"/>
                <w:sz w:val="24"/>
                <w:szCs w:val="24"/>
              </w:rPr>
              <w:t>», в порядке, размере и сроки, установленные этой корпорацией</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Часть 2.1 статьи 17 Федерального закона от 14 ноября 2002 г.</w:t>
            </w:r>
            <w:r w:rsidR="009B5138">
              <w:rPr>
                <w:color w:val="000000"/>
                <w:sz w:val="24"/>
                <w:szCs w:val="24"/>
              </w:rPr>
              <w:t xml:space="preserve"> № </w:t>
            </w:r>
            <w:r w:rsidRPr="00C578B2">
              <w:rPr>
                <w:color w:val="000000"/>
                <w:sz w:val="24"/>
                <w:szCs w:val="24"/>
              </w:rPr>
              <w:t>161 -ФЗ «О государственных и муниципальных унитарных предприятиях»</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24, 29, 39 Федерального закона от 1 декабря 2007 г.</w:t>
            </w:r>
            <w:r w:rsidR="009B5138">
              <w:rPr>
                <w:color w:val="000000"/>
                <w:sz w:val="24"/>
                <w:szCs w:val="24"/>
              </w:rPr>
              <w:t xml:space="preserve"> № </w:t>
            </w:r>
            <w:r w:rsidRPr="00C578B2">
              <w:rPr>
                <w:color w:val="000000"/>
                <w:sz w:val="24"/>
                <w:szCs w:val="24"/>
              </w:rPr>
              <w:t>317-ФЗ «О Государственной корпорации по атомной энергии «</w:t>
            </w:r>
            <w:proofErr w:type="spellStart"/>
            <w:r w:rsidRPr="00C578B2">
              <w:rPr>
                <w:color w:val="000000"/>
                <w:sz w:val="24"/>
                <w:szCs w:val="24"/>
              </w:rPr>
              <w:t>Росатом</w:t>
            </w:r>
            <w:proofErr w:type="spellEnd"/>
            <w:r w:rsidRPr="00C578B2">
              <w:rPr>
                <w:color w:val="000000"/>
                <w:sz w:val="24"/>
                <w:szCs w:val="24"/>
              </w:rPr>
              <w:t>»</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513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5.2.10</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Несоблюдение требований, установленным к открытым акционерным обществам, в отношении которых принято решение об использовании специального права («золотой акции»)</w:t>
            </w:r>
          </w:p>
        </w:tc>
        <w:tc>
          <w:tcPr>
            <w:tcW w:w="3119" w:type="dxa"/>
          </w:tcPr>
          <w:p w:rsidR="006B3CA4"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t>Статья 38 Федерального закона от 21 декабря 2001 г.</w:t>
            </w:r>
            <w:r w:rsidR="009B5138">
              <w:rPr>
                <w:color w:val="000000"/>
                <w:sz w:val="24"/>
                <w:szCs w:val="24"/>
              </w:rPr>
              <w:t xml:space="preserve"> № </w:t>
            </w:r>
            <w:r w:rsidRPr="00C578B2">
              <w:rPr>
                <w:color w:val="000000"/>
                <w:sz w:val="24"/>
                <w:szCs w:val="24"/>
              </w:rPr>
              <w:t xml:space="preserve">178-ФЗ «О приватизации государственного и муниципального имущества» </w:t>
            </w:r>
          </w:p>
          <w:p w:rsidR="00E44F06" w:rsidRPr="00C578B2" w:rsidRDefault="00E44F06" w:rsidP="00ED47A1">
            <w:pPr>
              <w:pStyle w:val="a4"/>
              <w:shd w:val="clear" w:color="auto" w:fill="auto"/>
              <w:spacing w:line="274" w:lineRule="exact"/>
              <w:ind w:left="142" w:right="142"/>
              <w:rPr>
                <w:sz w:val="24"/>
                <w:szCs w:val="24"/>
              </w:rPr>
            </w:pPr>
            <w:proofErr w:type="gramStart"/>
            <w:r w:rsidRPr="00C578B2">
              <w:rPr>
                <w:color w:val="000000"/>
                <w:sz w:val="24"/>
                <w:szCs w:val="24"/>
              </w:rPr>
              <w:t>Пункт 4 статьи 12, пункт 1 статьи 51 Федерального закона от 26 декабря 1995 г.</w:t>
            </w:r>
            <w:r w:rsidR="009B5138">
              <w:rPr>
                <w:color w:val="000000"/>
                <w:sz w:val="24"/>
                <w:szCs w:val="24"/>
              </w:rPr>
              <w:t xml:space="preserve"> № </w:t>
            </w:r>
            <w:r w:rsidRPr="00C578B2">
              <w:rPr>
                <w:color w:val="000000"/>
                <w:sz w:val="24"/>
                <w:szCs w:val="24"/>
              </w:rPr>
              <w:t>208-ФЗ «Об акционерных обществах» Постановление Правительства Российской Федерации от 3 декабря 2004 г.</w:t>
            </w:r>
            <w:r w:rsidR="009B5138">
              <w:rPr>
                <w:color w:val="000000"/>
                <w:sz w:val="24"/>
                <w:szCs w:val="24"/>
              </w:rPr>
              <w:t xml:space="preserve"> № </w:t>
            </w:r>
            <w:r w:rsidRPr="00C578B2">
              <w:rPr>
                <w:color w:val="000000"/>
                <w:sz w:val="24"/>
                <w:szCs w:val="24"/>
              </w:rPr>
              <w:t xml:space="preserve">738 «Об управлении находящимися в федеральной собственности акциями открытых акционерных обществ и использовании специального права на участие Российской Федерации в управлении </w:t>
            </w:r>
            <w:r w:rsidRPr="00C578B2">
              <w:rPr>
                <w:color w:val="000000"/>
                <w:sz w:val="24"/>
                <w:szCs w:val="24"/>
              </w:rPr>
              <w:lastRenderedPageBreak/>
              <w:t>открытыми акционерными обществами («золотой акции»)</w:t>
            </w:r>
            <w:r w:rsidR="006B3CA4">
              <w:rPr>
                <w:color w:val="000000"/>
                <w:sz w:val="24"/>
                <w:szCs w:val="24"/>
              </w:rPr>
              <w:t>»</w:t>
            </w:r>
            <w:proofErr w:type="gramEnd"/>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lastRenderedPageBreak/>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277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5.2.11</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Нарушение требования о сохранении доли государства или муниципального образования в уставном капитале открытых акционерных обществ</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Статьи 40, 40.1 Федерального закона от 21 декабря 2001 г.</w:t>
            </w:r>
            <w:r w:rsidR="009B5138">
              <w:rPr>
                <w:color w:val="000000"/>
                <w:sz w:val="24"/>
                <w:szCs w:val="24"/>
              </w:rPr>
              <w:t xml:space="preserve"> № </w:t>
            </w:r>
            <w:r w:rsidRPr="00C578B2">
              <w:rPr>
                <w:color w:val="000000"/>
                <w:sz w:val="24"/>
                <w:szCs w:val="24"/>
              </w:rPr>
              <w:t>178-ФЗ «О приватизации государственного и муниципального имущества»</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Пункт 6 статьи 28 Федерального закона от 26 декабря 1995 г.</w:t>
            </w:r>
            <w:r w:rsidR="009B5138">
              <w:rPr>
                <w:color w:val="000000"/>
                <w:sz w:val="24"/>
                <w:szCs w:val="24"/>
              </w:rPr>
              <w:t xml:space="preserve"> № </w:t>
            </w:r>
            <w:r w:rsidRPr="00C578B2">
              <w:rPr>
                <w:color w:val="000000"/>
                <w:sz w:val="24"/>
                <w:szCs w:val="24"/>
              </w:rPr>
              <w:t>208-ФЗ «Об акционерных обществах»</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94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5.2.12</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Нарушение требований об уведомлении федерального органа исполнительной власти, уполномоченного Правительством Российской Федерации, об определении цены объектов принятой советом директоров (наблюдательным советом) общества в случае, если владельцем от 2 до 50 процентов включительно голосующих акций общества являются государство и (или) муниципальное образование</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Статья 77 Федерального закона от 26 декабря 1995 г.</w:t>
            </w:r>
            <w:r w:rsidR="009B5138">
              <w:rPr>
                <w:color w:val="000000"/>
                <w:sz w:val="24"/>
                <w:szCs w:val="24"/>
              </w:rPr>
              <w:t xml:space="preserve"> № </w:t>
            </w:r>
            <w:r w:rsidRPr="00C578B2">
              <w:rPr>
                <w:color w:val="000000"/>
                <w:sz w:val="24"/>
                <w:szCs w:val="24"/>
              </w:rPr>
              <w:t>208-ФЗ «Об акционерных обществах»</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5</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73520C" w:rsidRPr="00C578B2" w:rsidTr="003D0449">
        <w:trPr>
          <w:trHeight w:val="794"/>
        </w:trPr>
        <w:tc>
          <w:tcPr>
            <w:tcW w:w="23247" w:type="dxa"/>
            <w:gridSpan w:val="7"/>
          </w:tcPr>
          <w:p w:rsidR="0073520C" w:rsidRPr="00C578B2" w:rsidRDefault="0073520C" w:rsidP="00ED47A1">
            <w:pPr>
              <w:pStyle w:val="a4"/>
              <w:keepNext/>
              <w:keepLines/>
              <w:widowControl/>
              <w:shd w:val="clear" w:color="auto" w:fill="auto"/>
              <w:spacing w:before="120" w:after="120" w:line="240" w:lineRule="auto"/>
              <w:ind w:left="142" w:right="142"/>
              <w:jc w:val="both"/>
            </w:pPr>
            <w:r w:rsidRPr="00C578B2">
              <w:rPr>
                <w:rStyle w:val="24"/>
                <w:bCs/>
                <w:color w:val="000000"/>
                <w:sz w:val="24"/>
                <w:szCs w:val="24"/>
              </w:rPr>
              <w:lastRenderedPageBreak/>
              <w:t xml:space="preserve">6. Нарушения в ходе использования средств финансовой и гуманитарной помощи Российской Федерации, предоставляемой иностранным государствам, при реализации международных договоров, </w:t>
            </w:r>
            <w:proofErr w:type="spellStart"/>
            <w:r w:rsidRPr="00C578B2">
              <w:rPr>
                <w:rStyle w:val="24"/>
                <w:bCs/>
                <w:color w:val="000000"/>
                <w:sz w:val="24"/>
                <w:szCs w:val="24"/>
              </w:rPr>
              <w:t>межправсоглашений</w:t>
            </w:r>
            <w:proofErr w:type="spellEnd"/>
            <w:r w:rsidRPr="00C578B2">
              <w:rPr>
                <w:rStyle w:val="24"/>
                <w:bCs/>
                <w:color w:val="000000"/>
                <w:sz w:val="24"/>
                <w:szCs w:val="24"/>
              </w:rPr>
              <w:t xml:space="preserve"> и в области соглашений о разделе продукции</w:t>
            </w:r>
          </w:p>
        </w:tc>
      </w:tr>
      <w:tr w:rsidR="0073520C" w:rsidRPr="00C578B2" w:rsidTr="003D0449">
        <w:trPr>
          <w:trHeight w:val="397"/>
        </w:trPr>
        <w:tc>
          <w:tcPr>
            <w:tcW w:w="23247" w:type="dxa"/>
            <w:gridSpan w:val="7"/>
          </w:tcPr>
          <w:p w:rsidR="0073520C" w:rsidRPr="00C578B2" w:rsidRDefault="0073520C" w:rsidP="00ED47A1">
            <w:pPr>
              <w:pStyle w:val="a4"/>
              <w:keepNext/>
              <w:keepLines/>
              <w:widowControl/>
              <w:shd w:val="clear" w:color="auto" w:fill="auto"/>
              <w:spacing w:before="120" w:after="120" w:line="240" w:lineRule="auto"/>
              <w:ind w:left="142" w:right="142"/>
              <w:jc w:val="both"/>
            </w:pPr>
            <w:r w:rsidRPr="00C578B2">
              <w:rPr>
                <w:rStyle w:val="24"/>
                <w:bCs/>
                <w:color w:val="000000"/>
                <w:sz w:val="24"/>
                <w:szCs w:val="24"/>
              </w:rPr>
              <w:t>6.1</w:t>
            </w:r>
            <w:r>
              <w:rPr>
                <w:rStyle w:val="24"/>
                <w:bCs/>
                <w:color w:val="000000"/>
                <w:sz w:val="24"/>
                <w:szCs w:val="24"/>
              </w:rPr>
              <w:t>.</w:t>
            </w:r>
            <w:r w:rsidRPr="00C578B2">
              <w:rPr>
                <w:rStyle w:val="24"/>
                <w:bCs/>
                <w:color w:val="000000"/>
                <w:sz w:val="24"/>
                <w:szCs w:val="24"/>
              </w:rPr>
              <w:t xml:space="preserve"> Нарушения при оказании финансовой и гуманитарной помощи иностранному государству</w:t>
            </w:r>
          </w:p>
        </w:tc>
      </w:tr>
      <w:tr w:rsidR="0073520C" w:rsidRPr="00C578B2" w:rsidTr="003D0449">
        <w:trPr>
          <w:trHeight w:val="3438"/>
        </w:trPr>
        <w:tc>
          <w:tcPr>
            <w:tcW w:w="850" w:type="dxa"/>
            <w:vAlign w:val="center"/>
          </w:tcPr>
          <w:p w:rsidR="0073520C" w:rsidRDefault="0073520C" w:rsidP="00F03BA2">
            <w:pPr>
              <w:pStyle w:val="a4"/>
              <w:spacing w:line="220" w:lineRule="exact"/>
              <w:jc w:val="center"/>
              <w:rPr>
                <w:color w:val="000000"/>
                <w:sz w:val="24"/>
                <w:szCs w:val="24"/>
              </w:rPr>
            </w:pPr>
            <w:r w:rsidRPr="00C578B2">
              <w:rPr>
                <w:color w:val="000000"/>
                <w:sz w:val="24"/>
                <w:szCs w:val="24"/>
              </w:rPr>
              <w:t>6.1.1.</w:t>
            </w:r>
          </w:p>
        </w:tc>
        <w:tc>
          <w:tcPr>
            <w:tcW w:w="4962" w:type="dxa"/>
          </w:tcPr>
          <w:p w:rsidR="0073520C" w:rsidRDefault="0073520C" w:rsidP="00ED47A1">
            <w:pPr>
              <w:pStyle w:val="a4"/>
              <w:spacing w:line="274" w:lineRule="exact"/>
              <w:ind w:left="142" w:right="142"/>
              <w:jc w:val="both"/>
              <w:rPr>
                <w:color w:val="000000"/>
                <w:sz w:val="24"/>
                <w:szCs w:val="24"/>
              </w:rPr>
            </w:pPr>
            <w:proofErr w:type="gramStart"/>
            <w:r w:rsidRPr="00C578B2">
              <w:rPr>
                <w:color w:val="000000"/>
                <w:sz w:val="24"/>
                <w:szCs w:val="24"/>
              </w:rPr>
              <w:t>Использование средств, выделенных Российской Федерацией на оказание гуманитарной помощи иностранному государству на цели, не соответствующие направлениям их использования, определенным в решениях Правительства Российской Федерации (постановления, распоряжения, поручения), международных договорах или иных документах, устанавливающих порядок предоставления и использования средств гуманитарной помощи</w:t>
            </w:r>
            <w:proofErr w:type="gramEnd"/>
          </w:p>
        </w:tc>
        <w:tc>
          <w:tcPr>
            <w:tcW w:w="3119" w:type="dxa"/>
          </w:tcPr>
          <w:p w:rsidR="0073520C" w:rsidRDefault="0073520C" w:rsidP="00ED47A1">
            <w:pPr>
              <w:pStyle w:val="a4"/>
              <w:spacing w:line="274" w:lineRule="exact"/>
              <w:ind w:left="142" w:right="142"/>
              <w:rPr>
                <w:color w:val="000000"/>
                <w:sz w:val="24"/>
                <w:szCs w:val="24"/>
              </w:rPr>
            </w:pPr>
            <w:r w:rsidRPr="00C578B2">
              <w:rPr>
                <w:color w:val="000000"/>
                <w:sz w:val="24"/>
                <w:szCs w:val="24"/>
              </w:rPr>
              <w:t>Решения Правительства Российской Федерации об оказании гуманитарной помощи иностранному государству</w:t>
            </w:r>
          </w:p>
        </w:tc>
        <w:tc>
          <w:tcPr>
            <w:tcW w:w="1701" w:type="dxa"/>
          </w:tcPr>
          <w:p w:rsidR="0061311C" w:rsidRDefault="0073520C" w:rsidP="0099278A">
            <w:pPr>
              <w:pStyle w:val="a4"/>
              <w:spacing w:line="274" w:lineRule="exact"/>
              <w:jc w:val="center"/>
              <w:rPr>
                <w:color w:val="000000"/>
                <w:sz w:val="24"/>
                <w:szCs w:val="24"/>
              </w:rPr>
            </w:pPr>
            <w:r w:rsidRPr="00C578B2">
              <w:rPr>
                <w:color w:val="000000"/>
                <w:sz w:val="24"/>
                <w:szCs w:val="24"/>
              </w:rPr>
              <w:t xml:space="preserve">кол-во и </w:t>
            </w:r>
          </w:p>
          <w:p w:rsidR="0061311C" w:rsidRDefault="0073520C" w:rsidP="0099278A">
            <w:pPr>
              <w:pStyle w:val="a4"/>
              <w:spacing w:line="274" w:lineRule="exact"/>
              <w:jc w:val="center"/>
              <w:rPr>
                <w:color w:val="000000"/>
                <w:sz w:val="24"/>
                <w:szCs w:val="24"/>
              </w:rPr>
            </w:pPr>
            <w:r w:rsidRPr="00C578B2">
              <w:rPr>
                <w:color w:val="000000"/>
                <w:sz w:val="24"/>
                <w:szCs w:val="24"/>
              </w:rPr>
              <w:t xml:space="preserve">тыс. </w:t>
            </w:r>
          </w:p>
          <w:p w:rsidR="0073520C" w:rsidRDefault="0073520C" w:rsidP="0099278A">
            <w:pPr>
              <w:pStyle w:val="a4"/>
              <w:spacing w:line="274" w:lineRule="exact"/>
              <w:jc w:val="center"/>
              <w:rPr>
                <w:color w:val="000000"/>
                <w:sz w:val="24"/>
                <w:szCs w:val="24"/>
              </w:rPr>
            </w:pPr>
            <w:r w:rsidRPr="00C578B2">
              <w:rPr>
                <w:color w:val="000000"/>
                <w:sz w:val="24"/>
                <w:szCs w:val="24"/>
              </w:rPr>
              <w:t>рублей</w:t>
            </w:r>
          </w:p>
        </w:tc>
        <w:tc>
          <w:tcPr>
            <w:tcW w:w="1559" w:type="dxa"/>
          </w:tcPr>
          <w:p w:rsidR="0073520C" w:rsidRDefault="0073520C" w:rsidP="0099278A">
            <w:pPr>
              <w:pStyle w:val="a4"/>
              <w:spacing w:line="220" w:lineRule="exact"/>
              <w:jc w:val="center"/>
              <w:rPr>
                <w:color w:val="000000"/>
                <w:sz w:val="24"/>
                <w:szCs w:val="24"/>
              </w:rPr>
            </w:pPr>
            <w:r w:rsidRPr="00C578B2">
              <w:rPr>
                <w:color w:val="000000"/>
                <w:sz w:val="24"/>
                <w:szCs w:val="24"/>
              </w:rPr>
              <w:t>8</w:t>
            </w:r>
          </w:p>
        </w:tc>
        <w:tc>
          <w:tcPr>
            <w:tcW w:w="2268" w:type="dxa"/>
          </w:tcPr>
          <w:p w:rsidR="0073520C" w:rsidRPr="00C578B2" w:rsidRDefault="0073520C" w:rsidP="00ED47A1">
            <w:pPr>
              <w:ind w:left="142" w:right="141"/>
              <w:rPr>
                <w:rFonts w:ascii="Times New Roman" w:hAnsi="Times New Roman" w:cs="Times New Roman"/>
                <w:color w:val="auto"/>
              </w:rPr>
            </w:pPr>
          </w:p>
        </w:tc>
        <w:tc>
          <w:tcPr>
            <w:tcW w:w="8788" w:type="dxa"/>
          </w:tcPr>
          <w:p w:rsidR="0073520C" w:rsidRPr="00C578B2" w:rsidRDefault="0073520C" w:rsidP="00ED47A1">
            <w:pPr>
              <w:ind w:left="142" w:right="141"/>
              <w:jc w:val="both"/>
              <w:rPr>
                <w:rFonts w:ascii="Times New Roman" w:hAnsi="Times New Roman" w:cs="Times New Roman"/>
                <w:color w:val="auto"/>
              </w:rPr>
            </w:pPr>
          </w:p>
        </w:tc>
      </w:tr>
      <w:tr w:rsidR="00E44F06" w:rsidRPr="00C578B2" w:rsidTr="003D0449">
        <w:trPr>
          <w:trHeight w:val="112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6.1.2</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Нарушение условий Соглашения об оказании (о порядке оказания) финансовой помощи иностранному государству</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Соглашения об оказании (о порядке оказания) финансовой помощи иностранному государству</w:t>
            </w:r>
          </w:p>
        </w:tc>
        <w:tc>
          <w:tcPr>
            <w:tcW w:w="1701" w:type="dxa"/>
          </w:tcPr>
          <w:p w:rsidR="00803E5F" w:rsidRDefault="00E44F06" w:rsidP="0099278A">
            <w:pPr>
              <w:pStyle w:val="a4"/>
              <w:shd w:val="clear" w:color="auto" w:fill="auto"/>
              <w:spacing w:line="274" w:lineRule="exact"/>
              <w:jc w:val="center"/>
              <w:rPr>
                <w:color w:val="000000"/>
                <w:sz w:val="24"/>
                <w:szCs w:val="24"/>
              </w:rPr>
            </w:pPr>
            <w:r w:rsidRPr="00C578B2">
              <w:rPr>
                <w:color w:val="000000"/>
                <w:sz w:val="24"/>
                <w:szCs w:val="24"/>
              </w:rPr>
              <w:t>кол-во,</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296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6.1.3</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proofErr w:type="gramStart"/>
            <w:r w:rsidRPr="00C578B2">
              <w:rPr>
                <w:color w:val="000000"/>
                <w:sz w:val="24"/>
                <w:szCs w:val="24"/>
              </w:rPr>
              <w:t xml:space="preserve">Использование средств, выделенных Российской Федерацией на оказание финансовой помощи иностранному государству на цели, не соответствующие направлениям их использования, определенным в международных договорах о </w:t>
            </w:r>
            <w:proofErr w:type="spellStart"/>
            <w:r w:rsidRPr="00C578B2">
              <w:rPr>
                <w:color w:val="000000"/>
                <w:sz w:val="24"/>
                <w:szCs w:val="24"/>
              </w:rPr>
              <w:t>предоставлениифинансовой</w:t>
            </w:r>
            <w:proofErr w:type="spellEnd"/>
            <w:r w:rsidRPr="00C578B2">
              <w:rPr>
                <w:color w:val="000000"/>
                <w:sz w:val="24"/>
                <w:szCs w:val="24"/>
              </w:rPr>
              <w:t xml:space="preserve"> помощи, решениях межправительственных комиссий, планах и инвестиционных программах содействия социально-экономическому развитию иностранного государства, договорах на выполнение строительно-монтажных и иных видов подрядных работ</w:t>
            </w:r>
            <w:proofErr w:type="gramEnd"/>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Решения Межправительственной комиссии, соглашения об оказании (о порядке оказания) финансовой помощи иностранному государству, Планы и инвестиционные программы содействия социально-экономическому развитию иностранного государства, договоры на выполнение </w:t>
            </w:r>
            <w:proofErr w:type="spellStart"/>
            <w:r w:rsidRPr="00C578B2">
              <w:rPr>
                <w:color w:val="000000"/>
                <w:sz w:val="24"/>
                <w:szCs w:val="24"/>
              </w:rPr>
              <w:t>строительно</w:t>
            </w:r>
            <w:r w:rsidRPr="00C578B2">
              <w:rPr>
                <w:color w:val="000000"/>
                <w:sz w:val="24"/>
                <w:szCs w:val="24"/>
              </w:rPr>
              <w:softHyphen/>
              <w:t>монтажных</w:t>
            </w:r>
            <w:proofErr w:type="spellEnd"/>
            <w:r w:rsidRPr="00C578B2">
              <w:rPr>
                <w:color w:val="000000"/>
                <w:sz w:val="24"/>
                <w:szCs w:val="24"/>
              </w:rPr>
              <w:t xml:space="preserve"> и иных видов работ</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в валюте использования средств</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8</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279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6.1.4</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Использование иностранным государством, его государственными органами и иными организациями (предприятиями) средств финансовой помощи Российской Федерации без достижения результатов, целей, задач, определенных в международных договорах о предоставлении финансовой помощи, решениях межправительственных комиссий, планах и инвестиционных программах содействия социально-экономическому развитию иностранного государства, договорах на выполнение строительно-монтажных и иных видов подрядных работ</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Решения Межправительственной комиссии, соглашения об оказании (о порядке оказания) финансовой помощи иностранному государству, Планы и инвестиционные программы содействия социально-экономическому развитию иностранного государства, договоры на выполнение </w:t>
            </w:r>
            <w:proofErr w:type="spellStart"/>
            <w:r w:rsidRPr="00C578B2">
              <w:rPr>
                <w:color w:val="000000"/>
                <w:sz w:val="24"/>
                <w:szCs w:val="24"/>
              </w:rPr>
              <w:t>строительно</w:t>
            </w:r>
            <w:r w:rsidRPr="00C578B2">
              <w:rPr>
                <w:color w:val="000000"/>
                <w:sz w:val="24"/>
                <w:szCs w:val="24"/>
              </w:rPr>
              <w:softHyphen/>
              <w:t>монтажных</w:t>
            </w:r>
            <w:proofErr w:type="spellEnd"/>
            <w:r w:rsidRPr="00C578B2">
              <w:rPr>
                <w:color w:val="000000"/>
                <w:sz w:val="24"/>
                <w:szCs w:val="24"/>
              </w:rPr>
              <w:t xml:space="preserve"> и иных видов работ</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в валюте использования средств</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830"/>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6.1.5</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Невыполнение порядка реализации планов, инвестиционных программ содействия социально-экономическому развитию иностранного государства, осуществляемых за счет средств финансовой помощи Российской Федерации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Решения Межправительственной комиссии, Соглашения о порядке оказания финансовой помощи, Планы и инвестиционные программы содействия социально-экономическому развитию иностранного государства.</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в валюте использования средств</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87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6.1.6</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Нарушения подрядными организациями иностранного государства условий договоров на выполнение </w:t>
            </w:r>
            <w:proofErr w:type="spellStart"/>
            <w:r w:rsidRPr="00C578B2">
              <w:rPr>
                <w:color w:val="000000"/>
                <w:sz w:val="24"/>
                <w:szCs w:val="24"/>
              </w:rPr>
              <w:t>строительно</w:t>
            </w:r>
            <w:r w:rsidRPr="00C578B2">
              <w:rPr>
                <w:color w:val="000000"/>
                <w:sz w:val="24"/>
                <w:szCs w:val="24"/>
              </w:rPr>
              <w:softHyphen/>
              <w:t>монтажных</w:t>
            </w:r>
            <w:proofErr w:type="spellEnd"/>
            <w:r w:rsidRPr="00C578B2">
              <w:rPr>
                <w:color w:val="000000"/>
                <w:sz w:val="24"/>
                <w:szCs w:val="24"/>
              </w:rPr>
              <w:t xml:space="preserve"> и иных подрядных работ при использовании финансовой помощи Российской Федерации</w:t>
            </w:r>
          </w:p>
        </w:tc>
        <w:tc>
          <w:tcPr>
            <w:tcW w:w="3119" w:type="dxa"/>
          </w:tcPr>
          <w:p w:rsidR="00E44F06" w:rsidRPr="00C578B2"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t xml:space="preserve">Планы и инвестиционные программы содействия социально-экономическому развитию иностранного государства, договоры на выполнение </w:t>
            </w:r>
            <w:proofErr w:type="spellStart"/>
            <w:r w:rsidRPr="00C578B2">
              <w:rPr>
                <w:color w:val="000000"/>
                <w:sz w:val="24"/>
                <w:szCs w:val="24"/>
              </w:rPr>
              <w:t>строительно</w:t>
            </w:r>
            <w:r w:rsidRPr="00C578B2">
              <w:rPr>
                <w:color w:val="000000"/>
                <w:sz w:val="24"/>
                <w:szCs w:val="24"/>
              </w:rPr>
              <w:softHyphen/>
              <w:t>монтажных</w:t>
            </w:r>
            <w:proofErr w:type="spellEnd"/>
            <w:r w:rsidRPr="00C578B2">
              <w:rPr>
                <w:color w:val="000000"/>
                <w:sz w:val="24"/>
                <w:szCs w:val="24"/>
              </w:rPr>
              <w:t xml:space="preserve"> и иных подрядных работ</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в валюте использования средств</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7C0131" w:rsidRPr="00C578B2" w:rsidTr="003D0449">
        <w:trPr>
          <w:trHeight w:val="397"/>
        </w:trPr>
        <w:tc>
          <w:tcPr>
            <w:tcW w:w="23247" w:type="dxa"/>
            <w:gridSpan w:val="7"/>
          </w:tcPr>
          <w:p w:rsidR="007C0131" w:rsidRPr="00C578B2" w:rsidRDefault="007C0131" w:rsidP="00ED47A1">
            <w:pPr>
              <w:pStyle w:val="a4"/>
              <w:keepNext/>
              <w:keepLines/>
              <w:widowControl/>
              <w:shd w:val="clear" w:color="auto" w:fill="auto"/>
              <w:spacing w:before="120" w:after="120" w:line="240" w:lineRule="auto"/>
              <w:ind w:left="142" w:right="142"/>
              <w:jc w:val="both"/>
            </w:pPr>
            <w:r w:rsidRPr="00C578B2">
              <w:rPr>
                <w:rStyle w:val="24"/>
                <w:bCs/>
                <w:color w:val="000000"/>
                <w:sz w:val="24"/>
                <w:szCs w:val="24"/>
              </w:rPr>
              <w:t>6.2</w:t>
            </w:r>
            <w:r w:rsidR="00790FD6">
              <w:rPr>
                <w:rStyle w:val="24"/>
                <w:bCs/>
                <w:color w:val="000000"/>
                <w:sz w:val="24"/>
                <w:szCs w:val="24"/>
              </w:rPr>
              <w:t>.</w:t>
            </w:r>
            <w:r w:rsidRPr="00C578B2">
              <w:rPr>
                <w:rStyle w:val="24"/>
                <w:bCs/>
                <w:color w:val="000000"/>
                <w:sz w:val="24"/>
                <w:szCs w:val="24"/>
              </w:rPr>
              <w:t xml:space="preserve"> Нарушения в области реализации международных договоров и </w:t>
            </w:r>
            <w:proofErr w:type="spellStart"/>
            <w:r w:rsidRPr="00C578B2">
              <w:rPr>
                <w:rStyle w:val="24"/>
                <w:bCs/>
                <w:color w:val="000000"/>
                <w:sz w:val="24"/>
                <w:szCs w:val="24"/>
              </w:rPr>
              <w:t>межправсоглашений</w:t>
            </w:r>
            <w:proofErr w:type="spellEnd"/>
          </w:p>
        </w:tc>
      </w:tr>
      <w:tr w:rsidR="007C0131" w:rsidRPr="00C578B2" w:rsidTr="003D0449">
        <w:trPr>
          <w:trHeight w:val="1615"/>
        </w:trPr>
        <w:tc>
          <w:tcPr>
            <w:tcW w:w="850" w:type="dxa"/>
            <w:vAlign w:val="center"/>
          </w:tcPr>
          <w:p w:rsidR="007C0131" w:rsidRDefault="007C0131" w:rsidP="00F03BA2">
            <w:pPr>
              <w:pStyle w:val="a4"/>
              <w:spacing w:line="220" w:lineRule="exact"/>
              <w:jc w:val="center"/>
              <w:rPr>
                <w:color w:val="000000"/>
                <w:sz w:val="24"/>
                <w:szCs w:val="24"/>
              </w:rPr>
            </w:pPr>
            <w:r w:rsidRPr="00C578B2">
              <w:rPr>
                <w:color w:val="000000"/>
                <w:sz w:val="24"/>
                <w:szCs w:val="24"/>
              </w:rPr>
              <w:t>6.2.1.</w:t>
            </w:r>
          </w:p>
        </w:tc>
        <w:tc>
          <w:tcPr>
            <w:tcW w:w="4962" w:type="dxa"/>
          </w:tcPr>
          <w:p w:rsidR="007C0131" w:rsidRDefault="007C0131" w:rsidP="00ED47A1">
            <w:pPr>
              <w:pStyle w:val="a4"/>
              <w:spacing w:line="274" w:lineRule="exact"/>
              <w:ind w:left="142" w:right="142"/>
              <w:jc w:val="both"/>
              <w:rPr>
                <w:color w:val="000000"/>
                <w:sz w:val="24"/>
                <w:szCs w:val="24"/>
              </w:rPr>
            </w:pPr>
            <w:r w:rsidRPr="00C578B2">
              <w:rPr>
                <w:color w:val="000000"/>
                <w:sz w:val="24"/>
                <w:szCs w:val="24"/>
              </w:rPr>
              <w:t>Нарушение условий Соглашений о торгово-экономическом сотрудничестве с иностранными государствами в части выполнения обязательств Российской Федерации</w:t>
            </w:r>
          </w:p>
        </w:tc>
        <w:tc>
          <w:tcPr>
            <w:tcW w:w="3119" w:type="dxa"/>
          </w:tcPr>
          <w:p w:rsidR="007C0131" w:rsidRDefault="007C0131" w:rsidP="00ED47A1">
            <w:pPr>
              <w:pStyle w:val="a4"/>
              <w:spacing w:line="274" w:lineRule="exact"/>
              <w:ind w:left="142" w:right="142"/>
              <w:rPr>
                <w:color w:val="000000"/>
                <w:sz w:val="24"/>
                <w:szCs w:val="24"/>
              </w:rPr>
            </w:pPr>
            <w:r w:rsidRPr="00C578B2">
              <w:rPr>
                <w:color w:val="000000"/>
                <w:sz w:val="24"/>
                <w:szCs w:val="24"/>
              </w:rPr>
              <w:t>Соглашения Российской Федерации о торгово-экономическом сотрудничестве с иностранными государствами</w:t>
            </w:r>
          </w:p>
        </w:tc>
        <w:tc>
          <w:tcPr>
            <w:tcW w:w="1701" w:type="dxa"/>
          </w:tcPr>
          <w:p w:rsidR="007C0131" w:rsidRDefault="007C0131" w:rsidP="0099278A">
            <w:pPr>
              <w:pStyle w:val="a4"/>
              <w:spacing w:line="220" w:lineRule="exact"/>
              <w:jc w:val="center"/>
              <w:rPr>
                <w:color w:val="000000"/>
                <w:sz w:val="24"/>
                <w:szCs w:val="24"/>
              </w:rPr>
            </w:pPr>
            <w:r w:rsidRPr="00C578B2">
              <w:rPr>
                <w:color w:val="000000"/>
                <w:sz w:val="24"/>
                <w:szCs w:val="24"/>
              </w:rPr>
              <w:t>кол-во</w:t>
            </w:r>
          </w:p>
        </w:tc>
        <w:tc>
          <w:tcPr>
            <w:tcW w:w="1559" w:type="dxa"/>
          </w:tcPr>
          <w:p w:rsidR="007C0131" w:rsidRDefault="007C0131" w:rsidP="0099278A">
            <w:pPr>
              <w:pStyle w:val="a4"/>
              <w:spacing w:line="220" w:lineRule="exact"/>
              <w:jc w:val="center"/>
              <w:rPr>
                <w:color w:val="000000"/>
                <w:sz w:val="24"/>
                <w:szCs w:val="24"/>
              </w:rPr>
            </w:pPr>
            <w:r w:rsidRPr="00C578B2">
              <w:rPr>
                <w:color w:val="000000"/>
                <w:sz w:val="24"/>
                <w:szCs w:val="24"/>
              </w:rPr>
              <w:t>6</w:t>
            </w:r>
          </w:p>
        </w:tc>
        <w:tc>
          <w:tcPr>
            <w:tcW w:w="2268" w:type="dxa"/>
          </w:tcPr>
          <w:p w:rsidR="007C0131" w:rsidRPr="00C578B2" w:rsidRDefault="007C0131" w:rsidP="00ED47A1">
            <w:pPr>
              <w:ind w:left="142" w:right="141"/>
              <w:rPr>
                <w:rFonts w:ascii="Times New Roman" w:hAnsi="Times New Roman" w:cs="Times New Roman"/>
                <w:color w:val="auto"/>
              </w:rPr>
            </w:pPr>
          </w:p>
        </w:tc>
        <w:tc>
          <w:tcPr>
            <w:tcW w:w="8788" w:type="dxa"/>
          </w:tcPr>
          <w:p w:rsidR="007C0131" w:rsidRPr="00C578B2" w:rsidRDefault="007C0131" w:rsidP="00ED47A1">
            <w:pPr>
              <w:ind w:left="142" w:right="141"/>
              <w:jc w:val="both"/>
              <w:rPr>
                <w:rFonts w:ascii="Times New Roman" w:hAnsi="Times New Roman" w:cs="Times New Roman"/>
                <w:color w:val="auto"/>
              </w:rPr>
            </w:pPr>
          </w:p>
        </w:tc>
      </w:tr>
      <w:tr w:rsidR="00E44F06" w:rsidRPr="00C578B2" w:rsidTr="003D0449">
        <w:trPr>
          <w:trHeight w:val="166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6.2.2</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 xml:space="preserve">Нарушение Российской Федерацией обязательств, принятых в рамках Договора о создании Евразийского экономического союза, а также Соглашений ТС и </w:t>
            </w:r>
            <w:proofErr w:type="spellStart"/>
            <w:r w:rsidRPr="00C578B2">
              <w:rPr>
                <w:color w:val="000000"/>
                <w:sz w:val="24"/>
                <w:szCs w:val="24"/>
              </w:rPr>
              <w:t>ЕЭП</w:t>
            </w:r>
            <w:proofErr w:type="spellEnd"/>
            <w:r w:rsidRPr="00C578B2">
              <w:rPr>
                <w:color w:val="000000"/>
                <w:sz w:val="24"/>
                <w:szCs w:val="24"/>
              </w:rPr>
              <w:t>, действие которых сохраняется после его подписания</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Договор о создании Евразийского экономического союза от 29 мая 2014 года, Соглашения ТС и </w:t>
            </w:r>
            <w:proofErr w:type="spellStart"/>
            <w:r w:rsidRPr="00C578B2">
              <w:rPr>
                <w:color w:val="000000"/>
                <w:sz w:val="24"/>
                <w:szCs w:val="24"/>
              </w:rPr>
              <w:t>ЕЭП</w:t>
            </w:r>
            <w:proofErr w:type="spellEnd"/>
            <w:r w:rsidRPr="00C578B2">
              <w:rPr>
                <w:color w:val="000000"/>
                <w:sz w:val="24"/>
                <w:szCs w:val="24"/>
              </w:rPr>
              <w:t>, действие которых сохраняется после его подписания</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728"/>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6.2.3</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 xml:space="preserve">Нарушения Российской Федерацией обязательств, принятых в рамках Протокола о присоединении Российской Федерации к </w:t>
            </w:r>
            <w:proofErr w:type="spellStart"/>
            <w:r w:rsidRPr="00C578B2">
              <w:rPr>
                <w:color w:val="000000"/>
                <w:sz w:val="24"/>
                <w:szCs w:val="24"/>
              </w:rPr>
              <w:t>Марракешскому</w:t>
            </w:r>
            <w:proofErr w:type="spellEnd"/>
            <w:r w:rsidRPr="00C578B2">
              <w:rPr>
                <w:color w:val="000000"/>
                <w:sz w:val="24"/>
                <w:szCs w:val="24"/>
              </w:rPr>
              <w:t xml:space="preserve"> соглашению об учреждении ВТО</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Протокол о присоединении Российской Федерации к </w:t>
            </w:r>
            <w:proofErr w:type="spellStart"/>
            <w:r w:rsidRPr="00C578B2">
              <w:rPr>
                <w:color w:val="000000"/>
                <w:sz w:val="24"/>
                <w:szCs w:val="24"/>
              </w:rPr>
              <w:t>Марракешскому</w:t>
            </w:r>
            <w:proofErr w:type="spellEnd"/>
            <w:r w:rsidRPr="00C578B2">
              <w:rPr>
                <w:color w:val="000000"/>
                <w:sz w:val="24"/>
                <w:szCs w:val="24"/>
              </w:rPr>
              <w:t xml:space="preserve"> соглашению об учреждении ВТО (ратифицирован Федеральным законом от 21 июля 2012 г.</w:t>
            </w:r>
            <w:r w:rsidR="009B5138">
              <w:rPr>
                <w:color w:val="000000"/>
                <w:sz w:val="24"/>
                <w:szCs w:val="24"/>
              </w:rPr>
              <w:t xml:space="preserve"> № </w:t>
            </w:r>
            <w:r w:rsidRPr="00C578B2">
              <w:rPr>
                <w:color w:val="000000"/>
                <w:sz w:val="24"/>
                <w:szCs w:val="24"/>
              </w:rPr>
              <w:t>126-ФЗ)</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7C0131" w:rsidRPr="00C578B2" w:rsidTr="003D0449">
        <w:trPr>
          <w:trHeight w:val="397"/>
        </w:trPr>
        <w:tc>
          <w:tcPr>
            <w:tcW w:w="23247" w:type="dxa"/>
            <w:gridSpan w:val="7"/>
          </w:tcPr>
          <w:p w:rsidR="007C0131" w:rsidRPr="00C578B2" w:rsidRDefault="007C0131" w:rsidP="00ED47A1">
            <w:pPr>
              <w:pStyle w:val="a4"/>
              <w:keepNext/>
              <w:keepLines/>
              <w:widowControl/>
              <w:shd w:val="clear" w:color="auto" w:fill="auto"/>
              <w:spacing w:before="120" w:after="120" w:line="240" w:lineRule="auto"/>
              <w:ind w:left="142" w:right="142"/>
              <w:jc w:val="both"/>
            </w:pPr>
            <w:r w:rsidRPr="00C578B2">
              <w:rPr>
                <w:rStyle w:val="24"/>
                <w:bCs/>
                <w:color w:val="000000"/>
                <w:sz w:val="24"/>
                <w:szCs w:val="24"/>
              </w:rPr>
              <w:t>6.3</w:t>
            </w:r>
            <w:r w:rsidR="00790FD6">
              <w:rPr>
                <w:rStyle w:val="24"/>
                <w:bCs/>
                <w:color w:val="000000"/>
                <w:sz w:val="24"/>
                <w:szCs w:val="24"/>
              </w:rPr>
              <w:t>.</w:t>
            </w:r>
            <w:r w:rsidRPr="00C578B2">
              <w:rPr>
                <w:rStyle w:val="24"/>
                <w:bCs/>
                <w:color w:val="000000"/>
                <w:sz w:val="24"/>
                <w:szCs w:val="24"/>
              </w:rPr>
              <w:t xml:space="preserve"> Нарушения в области реализации соглашений о разделе продукции</w:t>
            </w:r>
          </w:p>
        </w:tc>
      </w:tr>
      <w:tr w:rsidR="007C0131" w:rsidRPr="00C578B2" w:rsidTr="003D0449">
        <w:trPr>
          <w:trHeight w:val="2672"/>
        </w:trPr>
        <w:tc>
          <w:tcPr>
            <w:tcW w:w="850" w:type="dxa"/>
            <w:vAlign w:val="center"/>
          </w:tcPr>
          <w:p w:rsidR="007C0131" w:rsidRDefault="007C0131" w:rsidP="00F03BA2">
            <w:pPr>
              <w:pStyle w:val="a4"/>
              <w:spacing w:line="220" w:lineRule="exact"/>
              <w:jc w:val="center"/>
              <w:rPr>
                <w:color w:val="000000"/>
                <w:sz w:val="24"/>
                <w:szCs w:val="24"/>
              </w:rPr>
            </w:pPr>
            <w:r w:rsidRPr="00C578B2">
              <w:rPr>
                <w:color w:val="000000"/>
                <w:sz w:val="24"/>
                <w:szCs w:val="24"/>
              </w:rPr>
              <w:t>6.3.1</w:t>
            </w:r>
          </w:p>
        </w:tc>
        <w:tc>
          <w:tcPr>
            <w:tcW w:w="4962" w:type="dxa"/>
          </w:tcPr>
          <w:p w:rsidR="007C0131" w:rsidRDefault="007C0131" w:rsidP="00ED47A1">
            <w:pPr>
              <w:pStyle w:val="a4"/>
              <w:spacing w:line="274" w:lineRule="exact"/>
              <w:ind w:left="142" w:right="142"/>
              <w:jc w:val="both"/>
              <w:rPr>
                <w:color w:val="000000"/>
                <w:sz w:val="24"/>
                <w:szCs w:val="24"/>
              </w:rPr>
            </w:pPr>
            <w:r w:rsidRPr="00C578B2">
              <w:rPr>
                <w:color w:val="000000"/>
                <w:sz w:val="24"/>
                <w:szCs w:val="24"/>
              </w:rPr>
              <w:t xml:space="preserve">Необоснованное включение в возмещаемые Российской Федерацией затраты расходов инвесторов (участников) соглашений о разделе продукции (далее - </w:t>
            </w:r>
            <w:proofErr w:type="spellStart"/>
            <w:r w:rsidRPr="00C578B2">
              <w:rPr>
                <w:color w:val="000000"/>
                <w:sz w:val="24"/>
                <w:szCs w:val="24"/>
              </w:rPr>
              <w:t>СРП</w:t>
            </w:r>
            <w:proofErr w:type="spellEnd"/>
            <w:r w:rsidRPr="00C578B2">
              <w:rPr>
                <w:color w:val="000000"/>
                <w:sz w:val="24"/>
                <w:szCs w:val="24"/>
              </w:rPr>
              <w:t>), не связанных с освоением месторождений</w:t>
            </w:r>
          </w:p>
        </w:tc>
        <w:tc>
          <w:tcPr>
            <w:tcW w:w="3119" w:type="dxa"/>
          </w:tcPr>
          <w:p w:rsidR="007C0131" w:rsidRPr="00C578B2" w:rsidRDefault="007C0131" w:rsidP="00ED47A1">
            <w:pPr>
              <w:pStyle w:val="a4"/>
              <w:shd w:val="clear" w:color="auto" w:fill="auto"/>
              <w:spacing w:line="274" w:lineRule="exact"/>
              <w:ind w:left="142" w:right="142"/>
              <w:rPr>
                <w:sz w:val="24"/>
                <w:szCs w:val="24"/>
              </w:rPr>
            </w:pPr>
            <w:r w:rsidRPr="00C578B2">
              <w:rPr>
                <w:color w:val="000000"/>
                <w:sz w:val="24"/>
                <w:szCs w:val="24"/>
              </w:rPr>
              <w:t>п. 16,3</w:t>
            </w:r>
            <w:proofErr w:type="gramStart"/>
            <w:r w:rsidRPr="00C578B2">
              <w:rPr>
                <w:color w:val="000000"/>
                <w:sz w:val="24"/>
                <w:szCs w:val="24"/>
              </w:rPr>
              <w:t xml:space="preserve"> А</w:t>
            </w:r>
            <w:proofErr w:type="gramEnd"/>
            <w:r w:rsidRPr="00C578B2">
              <w:rPr>
                <w:color w:val="000000"/>
                <w:sz w:val="24"/>
                <w:szCs w:val="24"/>
              </w:rPr>
              <w:t xml:space="preserve"> ст. </w:t>
            </w:r>
            <w:proofErr w:type="spellStart"/>
            <w:r w:rsidRPr="00C578B2">
              <w:rPr>
                <w:color w:val="000000"/>
                <w:sz w:val="24"/>
                <w:szCs w:val="24"/>
              </w:rPr>
              <w:t>XVI</w:t>
            </w:r>
            <w:proofErr w:type="spellEnd"/>
            <w:r w:rsidRPr="00C578B2">
              <w:rPr>
                <w:color w:val="000000"/>
                <w:sz w:val="24"/>
                <w:szCs w:val="24"/>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«Сахалин-1»;</w:t>
            </w:r>
          </w:p>
          <w:p w:rsidR="007C0131" w:rsidRDefault="007C0131" w:rsidP="00ED47A1">
            <w:pPr>
              <w:pStyle w:val="a4"/>
              <w:spacing w:line="274" w:lineRule="exact"/>
              <w:ind w:left="142" w:right="142"/>
              <w:rPr>
                <w:color w:val="000000"/>
                <w:sz w:val="24"/>
                <w:szCs w:val="24"/>
              </w:rPr>
            </w:pPr>
            <w:proofErr w:type="gramStart"/>
            <w:r w:rsidRPr="00C578B2">
              <w:rPr>
                <w:color w:val="000000"/>
                <w:sz w:val="24"/>
                <w:szCs w:val="24"/>
              </w:rPr>
              <w:t xml:space="preserve">п. 4 «Затраты» приложения «А» </w:t>
            </w:r>
            <w:proofErr w:type="spellStart"/>
            <w:r w:rsidRPr="00C578B2">
              <w:rPr>
                <w:color w:val="000000"/>
                <w:sz w:val="24"/>
                <w:szCs w:val="24"/>
              </w:rPr>
              <w:t>СРП</w:t>
            </w:r>
            <w:proofErr w:type="spellEnd"/>
            <w:r w:rsidRPr="00C578B2">
              <w:rPr>
                <w:color w:val="000000"/>
                <w:sz w:val="24"/>
                <w:szCs w:val="24"/>
              </w:rPr>
              <w:t xml:space="preserve"> по проекту «Сахалин-2»; </w:t>
            </w:r>
            <w:proofErr w:type="spellStart"/>
            <w:r w:rsidRPr="00C578B2">
              <w:rPr>
                <w:color w:val="000000"/>
                <w:sz w:val="24"/>
                <w:szCs w:val="24"/>
              </w:rPr>
              <w:t>п.2</w:t>
            </w:r>
            <w:proofErr w:type="spellEnd"/>
            <w:r w:rsidRPr="00C578B2">
              <w:rPr>
                <w:color w:val="000000"/>
                <w:sz w:val="24"/>
                <w:szCs w:val="24"/>
              </w:rPr>
              <w:t xml:space="preserve"> Приложения 2 «Бухгалтерский учет» </w:t>
            </w:r>
            <w:proofErr w:type="spellStart"/>
            <w:r w:rsidRPr="00C578B2">
              <w:rPr>
                <w:color w:val="000000"/>
                <w:sz w:val="24"/>
                <w:szCs w:val="24"/>
              </w:rPr>
              <w:t>СРП</w:t>
            </w:r>
            <w:proofErr w:type="spellEnd"/>
            <w:r w:rsidRPr="00C578B2">
              <w:rPr>
                <w:color w:val="000000"/>
                <w:sz w:val="24"/>
                <w:szCs w:val="24"/>
              </w:rPr>
              <w:t xml:space="preserve">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w:t>
            </w:r>
            <w:proofErr w:type="gramEnd"/>
          </w:p>
        </w:tc>
        <w:tc>
          <w:tcPr>
            <w:tcW w:w="1701" w:type="dxa"/>
          </w:tcPr>
          <w:p w:rsidR="0061311C" w:rsidRDefault="007C0131" w:rsidP="0099278A">
            <w:pPr>
              <w:pStyle w:val="a4"/>
              <w:spacing w:line="274" w:lineRule="exact"/>
              <w:jc w:val="center"/>
              <w:rPr>
                <w:color w:val="000000"/>
                <w:sz w:val="24"/>
                <w:szCs w:val="24"/>
              </w:rPr>
            </w:pPr>
            <w:r>
              <w:rPr>
                <w:color w:val="000000"/>
                <w:sz w:val="24"/>
                <w:szCs w:val="24"/>
              </w:rPr>
              <w:t>к</w:t>
            </w:r>
            <w:r w:rsidRPr="00C578B2">
              <w:rPr>
                <w:color w:val="000000"/>
                <w:sz w:val="24"/>
                <w:szCs w:val="24"/>
              </w:rPr>
              <w:t xml:space="preserve">ол-во и </w:t>
            </w:r>
          </w:p>
          <w:p w:rsidR="0061311C" w:rsidRDefault="007C0131" w:rsidP="0099278A">
            <w:pPr>
              <w:pStyle w:val="a4"/>
              <w:spacing w:line="274" w:lineRule="exact"/>
              <w:jc w:val="center"/>
              <w:rPr>
                <w:color w:val="000000"/>
                <w:sz w:val="24"/>
                <w:szCs w:val="24"/>
              </w:rPr>
            </w:pPr>
            <w:r w:rsidRPr="00C578B2">
              <w:rPr>
                <w:color w:val="000000"/>
                <w:sz w:val="24"/>
                <w:szCs w:val="24"/>
              </w:rPr>
              <w:t xml:space="preserve">тыс. </w:t>
            </w:r>
          </w:p>
          <w:p w:rsidR="007C0131" w:rsidRDefault="007C0131" w:rsidP="0099278A">
            <w:pPr>
              <w:pStyle w:val="a4"/>
              <w:spacing w:line="274" w:lineRule="exact"/>
              <w:jc w:val="center"/>
              <w:rPr>
                <w:color w:val="000000"/>
                <w:sz w:val="24"/>
                <w:szCs w:val="24"/>
              </w:rPr>
            </w:pPr>
            <w:r w:rsidRPr="00C578B2">
              <w:rPr>
                <w:color w:val="000000"/>
                <w:sz w:val="24"/>
                <w:szCs w:val="24"/>
              </w:rPr>
              <w:t>рублей (эквивалент в тыс. долларах США)</w:t>
            </w:r>
          </w:p>
        </w:tc>
        <w:tc>
          <w:tcPr>
            <w:tcW w:w="1559" w:type="dxa"/>
          </w:tcPr>
          <w:p w:rsidR="007C0131" w:rsidRDefault="007C0131" w:rsidP="0099278A">
            <w:pPr>
              <w:pStyle w:val="a4"/>
              <w:spacing w:line="220" w:lineRule="exact"/>
              <w:jc w:val="center"/>
              <w:rPr>
                <w:color w:val="000000"/>
                <w:sz w:val="24"/>
                <w:szCs w:val="24"/>
              </w:rPr>
            </w:pPr>
            <w:r w:rsidRPr="00C578B2">
              <w:rPr>
                <w:color w:val="000000"/>
                <w:sz w:val="24"/>
                <w:szCs w:val="24"/>
              </w:rPr>
              <w:t>6</w:t>
            </w:r>
          </w:p>
        </w:tc>
        <w:tc>
          <w:tcPr>
            <w:tcW w:w="2268" w:type="dxa"/>
          </w:tcPr>
          <w:p w:rsidR="007C0131" w:rsidRPr="00C578B2" w:rsidRDefault="007C0131" w:rsidP="00ED47A1">
            <w:pPr>
              <w:ind w:left="142" w:right="141"/>
              <w:rPr>
                <w:rFonts w:ascii="Times New Roman" w:hAnsi="Times New Roman" w:cs="Times New Roman"/>
                <w:color w:val="auto"/>
              </w:rPr>
            </w:pPr>
          </w:p>
        </w:tc>
        <w:tc>
          <w:tcPr>
            <w:tcW w:w="8788" w:type="dxa"/>
          </w:tcPr>
          <w:p w:rsidR="007C0131" w:rsidRPr="00C578B2" w:rsidRDefault="007C0131" w:rsidP="00ED47A1">
            <w:pPr>
              <w:ind w:left="142" w:right="141"/>
              <w:jc w:val="both"/>
              <w:rPr>
                <w:rFonts w:ascii="Times New Roman" w:hAnsi="Times New Roman" w:cs="Times New Roman"/>
                <w:color w:val="auto"/>
              </w:rPr>
            </w:pPr>
          </w:p>
        </w:tc>
      </w:tr>
      <w:tr w:rsidR="00E44F06" w:rsidRPr="00C578B2" w:rsidTr="003D0449">
        <w:trPr>
          <w:trHeight w:val="141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6.3.2</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 xml:space="preserve">Занижение оператором проектов </w:t>
            </w:r>
            <w:proofErr w:type="spellStart"/>
            <w:r w:rsidRPr="00C578B2">
              <w:rPr>
                <w:color w:val="000000"/>
                <w:sz w:val="24"/>
                <w:szCs w:val="24"/>
              </w:rPr>
              <w:t>СРП</w:t>
            </w:r>
            <w:proofErr w:type="spellEnd"/>
            <w:r w:rsidRPr="00C578B2">
              <w:rPr>
                <w:color w:val="000000"/>
                <w:sz w:val="24"/>
                <w:szCs w:val="24"/>
              </w:rPr>
              <w:t xml:space="preserve"> расчетов роялти, уплачиваемых в федеральный бюджет</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 15.3 ст. </w:t>
            </w:r>
            <w:proofErr w:type="spellStart"/>
            <w:r w:rsidRPr="00C578B2">
              <w:rPr>
                <w:color w:val="000000"/>
                <w:sz w:val="24"/>
                <w:szCs w:val="24"/>
              </w:rPr>
              <w:t>XV</w:t>
            </w:r>
            <w:proofErr w:type="spellEnd"/>
            <w:r w:rsidRPr="00C578B2">
              <w:rPr>
                <w:color w:val="000000"/>
                <w:sz w:val="24"/>
                <w:szCs w:val="24"/>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«Сахалин-1»;</w:t>
            </w:r>
          </w:p>
          <w:p w:rsidR="00E44F06" w:rsidRPr="00C578B2" w:rsidRDefault="00E44F06" w:rsidP="00ED47A1">
            <w:pPr>
              <w:pStyle w:val="a4"/>
              <w:shd w:val="clear" w:color="auto" w:fill="auto"/>
              <w:spacing w:line="274" w:lineRule="exact"/>
              <w:ind w:left="142" w:right="142"/>
              <w:rPr>
                <w:sz w:val="24"/>
                <w:szCs w:val="24"/>
              </w:rPr>
            </w:pPr>
            <w:proofErr w:type="spellStart"/>
            <w:r w:rsidRPr="00C578B2">
              <w:rPr>
                <w:color w:val="000000"/>
                <w:sz w:val="24"/>
                <w:szCs w:val="24"/>
              </w:rPr>
              <w:t>п.1</w:t>
            </w:r>
            <w:proofErr w:type="spellEnd"/>
            <w:r w:rsidRPr="00C578B2">
              <w:rPr>
                <w:color w:val="000000"/>
                <w:sz w:val="24"/>
                <w:szCs w:val="24"/>
              </w:rPr>
              <w:t xml:space="preserve"> </w:t>
            </w:r>
            <w:proofErr w:type="spellStart"/>
            <w:r w:rsidRPr="00C578B2">
              <w:rPr>
                <w:color w:val="000000"/>
                <w:sz w:val="24"/>
                <w:szCs w:val="24"/>
              </w:rPr>
              <w:t>ст.12</w:t>
            </w:r>
            <w:proofErr w:type="spellEnd"/>
            <w:r w:rsidRPr="00C578B2">
              <w:rPr>
                <w:color w:val="000000"/>
                <w:sz w:val="24"/>
                <w:szCs w:val="24"/>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 п. 14</w:t>
            </w:r>
            <w:proofErr w:type="gramStart"/>
            <w:r w:rsidRPr="00C578B2">
              <w:rPr>
                <w:color w:val="000000"/>
                <w:sz w:val="24"/>
                <w:szCs w:val="24"/>
              </w:rPr>
              <w:t xml:space="preserve"> С</w:t>
            </w:r>
            <w:proofErr w:type="gramEnd"/>
            <w:r w:rsidRPr="00C578B2">
              <w:rPr>
                <w:color w:val="000000"/>
                <w:sz w:val="24"/>
                <w:szCs w:val="24"/>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«Сахалин-2»</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 </w:t>
            </w:r>
            <w:proofErr w:type="gramStart"/>
            <w:r w:rsidRPr="00C578B2">
              <w:rPr>
                <w:color w:val="000000"/>
                <w:sz w:val="24"/>
                <w:szCs w:val="24"/>
              </w:rPr>
              <w:t>во</w:t>
            </w:r>
            <w:proofErr w:type="gramEnd"/>
            <w:r w:rsidRPr="00C578B2">
              <w:rPr>
                <w:color w:val="000000"/>
                <w:sz w:val="24"/>
                <w:szCs w:val="24"/>
              </w:rPr>
              <w:t xml:space="preserve"> и (или) 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419"/>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6.3.3</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 xml:space="preserve">Несвоевременная передача имущества, созданного (приобретенного) за счет возмещаемых государством затрат, в собственность Российской Федерации при реализации </w:t>
            </w:r>
            <w:proofErr w:type="spellStart"/>
            <w:r w:rsidRPr="00C578B2">
              <w:rPr>
                <w:color w:val="000000"/>
                <w:sz w:val="24"/>
                <w:szCs w:val="24"/>
              </w:rPr>
              <w:t>СРП</w:t>
            </w:r>
            <w:proofErr w:type="spellEnd"/>
          </w:p>
        </w:tc>
        <w:tc>
          <w:tcPr>
            <w:tcW w:w="3119" w:type="dxa"/>
          </w:tcPr>
          <w:p w:rsidR="00E44F06" w:rsidRPr="00C578B2" w:rsidRDefault="00E44F06" w:rsidP="00ED47A1">
            <w:pPr>
              <w:pStyle w:val="a4"/>
              <w:shd w:val="clear" w:color="auto" w:fill="auto"/>
              <w:spacing w:line="283" w:lineRule="exact"/>
              <w:ind w:left="142" w:right="142"/>
              <w:rPr>
                <w:sz w:val="24"/>
                <w:szCs w:val="24"/>
              </w:rPr>
            </w:pPr>
            <w:r w:rsidRPr="00C578B2">
              <w:rPr>
                <w:color w:val="000000"/>
                <w:sz w:val="24"/>
                <w:szCs w:val="24"/>
              </w:rPr>
              <w:t xml:space="preserve">п. 19.1 ст. </w:t>
            </w:r>
            <w:proofErr w:type="spellStart"/>
            <w:r w:rsidRPr="00C578B2">
              <w:rPr>
                <w:color w:val="000000"/>
                <w:sz w:val="24"/>
                <w:szCs w:val="24"/>
              </w:rPr>
              <w:t>XIX</w:t>
            </w:r>
            <w:proofErr w:type="spellEnd"/>
            <w:r w:rsidRPr="00C578B2">
              <w:rPr>
                <w:color w:val="000000"/>
                <w:sz w:val="24"/>
                <w:szCs w:val="24"/>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«Сахалин-1»; п. 19</w:t>
            </w:r>
            <w:proofErr w:type="gramStart"/>
            <w:r w:rsidRPr="00C578B2">
              <w:rPr>
                <w:color w:val="000000"/>
                <w:sz w:val="24"/>
                <w:szCs w:val="24"/>
              </w:rPr>
              <w:t xml:space="preserve"> Е</w:t>
            </w:r>
            <w:proofErr w:type="gramEnd"/>
            <w:r w:rsidRPr="00C578B2">
              <w:rPr>
                <w:color w:val="000000"/>
                <w:sz w:val="24"/>
                <w:szCs w:val="24"/>
              </w:rPr>
              <w:t xml:space="preserve"> параграфа 19 </w:t>
            </w:r>
            <w:proofErr w:type="spellStart"/>
            <w:r w:rsidRPr="00C578B2">
              <w:rPr>
                <w:color w:val="000000"/>
                <w:sz w:val="24"/>
                <w:szCs w:val="24"/>
              </w:rPr>
              <w:t>СРП</w:t>
            </w:r>
            <w:proofErr w:type="spellEnd"/>
            <w:r w:rsidRPr="00C578B2">
              <w:rPr>
                <w:color w:val="000000"/>
                <w:sz w:val="24"/>
                <w:szCs w:val="24"/>
              </w:rPr>
              <w:t xml:space="preserve"> по проекту «Сахалин-2»; ст. 15 </w:t>
            </w:r>
            <w:proofErr w:type="spellStart"/>
            <w:r w:rsidRPr="00C578B2">
              <w:rPr>
                <w:color w:val="000000"/>
                <w:sz w:val="24"/>
                <w:szCs w:val="24"/>
              </w:rPr>
              <w:t>СРП</w:t>
            </w:r>
            <w:proofErr w:type="spellEnd"/>
            <w:r w:rsidRPr="00C578B2">
              <w:rPr>
                <w:color w:val="000000"/>
                <w:sz w:val="24"/>
                <w:szCs w:val="24"/>
              </w:rPr>
              <w:t xml:space="preserve"> по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w:t>
            </w:r>
          </w:p>
        </w:tc>
        <w:tc>
          <w:tcPr>
            <w:tcW w:w="1701" w:type="dxa"/>
          </w:tcPr>
          <w:p w:rsidR="00E44F06" w:rsidRPr="00C578B2" w:rsidRDefault="00EE7448" w:rsidP="0099278A">
            <w:pPr>
              <w:pStyle w:val="a4"/>
              <w:shd w:val="clear" w:color="auto" w:fill="auto"/>
              <w:jc w:val="center"/>
              <w:rPr>
                <w:sz w:val="24"/>
                <w:szCs w:val="24"/>
              </w:rPr>
            </w:pPr>
            <w:r w:rsidRPr="00C578B2">
              <w:rPr>
                <w:color w:val="000000"/>
                <w:sz w:val="24"/>
                <w:szCs w:val="24"/>
              </w:rPr>
              <w:t>кол-во и тыс. рублей (эквивален</w:t>
            </w:r>
            <w:r w:rsidR="00E44F06" w:rsidRPr="00C578B2">
              <w:rPr>
                <w:color w:val="000000"/>
                <w:sz w:val="24"/>
                <w:szCs w:val="24"/>
              </w:rPr>
              <w:t>т в тыс. долларах США)</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734"/>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6.3.4</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заключения соглашений о разделе продукции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ст. 6 Федерального закона от 30 декабря 1995 г.</w:t>
            </w:r>
            <w:r w:rsidR="009B5138">
              <w:rPr>
                <w:color w:val="000000"/>
                <w:sz w:val="24"/>
                <w:szCs w:val="24"/>
              </w:rPr>
              <w:t xml:space="preserve"> № </w:t>
            </w:r>
            <w:r w:rsidRPr="00C578B2">
              <w:rPr>
                <w:color w:val="000000"/>
                <w:sz w:val="24"/>
                <w:szCs w:val="24"/>
              </w:rPr>
              <w:t xml:space="preserve">225-ФЗ «О </w:t>
            </w:r>
            <w:proofErr w:type="gramStart"/>
            <w:r w:rsidRPr="00C578B2">
              <w:rPr>
                <w:color w:val="000000"/>
                <w:sz w:val="24"/>
                <w:szCs w:val="24"/>
              </w:rPr>
              <w:t>соглашениях</w:t>
            </w:r>
            <w:proofErr w:type="gramEnd"/>
            <w:r w:rsidRPr="00C578B2">
              <w:rPr>
                <w:color w:val="000000"/>
                <w:sz w:val="24"/>
                <w:szCs w:val="24"/>
              </w:rPr>
              <w:t xml:space="preserve"> о разделе продукции»</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кол-во</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939"/>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6.3.5</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Нарушение допустимых отклонений от проектных показателей уровня годовой добычи нефти и газа</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sz w:val="24"/>
                <w:szCs w:val="24"/>
              </w:rPr>
              <w:t>п. 111 «Правила охраны недр» (шифр ПБ-07-601-03), утвержденные</w:t>
            </w:r>
            <w:hyperlink r:id="rId25" w:history="1">
              <w:r w:rsidRPr="00C578B2">
                <w:rPr>
                  <w:rStyle w:val="a3"/>
                  <w:color w:val="auto"/>
                  <w:sz w:val="24"/>
                  <w:szCs w:val="24"/>
                </w:rPr>
                <w:t xml:space="preserve"> постановлением</w:t>
              </w:r>
            </w:hyperlink>
            <w:r w:rsidRPr="00C578B2">
              <w:rPr>
                <w:sz w:val="24"/>
                <w:szCs w:val="24"/>
              </w:rPr>
              <w:t xml:space="preserve"> </w:t>
            </w:r>
            <w:hyperlink r:id="rId26" w:history="1">
              <w:r w:rsidRPr="00C578B2">
                <w:rPr>
                  <w:rStyle w:val="a3"/>
                  <w:color w:val="auto"/>
                  <w:sz w:val="24"/>
                  <w:szCs w:val="24"/>
                </w:rPr>
                <w:t>Федерального горного и</w:t>
              </w:r>
            </w:hyperlink>
            <w:r w:rsidRPr="00C578B2">
              <w:rPr>
                <w:sz w:val="24"/>
                <w:szCs w:val="24"/>
              </w:rPr>
              <w:t xml:space="preserve"> </w:t>
            </w:r>
            <w:hyperlink r:id="rId27" w:history="1">
              <w:r w:rsidRPr="00C578B2">
                <w:rPr>
                  <w:rStyle w:val="a3"/>
                  <w:color w:val="auto"/>
                  <w:sz w:val="24"/>
                  <w:szCs w:val="24"/>
                </w:rPr>
                <w:t>промышленного надзора России</w:t>
              </w:r>
            </w:hyperlink>
            <w:r w:rsidRPr="00C578B2">
              <w:rPr>
                <w:sz w:val="24"/>
                <w:szCs w:val="24"/>
              </w:rPr>
              <w:t xml:space="preserve"> </w:t>
            </w:r>
            <w:hyperlink r:id="rId28" w:history="1">
              <w:r w:rsidRPr="00C578B2">
                <w:rPr>
                  <w:rStyle w:val="a3"/>
                  <w:color w:val="auto"/>
                  <w:sz w:val="24"/>
                  <w:szCs w:val="24"/>
                </w:rPr>
                <w:t>от 6 июня 2003 г.</w:t>
              </w:r>
              <w:r w:rsidR="009B5138">
                <w:rPr>
                  <w:rStyle w:val="a3"/>
                  <w:color w:val="auto"/>
                  <w:sz w:val="24"/>
                  <w:szCs w:val="24"/>
                </w:rPr>
                <w:t xml:space="preserve"> № </w:t>
              </w:r>
              <w:r w:rsidRPr="00C578B2">
                <w:rPr>
                  <w:rStyle w:val="a3"/>
                  <w:color w:val="auto"/>
                  <w:sz w:val="24"/>
                  <w:szCs w:val="24"/>
                </w:rPr>
                <w:t>71</w:t>
              </w:r>
            </w:hyperlink>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EE7448" w:rsidRPr="00C578B2" w:rsidRDefault="00E44F06" w:rsidP="0099278A">
            <w:pPr>
              <w:pStyle w:val="a4"/>
              <w:shd w:val="clear" w:color="auto" w:fill="auto"/>
              <w:spacing w:line="274" w:lineRule="exact"/>
              <w:jc w:val="center"/>
              <w:rPr>
                <w:color w:val="000000"/>
                <w:sz w:val="24"/>
                <w:szCs w:val="24"/>
              </w:rPr>
            </w:pPr>
            <w:r w:rsidRPr="00C578B2">
              <w:rPr>
                <w:color w:val="000000"/>
                <w:sz w:val="24"/>
                <w:szCs w:val="24"/>
              </w:rPr>
              <w:t>тыс. тонн нефти;</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млн. кубических метров газа</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45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6.3.6</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Выполнение работ, не предусмотренных утвержденными в установленном порядке программами, проектами, планами и сметами</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 1 ст. </w:t>
            </w:r>
            <w:proofErr w:type="spellStart"/>
            <w:r w:rsidRPr="00C578B2">
              <w:rPr>
                <w:color w:val="000000"/>
                <w:sz w:val="24"/>
                <w:szCs w:val="24"/>
              </w:rPr>
              <w:t>XI</w:t>
            </w:r>
            <w:proofErr w:type="spellEnd"/>
            <w:r w:rsidRPr="00C578B2">
              <w:rPr>
                <w:color w:val="000000"/>
                <w:sz w:val="24"/>
                <w:szCs w:val="24"/>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«Сахалин-1»;</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параграфы 9, 10 </w:t>
            </w:r>
            <w:proofErr w:type="spellStart"/>
            <w:r w:rsidRPr="00C578B2">
              <w:rPr>
                <w:color w:val="000000"/>
                <w:sz w:val="24"/>
                <w:szCs w:val="24"/>
              </w:rPr>
              <w:t>СРП</w:t>
            </w:r>
            <w:proofErr w:type="spellEnd"/>
            <w:r w:rsidRPr="00C578B2">
              <w:rPr>
                <w:color w:val="000000"/>
                <w:sz w:val="24"/>
                <w:szCs w:val="24"/>
              </w:rPr>
              <w:t xml:space="preserve"> по проекту «Сахалин-2»;</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ст. 6 </w:t>
            </w:r>
            <w:proofErr w:type="spellStart"/>
            <w:r w:rsidRPr="00C578B2">
              <w:rPr>
                <w:color w:val="000000"/>
                <w:sz w:val="24"/>
                <w:szCs w:val="24"/>
              </w:rPr>
              <w:t>СРП</w:t>
            </w:r>
            <w:proofErr w:type="spellEnd"/>
            <w:r w:rsidRPr="00C578B2">
              <w:rPr>
                <w:color w:val="000000"/>
                <w:sz w:val="24"/>
                <w:szCs w:val="24"/>
              </w:rPr>
              <w:t xml:space="preserve"> по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тыс.</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 xml:space="preserve"> рублей (эквивалент в тыс. долларов США)</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15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6.3.7</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Не соблюдение условий выполнения работ в части:</w:t>
            </w:r>
          </w:p>
          <w:p w:rsidR="00E44F06" w:rsidRPr="00C578B2" w:rsidRDefault="00E44F06" w:rsidP="00ED47A1">
            <w:pPr>
              <w:pStyle w:val="a4"/>
              <w:numPr>
                <w:ilvl w:val="0"/>
                <w:numId w:val="3"/>
              </w:numPr>
              <w:shd w:val="clear" w:color="auto" w:fill="auto"/>
              <w:tabs>
                <w:tab w:val="left" w:pos="144"/>
              </w:tabs>
              <w:spacing w:line="274" w:lineRule="exact"/>
              <w:ind w:left="142" w:right="142"/>
              <w:jc w:val="both"/>
              <w:rPr>
                <w:sz w:val="24"/>
                <w:szCs w:val="24"/>
              </w:rPr>
            </w:pPr>
            <w:r w:rsidRPr="00C578B2">
              <w:rPr>
                <w:color w:val="000000"/>
                <w:sz w:val="24"/>
                <w:szCs w:val="24"/>
              </w:rPr>
              <w:t>предоставления российским юридическим лицам преимущественного права на участие в работах по соглашению в качестве подрядчиков, поставщиков, перевозчиков;</w:t>
            </w:r>
          </w:p>
          <w:p w:rsidR="00E44F06" w:rsidRPr="00C578B2" w:rsidRDefault="00E44F06" w:rsidP="00ED47A1">
            <w:pPr>
              <w:pStyle w:val="a4"/>
              <w:numPr>
                <w:ilvl w:val="0"/>
                <w:numId w:val="3"/>
              </w:numPr>
              <w:shd w:val="clear" w:color="auto" w:fill="auto"/>
              <w:tabs>
                <w:tab w:val="left" w:pos="144"/>
              </w:tabs>
              <w:spacing w:line="274" w:lineRule="exact"/>
              <w:ind w:left="142" w:right="142"/>
              <w:jc w:val="both"/>
              <w:rPr>
                <w:sz w:val="24"/>
                <w:szCs w:val="24"/>
              </w:rPr>
            </w:pPr>
            <w:r w:rsidRPr="00C578B2">
              <w:rPr>
                <w:color w:val="000000"/>
                <w:sz w:val="24"/>
                <w:szCs w:val="24"/>
              </w:rPr>
              <w:t>привлечения работников - граждан Российской Федерации;</w:t>
            </w:r>
          </w:p>
          <w:p w:rsidR="00E44F06" w:rsidRPr="00C578B2" w:rsidRDefault="00E44F06" w:rsidP="00ED47A1">
            <w:pPr>
              <w:pStyle w:val="a4"/>
              <w:numPr>
                <w:ilvl w:val="0"/>
                <w:numId w:val="3"/>
              </w:numPr>
              <w:shd w:val="clear" w:color="auto" w:fill="auto"/>
              <w:tabs>
                <w:tab w:val="left" w:pos="154"/>
              </w:tabs>
              <w:spacing w:line="274" w:lineRule="exact"/>
              <w:ind w:left="142" w:right="142"/>
              <w:jc w:val="both"/>
              <w:rPr>
                <w:sz w:val="24"/>
                <w:szCs w:val="24"/>
              </w:rPr>
            </w:pPr>
            <w:r w:rsidRPr="00C578B2">
              <w:rPr>
                <w:color w:val="000000"/>
                <w:sz w:val="24"/>
                <w:szCs w:val="24"/>
              </w:rPr>
              <w:t>приобретения необходимых для геологического изучения, добычи, транспортировки и переработки полезных ископаемых технологического оборудования, технических средств и материалов российского происхождения</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п. 2 ст. 7 Федерального закона от 30 декабря 1995 г.</w:t>
            </w:r>
            <w:r w:rsidR="009B5138">
              <w:rPr>
                <w:color w:val="000000"/>
                <w:sz w:val="24"/>
                <w:szCs w:val="24"/>
              </w:rPr>
              <w:t xml:space="preserve"> № </w:t>
            </w:r>
            <w:r w:rsidRPr="00C578B2">
              <w:rPr>
                <w:color w:val="000000"/>
                <w:sz w:val="24"/>
                <w:szCs w:val="24"/>
              </w:rPr>
              <w:t xml:space="preserve">225-ФЗ «О </w:t>
            </w:r>
            <w:proofErr w:type="gramStart"/>
            <w:r w:rsidRPr="00C578B2">
              <w:rPr>
                <w:color w:val="000000"/>
                <w:sz w:val="24"/>
                <w:szCs w:val="24"/>
              </w:rPr>
              <w:t>соглашениях</w:t>
            </w:r>
            <w:proofErr w:type="gramEnd"/>
            <w:r w:rsidRPr="00C578B2">
              <w:rPr>
                <w:color w:val="000000"/>
                <w:sz w:val="24"/>
                <w:szCs w:val="24"/>
              </w:rPr>
              <w:t xml:space="preserve"> о разделе продукции»;</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параграфы 12,13 </w:t>
            </w:r>
            <w:proofErr w:type="spellStart"/>
            <w:r w:rsidRPr="00C578B2">
              <w:rPr>
                <w:color w:val="000000"/>
                <w:sz w:val="24"/>
                <w:szCs w:val="24"/>
              </w:rPr>
              <w:t>СРП</w:t>
            </w:r>
            <w:proofErr w:type="spellEnd"/>
            <w:r w:rsidRPr="00C578B2">
              <w:rPr>
                <w:color w:val="000000"/>
                <w:sz w:val="24"/>
                <w:szCs w:val="24"/>
              </w:rPr>
              <w:t xml:space="preserve"> по проекту «Сахалин-2»;</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 3 ст. 7 </w:t>
            </w:r>
            <w:proofErr w:type="spellStart"/>
            <w:r w:rsidRPr="00C578B2">
              <w:rPr>
                <w:color w:val="000000"/>
                <w:sz w:val="24"/>
                <w:szCs w:val="24"/>
              </w:rPr>
              <w:t>СРП</w:t>
            </w:r>
            <w:proofErr w:type="spellEnd"/>
            <w:r w:rsidRPr="00C578B2">
              <w:rPr>
                <w:color w:val="000000"/>
                <w:sz w:val="24"/>
                <w:szCs w:val="24"/>
              </w:rPr>
              <w:t xml:space="preserve"> по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w:t>
            </w:r>
          </w:p>
        </w:tc>
        <w:tc>
          <w:tcPr>
            <w:tcW w:w="1701"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процент</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602"/>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6.3.8</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Нарушение порядка формирования фонда для последующей ликвидации последствий деятельности по соглашению о разделе продукции:</w:t>
            </w:r>
          </w:p>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 xml:space="preserve">- отсутствие мер, направленных на создание </w:t>
            </w:r>
            <w:r w:rsidRPr="00C578B2">
              <w:rPr>
                <w:color w:val="000000"/>
                <w:sz w:val="24"/>
                <w:szCs w:val="24"/>
              </w:rPr>
              <w:lastRenderedPageBreak/>
              <w:t>ликвидационного фонда;</w:t>
            </w:r>
          </w:p>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 несвоевременное и/или неполное начисление и перечисление сре</w:t>
            </w:r>
            <w:proofErr w:type="gramStart"/>
            <w:r w:rsidRPr="00C578B2">
              <w:rPr>
                <w:color w:val="000000"/>
                <w:sz w:val="24"/>
                <w:szCs w:val="24"/>
              </w:rPr>
              <w:t>дств в л</w:t>
            </w:r>
            <w:proofErr w:type="gramEnd"/>
            <w:r w:rsidRPr="00C578B2">
              <w:rPr>
                <w:color w:val="000000"/>
                <w:sz w:val="24"/>
                <w:szCs w:val="24"/>
              </w:rPr>
              <w:t>иквидационный фонд</w:t>
            </w:r>
          </w:p>
        </w:tc>
        <w:tc>
          <w:tcPr>
            <w:tcW w:w="3119" w:type="dxa"/>
          </w:tcPr>
          <w:p w:rsidR="00824E8F" w:rsidRPr="00C578B2"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lastRenderedPageBreak/>
              <w:t>ст. 26 Закона Российской Федерации от 21 февраля 1992 г.</w:t>
            </w:r>
            <w:r w:rsidR="009B5138">
              <w:rPr>
                <w:color w:val="000000"/>
                <w:sz w:val="24"/>
                <w:szCs w:val="24"/>
              </w:rPr>
              <w:t xml:space="preserve"> № </w:t>
            </w:r>
            <w:r w:rsidRPr="00C578B2">
              <w:rPr>
                <w:color w:val="000000"/>
                <w:sz w:val="24"/>
                <w:szCs w:val="24"/>
              </w:rPr>
              <w:t xml:space="preserve">2395-1 «О недрах»; п. 2 ст. 7 Федерального закона </w:t>
            </w:r>
            <w:proofErr w:type="spellStart"/>
            <w:r w:rsidRPr="00C578B2">
              <w:rPr>
                <w:color w:val="000000"/>
                <w:sz w:val="24"/>
                <w:szCs w:val="24"/>
              </w:rPr>
              <w:t>от30</w:t>
            </w:r>
            <w:proofErr w:type="spellEnd"/>
            <w:r w:rsidRPr="00C578B2">
              <w:rPr>
                <w:color w:val="000000"/>
                <w:sz w:val="24"/>
                <w:szCs w:val="24"/>
              </w:rPr>
              <w:t xml:space="preserve"> </w:t>
            </w:r>
            <w:r w:rsidRPr="00C578B2">
              <w:rPr>
                <w:color w:val="000000"/>
                <w:sz w:val="24"/>
                <w:szCs w:val="24"/>
              </w:rPr>
              <w:lastRenderedPageBreak/>
              <w:t>декабря 1995 г.</w:t>
            </w:r>
            <w:r w:rsidR="009B5138">
              <w:rPr>
                <w:color w:val="000000"/>
                <w:sz w:val="24"/>
                <w:szCs w:val="24"/>
              </w:rPr>
              <w:t xml:space="preserve"> № </w:t>
            </w:r>
            <w:r w:rsidRPr="00C578B2">
              <w:rPr>
                <w:color w:val="000000"/>
                <w:sz w:val="24"/>
                <w:szCs w:val="24"/>
              </w:rPr>
              <w:t xml:space="preserve">225-ФЗ «О </w:t>
            </w:r>
            <w:proofErr w:type="gramStart"/>
            <w:r w:rsidRPr="00C578B2">
              <w:rPr>
                <w:color w:val="000000"/>
                <w:sz w:val="24"/>
                <w:szCs w:val="24"/>
              </w:rPr>
              <w:t>соглашениях</w:t>
            </w:r>
            <w:proofErr w:type="gramEnd"/>
            <w:r w:rsidRPr="00C578B2">
              <w:rPr>
                <w:color w:val="000000"/>
                <w:sz w:val="24"/>
                <w:szCs w:val="24"/>
              </w:rPr>
              <w:t xml:space="preserve"> о разделе продукции»; постановление Правительства РФ от 8 июля 1999 г.</w:t>
            </w:r>
            <w:r w:rsidR="009B5138">
              <w:rPr>
                <w:color w:val="000000"/>
                <w:sz w:val="24"/>
                <w:szCs w:val="24"/>
              </w:rPr>
              <w:t xml:space="preserve"> № </w:t>
            </w:r>
            <w:r w:rsidRPr="00C578B2">
              <w:rPr>
                <w:color w:val="000000"/>
                <w:sz w:val="24"/>
                <w:szCs w:val="24"/>
              </w:rPr>
              <w:t xml:space="preserve">741 </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«Об утверждении Положения о формировании и использовании ликвидационного фонда при реализации соглашения о разделе продукции»;</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п. 153 «Правила охраны недр» (шифр ПБ-07-601-03), утвержденные</w:t>
            </w:r>
            <w:hyperlink r:id="rId29" w:history="1">
              <w:r w:rsidRPr="00C578B2">
                <w:rPr>
                  <w:rStyle w:val="a3"/>
                  <w:color w:val="auto"/>
                  <w:sz w:val="24"/>
                  <w:szCs w:val="24"/>
                </w:rPr>
                <w:t xml:space="preserve"> постановлением</w:t>
              </w:r>
            </w:hyperlink>
            <w:r w:rsidRPr="00C578B2">
              <w:rPr>
                <w:sz w:val="24"/>
                <w:szCs w:val="24"/>
              </w:rPr>
              <w:t xml:space="preserve"> </w:t>
            </w:r>
            <w:hyperlink r:id="rId30" w:history="1">
              <w:r w:rsidRPr="00C578B2">
                <w:rPr>
                  <w:rStyle w:val="a3"/>
                  <w:color w:val="auto"/>
                  <w:sz w:val="24"/>
                  <w:szCs w:val="24"/>
                </w:rPr>
                <w:t>Федерального горного и</w:t>
              </w:r>
            </w:hyperlink>
            <w:r w:rsidRPr="00C578B2">
              <w:rPr>
                <w:sz w:val="24"/>
                <w:szCs w:val="24"/>
              </w:rPr>
              <w:t xml:space="preserve"> </w:t>
            </w:r>
            <w:hyperlink r:id="rId31" w:history="1">
              <w:r w:rsidRPr="00C578B2">
                <w:rPr>
                  <w:rStyle w:val="a3"/>
                  <w:color w:val="auto"/>
                  <w:sz w:val="24"/>
                  <w:szCs w:val="24"/>
                </w:rPr>
                <w:t>промышленного надзора России</w:t>
              </w:r>
            </w:hyperlink>
            <w:r w:rsidRPr="00C578B2">
              <w:rPr>
                <w:color w:val="000000"/>
                <w:sz w:val="24"/>
                <w:szCs w:val="24"/>
              </w:rPr>
              <w:t xml:space="preserve"> </w:t>
            </w:r>
            <w:hyperlink r:id="rId32" w:history="1">
              <w:r w:rsidRPr="00C578B2">
                <w:rPr>
                  <w:rStyle w:val="a3"/>
                  <w:color w:val="auto"/>
                  <w:sz w:val="24"/>
                  <w:szCs w:val="24"/>
                </w:rPr>
                <w:t>от 6 июня 2003 г.</w:t>
              </w:r>
              <w:r w:rsidR="009B5138">
                <w:rPr>
                  <w:rStyle w:val="a3"/>
                  <w:color w:val="auto"/>
                  <w:sz w:val="24"/>
                  <w:szCs w:val="24"/>
                </w:rPr>
                <w:t xml:space="preserve"> № </w:t>
              </w:r>
              <w:r w:rsidRPr="00C578B2">
                <w:rPr>
                  <w:rStyle w:val="a3"/>
                  <w:color w:val="auto"/>
                  <w:sz w:val="24"/>
                  <w:szCs w:val="24"/>
                </w:rPr>
                <w:t>71;</w:t>
              </w:r>
            </w:hyperlink>
            <w:r w:rsidRPr="00C578B2">
              <w:rPr>
                <w:sz w:val="24"/>
                <w:szCs w:val="24"/>
              </w:rPr>
              <w:t xml:space="preserve"> ст. </w:t>
            </w:r>
            <w:proofErr w:type="spellStart"/>
            <w:r w:rsidRPr="00C578B2">
              <w:rPr>
                <w:sz w:val="24"/>
                <w:szCs w:val="24"/>
              </w:rPr>
              <w:t>XX</w:t>
            </w:r>
            <w:proofErr w:type="spellEnd"/>
            <w:r w:rsidRPr="00C578B2">
              <w:rPr>
                <w:sz w:val="24"/>
                <w:szCs w:val="24"/>
              </w:rPr>
              <w:t xml:space="preserve"> </w:t>
            </w:r>
            <w:proofErr w:type="spellStart"/>
            <w:r w:rsidRPr="00C578B2">
              <w:rPr>
                <w:sz w:val="24"/>
                <w:szCs w:val="24"/>
              </w:rPr>
              <w:t>СРП</w:t>
            </w:r>
            <w:proofErr w:type="spellEnd"/>
            <w:r w:rsidRPr="00C578B2">
              <w:rPr>
                <w:sz w:val="24"/>
                <w:szCs w:val="24"/>
              </w:rPr>
              <w:t xml:space="preserve"> по проекту «Сахалин-1»;</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 4 ст. 11 </w:t>
            </w:r>
            <w:proofErr w:type="spellStart"/>
            <w:r w:rsidRPr="00C578B2">
              <w:rPr>
                <w:color w:val="000000"/>
                <w:sz w:val="24"/>
                <w:szCs w:val="24"/>
              </w:rPr>
              <w:t>СРП</w:t>
            </w:r>
            <w:proofErr w:type="spellEnd"/>
            <w:r w:rsidRPr="00C578B2">
              <w:rPr>
                <w:color w:val="000000"/>
                <w:sz w:val="24"/>
                <w:szCs w:val="24"/>
              </w:rPr>
              <w:t xml:space="preserve"> по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lastRenderedPageBreak/>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 xml:space="preserve">рублей (эквивалент в тыс. долларов </w:t>
            </w:r>
            <w:r w:rsidRPr="00C578B2">
              <w:rPr>
                <w:color w:val="000000"/>
                <w:sz w:val="24"/>
                <w:szCs w:val="24"/>
              </w:rPr>
              <w:lastRenderedPageBreak/>
              <w:t>США)</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lastRenderedPageBreak/>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30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6.3.9</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 xml:space="preserve">Нарушения при формировании объектов интеллектуальной собственности, полученной в ходе реализации </w:t>
            </w:r>
            <w:proofErr w:type="spellStart"/>
            <w:r w:rsidRPr="00C578B2">
              <w:rPr>
                <w:color w:val="000000"/>
                <w:sz w:val="24"/>
                <w:szCs w:val="24"/>
              </w:rPr>
              <w:t>СРП</w:t>
            </w:r>
            <w:proofErr w:type="spellEnd"/>
          </w:p>
        </w:tc>
        <w:tc>
          <w:tcPr>
            <w:tcW w:w="3119" w:type="dxa"/>
          </w:tcPr>
          <w:p w:rsidR="00824E8F" w:rsidRPr="00C578B2"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t xml:space="preserve">ст. 11 Федерального закона от 30 декабря 1995 г. </w:t>
            </w:r>
          </w:p>
          <w:p w:rsidR="00E44F06" w:rsidRPr="00C578B2" w:rsidRDefault="009B5138" w:rsidP="00ED47A1">
            <w:pPr>
              <w:pStyle w:val="a4"/>
              <w:shd w:val="clear" w:color="auto" w:fill="auto"/>
              <w:spacing w:line="274" w:lineRule="exact"/>
              <w:ind w:left="142" w:right="142"/>
              <w:rPr>
                <w:sz w:val="24"/>
                <w:szCs w:val="24"/>
              </w:rPr>
            </w:pPr>
            <w:r>
              <w:rPr>
                <w:color w:val="000000"/>
                <w:sz w:val="24"/>
                <w:szCs w:val="24"/>
              </w:rPr>
              <w:t xml:space="preserve"> № </w:t>
            </w:r>
            <w:r w:rsidR="00E44F06" w:rsidRPr="00C578B2">
              <w:rPr>
                <w:color w:val="000000"/>
                <w:sz w:val="24"/>
                <w:szCs w:val="24"/>
              </w:rPr>
              <w:t xml:space="preserve">225-ФЗ «О </w:t>
            </w:r>
            <w:proofErr w:type="gramStart"/>
            <w:r w:rsidR="00E44F06" w:rsidRPr="00C578B2">
              <w:rPr>
                <w:color w:val="000000"/>
                <w:sz w:val="24"/>
                <w:szCs w:val="24"/>
              </w:rPr>
              <w:t>соглашениях</w:t>
            </w:r>
            <w:proofErr w:type="gramEnd"/>
            <w:r w:rsidR="00E44F06" w:rsidRPr="00C578B2">
              <w:rPr>
                <w:color w:val="000000"/>
                <w:sz w:val="24"/>
                <w:szCs w:val="24"/>
              </w:rPr>
              <w:t xml:space="preserve"> о разделе продукции»;</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 2 ст. </w:t>
            </w:r>
            <w:proofErr w:type="spellStart"/>
            <w:r w:rsidRPr="00C578B2">
              <w:rPr>
                <w:color w:val="000000"/>
                <w:sz w:val="24"/>
                <w:szCs w:val="24"/>
              </w:rPr>
              <w:t>XIX</w:t>
            </w:r>
            <w:proofErr w:type="spellEnd"/>
            <w:r w:rsidRPr="00C578B2">
              <w:rPr>
                <w:color w:val="000000"/>
                <w:sz w:val="24"/>
                <w:szCs w:val="24"/>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«Сахалин-1»;</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 2 ст. 9 </w:t>
            </w:r>
            <w:proofErr w:type="spellStart"/>
            <w:r w:rsidRPr="00C578B2">
              <w:rPr>
                <w:color w:val="000000"/>
                <w:sz w:val="24"/>
                <w:szCs w:val="24"/>
              </w:rPr>
              <w:t>СРП</w:t>
            </w:r>
            <w:proofErr w:type="spellEnd"/>
            <w:r w:rsidRPr="00C578B2">
              <w:rPr>
                <w:color w:val="000000"/>
                <w:sz w:val="24"/>
                <w:szCs w:val="24"/>
              </w:rPr>
              <w:t xml:space="preserve"> по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рублей (эквивалент в тыс. долларов США)</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73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6.3.10</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 xml:space="preserve">Нарушение порядка использования имущества, созданного при выполнении </w:t>
            </w:r>
            <w:proofErr w:type="spellStart"/>
            <w:r w:rsidRPr="00C578B2">
              <w:rPr>
                <w:color w:val="000000"/>
                <w:sz w:val="24"/>
                <w:szCs w:val="24"/>
              </w:rPr>
              <w:t>СРП</w:t>
            </w:r>
            <w:proofErr w:type="spellEnd"/>
          </w:p>
        </w:tc>
        <w:tc>
          <w:tcPr>
            <w:tcW w:w="3119" w:type="dxa"/>
          </w:tcPr>
          <w:p w:rsidR="00824E8F" w:rsidRPr="00C578B2" w:rsidRDefault="00E44F06" w:rsidP="00ED47A1">
            <w:pPr>
              <w:pStyle w:val="a4"/>
              <w:shd w:val="clear" w:color="auto" w:fill="auto"/>
              <w:spacing w:line="274" w:lineRule="exact"/>
              <w:ind w:left="142" w:right="142"/>
              <w:rPr>
                <w:color w:val="000000"/>
                <w:sz w:val="24"/>
                <w:szCs w:val="24"/>
              </w:rPr>
            </w:pPr>
            <w:r w:rsidRPr="00C578B2">
              <w:rPr>
                <w:color w:val="000000"/>
                <w:sz w:val="24"/>
                <w:szCs w:val="24"/>
              </w:rPr>
              <w:t xml:space="preserve">ст. 16 Федерального закона от 30 декабря 1995 г. </w:t>
            </w:r>
          </w:p>
          <w:p w:rsidR="00E44F06" w:rsidRPr="00C578B2" w:rsidRDefault="009B5138" w:rsidP="00ED47A1">
            <w:pPr>
              <w:pStyle w:val="a4"/>
              <w:shd w:val="clear" w:color="auto" w:fill="auto"/>
              <w:spacing w:line="274" w:lineRule="exact"/>
              <w:ind w:left="142" w:right="142"/>
              <w:rPr>
                <w:sz w:val="24"/>
                <w:szCs w:val="24"/>
              </w:rPr>
            </w:pPr>
            <w:r>
              <w:rPr>
                <w:color w:val="000000"/>
                <w:sz w:val="24"/>
                <w:szCs w:val="24"/>
              </w:rPr>
              <w:t xml:space="preserve"> № </w:t>
            </w:r>
            <w:r w:rsidR="00E44F06" w:rsidRPr="00C578B2">
              <w:rPr>
                <w:color w:val="000000"/>
                <w:sz w:val="24"/>
                <w:szCs w:val="24"/>
              </w:rPr>
              <w:t xml:space="preserve">225-ФЗ «О </w:t>
            </w:r>
            <w:proofErr w:type="gramStart"/>
            <w:r w:rsidR="00E44F06" w:rsidRPr="00C578B2">
              <w:rPr>
                <w:color w:val="000000"/>
                <w:sz w:val="24"/>
                <w:szCs w:val="24"/>
              </w:rPr>
              <w:t>соглашениях</w:t>
            </w:r>
            <w:proofErr w:type="gramEnd"/>
            <w:r w:rsidR="00E44F06" w:rsidRPr="00C578B2">
              <w:rPr>
                <w:color w:val="000000"/>
                <w:sz w:val="24"/>
                <w:szCs w:val="24"/>
              </w:rPr>
              <w:t xml:space="preserve"> о разделе продукции»;</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ст. </w:t>
            </w:r>
            <w:r w:rsidRPr="00C578B2">
              <w:rPr>
                <w:color w:val="000000"/>
                <w:sz w:val="24"/>
                <w:szCs w:val="24"/>
                <w:lang w:val="en-US" w:eastAsia="en-US"/>
              </w:rPr>
              <w:t>XIX</w:t>
            </w:r>
            <w:r w:rsidRPr="00C578B2">
              <w:rPr>
                <w:color w:val="000000"/>
                <w:sz w:val="24"/>
                <w:szCs w:val="24"/>
                <w:lang w:eastAsia="en-US"/>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«Сахалин-1»;</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ст. 15 </w:t>
            </w:r>
            <w:proofErr w:type="spellStart"/>
            <w:r w:rsidRPr="00C578B2">
              <w:rPr>
                <w:color w:val="000000"/>
                <w:sz w:val="24"/>
                <w:szCs w:val="24"/>
              </w:rPr>
              <w:t>СРП</w:t>
            </w:r>
            <w:proofErr w:type="spellEnd"/>
            <w:r w:rsidRPr="00C578B2">
              <w:rPr>
                <w:color w:val="000000"/>
                <w:sz w:val="24"/>
                <w:szCs w:val="24"/>
              </w:rPr>
              <w:t xml:space="preserve"> по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кол-во и</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 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рублей (эквивалент в тыс. долларов США)</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1736"/>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t>6.3.11</w:t>
            </w:r>
          </w:p>
        </w:tc>
        <w:tc>
          <w:tcPr>
            <w:tcW w:w="4962" w:type="dxa"/>
          </w:tcPr>
          <w:p w:rsidR="00E44F06" w:rsidRPr="00C578B2" w:rsidRDefault="00E44F06" w:rsidP="00ED47A1">
            <w:pPr>
              <w:pStyle w:val="a4"/>
              <w:shd w:val="clear" w:color="auto" w:fill="auto"/>
              <w:spacing w:line="274" w:lineRule="exact"/>
              <w:ind w:left="142" w:right="142"/>
              <w:jc w:val="both"/>
              <w:rPr>
                <w:sz w:val="24"/>
                <w:szCs w:val="24"/>
              </w:rPr>
            </w:pPr>
            <w:r w:rsidRPr="00C578B2">
              <w:rPr>
                <w:color w:val="000000"/>
                <w:sz w:val="24"/>
                <w:szCs w:val="24"/>
              </w:rPr>
              <w:t>Нарушения при расчете долей прибыльной продукции, принадлежащих государству и инвесторам</w:t>
            </w:r>
          </w:p>
        </w:tc>
        <w:tc>
          <w:tcPr>
            <w:tcW w:w="3119" w:type="dxa"/>
          </w:tcPr>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 5 ст. </w:t>
            </w:r>
            <w:r w:rsidRPr="00C578B2">
              <w:rPr>
                <w:color w:val="000000"/>
                <w:sz w:val="24"/>
                <w:szCs w:val="24"/>
                <w:lang w:val="en-US" w:eastAsia="en-US"/>
              </w:rPr>
              <w:t>XVI</w:t>
            </w:r>
            <w:r w:rsidRPr="00C578B2">
              <w:rPr>
                <w:color w:val="000000"/>
                <w:sz w:val="24"/>
                <w:szCs w:val="24"/>
                <w:lang w:eastAsia="en-US"/>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«Сахалин-1»;</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параграф 14 </w:t>
            </w:r>
            <w:proofErr w:type="spellStart"/>
            <w:r w:rsidRPr="00C578B2">
              <w:rPr>
                <w:color w:val="000000"/>
                <w:sz w:val="24"/>
                <w:szCs w:val="24"/>
              </w:rPr>
              <w:t>СРП</w:t>
            </w:r>
            <w:proofErr w:type="spellEnd"/>
            <w:r w:rsidRPr="00C578B2">
              <w:rPr>
                <w:color w:val="000000"/>
                <w:sz w:val="24"/>
                <w:szCs w:val="24"/>
              </w:rPr>
              <w:t xml:space="preserve"> по проекту «Сахалин-2»;</w:t>
            </w:r>
          </w:p>
          <w:p w:rsidR="00E44F06" w:rsidRPr="00C578B2" w:rsidRDefault="00E44F06" w:rsidP="00ED47A1">
            <w:pPr>
              <w:pStyle w:val="a4"/>
              <w:shd w:val="clear" w:color="auto" w:fill="auto"/>
              <w:spacing w:line="274" w:lineRule="exact"/>
              <w:ind w:left="142" w:right="142"/>
              <w:rPr>
                <w:sz w:val="24"/>
                <w:szCs w:val="24"/>
              </w:rPr>
            </w:pPr>
            <w:r w:rsidRPr="00C578B2">
              <w:rPr>
                <w:color w:val="000000"/>
                <w:sz w:val="24"/>
                <w:szCs w:val="24"/>
              </w:rPr>
              <w:t xml:space="preserve">ст. 12 </w:t>
            </w:r>
            <w:proofErr w:type="spellStart"/>
            <w:r w:rsidRPr="00C578B2">
              <w:rPr>
                <w:color w:val="000000"/>
                <w:sz w:val="24"/>
                <w:szCs w:val="24"/>
              </w:rPr>
              <w:t>СРП</w:t>
            </w:r>
            <w:proofErr w:type="spellEnd"/>
            <w:r w:rsidRPr="00C578B2">
              <w:rPr>
                <w:color w:val="000000"/>
                <w:sz w:val="24"/>
                <w:szCs w:val="24"/>
              </w:rPr>
              <w:t xml:space="preserve"> по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w:t>
            </w:r>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кол-во и </w:t>
            </w:r>
          </w:p>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 xml:space="preserve">тыс. </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рублей (эквивалент в тыс. долларов США)</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E44F06" w:rsidRPr="00C578B2" w:rsidTr="003D0449">
        <w:trPr>
          <w:trHeight w:val="3309"/>
        </w:trPr>
        <w:tc>
          <w:tcPr>
            <w:tcW w:w="850" w:type="dxa"/>
            <w:vAlign w:val="center"/>
          </w:tcPr>
          <w:p w:rsidR="00E44F06" w:rsidRPr="00C578B2" w:rsidRDefault="00E44F06" w:rsidP="00F03BA2">
            <w:pPr>
              <w:pStyle w:val="a4"/>
              <w:shd w:val="clear" w:color="auto" w:fill="auto"/>
              <w:spacing w:line="220" w:lineRule="exact"/>
              <w:jc w:val="center"/>
              <w:rPr>
                <w:sz w:val="24"/>
                <w:szCs w:val="24"/>
              </w:rPr>
            </w:pPr>
            <w:r w:rsidRPr="00C578B2">
              <w:rPr>
                <w:color w:val="000000"/>
                <w:sz w:val="24"/>
                <w:szCs w:val="24"/>
              </w:rPr>
              <w:lastRenderedPageBreak/>
              <w:t>6.3.12</w:t>
            </w:r>
          </w:p>
        </w:tc>
        <w:tc>
          <w:tcPr>
            <w:tcW w:w="4962" w:type="dxa"/>
          </w:tcPr>
          <w:p w:rsidR="00E44F06" w:rsidRPr="00C578B2" w:rsidRDefault="00E44F06" w:rsidP="00ED47A1">
            <w:pPr>
              <w:pStyle w:val="a4"/>
              <w:shd w:val="clear" w:color="auto" w:fill="auto"/>
              <w:ind w:left="142" w:right="142"/>
              <w:jc w:val="both"/>
              <w:rPr>
                <w:sz w:val="24"/>
                <w:szCs w:val="24"/>
              </w:rPr>
            </w:pPr>
            <w:r w:rsidRPr="00C578B2">
              <w:rPr>
                <w:color w:val="000000"/>
                <w:sz w:val="24"/>
                <w:szCs w:val="24"/>
              </w:rPr>
              <w:t>Не соблюдение сроков и полноты перечислений обязательных платежей в бюджетную систему Российской Федерации</w:t>
            </w:r>
          </w:p>
        </w:tc>
        <w:tc>
          <w:tcPr>
            <w:tcW w:w="3119" w:type="dxa"/>
          </w:tcPr>
          <w:p w:rsidR="00E44F06" w:rsidRPr="00C578B2" w:rsidRDefault="00E44F06" w:rsidP="00ED47A1">
            <w:pPr>
              <w:pStyle w:val="a4"/>
              <w:shd w:val="clear" w:color="auto" w:fill="auto"/>
              <w:spacing w:line="274" w:lineRule="exact"/>
              <w:ind w:left="142" w:right="142"/>
              <w:rPr>
                <w:color w:val="000000"/>
                <w:sz w:val="24"/>
                <w:szCs w:val="24"/>
              </w:rPr>
            </w:pPr>
            <w:proofErr w:type="gramStart"/>
            <w:r w:rsidRPr="00C578B2">
              <w:rPr>
                <w:color w:val="000000"/>
                <w:sz w:val="24"/>
                <w:szCs w:val="24"/>
              </w:rPr>
              <w:t xml:space="preserve">нормативы распределения доходов между бюджетами бюджетной системы Российской Федерации, утвержденные федеральными законами о федеральном бюджете на очередной финансовый год и на плановый период в соответствии со ст. 184.1 БК РФ; ст. </w:t>
            </w:r>
            <w:r w:rsidRPr="00C578B2">
              <w:rPr>
                <w:color w:val="000000"/>
                <w:sz w:val="24"/>
                <w:szCs w:val="24"/>
                <w:lang w:val="en-US" w:eastAsia="en-US"/>
              </w:rPr>
              <w:t>XII</w:t>
            </w:r>
            <w:r w:rsidRPr="00C578B2">
              <w:rPr>
                <w:color w:val="000000"/>
                <w:sz w:val="24"/>
                <w:szCs w:val="24"/>
                <w:lang w:eastAsia="en-US"/>
              </w:rPr>
              <w:t xml:space="preserve">, </w:t>
            </w:r>
            <w:r w:rsidRPr="00C578B2">
              <w:rPr>
                <w:color w:val="000000"/>
                <w:sz w:val="24"/>
                <w:szCs w:val="24"/>
                <w:lang w:val="en-US" w:eastAsia="en-US"/>
              </w:rPr>
              <w:t>XV</w:t>
            </w:r>
            <w:r w:rsidRPr="00C578B2">
              <w:rPr>
                <w:color w:val="000000"/>
                <w:sz w:val="24"/>
                <w:szCs w:val="24"/>
                <w:lang w:eastAsia="en-US"/>
              </w:rPr>
              <w:t xml:space="preserve">, </w:t>
            </w:r>
            <w:r w:rsidRPr="00C578B2">
              <w:rPr>
                <w:color w:val="000000"/>
                <w:sz w:val="24"/>
                <w:szCs w:val="24"/>
                <w:lang w:val="en-US" w:eastAsia="en-US"/>
              </w:rPr>
              <w:t>XXII</w:t>
            </w:r>
            <w:r w:rsidRPr="00C578B2">
              <w:rPr>
                <w:color w:val="000000"/>
                <w:sz w:val="24"/>
                <w:szCs w:val="24"/>
                <w:lang w:eastAsia="en-US"/>
              </w:rPr>
              <w:t xml:space="preserve"> </w:t>
            </w:r>
            <w:proofErr w:type="spellStart"/>
            <w:r w:rsidRPr="00C578B2">
              <w:rPr>
                <w:color w:val="000000"/>
                <w:sz w:val="24"/>
                <w:szCs w:val="24"/>
              </w:rPr>
              <w:t>СРП</w:t>
            </w:r>
            <w:proofErr w:type="spellEnd"/>
            <w:r w:rsidRPr="00C578B2">
              <w:rPr>
                <w:color w:val="000000"/>
                <w:sz w:val="24"/>
                <w:szCs w:val="24"/>
              </w:rPr>
              <w:t xml:space="preserve"> по проекту «Сахалин-1»; параграфы 17, 18 </w:t>
            </w:r>
            <w:proofErr w:type="spellStart"/>
            <w:r w:rsidRPr="00C578B2">
              <w:rPr>
                <w:color w:val="000000"/>
                <w:sz w:val="24"/>
                <w:szCs w:val="24"/>
              </w:rPr>
              <w:t>СРП</w:t>
            </w:r>
            <w:proofErr w:type="spellEnd"/>
            <w:r w:rsidRPr="00C578B2">
              <w:rPr>
                <w:color w:val="000000"/>
                <w:sz w:val="24"/>
                <w:szCs w:val="24"/>
              </w:rPr>
              <w:t xml:space="preserve"> по проекту «Сахалин-2»; ст. 12, 16 </w:t>
            </w:r>
            <w:proofErr w:type="spellStart"/>
            <w:r w:rsidRPr="00C578B2">
              <w:rPr>
                <w:color w:val="000000"/>
                <w:sz w:val="24"/>
                <w:szCs w:val="24"/>
              </w:rPr>
              <w:t>СРП</w:t>
            </w:r>
            <w:proofErr w:type="spellEnd"/>
            <w:r w:rsidRPr="00C578B2">
              <w:rPr>
                <w:color w:val="000000"/>
                <w:sz w:val="24"/>
                <w:szCs w:val="24"/>
              </w:rPr>
              <w:t xml:space="preserve"> по проекту «</w:t>
            </w:r>
            <w:proofErr w:type="spellStart"/>
            <w:r w:rsidRPr="00C578B2">
              <w:rPr>
                <w:color w:val="000000"/>
                <w:sz w:val="24"/>
                <w:szCs w:val="24"/>
              </w:rPr>
              <w:t>Харьягинское</w:t>
            </w:r>
            <w:proofErr w:type="spellEnd"/>
            <w:r w:rsidRPr="00C578B2">
              <w:rPr>
                <w:color w:val="000000"/>
                <w:sz w:val="24"/>
                <w:szCs w:val="24"/>
              </w:rPr>
              <w:t xml:space="preserve"> месторождение»</w:t>
            </w:r>
            <w:proofErr w:type="gramEnd"/>
          </w:p>
        </w:tc>
        <w:tc>
          <w:tcPr>
            <w:tcW w:w="1701" w:type="dxa"/>
          </w:tcPr>
          <w:p w:rsidR="0061311C" w:rsidRDefault="00E44F06" w:rsidP="0099278A">
            <w:pPr>
              <w:pStyle w:val="a4"/>
              <w:shd w:val="clear" w:color="auto" w:fill="auto"/>
              <w:spacing w:line="274" w:lineRule="exact"/>
              <w:jc w:val="center"/>
              <w:rPr>
                <w:color w:val="000000"/>
                <w:sz w:val="24"/>
                <w:szCs w:val="24"/>
              </w:rPr>
            </w:pPr>
            <w:r w:rsidRPr="00C578B2">
              <w:rPr>
                <w:color w:val="000000"/>
                <w:sz w:val="24"/>
                <w:szCs w:val="24"/>
              </w:rPr>
              <w:t>кол-во и (или) тыс.</w:t>
            </w:r>
          </w:p>
          <w:p w:rsidR="00E44F06" w:rsidRPr="00C578B2" w:rsidRDefault="00E44F06" w:rsidP="0099278A">
            <w:pPr>
              <w:pStyle w:val="a4"/>
              <w:shd w:val="clear" w:color="auto" w:fill="auto"/>
              <w:spacing w:line="274" w:lineRule="exact"/>
              <w:jc w:val="center"/>
              <w:rPr>
                <w:sz w:val="24"/>
                <w:szCs w:val="24"/>
              </w:rPr>
            </w:pPr>
            <w:r w:rsidRPr="00C578B2">
              <w:rPr>
                <w:color w:val="000000"/>
                <w:sz w:val="24"/>
                <w:szCs w:val="24"/>
              </w:rPr>
              <w:t xml:space="preserve"> рублей</w:t>
            </w:r>
          </w:p>
        </w:tc>
        <w:tc>
          <w:tcPr>
            <w:tcW w:w="1559" w:type="dxa"/>
          </w:tcPr>
          <w:p w:rsidR="00E44F06" w:rsidRPr="00C578B2" w:rsidRDefault="00E44F06" w:rsidP="0099278A">
            <w:pPr>
              <w:pStyle w:val="a4"/>
              <w:shd w:val="clear" w:color="auto" w:fill="auto"/>
              <w:spacing w:line="220" w:lineRule="exact"/>
              <w:jc w:val="center"/>
              <w:rPr>
                <w:sz w:val="24"/>
                <w:szCs w:val="24"/>
              </w:rPr>
            </w:pPr>
            <w:r w:rsidRPr="00C578B2">
              <w:rPr>
                <w:color w:val="000000"/>
                <w:sz w:val="24"/>
                <w:szCs w:val="24"/>
              </w:rPr>
              <w:t>6</w:t>
            </w:r>
          </w:p>
        </w:tc>
        <w:tc>
          <w:tcPr>
            <w:tcW w:w="2268" w:type="dxa"/>
            <w:shd w:val="clear" w:color="auto" w:fill="auto"/>
          </w:tcPr>
          <w:p w:rsidR="00E44F06" w:rsidRPr="00C578B2" w:rsidRDefault="00E44F06" w:rsidP="00ED47A1">
            <w:pPr>
              <w:ind w:left="142" w:right="141"/>
              <w:rPr>
                <w:rFonts w:ascii="Times New Roman" w:hAnsi="Times New Roman" w:cs="Times New Roman"/>
                <w:color w:val="auto"/>
              </w:rPr>
            </w:pPr>
          </w:p>
        </w:tc>
        <w:tc>
          <w:tcPr>
            <w:tcW w:w="8788" w:type="dxa"/>
          </w:tcPr>
          <w:p w:rsidR="00E44F06" w:rsidRPr="00C578B2" w:rsidRDefault="00E44F06" w:rsidP="00ED47A1">
            <w:pPr>
              <w:ind w:left="142" w:right="141"/>
              <w:jc w:val="both"/>
              <w:rPr>
                <w:rFonts w:ascii="Times New Roman" w:hAnsi="Times New Roman" w:cs="Times New Roman"/>
                <w:color w:val="auto"/>
              </w:rPr>
            </w:pPr>
          </w:p>
        </w:tc>
      </w:tr>
      <w:tr w:rsidR="00FE4A58" w:rsidTr="003D0449">
        <w:trPr>
          <w:trHeight w:val="397"/>
        </w:trPr>
        <w:tc>
          <w:tcPr>
            <w:tcW w:w="23247" w:type="dxa"/>
            <w:gridSpan w:val="7"/>
            <w:shd w:val="clear" w:color="auto" w:fill="auto"/>
          </w:tcPr>
          <w:p w:rsidR="00FE4A58" w:rsidRPr="00803E5F" w:rsidRDefault="00FE4A58" w:rsidP="00ED47A1">
            <w:pPr>
              <w:pStyle w:val="a4"/>
              <w:keepNext/>
              <w:keepLines/>
              <w:widowControl/>
              <w:shd w:val="clear" w:color="auto" w:fill="auto"/>
              <w:spacing w:before="120" w:after="120" w:line="240" w:lineRule="auto"/>
              <w:ind w:left="142"/>
              <w:jc w:val="both"/>
              <w:rPr>
                <w:sz w:val="24"/>
                <w:szCs w:val="24"/>
              </w:rPr>
            </w:pPr>
            <w:r w:rsidRPr="00803E5F">
              <w:rPr>
                <w:rStyle w:val="24"/>
                <w:bCs/>
                <w:color w:val="000000"/>
                <w:sz w:val="24"/>
                <w:szCs w:val="24"/>
              </w:rPr>
              <w:t xml:space="preserve">7. </w:t>
            </w:r>
            <w:r w:rsidR="00803E5F" w:rsidRPr="00803E5F">
              <w:rPr>
                <w:rStyle w:val="24"/>
                <w:bCs/>
                <w:color w:val="000000"/>
                <w:sz w:val="24"/>
                <w:szCs w:val="24"/>
              </w:rPr>
              <w:t>Иные нарушения</w:t>
            </w:r>
          </w:p>
        </w:tc>
      </w:tr>
      <w:tr w:rsidR="00041170" w:rsidTr="003D0449">
        <w:trPr>
          <w:trHeight w:val="2978"/>
        </w:trPr>
        <w:tc>
          <w:tcPr>
            <w:tcW w:w="850" w:type="dxa"/>
            <w:shd w:val="clear" w:color="auto" w:fill="FFFFFF"/>
            <w:vAlign w:val="center"/>
          </w:tcPr>
          <w:p w:rsidR="00041170" w:rsidRPr="00803E5F" w:rsidRDefault="00041170" w:rsidP="00F90C66">
            <w:pPr>
              <w:pStyle w:val="a4"/>
              <w:shd w:val="clear" w:color="auto" w:fill="auto"/>
              <w:spacing w:line="220" w:lineRule="exact"/>
              <w:jc w:val="center"/>
              <w:rPr>
                <w:sz w:val="24"/>
                <w:szCs w:val="24"/>
              </w:rPr>
            </w:pPr>
            <w:r w:rsidRPr="00803E5F">
              <w:rPr>
                <w:color w:val="000000"/>
                <w:sz w:val="24"/>
                <w:szCs w:val="24"/>
              </w:rPr>
              <w:t>7.1</w:t>
            </w:r>
          </w:p>
        </w:tc>
        <w:tc>
          <w:tcPr>
            <w:tcW w:w="4962" w:type="dxa"/>
            <w:shd w:val="clear" w:color="auto" w:fill="FFFFFF"/>
          </w:tcPr>
          <w:p w:rsidR="00041170" w:rsidRPr="00803E5F" w:rsidRDefault="00041170" w:rsidP="00ED47A1">
            <w:pPr>
              <w:pStyle w:val="a4"/>
              <w:shd w:val="clear" w:color="auto" w:fill="auto"/>
              <w:spacing w:line="283" w:lineRule="exact"/>
              <w:ind w:left="143" w:right="142"/>
              <w:jc w:val="both"/>
              <w:rPr>
                <w:sz w:val="24"/>
                <w:szCs w:val="24"/>
              </w:rPr>
            </w:pPr>
            <w:r w:rsidRPr="00803E5F">
              <w:rPr>
                <w:color w:val="000000"/>
                <w:sz w:val="24"/>
                <w:szCs w:val="24"/>
              </w:rPr>
              <w:t>Невыполнение в установленный срок законного предписания органа государственного финансового контроля</w:t>
            </w:r>
          </w:p>
        </w:tc>
        <w:tc>
          <w:tcPr>
            <w:tcW w:w="3119" w:type="dxa"/>
            <w:shd w:val="clear" w:color="auto" w:fill="FFFFFF"/>
          </w:tcPr>
          <w:p w:rsidR="00824E8F" w:rsidRPr="00803E5F" w:rsidRDefault="00041170" w:rsidP="00ED47A1">
            <w:pPr>
              <w:pStyle w:val="a4"/>
              <w:shd w:val="clear" w:color="auto" w:fill="auto"/>
              <w:spacing w:line="274" w:lineRule="exact"/>
              <w:ind w:left="142" w:right="142"/>
              <w:rPr>
                <w:color w:val="000000"/>
                <w:sz w:val="24"/>
                <w:szCs w:val="24"/>
              </w:rPr>
            </w:pPr>
            <w:r w:rsidRPr="00803E5F">
              <w:rPr>
                <w:color w:val="000000"/>
                <w:sz w:val="24"/>
                <w:szCs w:val="24"/>
              </w:rPr>
              <w:t>Пункт 4 статьи 270</w:t>
            </w:r>
            <w:r w:rsidRPr="00803E5F">
              <w:rPr>
                <w:color w:val="000000"/>
                <w:sz w:val="24"/>
                <w:szCs w:val="24"/>
                <w:vertAlign w:val="superscript"/>
              </w:rPr>
              <w:t>2</w:t>
            </w:r>
            <w:r w:rsidRPr="00803E5F">
              <w:rPr>
                <w:color w:val="000000"/>
                <w:sz w:val="24"/>
                <w:szCs w:val="24"/>
              </w:rPr>
              <w:t xml:space="preserve"> Бюджетног</w:t>
            </w:r>
            <w:r w:rsidR="006B3CA4">
              <w:rPr>
                <w:color w:val="000000"/>
                <w:sz w:val="24"/>
                <w:szCs w:val="24"/>
              </w:rPr>
              <w:t>о кодекса Российской Федерации П</w:t>
            </w:r>
            <w:r w:rsidRPr="00803E5F">
              <w:rPr>
                <w:color w:val="000000"/>
                <w:sz w:val="24"/>
                <w:szCs w:val="24"/>
              </w:rPr>
              <w:t xml:space="preserve">ункт 4 статьи 27 Федерального закона от 5 апреля 2013 г. </w:t>
            </w:r>
          </w:p>
          <w:p w:rsidR="006B3CA4" w:rsidRDefault="009B5138" w:rsidP="00ED47A1">
            <w:pPr>
              <w:pStyle w:val="a4"/>
              <w:shd w:val="clear" w:color="auto" w:fill="auto"/>
              <w:spacing w:line="274" w:lineRule="exact"/>
              <w:ind w:left="142" w:right="142"/>
              <w:rPr>
                <w:color w:val="000000"/>
                <w:sz w:val="24"/>
                <w:szCs w:val="24"/>
              </w:rPr>
            </w:pPr>
            <w:r>
              <w:rPr>
                <w:color w:val="000000"/>
                <w:sz w:val="24"/>
                <w:szCs w:val="24"/>
              </w:rPr>
              <w:t xml:space="preserve"> № </w:t>
            </w:r>
            <w:r w:rsidR="00041170" w:rsidRPr="00803E5F">
              <w:rPr>
                <w:color w:val="000000"/>
                <w:sz w:val="24"/>
                <w:szCs w:val="24"/>
              </w:rPr>
              <w:t>41- ФЗ «О Счетной палате Российской Федерации»</w:t>
            </w:r>
          </w:p>
          <w:p w:rsidR="00824E8F" w:rsidRPr="00803E5F" w:rsidRDefault="006B3CA4" w:rsidP="00ED47A1">
            <w:pPr>
              <w:pStyle w:val="a4"/>
              <w:shd w:val="clear" w:color="auto" w:fill="auto"/>
              <w:spacing w:line="274" w:lineRule="exact"/>
              <w:ind w:left="142" w:right="142"/>
              <w:rPr>
                <w:color w:val="000000"/>
                <w:sz w:val="24"/>
                <w:szCs w:val="24"/>
              </w:rPr>
            </w:pPr>
            <w:r>
              <w:rPr>
                <w:color w:val="000000"/>
                <w:sz w:val="24"/>
                <w:szCs w:val="24"/>
              </w:rPr>
              <w:t>П</w:t>
            </w:r>
            <w:r w:rsidR="00041170" w:rsidRPr="00803E5F">
              <w:rPr>
                <w:color w:val="000000"/>
                <w:sz w:val="24"/>
                <w:szCs w:val="24"/>
              </w:rPr>
              <w:t>ункты 6-7 статьи 16 Федерального закона от 7 февраля 2011 г.</w:t>
            </w:r>
            <w:r w:rsidR="009B5138">
              <w:rPr>
                <w:color w:val="000000"/>
                <w:sz w:val="24"/>
                <w:szCs w:val="24"/>
              </w:rPr>
              <w:t xml:space="preserve"> № </w:t>
            </w:r>
            <w:r w:rsidR="00041170" w:rsidRPr="00803E5F">
              <w:rPr>
                <w:color w:val="000000"/>
                <w:sz w:val="24"/>
                <w:szCs w:val="24"/>
              </w:rPr>
              <w:t xml:space="preserve">6-ФЗ </w:t>
            </w:r>
          </w:p>
          <w:p w:rsidR="00041170" w:rsidRPr="00803E5F" w:rsidRDefault="00041170" w:rsidP="00ED47A1">
            <w:pPr>
              <w:pStyle w:val="a4"/>
              <w:shd w:val="clear" w:color="auto" w:fill="auto"/>
              <w:spacing w:line="274" w:lineRule="exact"/>
              <w:ind w:left="142" w:right="142"/>
              <w:rPr>
                <w:sz w:val="24"/>
                <w:szCs w:val="24"/>
              </w:rPr>
            </w:pPr>
            <w:r w:rsidRPr="00803E5F">
              <w:rPr>
                <w:color w:val="000000"/>
                <w:sz w:val="24"/>
                <w:szCs w:val="24"/>
              </w:rPr>
              <w:t>«Об общих принципах организации и деятельности контрольно-счетных органов субъектов Российской Федерации»</w:t>
            </w:r>
          </w:p>
        </w:tc>
        <w:tc>
          <w:tcPr>
            <w:tcW w:w="1701" w:type="dxa"/>
            <w:shd w:val="clear" w:color="auto" w:fill="FFFFFF"/>
          </w:tcPr>
          <w:p w:rsidR="00041170" w:rsidRPr="00803E5F" w:rsidRDefault="00041170" w:rsidP="0099278A">
            <w:pPr>
              <w:pStyle w:val="a4"/>
              <w:shd w:val="clear" w:color="auto" w:fill="auto"/>
              <w:spacing w:line="220" w:lineRule="exact"/>
              <w:jc w:val="center"/>
              <w:rPr>
                <w:sz w:val="24"/>
                <w:szCs w:val="24"/>
              </w:rPr>
            </w:pPr>
            <w:r w:rsidRPr="00803E5F">
              <w:rPr>
                <w:color w:val="000000"/>
                <w:sz w:val="24"/>
                <w:szCs w:val="24"/>
              </w:rPr>
              <w:t>кол-во</w:t>
            </w:r>
          </w:p>
        </w:tc>
        <w:tc>
          <w:tcPr>
            <w:tcW w:w="1559" w:type="dxa"/>
            <w:shd w:val="clear" w:color="auto" w:fill="FFFFFF"/>
          </w:tcPr>
          <w:p w:rsidR="00041170" w:rsidRPr="00803E5F" w:rsidRDefault="0004117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041170" w:rsidRPr="00A24E43" w:rsidRDefault="005C0D61" w:rsidP="00ED47A1">
            <w:pPr>
              <w:pStyle w:val="a4"/>
              <w:shd w:val="clear" w:color="auto" w:fill="auto"/>
              <w:spacing w:line="274" w:lineRule="exact"/>
              <w:ind w:left="142" w:right="143"/>
              <w:rPr>
                <w:color w:val="0070C0"/>
                <w:sz w:val="24"/>
                <w:szCs w:val="24"/>
              </w:rPr>
            </w:pPr>
            <w:r w:rsidRPr="00A24E43">
              <w:rPr>
                <w:color w:val="0070C0"/>
                <w:sz w:val="24"/>
                <w:szCs w:val="24"/>
              </w:rPr>
              <w:t>Части</w:t>
            </w:r>
            <w:r w:rsidR="00ED47A1" w:rsidRPr="00A24E43">
              <w:rPr>
                <w:color w:val="0070C0"/>
                <w:sz w:val="24"/>
                <w:szCs w:val="24"/>
              </w:rPr>
              <w:t xml:space="preserve"> </w:t>
            </w:r>
            <w:r w:rsidRPr="00A24E43">
              <w:rPr>
                <w:color w:val="0070C0"/>
                <w:sz w:val="24"/>
                <w:szCs w:val="24"/>
              </w:rPr>
              <w:t>20 и 20.1</w:t>
            </w:r>
            <w:r w:rsidR="00ED47A1" w:rsidRPr="00A24E43">
              <w:rPr>
                <w:color w:val="0070C0"/>
                <w:sz w:val="24"/>
                <w:szCs w:val="24"/>
              </w:rPr>
              <w:t xml:space="preserve"> </w:t>
            </w:r>
            <w:r w:rsidRPr="00A24E43">
              <w:rPr>
                <w:color w:val="0070C0"/>
                <w:sz w:val="24"/>
                <w:szCs w:val="24"/>
              </w:rPr>
              <w:t>статьи 19.5 Кодекса Российской Федерации об административных правонарушениях</w:t>
            </w:r>
          </w:p>
        </w:tc>
        <w:tc>
          <w:tcPr>
            <w:tcW w:w="8788" w:type="dxa"/>
            <w:shd w:val="clear" w:color="auto" w:fill="FFFFFF"/>
          </w:tcPr>
          <w:p w:rsidR="00041170" w:rsidRPr="00803E5F" w:rsidRDefault="00041170" w:rsidP="00ED47A1">
            <w:pPr>
              <w:pStyle w:val="a4"/>
              <w:shd w:val="clear" w:color="auto" w:fill="auto"/>
              <w:spacing w:line="274" w:lineRule="exact"/>
              <w:jc w:val="both"/>
              <w:rPr>
                <w:sz w:val="24"/>
                <w:szCs w:val="24"/>
              </w:rPr>
            </w:pPr>
          </w:p>
        </w:tc>
      </w:tr>
      <w:tr w:rsidR="00041170" w:rsidTr="003D0449">
        <w:trPr>
          <w:trHeight w:val="2335"/>
        </w:trPr>
        <w:tc>
          <w:tcPr>
            <w:tcW w:w="850" w:type="dxa"/>
            <w:shd w:val="clear" w:color="auto" w:fill="FFFFFF"/>
            <w:vAlign w:val="center"/>
          </w:tcPr>
          <w:p w:rsidR="00041170" w:rsidRPr="00803E5F" w:rsidRDefault="00041170" w:rsidP="00F90C66">
            <w:pPr>
              <w:pStyle w:val="a4"/>
              <w:shd w:val="clear" w:color="auto" w:fill="auto"/>
              <w:spacing w:line="220" w:lineRule="exact"/>
              <w:jc w:val="center"/>
              <w:rPr>
                <w:sz w:val="24"/>
                <w:szCs w:val="24"/>
              </w:rPr>
            </w:pPr>
            <w:r w:rsidRPr="00803E5F">
              <w:rPr>
                <w:color w:val="000000"/>
                <w:sz w:val="24"/>
                <w:szCs w:val="24"/>
              </w:rPr>
              <w:t>7.2</w:t>
            </w:r>
          </w:p>
        </w:tc>
        <w:tc>
          <w:tcPr>
            <w:tcW w:w="4962" w:type="dxa"/>
            <w:shd w:val="clear" w:color="auto" w:fill="FFFFFF"/>
          </w:tcPr>
          <w:p w:rsidR="00041170" w:rsidRPr="00803E5F" w:rsidRDefault="00041170" w:rsidP="00ED47A1">
            <w:pPr>
              <w:pStyle w:val="a4"/>
              <w:shd w:val="clear" w:color="auto" w:fill="auto"/>
              <w:spacing w:line="274" w:lineRule="exact"/>
              <w:ind w:left="143" w:right="142"/>
              <w:jc w:val="both"/>
              <w:rPr>
                <w:sz w:val="24"/>
                <w:szCs w:val="24"/>
              </w:rPr>
            </w:pPr>
            <w:r w:rsidRPr="00803E5F">
              <w:rPr>
                <w:color w:val="000000"/>
                <w:sz w:val="24"/>
                <w:szCs w:val="24"/>
              </w:rPr>
              <w:t>Отказ в предоставлении или уклонение от предоставления информации (документов, материалов) Счетной палате Российской Федерации (контрольно-счетным органам субъектов Российской Федерации, контрольно-счетным органам муниципальных образований) (их должностным лицам), необходимой для осуществления их деятельности</w:t>
            </w:r>
          </w:p>
        </w:tc>
        <w:tc>
          <w:tcPr>
            <w:tcW w:w="3119" w:type="dxa"/>
            <w:shd w:val="clear" w:color="auto" w:fill="FFFFFF"/>
          </w:tcPr>
          <w:p w:rsidR="00041170" w:rsidRPr="00803E5F" w:rsidRDefault="00041170" w:rsidP="006B3CA4">
            <w:pPr>
              <w:pStyle w:val="a4"/>
              <w:shd w:val="clear" w:color="auto" w:fill="auto"/>
              <w:spacing w:line="274" w:lineRule="exact"/>
              <w:ind w:left="142" w:right="142"/>
              <w:rPr>
                <w:sz w:val="24"/>
                <w:szCs w:val="24"/>
              </w:rPr>
            </w:pPr>
            <w:r w:rsidRPr="00803E5F">
              <w:rPr>
                <w:color w:val="000000"/>
                <w:sz w:val="24"/>
                <w:szCs w:val="24"/>
              </w:rPr>
              <w:t>Пункт 2 статьи 25 Федерального закона от 5 апреля 2013 г.</w:t>
            </w:r>
            <w:r w:rsidR="009B5138">
              <w:rPr>
                <w:color w:val="000000"/>
                <w:sz w:val="24"/>
                <w:szCs w:val="24"/>
              </w:rPr>
              <w:t xml:space="preserve"> № </w:t>
            </w:r>
            <w:r w:rsidRPr="00803E5F">
              <w:rPr>
                <w:color w:val="000000"/>
                <w:sz w:val="24"/>
                <w:szCs w:val="24"/>
              </w:rPr>
              <w:t xml:space="preserve">41- ФЗ «О Счетной палате Российской Федерации» </w:t>
            </w:r>
            <w:r w:rsidR="006B3CA4">
              <w:rPr>
                <w:color w:val="000000"/>
                <w:sz w:val="24"/>
                <w:szCs w:val="24"/>
              </w:rPr>
              <w:t>С</w:t>
            </w:r>
            <w:r w:rsidRPr="00803E5F">
              <w:rPr>
                <w:color w:val="000000"/>
                <w:sz w:val="24"/>
                <w:szCs w:val="24"/>
              </w:rPr>
              <w:t>татья 15 Федерального закона от 7 февраля 2011 г.</w:t>
            </w:r>
            <w:r w:rsidR="009B5138">
              <w:rPr>
                <w:color w:val="000000"/>
                <w:sz w:val="24"/>
                <w:szCs w:val="24"/>
              </w:rPr>
              <w:t xml:space="preserve"> № </w:t>
            </w:r>
            <w:r w:rsidRPr="00803E5F">
              <w:rPr>
                <w:color w:val="000000"/>
                <w:sz w:val="24"/>
                <w:szCs w:val="24"/>
              </w:rPr>
              <w:t>6-ФЗ «Об общих принципах организации и деятельности контрольно-счетных органов субъектов Российской Федерации»</w:t>
            </w:r>
          </w:p>
        </w:tc>
        <w:tc>
          <w:tcPr>
            <w:tcW w:w="1701" w:type="dxa"/>
            <w:shd w:val="clear" w:color="auto" w:fill="FFFFFF"/>
          </w:tcPr>
          <w:p w:rsidR="00041170" w:rsidRPr="00803E5F" w:rsidRDefault="00041170" w:rsidP="0099278A">
            <w:pPr>
              <w:pStyle w:val="a4"/>
              <w:shd w:val="clear" w:color="auto" w:fill="auto"/>
              <w:spacing w:line="220" w:lineRule="exact"/>
              <w:jc w:val="center"/>
              <w:rPr>
                <w:sz w:val="24"/>
                <w:szCs w:val="24"/>
              </w:rPr>
            </w:pPr>
            <w:r w:rsidRPr="00803E5F">
              <w:rPr>
                <w:color w:val="000000"/>
                <w:sz w:val="24"/>
                <w:szCs w:val="24"/>
              </w:rPr>
              <w:t>кол-во</w:t>
            </w:r>
          </w:p>
        </w:tc>
        <w:tc>
          <w:tcPr>
            <w:tcW w:w="1559" w:type="dxa"/>
            <w:shd w:val="clear" w:color="auto" w:fill="FFFFFF"/>
          </w:tcPr>
          <w:p w:rsidR="00041170" w:rsidRPr="00803E5F" w:rsidRDefault="0004117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5C0D61" w:rsidRPr="00A24E43" w:rsidRDefault="005C0D61" w:rsidP="00ED47A1">
            <w:pPr>
              <w:pStyle w:val="a4"/>
              <w:shd w:val="clear" w:color="auto" w:fill="auto"/>
              <w:spacing w:line="274" w:lineRule="exact"/>
              <w:ind w:left="142" w:right="143"/>
              <w:rPr>
                <w:color w:val="0070C0"/>
                <w:sz w:val="24"/>
                <w:szCs w:val="24"/>
              </w:rPr>
            </w:pPr>
            <w:r w:rsidRPr="00A24E43">
              <w:rPr>
                <w:color w:val="0070C0"/>
                <w:sz w:val="24"/>
                <w:szCs w:val="24"/>
              </w:rPr>
              <w:t>Статья 19.7 Кодекса Российской Федерации об административных правонарушениях</w:t>
            </w:r>
          </w:p>
          <w:p w:rsidR="00041170" w:rsidRPr="00A24E43" w:rsidRDefault="00041170" w:rsidP="00ED47A1">
            <w:pPr>
              <w:pStyle w:val="a4"/>
              <w:shd w:val="clear" w:color="auto" w:fill="auto"/>
              <w:spacing w:line="274" w:lineRule="exact"/>
              <w:ind w:left="142" w:right="143"/>
              <w:rPr>
                <w:color w:val="0070C0"/>
                <w:sz w:val="24"/>
                <w:szCs w:val="24"/>
              </w:rPr>
            </w:pPr>
          </w:p>
        </w:tc>
        <w:tc>
          <w:tcPr>
            <w:tcW w:w="8788" w:type="dxa"/>
            <w:shd w:val="clear" w:color="auto" w:fill="FFFFFF"/>
          </w:tcPr>
          <w:p w:rsidR="00041170" w:rsidRPr="00803E5F" w:rsidRDefault="005C0D61" w:rsidP="00ED47A1">
            <w:pPr>
              <w:pStyle w:val="a4"/>
              <w:shd w:val="clear" w:color="auto" w:fill="auto"/>
              <w:spacing w:line="274" w:lineRule="exact"/>
              <w:ind w:left="141" w:right="141"/>
              <w:jc w:val="both"/>
              <w:rPr>
                <w:color w:val="00B050"/>
                <w:sz w:val="24"/>
                <w:szCs w:val="24"/>
              </w:rPr>
            </w:pPr>
            <w:r w:rsidRPr="00803E5F">
              <w:rPr>
                <w:sz w:val="24"/>
                <w:szCs w:val="24"/>
              </w:rPr>
              <w:t>По данному коду отражается, в том числе,</w:t>
            </w:r>
            <w:r w:rsidR="006A6875" w:rsidRPr="00803E5F">
              <w:rPr>
                <w:sz w:val="24"/>
                <w:szCs w:val="24"/>
              </w:rPr>
              <w:t xml:space="preserve"> предоставление недостоверной и искаженной информации, в том числе</w:t>
            </w:r>
            <w:r w:rsidRPr="00803E5F">
              <w:rPr>
                <w:sz w:val="24"/>
                <w:szCs w:val="24"/>
              </w:rPr>
              <w:t xml:space="preserve"> предоставление недостоверной отчетности</w:t>
            </w:r>
            <w:r w:rsidR="003B7E20" w:rsidRPr="00803E5F">
              <w:rPr>
                <w:sz w:val="24"/>
                <w:szCs w:val="24"/>
              </w:rPr>
              <w:t xml:space="preserve"> о </w:t>
            </w:r>
            <w:r w:rsidR="004E056C" w:rsidRPr="00803E5F">
              <w:rPr>
                <w:sz w:val="24"/>
                <w:szCs w:val="24"/>
              </w:rPr>
              <w:t>расходовании</w:t>
            </w:r>
            <w:r w:rsidR="00ED47A1">
              <w:rPr>
                <w:sz w:val="24"/>
                <w:szCs w:val="24"/>
              </w:rPr>
              <w:t xml:space="preserve"> </w:t>
            </w:r>
            <w:r w:rsidR="004E056C" w:rsidRPr="00803E5F">
              <w:rPr>
                <w:sz w:val="24"/>
                <w:szCs w:val="24"/>
              </w:rPr>
              <w:t xml:space="preserve">субсидий, субвенций, </w:t>
            </w:r>
            <w:r w:rsidRPr="00803E5F">
              <w:rPr>
                <w:sz w:val="24"/>
                <w:szCs w:val="24"/>
              </w:rPr>
              <w:t>иных межбюджетных трансфертов, отчетности о</w:t>
            </w:r>
            <w:r w:rsidR="004E056C" w:rsidRPr="00803E5F">
              <w:rPr>
                <w:sz w:val="24"/>
                <w:szCs w:val="24"/>
              </w:rPr>
              <w:t xml:space="preserve"> выполнении государственных</w:t>
            </w:r>
            <w:r w:rsidRPr="00803E5F">
              <w:rPr>
                <w:sz w:val="24"/>
                <w:szCs w:val="24"/>
              </w:rPr>
              <w:t xml:space="preserve"> (</w:t>
            </w:r>
            <w:r w:rsidR="004E056C" w:rsidRPr="00803E5F">
              <w:rPr>
                <w:sz w:val="24"/>
                <w:szCs w:val="24"/>
              </w:rPr>
              <w:t xml:space="preserve">федеральных, </w:t>
            </w:r>
            <w:proofErr w:type="gramStart"/>
            <w:r w:rsidRPr="00803E5F">
              <w:rPr>
                <w:sz w:val="24"/>
                <w:szCs w:val="24"/>
              </w:rPr>
              <w:t>муниципальным</w:t>
            </w:r>
            <w:proofErr w:type="gramEnd"/>
            <w:r w:rsidRPr="00803E5F">
              <w:rPr>
                <w:sz w:val="24"/>
                <w:szCs w:val="24"/>
              </w:rPr>
              <w:t>) программ,</w:t>
            </w:r>
            <w:r w:rsidR="00ED47A1">
              <w:rPr>
                <w:sz w:val="24"/>
                <w:szCs w:val="24"/>
              </w:rPr>
              <w:t xml:space="preserve"> </w:t>
            </w:r>
            <w:r w:rsidRPr="00803E5F">
              <w:rPr>
                <w:sz w:val="24"/>
                <w:szCs w:val="24"/>
              </w:rPr>
              <w:t>отчетности о выполнении государственного (муниципального) задания.</w:t>
            </w:r>
          </w:p>
        </w:tc>
      </w:tr>
      <w:tr w:rsidR="00041170" w:rsidTr="003D0449">
        <w:trPr>
          <w:trHeight w:val="1666"/>
        </w:trPr>
        <w:tc>
          <w:tcPr>
            <w:tcW w:w="850" w:type="dxa"/>
            <w:shd w:val="clear" w:color="auto" w:fill="FFFFFF"/>
            <w:vAlign w:val="center"/>
          </w:tcPr>
          <w:p w:rsidR="00041170" w:rsidRPr="00803E5F" w:rsidRDefault="00041170" w:rsidP="00F90C66">
            <w:pPr>
              <w:pStyle w:val="a4"/>
              <w:shd w:val="clear" w:color="auto" w:fill="auto"/>
              <w:spacing w:line="220" w:lineRule="exact"/>
              <w:jc w:val="center"/>
              <w:rPr>
                <w:sz w:val="24"/>
                <w:szCs w:val="24"/>
              </w:rPr>
            </w:pPr>
            <w:r w:rsidRPr="00803E5F">
              <w:rPr>
                <w:color w:val="000000"/>
                <w:sz w:val="24"/>
                <w:szCs w:val="24"/>
              </w:rPr>
              <w:t>7.3</w:t>
            </w:r>
          </w:p>
        </w:tc>
        <w:tc>
          <w:tcPr>
            <w:tcW w:w="4962" w:type="dxa"/>
            <w:shd w:val="clear" w:color="auto" w:fill="FFFFFF"/>
          </w:tcPr>
          <w:p w:rsidR="00041170" w:rsidRPr="00803E5F" w:rsidRDefault="00041170" w:rsidP="00ED47A1">
            <w:pPr>
              <w:pStyle w:val="a4"/>
              <w:shd w:val="clear" w:color="auto" w:fill="auto"/>
              <w:spacing w:line="274" w:lineRule="exact"/>
              <w:ind w:left="143" w:right="142"/>
              <w:jc w:val="both"/>
              <w:rPr>
                <w:sz w:val="24"/>
                <w:szCs w:val="24"/>
              </w:rPr>
            </w:pPr>
            <w:r w:rsidRPr="00803E5F">
              <w:rPr>
                <w:color w:val="000000"/>
                <w:sz w:val="24"/>
                <w:szCs w:val="24"/>
              </w:rPr>
              <w:t>Непринятие мер по устранению причин и условий, способствовавших совершению административного правонарушения</w:t>
            </w:r>
          </w:p>
        </w:tc>
        <w:tc>
          <w:tcPr>
            <w:tcW w:w="3119" w:type="dxa"/>
            <w:shd w:val="clear" w:color="auto" w:fill="FFFFFF"/>
          </w:tcPr>
          <w:p w:rsidR="00041170" w:rsidRPr="00803E5F" w:rsidRDefault="00041170" w:rsidP="00ED47A1">
            <w:pPr>
              <w:ind w:left="142" w:right="142"/>
              <w:rPr>
                <w:rFonts w:ascii="Times New Roman" w:hAnsi="Times New Roman" w:cs="Times New Roman"/>
                <w:color w:val="auto"/>
              </w:rPr>
            </w:pPr>
          </w:p>
        </w:tc>
        <w:tc>
          <w:tcPr>
            <w:tcW w:w="1701" w:type="dxa"/>
            <w:shd w:val="clear" w:color="auto" w:fill="FFFFFF"/>
          </w:tcPr>
          <w:p w:rsidR="00041170" w:rsidRPr="00803E5F" w:rsidRDefault="00041170" w:rsidP="0099278A">
            <w:pPr>
              <w:pStyle w:val="a4"/>
              <w:shd w:val="clear" w:color="auto" w:fill="auto"/>
              <w:spacing w:line="220" w:lineRule="exact"/>
              <w:jc w:val="center"/>
              <w:rPr>
                <w:sz w:val="24"/>
                <w:szCs w:val="24"/>
              </w:rPr>
            </w:pPr>
            <w:r w:rsidRPr="00803E5F">
              <w:rPr>
                <w:color w:val="000000"/>
                <w:sz w:val="24"/>
                <w:szCs w:val="24"/>
              </w:rPr>
              <w:t>кол-во</w:t>
            </w:r>
          </w:p>
        </w:tc>
        <w:tc>
          <w:tcPr>
            <w:tcW w:w="1559" w:type="dxa"/>
            <w:shd w:val="clear" w:color="auto" w:fill="FFFFFF"/>
          </w:tcPr>
          <w:p w:rsidR="00041170" w:rsidRPr="00803E5F" w:rsidRDefault="0004117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041170" w:rsidRPr="00803E5F" w:rsidRDefault="00041170" w:rsidP="00ED47A1">
            <w:pPr>
              <w:pStyle w:val="a4"/>
              <w:shd w:val="clear" w:color="auto" w:fill="auto"/>
              <w:spacing w:line="274" w:lineRule="exact"/>
              <w:ind w:left="142" w:right="143"/>
              <w:rPr>
                <w:sz w:val="24"/>
                <w:szCs w:val="24"/>
              </w:rPr>
            </w:pPr>
            <w:r w:rsidRPr="00803E5F">
              <w:rPr>
                <w:color w:val="000000"/>
                <w:sz w:val="24"/>
                <w:szCs w:val="24"/>
              </w:rPr>
              <w:t>Статья 19.6</w:t>
            </w:r>
          </w:p>
          <w:p w:rsidR="00041170" w:rsidRPr="00803E5F" w:rsidRDefault="00041170" w:rsidP="00ED47A1">
            <w:pPr>
              <w:pStyle w:val="a4"/>
              <w:shd w:val="clear" w:color="auto" w:fill="auto"/>
              <w:spacing w:line="274" w:lineRule="exact"/>
              <w:ind w:left="142" w:right="143"/>
              <w:rPr>
                <w:sz w:val="24"/>
                <w:szCs w:val="24"/>
              </w:rPr>
            </w:pPr>
            <w:r w:rsidRPr="00803E5F">
              <w:rPr>
                <w:color w:val="000000"/>
                <w:sz w:val="24"/>
                <w:szCs w:val="24"/>
              </w:rPr>
              <w:t>Кодекса</w:t>
            </w:r>
          </w:p>
          <w:p w:rsidR="003B7E20" w:rsidRPr="00803E5F" w:rsidRDefault="00041170" w:rsidP="00ED47A1">
            <w:pPr>
              <w:pStyle w:val="a4"/>
              <w:shd w:val="clear" w:color="auto" w:fill="auto"/>
              <w:spacing w:line="274" w:lineRule="exact"/>
              <w:ind w:left="142" w:right="143"/>
              <w:rPr>
                <w:sz w:val="24"/>
                <w:szCs w:val="24"/>
              </w:rPr>
            </w:pPr>
            <w:r w:rsidRPr="00803E5F">
              <w:rPr>
                <w:color w:val="000000"/>
                <w:sz w:val="24"/>
                <w:szCs w:val="24"/>
              </w:rPr>
              <w:t>Российской</w:t>
            </w:r>
            <w:r w:rsidR="003B7E20" w:rsidRPr="00803E5F">
              <w:rPr>
                <w:color w:val="000000"/>
                <w:sz w:val="24"/>
                <w:szCs w:val="24"/>
              </w:rPr>
              <w:t xml:space="preserve"> Федерации </w:t>
            </w:r>
            <w:proofErr w:type="gramStart"/>
            <w:r w:rsidR="003B7E20" w:rsidRPr="00803E5F">
              <w:rPr>
                <w:color w:val="000000"/>
                <w:sz w:val="24"/>
                <w:szCs w:val="24"/>
              </w:rPr>
              <w:t>об</w:t>
            </w:r>
            <w:proofErr w:type="gramEnd"/>
          </w:p>
          <w:p w:rsidR="003B7E20" w:rsidRPr="00803E5F" w:rsidRDefault="003B7E20" w:rsidP="00ED47A1">
            <w:pPr>
              <w:pStyle w:val="a4"/>
              <w:shd w:val="clear" w:color="auto" w:fill="auto"/>
              <w:spacing w:line="274" w:lineRule="exact"/>
              <w:ind w:left="142" w:right="143"/>
              <w:rPr>
                <w:sz w:val="24"/>
                <w:szCs w:val="24"/>
              </w:rPr>
            </w:pPr>
            <w:r w:rsidRPr="00803E5F">
              <w:rPr>
                <w:color w:val="000000"/>
                <w:sz w:val="24"/>
                <w:szCs w:val="24"/>
              </w:rPr>
              <w:t>административных</w:t>
            </w:r>
          </w:p>
          <w:p w:rsidR="00041170" w:rsidRPr="00803E5F" w:rsidRDefault="003B7E20" w:rsidP="00ED47A1">
            <w:pPr>
              <w:pStyle w:val="a4"/>
              <w:shd w:val="clear" w:color="auto" w:fill="auto"/>
              <w:spacing w:line="274" w:lineRule="exact"/>
              <w:ind w:left="142" w:right="143"/>
              <w:rPr>
                <w:sz w:val="24"/>
                <w:szCs w:val="24"/>
              </w:rPr>
            </w:pPr>
            <w:proofErr w:type="gramStart"/>
            <w:r w:rsidRPr="00803E5F">
              <w:rPr>
                <w:color w:val="000000"/>
                <w:sz w:val="24"/>
                <w:szCs w:val="24"/>
              </w:rPr>
              <w:t>правонарушениях</w:t>
            </w:r>
            <w:proofErr w:type="gramEnd"/>
          </w:p>
        </w:tc>
        <w:tc>
          <w:tcPr>
            <w:tcW w:w="8788" w:type="dxa"/>
            <w:shd w:val="clear" w:color="auto" w:fill="FFFFFF"/>
          </w:tcPr>
          <w:p w:rsidR="00041170" w:rsidRPr="00803E5F" w:rsidRDefault="00041170" w:rsidP="00ED47A1">
            <w:pPr>
              <w:pStyle w:val="a4"/>
              <w:shd w:val="clear" w:color="auto" w:fill="auto"/>
              <w:spacing w:line="274" w:lineRule="exact"/>
              <w:jc w:val="both"/>
              <w:rPr>
                <w:sz w:val="24"/>
                <w:szCs w:val="24"/>
              </w:rPr>
            </w:pPr>
          </w:p>
        </w:tc>
      </w:tr>
      <w:tr w:rsidR="00041170" w:rsidTr="003D0449">
        <w:trPr>
          <w:trHeight w:val="1666"/>
        </w:trPr>
        <w:tc>
          <w:tcPr>
            <w:tcW w:w="850" w:type="dxa"/>
            <w:shd w:val="clear" w:color="auto" w:fill="FFFFFF"/>
            <w:vAlign w:val="center"/>
          </w:tcPr>
          <w:p w:rsidR="00041170" w:rsidRPr="00803E5F" w:rsidRDefault="00041170" w:rsidP="00F90C66">
            <w:pPr>
              <w:pStyle w:val="a4"/>
              <w:shd w:val="clear" w:color="auto" w:fill="auto"/>
              <w:spacing w:line="220" w:lineRule="exact"/>
              <w:jc w:val="center"/>
              <w:rPr>
                <w:sz w:val="24"/>
                <w:szCs w:val="24"/>
              </w:rPr>
            </w:pPr>
            <w:r w:rsidRPr="00803E5F">
              <w:rPr>
                <w:color w:val="000000"/>
                <w:sz w:val="24"/>
                <w:szCs w:val="24"/>
              </w:rPr>
              <w:lastRenderedPageBreak/>
              <w:t>7.4</w:t>
            </w:r>
          </w:p>
        </w:tc>
        <w:tc>
          <w:tcPr>
            <w:tcW w:w="4962" w:type="dxa"/>
            <w:shd w:val="clear" w:color="auto" w:fill="FFFFFF"/>
          </w:tcPr>
          <w:p w:rsidR="00041170" w:rsidRPr="00803E5F" w:rsidRDefault="00041170" w:rsidP="00ED47A1">
            <w:pPr>
              <w:pStyle w:val="a4"/>
              <w:shd w:val="clear" w:color="auto" w:fill="auto"/>
              <w:spacing w:line="274" w:lineRule="exact"/>
              <w:ind w:left="143" w:right="142"/>
              <w:jc w:val="both"/>
              <w:rPr>
                <w:sz w:val="24"/>
                <w:szCs w:val="24"/>
              </w:rPr>
            </w:pPr>
            <w:r w:rsidRPr="00803E5F">
              <w:rPr>
                <w:color w:val="000000"/>
                <w:sz w:val="24"/>
                <w:szCs w:val="24"/>
              </w:rPr>
              <w:t>Несвоевременное перечисление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w:t>
            </w:r>
          </w:p>
        </w:tc>
        <w:tc>
          <w:tcPr>
            <w:tcW w:w="3119" w:type="dxa"/>
            <w:shd w:val="clear" w:color="auto" w:fill="FFFFFF"/>
          </w:tcPr>
          <w:p w:rsidR="00041170" w:rsidRPr="00803E5F" w:rsidRDefault="00041170" w:rsidP="00ED47A1">
            <w:pPr>
              <w:ind w:left="142" w:right="142"/>
              <w:rPr>
                <w:rFonts w:ascii="Times New Roman" w:hAnsi="Times New Roman" w:cs="Times New Roman"/>
                <w:color w:val="auto"/>
              </w:rPr>
            </w:pPr>
          </w:p>
        </w:tc>
        <w:tc>
          <w:tcPr>
            <w:tcW w:w="1701" w:type="dxa"/>
            <w:shd w:val="clear" w:color="auto" w:fill="FFFFFF"/>
          </w:tcPr>
          <w:p w:rsidR="00041170" w:rsidRPr="00803E5F" w:rsidRDefault="00041170" w:rsidP="0099278A">
            <w:pPr>
              <w:pStyle w:val="a4"/>
              <w:shd w:val="clear" w:color="auto" w:fill="auto"/>
              <w:spacing w:line="220" w:lineRule="exact"/>
              <w:jc w:val="center"/>
              <w:rPr>
                <w:sz w:val="24"/>
                <w:szCs w:val="24"/>
              </w:rPr>
            </w:pPr>
            <w:r w:rsidRPr="00803E5F">
              <w:rPr>
                <w:color w:val="000000"/>
                <w:sz w:val="24"/>
                <w:szCs w:val="24"/>
              </w:rPr>
              <w:t>кол-во</w:t>
            </w:r>
          </w:p>
        </w:tc>
        <w:tc>
          <w:tcPr>
            <w:tcW w:w="1559" w:type="dxa"/>
            <w:shd w:val="clear" w:color="auto" w:fill="FFFFFF"/>
          </w:tcPr>
          <w:p w:rsidR="00041170" w:rsidRPr="00803E5F" w:rsidRDefault="0004117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041170" w:rsidRPr="00803E5F" w:rsidRDefault="00041170" w:rsidP="00ED47A1">
            <w:pPr>
              <w:pStyle w:val="a4"/>
              <w:shd w:val="clear" w:color="auto" w:fill="auto"/>
              <w:spacing w:line="274" w:lineRule="exact"/>
              <w:ind w:left="142" w:right="143"/>
              <w:rPr>
                <w:sz w:val="24"/>
                <w:szCs w:val="24"/>
              </w:rPr>
            </w:pPr>
            <w:r w:rsidRPr="00803E5F">
              <w:rPr>
                <w:color w:val="000000"/>
                <w:sz w:val="24"/>
                <w:szCs w:val="24"/>
              </w:rPr>
              <w:t>Статья 5.21</w:t>
            </w:r>
          </w:p>
          <w:p w:rsidR="00041170" w:rsidRPr="00803E5F" w:rsidRDefault="00041170" w:rsidP="00ED47A1">
            <w:pPr>
              <w:pStyle w:val="a4"/>
              <w:shd w:val="clear" w:color="auto" w:fill="auto"/>
              <w:spacing w:line="274" w:lineRule="exact"/>
              <w:ind w:left="142" w:right="143"/>
              <w:rPr>
                <w:sz w:val="24"/>
                <w:szCs w:val="24"/>
              </w:rPr>
            </w:pPr>
            <w:r w:rsidRPr="00803E5F">
              <w:rPr>
                <w:color w:val="000000"/>
                <w:sz w:val="24"/>
                <w:szCs w:val="24"/>
              </w:rPr>
              <w:t>Кодекса</w:t>
            </w:r>
          </w:p>
          <w:p w:rsidR="003B7E20" w:rsidRPr="00803E5F" w:rsidRDefault="00041170" w:rsidP="00ED47A1">
            <w:pPr>
              <w:pStyle w:val="a4"/>
              <w:shd w:val="clear" w:color="auto" w:fill="auto"/>
              <w:spacing w:line="274" w:lineRule="exact"/>
              <w:ind w:left="142" w:right="143"/>
              <w:rPr>
                <w:sz w:val="24"/>
                <w:szCs w:val="24"/>
              </w:rPr>
            </w:pPr>
            <w:r w:rsidRPr="00803E5F">
              <w:rPr>
                <w:color w:val="000000"/>
                <w:sz w:val="24"/>
                <w:szCs w:val="24"/>
              </w:rPr>
              <w:t>Российской</w:t>
            </w:r>
            <w:r w:rsidR="003B7E20" w:rsidRPr="00803E5F">
              <w:rPr>
                <w:color w:val="000000"/>
                <w:sz w:val="24"/>
                <w:szCs w:val="24"/>
              </w:rPr>
              <w:t xml:space="preserve"> Федерации </w:t>
            </w:r>
            <w:proofErr w:type="gramStart"/>
            <w:r w:rsidR="003B7E20" w:rsidRPr="00803E5F">
              <w:rPr>
                <w:color w:val="000000"/>
                <w:sz w:val="24"/>
                <w:szCs w:val="24"/>
              </w:rPr>
              <w:t>об</w:t>
            </w:r>
            <w:proofErr w:type="gramEnd"/>
          </w:p>
          <w:p w:rsidR="003B7E20" w:rsidRPr="00803E5F" w:rsidRDefault="003B7E20" w:rsidP="00ED47A1">
            <w:pPr>
              <w:pStyle w:val="a4"/>
              <w:shd w:val="clear" w:color="auto" w:fill="auto"/>
              <w:spacing w:line="274" w:lineRule="exact"/>
              <w:ind w:left="142" w:right="143"/>
              <w:rPr>
                <w:sz w:val="24"/>
                <w:szCs w:val="24"/>
              </w:rPr>
            </w:pPr>
            <w:r w:rsidRPr="00803E5F">
              <w:rPr>
                <w:color w:val="000000"/>
                <w:sz w:val="24"/>
                <w:szCs w:val="24"/>
              </w:rPr>
              <w:t>административных</w:t>
            </w:r>
          </w:p>
          <w:p w:rsidR="00041170" w:rsidRPr="00803E5F" w:rsidRDefault="003B7E20" w:rsidP="00ED47A1">
            <w:pPr>
              <w:pStyle w:val="a4"/>
              <w:shd w:val="clear" w:color="auto" w:fill="auto"/>
              <w:spacing w:line="274" w:lineRule="exact"/>
              <w:ind w:left="142" w:right="143"/>
              <w:rPr>
                <w:sz w:val="24"/>
                <w:szCs w:val="24"/>
              </w:rPr>
            </w:pPr>
            <w:proofErr w:type="gramStart"/>
            <w:r w:rsidRPr="00803E5F">
              <w:rPr>
                <w:color w:val="000000"/>
                <w:sz w:val="24"/>
                <w:szCs w:val="24"/>
              </w:rPr>
              <w:t>правонарушениях</w:t>
            </w:r>
            <w:proofErr w:type="gramEnd"/>
          </w:p>
        </w:tc>
        <w:tc>
          <w:tcPr>
            <w:tcW w:w="8788" w:type="dxa"/>
            <w:shd w:val="clear" w:color="auto" w:fill="FFFFFF"/>
          </w:tcPr>
          <w:p w:rsidR="00041170" w:rsidRPr="00803E5F" w:rsidRDefault="00041170" w:rsidP="00ED47A1">
            <w:pPr>
              <w:pStyle w:val="a4"/>
              <w:shd w:val="clear" w:color="auto" w:fill="auto"/>
              <w:spacing w:line="274" w:lineRule="exact"/>
              <w:jc w:val="both"/>
              <w:rPr>
                <w:sz w:val="24"/>
                <w:szCs w:val="24"/>
              </w:rPr>
            </w:pPr>
          </w:p>
        </w:tc>
      </w:tr>
      <w:tr w:rsidR="003B7E20" w:rsidTr="003D0449">
        <w:trPr>
          <w:trHeight w:val="1838"/>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color w:val="000000"/>
                <w:sz w:val="24"/>
                <w:szCs w:val="24"/>
              </w:rPr>
              <w:t>7.5</w:t>
            </w:r>
          </w:p>
        </w:tc>
        <w:tc>
          <w:tcPr>
            <w:tcW w:w="4962" w:type="dxa"/>
            <w:shd w:val="clear" w:color="auto" w:fill="FFFFFF"/>
          </w:tcPr>
          <w:p w:rsidR="003B7E20" w:rsidRPr="00803E5F" w:rsidRDefault="003B7E20" w:rsidP="00ED47A1">
            <w:pPr>
              <w:pStyle w:val="a4"/>
              <w:shd w:val="clear" w:color="auto" w:fill="auto"/>
              <w:spacing w:line="269" w:lineRule="exact"/>
              <w:ind w:left="143" w:right="142"/>
              <w:jc w:val="both"/>
              <w:rPr>
                <w:sz w:val="24"/>
                <w:szCs w:val="24"/>
              </w:rPr>
            </w:pPr>
            <w:r w:rsidRPr="00803E5F">
              <w:rPr>
                <w:color w:val="000000"/>
                <w:sz w:val="24"/>
                <w:szCs w:val="24"/>
              </w:rPr>
              <w:t>Осуществление деятельности без лицензии или с нарушением лицензионных требований</w:t>
            </w:r>
          </w:p>
        </w:tc>
        <w:tc>
          <w:tcPr>
            <w:tcW w:w="3119" w:type="dxa"/>
            <w:shd w:val="clear" w:color="auto" w:fill="FFFFFF"/>
          </w:tcPr>
          <w:p w:rsidR="00824E8F" w:rsidRPr="00803E5F" w:rsidRDefault="006B3CA4" w:rsidP="00ED47A1">
            <w:pPr>
              <w:pStyle w:val="a4"/>
              <w:shd w:val="clear" w:color="auto" w:fill="auto"/>
              <w:spacing w:line="274" w:lineRule="exact"/>
              <w:ind w:left="142" w:right="142"/>
              <w:rPr>
                <w:color w:val="000000"/>
                <w:sz w:val="24"/>
                <w:szCs w:val="24"/>
              </w:rPr>
            </w:pPr>
            <w:r>
              <w:rPr>
                <w:color w:val="000000"/>
                <w:sz w:val="24"/>
                <w:szCs w:val="24"/>
              </w:rPr>
              <w:t>Стать</w:t>
            </w:r>
            <w:r w:rsidRPr="00A24E43">
              <w:rPr>
                <w:color w:val="0070C0"/>
                <w:sz w:val="24"/>
                <w:szCs w:val="24"/>
              </w:rPr>
              <w:t>и</w:t>
            </w:r>
            <w:r w:rsidR="003B7E20" w:rsidRPr="00803E5F">
              <w:rPr>
                <w:color w:val="000000"/>
                <w:sz w:val="24"/>
                <w:szCs w:val="24"/>
              </w:rPr>
              <w:t xml:space="preserve"> 12</w:t>
            </w:r>
            <w:r w:rsidR="00856021">
              <w:rPr>
                <w:color w:val="000000"/>
                <w:sz w:val="24"/>
                <w:szCs w:val="24"/>
              </w:rPr>
              <w:t xml:space="preserve">, </w:t>
            </w:r>
            <w:r w:rsidR="00856021" w:rsidRPr="00A24E43">
              <w:rPr>
                <w:color w:val="0070C0"/>
                <w:sz w:val="24"/>
                <w:szCs w:val="24"/>
              </w:rPr>
              <w:t>18</w:t>
            </w:r>
            <w:r w:rsidR="003B7E20" w:rsidRPr="00A24E43">
              <w:rPr>
                <w:color w:val="0070C0"/>
                <w:sz w:val="24"/>
                <w:szCs w:val="24"/>
              </w:rPr>
              <w:t xml:space="preserve"> </w:t>
            </w:r>
            <w:r w:rsidR="003B7E20" w:rsidRPr="00803E5F">
              <w:rPr>
                <w:color w:val="000000"/>
                <w:sz w:val="24"/>
                <w:szCs w:val="24"/>
              </w:rPr>
              <w:t xml:space="preserve">Федерального закона от 4 мая 2011 г. </w:t>
            </w:r>
          </w:p>
          <w:p w:rsidR="003B7E20" w:rsidRPr="00803E5F" w:rsidRDefault="009B5138" w:rsidP="00ED47A1">
            <w:pPr>
              <w:pStyle w:val="a4"/>
              <w:shd w:val="clear" w:color="auto" w:fill="auto"/>
              <w:spacing w:line="274" w:lineRule="exact"/>
              <w:ind w:left="142" w:right="142"/>
              <w:rPr>
                <w:sz w:val="24"/>
                <w:szCs w:val="24"/>
              </w:rPr>
            </w:pPr>
            <w:r>
              <w:rPr>
                <w:color w:val="000000"/>
                <w:sz w:val="24"/>
                <w:szCs w:val="24"/>
              </w:rPr>
              <w:t xml:space="preserve"> № </w:t>
            </w:r>
            <w:r w:rsidR="003B7E20" w:rsidRPr="00803E5F">
              <w:rPr>
                <w:color w:val="000000"/>
                <w:sz w:val="24"/>
                <w:szCs w:val="24"/>
              </w:rPr>
              <w:t>99-ФЗ «О лицензировании отдельных видов деятельности»</w:t>
            </w:r>
          </w:p>
        </w:tc>
        <w:tc>
          <w:tcPr>
            <w:tcW w:w="1701"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кол-во</w:t>
            </w:r>
          </w:p>
        </w:tc>
        <w:tc>
          <w:tcPr>
            <w:tcW w:w="1559"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3B7E20" w:rsidRPr="00803E5F" w:rsidRDefault="003B7E20" w:rsidP="00ED47A1">
            <w:pPr>
              <w:pStyle w:val="a4"/>
              <w:shd w:val="clear" w:color="auto" w:fill="auto"/>
              <w:spacing w:line="274" w:lineRule="exact"/>
              <w:ind w:left="142" w:right="143"/>
              <w:rPr>
                <w:sz w:val="24"/>
                <w:szCs w:val="24"/>
              </w:rPr>
            </w:pPr>
            <w:r w:rsidRPr="00803E5F">
              <w:rPr>
                <w:color w:val="000000"/>
                <w:sz w:val="24"/>
                <w:szCs w:val="24"/>
              </w:rPr>
              <w:t xml:space="preserve">Статья 14.1 Кодекса Российской Федерации об </w:t>
            </w:r>
            <w:r w:rsidR="003E3D89" w:rsidRPr="00803E5F">
              <w:rPr>
                <w:color w:val="000000"/>
                <w:sz w:val="24"/>
                <w:szCs w:val="24"/>
              </w:rPr>
              <w:t>административных правонарушениях</w:t>
            </w:r>
            <w:r w:rsidR="003E3D89" w:rsidRPr="00803E5F">
              <w:rPr>
                <w:rStyle w:val="9pt"/>
                <w:bCs/>
                <w:color w:val="000000"/>
                <w:sz w:val="24"/>
                <w:szCs w:val="24"/>
                <w:vertAlign w:val="superscript"/>
              </w:rPr>
              <w:t>4</w:t>
            </w:r>
            <w:r w:rsidRPr="00803E5F">
              <w:rPr>
                <w:color w:val="000000"/>
                <w:sz w:val="24"/>
                <w:szCs w:val="24"/>
              </w:rPr>
              <w:t>Статья 171 Уголовного кодекса Российской Федерации</w:t>
            </w:r>
          </w:p>
        </w:tc>
        <w:tc>
          <w:tcPr>
            <w:tcW w:w="8788" w:type="dxa"/>
            <w:shd w:val="clear" w:color="auto" w:fill="FFFFFF"/>
          </w:tcPr>
          <w:p w:rsidR="003B7E20" w:rsidRPr="00803E5F" w:rsidRDefault="003B7E20" w:rsidP="00ED47A1">
            <w:pPr>
              <w:pStyle w:val="a4"/>
              <w:shd w:val="clear" w:color="auto" w:fill="auto"/>
              <w:spacing w:line="274" w:lineRule="exact"/>
              <w:jc w:val="both"/>
              <w:rPr>
                <w:sz w:val="24"/>
                <w:szCs w:val="24"/>
              </w:rPr>
            </w:pPr>
          </w:p>
        </w:tc>
      </w:tr>
      <w:tr w:rsidR="003B7E20" w:rsidTr="003D0449">
        <w:trPr>
          <w:trHeight w:val="447"/>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color w:val="000000"/>
                <w:sz w:val="24"/>
                <w:szCs w:val="24"/>
              </w:rPr>
              <w:t>7.6</w:t>
            </w:r>
          </w:p>
        </w:tc>
        <w:tc>
          <w:tcPr>
            <w:tcW w:w="4962" w:type="dxa"/>
            <w:shd w:val="clear" w:color="auto" w:fill="FFFFFF"/>
          </w:tcPr>
          <w:p w:rsidR="003B7E20" w:rsidRPr="00803E5F" w:rsidRDefault="003B7E20" w:rsidP="00ED47A1">
            <w:pPr>
              <w:pStyle w:val="a4"/>
              <w:shd w:val="clear" w:color="auto" w:fill="auto"/>
              <w:spacing w:line="274" w:lineRule="exact"/>
              <w:ind w:left="143" w:right="142"/>
              <w:jc w:val="both"/>
              <w:rPr>
                <w:sz w:val="24"/>
                <w:szCs w:val="24"/>
              </w:rPr>
            </w:pPr>
            <w:r w:rsidRPr="00803E5F">
              <w:rPr>
                <w:color w:val="000000"/>
                <w:sz w:val="24"/>
                <w:szCs w:val="24"/>
              </w:rPr>
              <w:t>Нарушения порядка государственной регистрации прав на недвижимое имущество и сделок с ним, порядка ведения государственного кадастрового учета недвижимого имущества</w:t>
            </w:r>
          </w:p>
        </w:tc>
        <w:tc>
          <w:tcPr>
            <w:tcW w:w="3119" w:type="dxa"/>
            <w:shd w:val="clear" w:color="auto" w:fill="FFFFFF"/>
          </w:tcPr>
          <w:p w:rsidR="00824E8F" w:rsidRPr="00803E5F" w:rsidRDefault="003B7E20" w:rsidP="00ED47A1">
            <w:pPr>
              <w:pStyle w:val="a4"/>
              <w:shd w:val="clear" w:color="auto" w:fill="auto"/>
              <w:spacing w:line="274" w:lineRule="exact"/>
              <w:ind w:left="142" w:right="142"/>
              <w:rPr>
                <w:color w:val="000000"/>
                <w:sz w:val="24"/>
                <w:szCs w:val="24"/>
              </w:rPr>
            </w:pPr>
            <w:r w:rsidRPr="00803E5F">
              <w:rPr>
                <w:color w:val="000000"/>
                <w:sz w:val="24"/>
                <w:szCs w:val="24"/>
              </w:rPr>
              <w:t xml:space="preserve">Глава 3 от 24 июля 2007 г. </w:t>
            </w:r>
          </w:p>
          <w:p w:rsidR="006B3CA4" w:rsidRDefault="009B5138" w:rsidP="00ED47A1">
            <w:pPr>
              <w:pStyle w:val="a4"/>
              <w:shd w:val="clear" w:color="auto" w:fill="auto"/>
              <w:spacing w:line="274" w:lineRule="exact"/>
              <w:ind w:left="142" w:right="142"/>
              <w:rPr>
                <w:color w:val="000000"/>
                <w:sz w:val="24"/>
                <w:szCs w:val="24"/>
              </w:rPr>
            </w:pPr>
            <w:r>
              <w:rPr>
                <w:color w:val="000000"/>
                <w:sz w:val="24"/>
                <w:szCs w:val="24"/>
              </w:rPr>
              <w:t xml:space="preserve"> № </w:t>
            </w:r>
            <w:r w:rsidR="003B7E20" w:rsidRPr="00803E5F">
              <w:rPr>
                <w:color w:val="000000"/>
                <w:sz w:val="24"/>
                <w:szCs w:val="24"/>
              </w:rPr>
              <w:t xml:space="preserve">221-ФЗ «О государственно кадастре недвижимости» </w:t>
            </w:r>
          </w:p>
          <w:p w:rsidR="00824E8F" w:rsidRPr="00803E5F" w:rsidRDefault="006B3CA4" w:rsidP="00ED47A1">
            <w:pPr>
              <w:pStyle w:val="a4"/>
              <w:shd w:val="clear" w:color="auto" w:fill="auto"/>
              <w:spacing w:line="274" w:lineRule="exact"/>
              <w:ind w:left="142" w:right="142"/>
              <w:rPr>
                <w:color w:val="000000"/>
                <w:sz w:val="24"/>
                <w:szCs w:val="24"/>
              </w:rPr>
            </w:pPr>
            <w:r>
              <w:rPr>
                <w:color w:val="000000"/>
                <w:sz w:val="24"/>
                <w:szCs w:val="24"/>
              </w:rPr>
              <w:t>Г</w:t>
            </w:r>
            <w:r w:rsidR="003B7E20" w:rsidRPr="00803E5F">
              <w:rPr>
                <w:color w:val="000000"/>
                <w:sz w:val="24"/>
                <w:szCs w:val="24"/>
              </w:rPr>
              <w:t xml:space="preserve">лава 3 от 21 июля 1997 г. </w:t>
            </w:r>
          </w:p>
          <w:p w:rsidR="003B7E20" w:rsidRDefault="009B5138" w:rsidP="00ED47A1">
            <w:pPr>
              <w:pStyle w:val="a4"/>
              <w:shd w:val="clear" w:color="auto" w:fill="auto"/>
              <w:spacing w:line="274" w:lineRule="exact"/>
              <w:ind w:left="142" w:right="142"/>
              <w:rPr>
                <w:color w:val="000000"/>
                <w:sz w:val="24"/>
                <w:szCs w:val="24"/>
              </w:rPr>
            </w:pPr>
            <w:r>
              <w:rPr>
                <w:color w:val="000000"/>
                <w:sz w:val="24"/>
                <w:szCs w:val="24"/>
              </w:rPr>
              <w:t xml:space="preserve"> № </w:t>
            </w:r>
            <w:r w:rsidR="003B7E20" w:rsidRPr="00803E5F">
              <w:rPr>
                <w:color w:val="000000"/>
                <w:sz w:val="24"/>
                <w:szCs w:val="24"/>
              </w:rPr>
              <w:t>122- ФЗ «О государственной регистрации прав на недвижимое имущество и сделок с ним»</w:t>
            </w:r>
          </w:p>
          <w:p w:rsidR="00856021" w:rsidRPr="00A24E43" w:rsidRDefault="00856021" w:rsidP="006B3CA4">
            <w:pPr>
              <w:pStyle w:val="a4"/>
              <w:shd w:val="clear" w:color="auto" w:fill="auto"/>
              <w:spacing w:line="274" w:lineRule="exact"/>
              <w:ind w:left="142" w:right="142"/>
              <w:rPr>
                <w:color w:val="0070C0"/>
                <w:sz w:val="24"/>
                <w:szCs w:val="24"/>
              </w:rPr>
            </w:pPr>
            <w:r w:rsidRPr="00A24E43">
              <w:rPr>
                <w:color w:val="0070C0"/>
                <w:sz w:val="24"/>
                <w:szCs w:val="24"/>
              </w:rPr>
              <w:t>Статьи 130, 131, 133.1, 164 Гражданского кодекса Российской Федерации</w:t>
            </w:r>
          </w:p>
          <w:p w:rsidR="00856021" w:rsidRPr="00A24E43" w:rsidRDefault="00856021" w:rsidP="006B3CA4">
            <w:pPr>
              <w:pStyle w:val="a4"/>
              <w:shd w:val="clear" w:color="auto" w:fill="auto"/>
              <w:spacing w:line="274" w:lineRule="exact"/>
              <w:ind w:left="142" w:right="142"/>
              <w:rPr>
                <w:color w:val="0070C0"/>
                <w:sz w:val="24"/>
                <w:szCs w:val="24"/>
              </w:rPr>
            </w:pPr>
            <w:r w:rsidRPr="00A24E43">
              <w:rPr>
                <w:color w:val="0070C0"/>
                <w:sz w:val="24"/>
                <w:szCs w:val="24"/>
              </w:rPr>
              <w:t>Статьи 25, 26, глава 3 Земельного кодекса Российской Федерации</w:t>
            </w:r>
          </w:p>
          <w:p w:rsidR="00856021" w:rsidRPr="00803E5F" w:rsidRDefault="00856021" w:rsidP="00ED47A1">
            <w:pPr>
              <w:pStyle w:val="a4"/>
              <w:shd w:val="clear" w:color="auto" w:fill="auto"/>
              <w:spacing w:line="274" w:lineRule="exact"/>
              <w:ind w:left="142" w:right="142"/>
              <w:rPr>
                <w:sz w:val="24"/>
                <w:szCs w:val="24"/>
              </w:rPr>
            </w:pPr>
            <w:r w:rsidRPr="00A24E43">
              <w:rPr>
                <w:color w:val="0070C0"/>
                <w:sz w:val="24"/>
                <w:szCs w:val="24"/>
              </w:rPr>
              <w:t>Федеральный закон от 13.07.2015</w:t>
            </w:r>
            <w:r w:rsidR="009B5138" w:rsidRPr="00A24E43">
              <w:rPr>
                <w:color w:val="0070C0"/>
                <w:sz w:val="24"/>
                <w:szCs w:val="24"/>
              </w:rPr>
              <w:t xml:space="preserve"> № </w:t>
            </w:r>
            <w:r w:rsidRPr="00A24E43">
              <w:rPr>
                <w:color w:val="0070C0"/>
                <w:sz w:val="24"/>
                <w:szCs w:val="24"/>
              </w:rPr>
              <w:t>218-ФЗ «О государственной регистрации недвижимости»</w:t>
            </w:r>
          </w:p>
        </w:tc>
        <w:tc>
          <w:tcPr>
            <w:tcW w:w="1701"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кол-во</w:t>
            </w:r>
          </w:p>
        </w:tc>
        <w:tc>
          <w:tcPr>
            <w:tcW w:w="1559"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3B7E20" w:rsidRPr="00803E5F" w:rsidRDefault="003B7E20" w:rsidP="00ED47A1">
            <w:pPr>
              <w:pStyle w:val="a4"/>
              <w:shd w:val="clear" w:color="auto" w:fill="auto"/>
              <w:spacing w:line="274" w:lineRule="exact"/>
              <w:ind w:left="142" w:right="143"/>
              <w:rPr>
                <w:sz w:val="24"/>
                <w:szCs w:val="24"/>
              </w:rPr>
            </w:pPr>
            <w:r w:rsidRPr="00803E5F">
              <w:rPr>
                <w:color w:val="000000"/>
                <w:sz w:val="24"/>
                <w:szCs w:val="24"/>
              </w:rPr>
              <w:t xml:space="preserve">Статья 5.63 Кодекса Российской Федерации об </w:t>
            </w:r>
            <w:r w:rsidR="0017528A" w:rsidRPr="00803E5F">
              <w:rPr>
                <w:color w:val="000000"/>
                <w:sz w:val="24"/>
                <w:szCs w:val="24"/>
              </w:rPr>
              <w:t xml:space="preserve">административных </w:t>
            </w:r>
            <w:proofErr w:type="spellStart"/>
            <w:r w:rsidR="0017528A" w:rsidRPr="00803E5F">
              <w:rPr>
                <w:color w:val="000000"/>
                <w:sz w:val="24"/>
                <w:szCs w:val="24"/>
              </w:rPr>
              <w:t>правонарушениях</w:t>
            </w:r>
            <w:proofErr w:type="gramStart"/>
            <w:r w:rsidR="0017528A" w:rsidRPr="00803E5F">
              <w:rPr>
                <w:rStyle w:val="9pt"/>
                <w:bCs/>
                <w:color w:val="000000"/>
                <w:sz w:val="24"/>
                <w:szCs w:val="24"/>
                <w:vertAlign w:val="superscript"/>
              </w:rPr>
              <w:t>4</w:t>
            </w:r>
            <w:proofErr w:type="spellEnd"/>
            <w:proofErr w:type="gramEnd"/>
          </w:p>
        </w:tc>
        <w:tc>
          <w:tcPr>
            <w:tcW w:w="8788" w:type="dxa"/>
            <w:shd w:val="clear" w:color="auto" w:fill="FFFFFF"/>
          </w:tcPr>
          <w:p w:rsidR="003B7E20" w:rsidRPr="00803E5F" w:rsidRDefault="003B7E20" w:rsidP="00ED47A1">
            <w:pPr>
              <w:pStyle w:val="a4"/>
              <w:shd w:val="clear" w:color="auto" w:fill="auto"/>
              <w:spacing w:line="274" w:lineRule="exact"/>
              <w:jc w:val="both"/>
              <w:rPr>
                <w:sz w:val="24"/>
                <w:szCs w:val="24"/>
              </w:rPr>
            </w:pPr>
          </w:p>
        </w:tc>
      </w:tr>
      <w:tr w:rsidR="003B7E20" w:rsidTr="003D0449">
        <w:trPr>
          <w:trHeight w:val="1666"/>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color w:val="000000"/>
                <w:sz w:val="24"/>
                <w:szCs w:val="24"/>
              </w:rPr>
              <w:t>7.7</w:t>
            </w:r>
          </w:p>
        </w:tc>
        <w:tc>
          <w:tcPr>
            <w:tcW w:w="4962" w:type="dxa"/>
            <w:shd w:val="clear" w:color="auto" w:fill="FFFFFF"/>
          </w:tcPr>
          <w:p w:rsidR="003B7E20" w:rsidRPr="00803E5F" w:rsidRDefault="003B7E20" w:rsidP="00ED47A1">
            <w:pPr>
              <w:pStyle w:val="a4"/>
              <w:shd w:val="clear" w:color="auto" w:fill="auto"/>
              <w:spacing w:line="274" w:lineRule="exact"/>
              <w:ind w:left="143" w:right="142"/>
              <w:jc w:val="both"/>
              <w:rPr>
                <w:sz w:val="24"/>
                <w:szCs w:val="24"/>
              </w:rPr>
            </w:pPr>
            <w:r w:rsidRPr="00803E5F">
              <w:rPr>
                <w:color w:val="000000"/>
                <w:sz w:val="24"/>
                <w:szCs w:val="24"/>
              </w:rPr>
              <w:t>Непредставление или несвоевременное представление юридическими лицами и (или) индивидуальными предпринимателями необходимых для включения в государственные реестры сведений, а также предоставление недостоверных сведений</w:t>
            </w:r>
          </w:p>
        </w:tc>
        <w:tc>
          <w:tcPr>
            <w:tcW w:w="3119" w:type="dxa"/>
            <w:shd w:val="clear" w:color="auto" w:fill="FFFFFF"/>
          </w:tcPr>
          <w:p w:rsidR="00824E8F" w:rsidRPr="00803E5F" w:rsidRDefault="003B7E20" w:rsidP="00ED47A1">
            <w:pPr>
              <w:pStyle w:val="a4"/>
              <w:shd w:val="clear" w:color="auto" w:fill="auto"/>
              <w:spacing w:line="274" w:lineRule="exact"/>
              <w:ind w:left="142" w:right="142"/>
              <w:rPr>
                <w:color w:val="000000"/>
                <w:sz w:val="24"/>
                <w:szCs w:val="24"/>
              </w:rPr>
            </w:pPr>
            <w:r w:rsidRPr="00803E5F">
              <w:rPr>
                <w:color w:val="000000"/>
                <w:sz w:val="24"/>
                <w:szCs w:val="24"/>
              </w:rPr>
              <w:t xml:space="preserve">Статья 25 Федерального закона от 8 августа 2001 г. </w:t>
            </w:r>
          </w:p>
          <w:p w:rsidR="003B7E20" w:rsidRPr="00803E5F" w:rsidRDefault="009B5138" w:rsidP="00ED47A1">
            <w:pPr>
              <w:pStyle w:val="a4"/>
              <w:shd w:val="clear" w:color="auto" w:fill="auto"/>
              <w:spacing w:line="274" w:lineRule="exact"/>
              <w:ind w:left="142" w:right="142"/>
              <w:rPr>
                <w:sz w:val="24"/>
                <w:szCs w:val="24"/>
              </w:rPr>
            </w:pPr>
            <w:r>
              <w:rPr>
                <w:color w:val="000000"/>
                <w:sz w:val="24"/>
                <w:szCs w:val="24"/>
              </w:rPr>
              <w:t xml:space="preserve"> № </w:t>
            </w:r>
            <w:r w:rsidR="003B7E20" w:rsidRPr="00803E5F">
              <w:rPr>
                <w:color w:val="000000"/>
                <w:sz w:val="24"/>
                <w:szCs w:val="24"/>
              </w:rPr>
              <w:t>129-ФЗ «О государственной регистрации юридических лиц и индивидуальных предпринимателей»</w:t>
            </w:r>
          </w:p>
        </w:tc>
        <w:tc>
          <w:tcPr>
            <w:tcW w:w="1701"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кол-во</w:t>
            </w:r>
          </w:p>
        </w:tc>
        <w:tc>
          <w:tcPr>
            <w:tcW w:w="1559"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3B7E20" w:rsidRDefault="003B7E20" w:rsidP="00ED47A1">
            <w:pPr>
              <w:pStyle w:val="a4"/>
              <w:shd w:val="clear" w:color="auto" w:fill="auto"/>
              <w:spacing w:line="274" w:lineRule="exact"/>
              <w:ind w:left="142" w:right="143"/>
              <w:rPr>
                <w:rStyle w:val="9pt"/>
                <w:bCs/>
                <w:color w:val="000000"/>
                <w:sz w:val="24"/>
                <w:szCs w:val="24"/>
                <w:vertAlign w:val="superscript"/>
              </w:rPr>
            </w:pPr>
            <w:r w:rsidRPr="00803E5F">
              <w:rPr>
                <w:color w:val="000000"/>
                <w:sz w:val="24"/>
                <w:szCs w:val="24"/>
              </w:rPr>
              <w:t xml:space="preserve">Статья 14.25 Кодекса Российской Федерации об административных </w:t>
            </w:r>
            <w:proofErr w:type="spellStart"/>
            <w:r w:rsidRPr="00803E5F">
              <w:rPr>
                <w:color w:val="000000"/>
                <w:sz w:val="24"/>
                <w:szCs w:val="24"/>
              </w:rPr>
              <w:t>правонарушениях</w:t>
            </w:r>
            <w:proofErr w:type="gramStart"/>
            <w:r w:rsidRPr="00803E5F">
              <w:rPr>
                <w:rStyle w:val="9pt"/>
                <w:bCs/>
                <w:color w:val="000000"/>
                <w:sz w:val="24"/>
                <w:szCs w:val="24"/>
                <w:vertAlign w:val="superscript"/>
              </w:rPr>
              <w:t>4</w:t>
            </w:r>
            <w:proofErr w:type="spellEnd"/>
            <w:proofErr w:type="gramEnd"/>
          </w:p>
          <w:p w:rsidR="008A6213" w:rsidRPr="00A24E43" w:rsidRDefault="008A6213" w:rsidP="00ED47A1">
            <w:pPr>
              <w:pStyle w:val="a4"/>
              <w:shd w:val="clear" w:color="auto" w:fill="auto"/>
              <w:spacing w:line="274" w:lineRule="exact"/>
              <w:ind w:left="142" w:right="143"/>
              <w:rPr>
                <w:rStyle w:val="9pt"/>
                <w:b w:val="0"/>
                <w:bCs/>
                <w:color w:val="0070C0"/>
                <w:sz w:val="24"/>
                <w:szCs w:val="24"/>
                <w:vertAlign w:val="superscript"/>
              </w:rPr>
            </w:pPr>
            <w:r w:rsidRPr="00A24E43">
              <w:rPr>
                <w:rStyle w:val="9pt"/>
                <w:b w:val="0"/>
                <w:bCs/>
                <w:color w:val="0070C0"/>
                <w:sz w:val="24"/>
                <w:szCs w:val="24"/>
              </w:rPr>
              <w:t xml:space="preserve">Статья 9.2 Кодекса Московской области об административных </w:t>
            </w:r>
            <w:proofErr w:type="spellStart"/>
            <w:r w:rsidRPr="00A24E43">
              <w:rPr>
                <w:rStyle w:val="9pt"/>
                <w:b w:val="0"/>
                <w:bCs/>
                <w:color w:val="0070C0"/>
                <w:sz w:val="24"/>
                <w:szCs w:val="24"/>
              </w:rPr>
              <w:t>правонарушениях</w:t>
            </w:r>
            <w:proofErr w:type="gramStart"/>
            <w:r w:rsidRPr="00A24E43">
              <w:rPr>
                <w:rStyle w:val="9pt"/>
                <w:b w:val="0"/>
                <w:bCs/>
                <w:color w:val="0070C0"/>
                <w:sz w:val="24"/>
                <w:szCs w:val="24"/>
                <w:vertAlign w:val="superscript"/>
              </w:rPr>
              <w:t>4</w:t>
            </w:r>
            <w:proofErr w:type="spellEnd"/>
            <w:proofErr w:type="gramEnd"/>
          </w:p>
          <w:p w:rsidR="008A6213" w:rsidRPr="008A6213" w:rsidRDefault="008A6213" w:rsidP="00ED47A1">
            <w:pPr>
              <w:pStyle w:val="a4"/>
              <w:shd w:val="clear" w:color="auto" w:fill="auto"/>
              <w:spacing w:line="274" w:lineRule="exact"/>
              <w:ind w:left="142" w:right="143"/>
              <w:rPr>
                <w:color w:val="0070C0"/>
                <w:sz w:val="24"/>
                <w:szCs w:val="24"/>
                <w:vertAlign w:val="superscript"/>
              </w:rPr>
            </w:pPr>
          </w:p>
        </w:tc>
        <w:tc>
          <w:tcPr>
            <w:tcW w:w="8788" w:type="dxa"/>
            <w:shd w:val="clear" w:color="auto" w:fill="FFFFFF"/>
          </w:tcPr>
          <w:p w:rsidR="003B7E20" w:rsidRPr="00803E5F" w:rsidRDefault="003B7E20" w:rsidP="00ED47A1">
            <w:pPr>
              <w:pStyle w:val="a4"/>
              <w:shd w:val="clear" w:color="auto" w:fill="auto"/>
              <w:spacing w:line="220" w:lineRule="exact"/>
              <w:jc w:val="both"/>
              <w:rPr>
                <w:sz w:val="24"/>
                <w:szCs w:val="24"/>
              </w:rPr>
            </w:pPr>
          </w:p>
        </w:tc>
      </w:tr>
      <w:tr w:rsidR="003B7E20" w:rsidTr="003D0449">
        <w:trPr>
          <w:trHeight w:val="305"/>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color w:val="000000"/>
                <w:sz w:val="24"/>
                <w:szCs w:val="24"/>
              </w:rPr>
              <w:t>7.8</w:t>
            </w:r>
          </w:p>
        </w:tc>
        <w:tc>
          <w:tcPr>
            <w:tcW w:w="4962" w:type="dxa"/>
            <w:shd w:val="clear" w:color="auto" w:fill="FFFFFF"/>
          </w:tcPr>
          <w:p w:rsidR="003B7E20" w:rsidRPr="0061311C" w:rsidRDefault="003B7E20" w:rsidP="00ED47A1">
            <w:pPr>
              <w:pStyle w:val="a4"/>
              <w:shd w:val="clear" w:color="auto" w:fill="auto"/>
              <w:spacing w:line="274" w:lineRule="exact"/>
              <w:ind w:left="143" w:right="142"/>
              <w:jc w:val="both"/>
              <w:rPr>
                <w:color w:val="000000"/>
                <w:sz w:val="24"/>
                <w:szCs w:val="24"/>
              </w:rPr>
            </w:pPr>
            <w:proofErr w:type="gramStart"/>
            <w:r w:rsidRPr="00803E5F">
              <w:rPr>
                <w:color w:val="000000"/>
                <w:sz w:val="24"/>
                <w:szCs w:val="24"/>
              </w:rPr>
              <w:t xml:space="preserve">Нарушение порядка государственной регистрации (необоснованный отказ в государственной регистрации, неосуществление государственной </w:t>
            </w:r>
            <w:r w:rsidRPr="00803E5F">
              <w:rPr>
                <w:color w:val="000000"/>
                <w:sz w:val="24"/>
                <w:szCs w:val="24"/>
              </w:rPr>
              <w:lastRenderedPageBreak/>
              <w:t>регистрации в установленные сроки, незаконный отказ в предоставлении, несвоевременное предоставление содержащихся в государственных реестрах сведений, внесение должностным лицом в единые государственные реестры недостоверных сведений, умышленное уничтожение или подлог документов, на основании которых были внесены запись или изменение в единые государственные реестры)</w:t>
            </w:r>
            <w:proofErr w:type="gramEnd"/>
          </w:p>
        </w:tc>
        <w:tc>
          <w:tcPr>
            <w:tcW w:w="3119" w:type="dxa"/>
            <w:shd w:val="clear" w:color="auto" w:fill="FFFFFF"/>
          </w:tcPr>
          <w:p w:rsidR="00824E8F" w:rsidRPr="00803E5F" w:rsidRDefault="003B7E20" w:rsidP="00ED47A1">
            <w:pPr>
              <w:pStyle w:val="a4"/>
              <w:shd w:val="clear" w:color="auto" w:fill="auto"/>
              <w:spacing w:line="274" w:lineRule="exact"/>
              <w:ind w:left="142" w:right="142"/>
              <w:rPr>
                <w:color w:val="000000"/>
                <w:sz w:val="24"/>
                <w:szCs w:val="24"/>
              </w:rPr>
            </w:pPr>
            <w:r w:rsidRPr="00803E5F">
              <w:rPr>
                <w:color w:val="000000"/>
                <w:sz w:val="24"/>
                <w:szCs w:val="24"/>
              </w:rPr>
              <w:lastRenderedPageBreak/>
              <w:t xml:space="preserve">Статья 24 Федерального закона от 8 августа 2001 г. </w:t>
            </w:r>
          </w:p>
          <w:p w:rsidR="003B7E20" w:rsidRPr="0061311C" w:rsidRDefault="009B5138" w:rsidP="00ED47A1">
            <w:pPr>
              <w:pStyle w:val="a4"/>
              <w:shd w:val="clear" w:color="auto" w:fill="auto"/>
              <w:spacing w:line="274" w:lineRule="exact"/>
              <w:ind w:left="142" w:right="142"/>
              <w:rPr>
                <w:color w:val="000000"/>
                <w:sz w:val="24"/>
                <w:szCs w:val="24"/>
              </w:rPr>
            </w:pPr>
            <w:r>
              <w:rPr>
                <w:color w:val="000000"/>
                <w:sz w:val="24"/>
                <w:szCs w:val="24"/>
              </w:rPr>
              <w:t xml:space="preserve"> № </w:t>
            </w:r>
            <w:r w:rsidR="003B7E20" w:rsidRPr="00803E5F">
              <w:rPr>
                <w:color w:val="000000"/>
                <w:sz w:val="24"/>
                <w:szCs w:val="24"/>
              </w:rPr>
              <w:t xml:space="preserve">129-ФЗ «О государственной </w:t>
            </w:r>
            <w:r w:rsidR="003B7E20" w:rsidRPr="00803E5F">
              <w:rPr>
                <w:color w:val="000000"/>
                <w:sz w:val="24"/>
                <w:szCs w:val="24"/>
              </w:rPr>
              <w:lastRenderedPageBreak/>
              <w:t>регистрации юридических лиц и индивидуальных предпринимателей»</w:t>
            </w:r>
          </w:p>
        </w:tc>
        <w:tc>
          <w:tcPr>
            <w:tcW w:w="1701" w:type="dxa"/>
            <w:shd w:val="clear" w:color="auto" w:fill="FFFFFF"/>
          </w:tcPr>
          <w:p w:rsidR="003B7E20" w:rsidRPr="0061311C" w:rsidRDefault="003B7E20" w:rsidP="0099278A">
            <w:pPr>
              <w:pStyle w:val="a4"/>
              <w:shd w:val="clear" w:color="auto" w:fill="auto"/>
              <w:spacing w:line="220" w:lineRule="exact"/>
              <w:jc w:val="center"/>
              <w:rPr>
                <w:color w:val="000000"/>
                <w:sz w:val="24"/>
                <w:szCs w:val="24"/>
              </w:rPr>
            </w:pPr>
            <w:r w:rsidRPr="00803E5F">
              <w:rPr>
                <w:color w:val="000000"/>
                <w:sz w:val="24"/>
                <w:szCs w:val="24"/>
              </w:rPr>
              <w:lastRenderedPageBreak/>
              <w:t>кол-во</w:t>
            </w:r>
          </w:p>
        </w:tc>
        <w:tc>
          <w:tcPr>
            <w:tcW w:w="1559" w:type="dxa"/>
            <w:shd w:val="clear" w:color="auto" w:fill="FFFFFF"/>
          </w:tcPr>
          <w:p w:rsidR="003B7E20" w:rsidRPr="0061311C" w:rsidRDefault="003B7E20" w:rsidP="0099278A">
            <w:pPr>
              <w:pStyle w:val="a4"/>
              <w:shd w:val="clear" w:color="auto" w:fill="auto"/>
              <w:spacing w:line="220" w:lineRule="exact"/>
              <w:jc w:val="center"/>
              <w:rPr>
                <w:color w:val="000000"/>
                <w:sz w:val="24"/>
                <w:szCs w:val="24"/>
              </w:rPr>
            </w:pPr>
            <w:r w:rsidRPr="00803E5F">
              <w:rPr>
                <w:color w:val="000000"/>
                <w:sz w:val="24"/>
                <w:szCs w:val="24"/>
              </w:rPr>
              <w:t>7</w:t>
            </w:r>
          </w:p>
        </w:tc>
        <w:tc>
          <w:tcPr>
            <w:tcW w:w="2268" w:type="dxa"/>
            <w:shd w:val="clear" w:color="auto" w:fill="FFFFFF"/>
          </w:tcPr>
          <w:p w:rsidR="003B7E20" w:rsidRPr="0061311C" w:rsidRDefault="003B7E20" w:rsidP="0017528A">
            <w:pPr>
              <w:pStyle w:val="a4"/>
              <w:shd w:val="clear" w:color="auto" w:fill="auto"/>
              <w:spacing w:line="274" w:lineRule="exact"/>
              <w:ind w:left="142" w:right="142"/>
              <w:rPr>
                <w:color w:val="000000"/>
                <w:sz w:val="24"/>
                <w:szCs w:val="24"/>
              </w:rPr>
            </w:pPr>
            <w:r w:rsidRPr="00803E5F">
              <w:rPr>
                <w:color w:val="000000"/>
                <w:sz w:val="24"/>
                <w:szCs w:val="24"/>
              </w:rPr>
              <w:t xml:space="preserve">Статья 14.25 Кодекса Российской Федерации об </w:t>
            </w:r>
            <w:r w:rsidR="0017528A" w:rsidRPr="00803E5F">
              <w:rPr>
                <w:color w:val="000000"/>
                <w:sz w:val="24"/>
                <w:szCs w:val="24"/>
              </w:rPr>
              <w:lastRenderedPageBreak/>
              <w:t xml:space="preserve">административных </w:t>
            </w:r>
            <w:proofErr w:type="spellStart"/>
            <w:r w:rsidR="0017528A" w:rsidRPr="00803E5F">
              <w:rPr>
                <w:color w:val="000000"/>
                <w:sz w:val="24"/>
                <w:szCs w:val="24"/>
              </w:rPr>
              <w:t>правонарушениях</w:t>
            </w:r>
            <w:proofErr w:type="gramStart"/>
            <w:r w:rsidR="0017528A" w:rsidRPr="00803E5F">
              <w:rPr>
                <w:rStyle w:val="9pt"/>
                <w:bCs/>
                <w:color w:val="000000"/>
                <w:sz w:val="24"/>
                <w:szCs w:val="24"/>
                <w:vertAlign w:val="superscript"/>
              </w:rPr>
              <w:t>4</w:t>
            </w:r>
            <w:proofErr w:type="spellEnd"/>
            <w:proofErr w:type="gramEnd"/>
          </w:p>
          <w:p w:rsidR="003B7E20" w:rsidRPr="0061311C" w:rsidRDefault="003B7E20" w:rsidP="00ED47A1">
            <w:pPr>
              <w:pStyle w:val="a4"/>
              <w:shd w:val="clear" w:color="auto" w:fill="auto"/>
              <w:spacing w:line="274" w:lineRule="exact"/>
              <w:ind w:left="142" w:right="143"/>
              <w:rPr>
                <w:color w:val="000000"/>
                <w:sz w:val="24"/>
                <w:szCs w:val="24"/>
              </w:rPr>
            </w:pPr>
            <w:r w:rsidRPr="00803E5F">
              <w:rPr>
                <w:color w:val="000000"/>
                <w:sz w:val="24"/>
                <w:szCs w:val="24"/>
              </w:rPr>
              <w:t xml:space="preserve">Статьи 169, 170.1, 285.3 Уголовного кодекса Российской </w:t>
            </w:r>
            <w:proofErr w:type="spellStart"/>
            <w:r w:rsidRPr="00803E5F">
              <w:rPr>
                <w:color w:val="000000"/>
                <w:sz w:val="24"/>
                <w:szCs w:val="24"/>
              </w:rPr>
              <w:t>Федерации</w:t>
            </w:r>
            <w:proofErr w:type="gramStart"/>
            <w:r w:rsidRPr="003E3D89">
              <w:rPr>
                <w:b/>
                <w:vertAlign w:val="superscript"/>
              </w:rPr>
              <w:t>4</w:t>
            </w:r>
            <w:proofErr w:type="spellEnd"/>
            <w:proofErr w:type="gramEnd"/>
          </w:p>
        </w:tc>
        <w:tc>
          <w:tcPr>
            <w:tcW w:w="8788" w:type="dxa"/>
            <w:shd w:val="clear" w:color="auto" w:fill="FFFFFF"/>
          </w:tcPr>
          <w:p w:rsidR="003B7E20" w:rsidRPr="00803E5F" w:rsidRDefault="003B7E20" w:rsidP="00ED47A1">
            <w:pPr>
              <w:pStyle w:val="a4"/>
              <w:shd w:val="clear" w:color="auto" w:fill="auto"/>
              <w:jc w:val="both"/>
              <w:rPr>
                <w:sz w:val="24"/>
                <w:szCs w:val="24"/>
              </w:rPr>
            </w:pPr>
          </w:p>
        </w:tc>
      </w:tr>
      <w:tr w:rsidR="003B7E20" w:rsidTr="003D0449">
        <w:trPr>
          <w:trHeight w:val="834"/>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color w:val="000000"/>
                <w:sz w:val="24"/>
                <w:szCs w:val="24"/>
              </w:rPr>
              <w:lastRenderedPageBreak/>
              <w:t>7.9</w:t>
            </w:r>
          </w:p>
        </w:tc>
        <w:tc>
          <w:tcPr>
            <w:tcW w:w="4962" w:type="dxa"/>
            <w:shd w:val="clear" w:color="auto" w:fill="FFFFFF"/>
          </w:tcPr>
          <w:p w:rsidR="003B7E20" w:rsidRPr="00803E5F" w:rsidRDefault="003B7E20" w:rsidP="00ED47A1">
            <w:pPr>
              <w:pStyle w:val="a4"/>
              <w:shd w:val="clear" w:color="auto" w:fill="auto"/>
              <w:spacing w:line="274" w:lineRule="exact"/>
              <w:ind w:left="143" w:right="142"/>
              <w:jc w:val="both"/>
              <w:rPr>
                <w:sz w:val="24"/>
                <w:szCs w:val="24"/>
              </w:rPr>
            </w:pPr>
            <w:r w:rsidRPr="00803E5F">
              <w:rPr>
                <w:color w:val="000000"/>
                <w:sz w:val="24"/>
                <w:szCs w:val="24"/>
              </w:rPr>
              <w:t>Несоблюдение порядка реорганизации, ликвидации юридического лица</w:t>
            </w:r>
          </w:p>
        </w:tc>
        <w:tc>
          <w:tcPr>
            <w:tcW w:w="3119" w:type="dxa"/>
            <w:shd w:val="clear" w:color="auto" w:fill="FFFFFF"/>
          </w:tcPr>
          <w:p w:rsidR="003B7E20" w:rsidRPr="00803E5F" w:rsidRDefault="003B7E20" w:rsidP="00ED47A1">
            <w:pPr>
              <w:pStyle w:val="a4"/>
              <w:shd w:val="clear" w:color="auto" w:fill="auto"/>
              <w:ind w:left="142" w:right="142"/>
              <w:rPr>
                <w:sz w:val="24"/>
                <w:szCs w:val="24"/>
              </w:rPr>
            </w:pPr>
            <w:r w:rsidRPr="00803E5F">
              <w:rPr>
                <w:color w:val="000000"/>
                <w:sz w:val="24"/>
                <w:szCs w:val="24"/>
              </w:rPr>
              <w:t>Статьи 57 - 64 Гражданского кодекса Российской Федерации</w:t>
            </w:r>
          </w:p>
        </w:tc>
        <w:tc>
          <w:tcPr>
            <w:tcW w:w="1701"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кол-во</w:t>
            </w:r>
          </w:p>
        </w:tc>
        <w:tc>
          <w:tcPr>
            <w:tcW w:w="1559"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3B7E20" w:rsidRPr="00803E5F" w:rsidRDefault="003B7E20" w:rsidP="00ED47A1">
            <w:pPr>
              <w:pStyle w:val="a4"/>
              <w:shd w:val="clear" w:color="auto" w:fill="auto"/>
              <w:spacing w:line="274" w:lineRule="exact"/>
              <w:ind w:left="142" w:right="143"/>
              <w:rPr>
                <w:sz w:val="24"/>
                <w:szCs w:val="24"/>
              </w:rPr>
            </w:pPr>
            <w:r w:rsidRPr="00803E5F">
              <w:rPr>
                <w:color w:val="000000"/>
                <w:sz w:val="24"/>
                <w:szCs w:val="24"/>
              </w:rPr>
              <w:t>Статья 173.1 Уголовного кодекса Российской Федерации</w:t>
            </w:r>
          </w:p>
        </w:tc>
        <w:tc>
          <w:tcPr>
            <w:tcW w:w="8788" w:type="dxa"/>
            <w:shd w:val="clear" w:color="auto" w:fill="FFFFFF"/>
          </w:tcPr>
          <w:p w:rsidR="003B7E20" w:rsidRPr="00803E5F" w:rsidRDefault="003B7E20" w:rsidP="00ED47A1">
            <w:pPr>
              <w:pStyle w:val="a4"/>
              <w:shd w:val="clear" w:color="auto" w:fill="auto"/>
              <w:spacing w:line="274" w:lineRule="exact"/>
              <w:jc w:val="both"/>
              <w:rPr>
                <w:sz w:val="24"/>
                <w:szCs w:val="24"/>
              </w:rPr>
            </w:pPr>
          </w:p>
        </w:tc>
      </w:tr>
      <w:tr w:rsidR="003B7E20" w:rsidTr="003D0449">
        <w:trPr>
          <w:trHeight w:val="1270"/>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color w:val="000000"/>
                <w:sz w:val="24"/>
                <w:szCs w:val="24"/>
              </w:rPr>
              <w:t>7.10</w:t>
            </w:r>
          </w:p>
        </w:tc>
        <w:tc>
          <w:tcPr>
            <w:tcW w:w="4962" w:type="dxa"/>
            <w:shd w:val="clear" w:color="auto" w:fill="FFFFFF"/>
          </w:tcPr>
          <w:p w:rsidR="003B7E20" w:rsidRPr="00803E5F" w:rsidRDefault="003B7E20" w:rsidP="00ED47A1">
            <w:pPr>
              <w:pStyle w:val="a4"/>
              <w:shd w:val="clear" w:color="auto" w:fill="auto"/>
              <w:spacing w:line="220" w:lineRule="exact"/>
              <w:ind w:left="143" w:right="142"/>
              <w:jc w:val="both"/>
              <w:rPr>
                <w:sz w:val="24"/>
                <w:szCs w:val="24"/>
              </w:rPr>
            </w:pPr>
            <w:r w:rsidRPr="00803E5F">
              <w:rPr>
                <w:color w:val="000000"/>
                <w:sz w:val="24"/>
                <w:szCs w:val="24"/>
              </w:rPr>
              <w:t>Неправомерные действия при банкротстве</w:t>
            </w:r>
          </w:p>
        </w:tc>
        <w:tc>
          <w:tcPr>
            <w:tcW w:w="3119" w:type="dxa"/>
            <w:shd w:val="clear" w:color="auto" w:fill="FFFFFF"/>
          </w:tcPr>
          <w:p w:rsidR="003B7E20" w:rsidRPr="00803E5F" w:rsidRDefault="003B7E20" w:rsidP="00ED47A1">
            <w:pPr>
              <w:pStyle w:val="a4"/>
              <w:shd w:val="clear" w:color="auto" w:fill="auto"/>
              <w:spacing w:line="274" w:lineRule="exact"/>
              <w:ind w:left="142" w:right="142"/>
              <w:rPr>
                <w:sz w:val="24"/>
                <w:szCs w:val="24"/>
              </w:rPr>
            </w:pPr>
            <w:r w:rsidRPr="00803E5F">
              <w:rPr>
                <w:color w:val="000000"/>
                <w:sz w:val="24"/>
                <w:szCs w:val="24"/>
              </w:rPr>
              <w:t>Пункт 2 статьи 20.3, статья 67, пункт 2 статьи 99, пункт 2 статьи 129 Федерального закона от 26 октября 2002 г.</w:t>
            </w:r>
            <w:r w:rsidR="009B5138">
              <w:rPr>
                <w:color w:val="000000"/>
                <w:sz w:val="24"/>
                <w:szCs w:val="24"/>
              </w:rPr>
              <w:t xml:space="preserve"> № </w:t>
            </w:r>
            <w:r w:rsidRPr="00803E5F">
              <w:rPr>
                <w:color w:val="000000"/>
                <w:sz w:val="24"/>
                <w:szCs w:val="24"/>
              </w:rPr>
              <w:t>127-ФЗ «О несостоятельности (банкротстве)»</w:t>
            </w:r>
          </w:p>
        </w:tc>
        <w:tc>
          <w:tcPr>
            <w:tcW w:w="1701" w:type="dxa"/>
            <w:shd w:val="clear" w:color="auto" w:fill="FFFFFF"/>
          </w:tcPr>
          <w:p w:rsidR="0061311C" w:rsidRDefault="003B7E20" w:rsidP="0099278A">
            <w:pPr>
              <w:pStyle w:val="a4"/>
              <w:shd w:val="clear" w:color="auto" w:fill="auto"/>
              <w:spacing w:line="274" w:lineRule="exact"/>
              <w:jc w:val="center"/>
              <w:rPr>
                <w:color w:val="000000"/>
                <w:sz w:val="24"/>
                <w:szCs w:val="24"/>
              </w:rPr>
            </w:pPr>
            <w:r w:rsidRPr="00803E5F">
              <w:rPr>
                <w:color w:val="000000"/>
                <w:sz w:val="24"/>
                <w:szCs w:val="24"/>
              </w:rPr>
              <w:t>кол-во и</w:t>
            </w:r>
          </w:p>
          <w:p w:rsidR="0061311C" w:rsidRDefault="003B7E20" w:rsidP="0099278A">
            <w:pPr>
              <w:pStyle w:val="a4"/>
              <w:shd w:val="clear" w:color="auto" w:fill="auto"/>
              <w:spacing w:line="274" w:lineRule="exact"/>
              <w:jc w:val="center"/>
              <w:rPr>
                <w:color w:val="000000"/>
                <w:sz w:val="24"/>
                <w:szCs w:val="24"/>
              </w:rPr>
            </w:pPr>
            <w:r w:rsidRPr="00803E5F">
              <w:rPr>
                <w:color w:val="000000"/>
                <w:sz w:val="24"/>
                <w:szCs w:val="24"/>
              </w:rPr>
              <w:t xml:space="preserve"> тыс. </w:t>
            </w:r>
          </w:p>
          <w:p w:rsidR="003B7E20" w:rsidRPr="00803E5F" w:rsidRDefault="003B7E20" w:rsidP="0099278A">
            <w:pPr>
              <w:pStyle w:val="a4"/>
              <w:shd w:val="clear" w:color="auto" w:fill="auto"/>
              <w:spacing w:line="274" w:lineRule="exact"/>
              <w:jc w:val="center"/>
              <w:rPr>
                <w:sz w:val="24"/>
                <w:szCs w:val="24"/>
              </w:rPr>
            </w:pPr>
            <w:r w:rsidRPr="00803E5F">
              <w:rPr>
                <w:color w:val="000000"/>
                <w:sz w:val="24"/>
                <w:szCs w:val="24"/>
              </w:rPr>
              <w:t>рублей</w:t>
            </w:r>
          </w:p>
        </w:tc>
        <w:tc>
          <w:tcPr>
            <w:tcW w:w="1559"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3B7E20" w:rsidRDefault="003B7E20" w:rsidP="00ED47A1">
            <w:pPr>
              <w:pStyle w:val="a4"/>
              <w:shd w:val="clear" w:color="auto" w:fill="auto"/>
              <w:spacing w:line="274" w:lineRule="exact"/>
              <w:ind w:left="142" w:right="143"/>
              <w:rPr>
                <w:color w:val="000000"/>
                <w:sz w:val="24"/>
                <w:szCs w:val="24"/>
              </w:rPr>
            </w:pPr>
            <w:r w:rsidRPr="00803E5F">
              <w:rPr>
                <w:color w:val="000000"/>
                <w:sz w:val="24"/>
                <w:szCs w:val="24"/>
              </w:rPr>
              <w:t>Статья 195 Уголовного кодекса Российской Федерации</w:t>
            </w:r>
          </w:p>
          <w:p w:rsidR="008A6213" w:rsidRPr="008A6213" w:rsidRDefault="008A6213" w:rsidP="00ED47A1">
            <w:pPr>
              <w:pStyle w:val="a4"/>
              <w:shd w:val="clear" w:color="auto" w:fill="auto"/>
              <w:spacing w:line="274" w:lineRule="exact"/>
              <w:ind w:left="142" w:right="143"/>
              <w:rPr>
                <w:color w:val="0070C0"/>
                <w:sz w:val="24"/>
                <w:szCs w:val="24"/>
                <w:vertAlign w:val="superscript"/>
              </w:rPr>
            </w:pPr>
            <w:r w:rsidRPr="00A24E43">
              <w:rPr>
                <w:color w:val="0070C0"/>
                <w:sz w:val="24"/>
                <w:szCs w:val="24"/>
              </w:rPr>
              <w:t xml:space="preserve">Часть 1 статьи 14.13 Кодекса Российской Федерации об административных </w:t>
            </w:r>
            <w:proofErr w:type="spellStart"/>
            <w:r w:rsidRPr="00A24E43">
              <w:rPr>
                <w:color w:val="0070C0"/>
                <w:sz w:val="24"/>
                <w:szCs w:val="24"/>
              </w:rPr>
              <w:t>правонарушениях</w:t>
            </w:r>
            <w:proofErr w:type="gramStart"/>
            <w:r w:rsidRPr="00A24E43">
              <w:rPr>
                <w:color w:val="0070C0"/>
                <w:sz w:val="24"/>
                <w:szCs w:val="24"/>
                <w:vertAlign w:val="superscript"/>
              </w:rPr>
              <w:t>4</w:t>
            </w:r>
            <w:proofErr w:type="spellEnd"/>
            <w:proofErr w:type="gramEnd"/>
          </w:p>
        </w:tc>
        <w:tc>
          <w:tcPr>
            <w:tcW w:w="8788" w:type="dxa"/>
            <w:shd w:val="clear" w:color="auto" w:fill="FFFFFF"/>
          </w:tcPr>
          <w:p w:rsidR="003B7E20" w:rsidRPr="00803E5F" w:rsidRDefault="003B7E20" w:rsidP="00ED47A1">
            <w:pPr>
              <w:pStyle w:val="a4"/>
              <w:shd w:val="clear" w:color="auto" w:fill="auto"/>
              <w:spacing w:line="274" w:lineRule="exact"/>
              <w:jc w:val="both"/>
              <w:rPr>
                <w:sz w:val="24"/>
                <w:szCs w:val="24"/>
              </w:rPr>
            </w:pPr>
          </w:p>
        </w:tc>
      </w:tr>
      <w:tr w:rsidR="003B7E20" w:rsidTr="003D0449">
        <w:trPr>
          <w:trHeight w:val="279"/>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color w:val="000000"/>
                <w:sz w:val="24"/>
                <w:szCs w:val="24"/>
              </w:rPr>
              <w:t>7.11</w:t>
            </w:r>
          </w:p>
        </w:tc>
        <w:tc>
          <w:tcPr>
            <w:tcW w:w="4962" w:type="dxa"/>
            <w:shd w:val="clear" w:color="auto" w:fill="FFFFFF"/>
          </w:tcPr>
          <w:p w:rsidR="003B7E20" w:rsidRPr="00803E5F" w:rsidRDefault="003B7E20" w:rsidP="00ED47A1">
            <w:pPr>
              <w:pStyle w:val="a4"/>
              <w:shd w:val="clear" w:color="auto" w:fill="auto"/>
              <w:spacing w:line="220" w:lineRule="exact"/>
              <w:ind w:left="143" w:right="142"/>
              <w:jc w:val="both"/>
              <w:rPr>
                <w:sz w:val="24"/>
                <w:szCs w:val="24"/>
              </w:rPr>
            </w:pPr>
            <w:r w:rsidRPr="00803E5F">
              <w:rPr>
                <w:color w:val="000000"/>
                <w:sz w:val="24"/>
                <w:szCs w:val="24"/>
              </w:rPr>
              <w:t>Преднамеренное банкротство</w:t>
            </w:r>
          </w:p>
        </w:tc>
        <w:tc>
          <w:tcPr>
            <w:tcW w:w="3119" w:type="dxa"/>
            <w:shd w:val="clear" w:color="auto" w:fill="FFFFFF"/>
          </w:tcPr>
          <w:p w:rsidR="003B7E20" w:rsidRPr="00803E5F" w:rsidRDefault="003B7E20" w:rsidP="00ED47A1">
            <w:pPr>
              <w:pStyle w:val="a4"/>
              <w:shd w:val="clear" w:color="auto" w:fill="auto"/>
              <w:spacing w:line="274" w:lineRule="exact"/>
              <w:ind w:left="142" w:right="142"/>
              <w:rPr>
                <w:sz w:val="24"/>
                <w:szCs w:val="24"/>
              </w:rPr>
            </w:pPr>
            <w:r w:rsidRPr="00803E5F">
              <w:rPr>
                <w:color w:val="000000"/>
                <w:sz w:val="24"/>
                <w:szCs w:val="24"/>
              </w:rPr>
              <w:t>Статья 10 Федерального закона от 26 октября 2002 г.</w:t>
            </w:r>
            <w:r w:rsidR="009B5138">
              <w:rPr>
                <w:color w:val="000000"/>
                <w:sz w:val="24"/>
                <w:szCs w:val="24"/>
              </w:rPr>
              <w:t xml:space="preserve"> № </w:t>
            </w:r>
            <w:r w:rsidRPr="00803E5F">
              <w:rPr>
                <w:color w:val="000000"/>
                <w:sz w:val="24"/>
                <w:szCs w:val="24"/>
              </w:rPr>
              <w:t>127-ФЗ «О несостоятельности (банкротстве)»</w:t>
            </w:r>
          </w:p>
        </w:tc>
        <w:tc>
          <w:tcPr>
            <w:tcW w:w="1701" w:type="dxa"/>
            <w:shd w:val="clear" w:color="auto" w:fill="FFFFFF"/>
          </w:tcPr>
          <w:p w:rsidR="0061311C" w:rsidRDefault="003B7E20" w:rsidP="0099278A">
            <w:pPr>
              <w:pStyle w:val="a4"/>
              <w:shd w:val="clear" w:color="auto" w:fill="auto"/>
              <w:spacing w:line="274" w:lineRule="exact"/>
              <w:jc w:val="center"/>
              <w:rPr>
                <w:color w:val="000000"/>
                <w:sz w:val="24"/>
                <w:szCs w:val="24"/>
              </w:rPr>
            </w:pPr>
            <w:r w:rsidRPr="00803E5F">
              <w:rPr>
                <w:color w:val="000000"/>
                <w:sz w:val="24"/>
                <w:szCs w:val="24"/>
              </w:rPr>
              <w:t xml:space="preserve">кол-во и </w:t>
            </w:r>
          </w:p>
          <w:p w:rsidR="0061311C" w:rsidRDefault="003B7E20" w:rsidP="0099278A">
            <w:pPr>
              <w:pStyle w:val="a4"/>
              <w:shd w:val="clear" w:color="auto" w:fill="auto"/>
              <w:spacing w:line="274" w:lineRule="exact"/>
              <w:jc w:val="center"/>
              <w:rPr>
                <w:color w:val="000000"/>
                <w:sz w:val="24"/>
                <w:szCs w:val="24"/>
              </w:rPr>
            </w:pPr>
            <w:r w:rsidRPr="00803E5F">
              <w:rPr>
                <w:color w:val="000000"/>
                <w:sz w:val="24"/>
                <w:szCs w:val="24"/>
              </w:rPr>
              <w:t xml:space="preserve">тыс. </w:t>
            </w:r>
          </w:p>
          <w:p w:rsidR="003B7E20" w:rsidRPr="00803E5F" w:rsidRDefault="003B7E20" w:rsidP="0099278A">
            <w:pPr>
              <w:pStyle w:val="a4"/>
              <w:shd w:val="clear" w:color="auto" w:fill="auto"/>
              <w:spacing w:line="274" w:lineRule="exact"/>
              <w:jc w:val="center"/>
              <w:rPr>
                <w:sz w:val="24"/>
                <w:szCs w:val="24"/>
              </w:rPr>
            </w:pPr>
            <w:r w:rsidRPr="00803E5F">
              <w:rPr>
                <w:color w:val="000000"/>
                <w:sz w:val="24"/>
                <w:szCs w:val="24"/>
              </w:rPr>
              <w:t>рублей</w:t>
            </w:r>
          </w:p>
        </w:tc>
        <w:tc>
          <w:tcPr>
            <w:tcW w:w="1559"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3B7E20" w:rsidRPr="00803E5F" w:rsidRDefault="003B7E20" w:rsidP="00ED47A1">
            <w:pPr>
              <w:pStyle w:val="a4"/>
              <w:shd w:val="clear" w:color="auto" w:fill="auto"/>
              <w:ind w:left="142" w:right="143"/>
              <w:rPr>
                <w:sz w:val="24"/>
                <w:szCs w:val="24"/>
              </w:rPr>
            </w:pPr>
            <w:r w:rsidRPr="00803E5F">
              <w:rPr>
                <w:color w:val="000000"/>
                <w:sz w:val="24"/>
                <w:szCs w:val="24"/>
              </w:rPr>
              <w:t>Статья 196 Уголовного кодекса Российской Федерации</w:t>
            </w:r>
          </w:p>
        </w:tc>
        <w:tc>
          <w:tcPr>
            <w:tcW w:w="8788" w:type="dxa"/>
            <w:shd w:val="clear" w:color="auto" w:fill="FFFFFF"/>
          </w:tcPr>
          <w:p w:rsidR="003B7E20" w:rsidRPr="00803E5F" w:rsidRDefault="003B7E20" w:rsidP="00ED47A1">
            <w:pPr>
              <w:pStyle w:val="a4"/>
              <w:shd w:val="clear" w:color="auto" w:fill="auto"/>
              <w:jc w:val="both"/>
              <w:rPr>
                <w:sz w:val="24"/>
                <w:szCs w:val="24"/>
              </w:rPr>
            </w:pPr>
          </w:p>
        </w:tc>
      </w:tr>
      <w:tr w:rsidR="003B7E20" w:rsidTr="003D0449">
        <w:trPr>
          <w:trHeight w:val="891"/>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color w:val="000000"/>
                <w:sz w:val="24"/>
                <w:szCs w:val="24"/>
              </w:rPr>
              <w:t>7.12</w:t>
            </w:r>
          </w:p>
        </w:tc>
        <w:tc>
          <w:tcPr>
            <w:tcW w:w="4962" w:type="dxa"/>
            <w:shd w:val="clear" w:color="auto" w:fill="FFFFFF"/>
          </w:tcPr>
          <w:p w:rsidR="003B7E20" w:rsidRPr="00803E5F" w:rsidRDefault="003B7E20" w:rsidP="00ED47A1">
            <w:pPr>
              <w:pStyle w:val="a4"/>
              <w:shd w:val="clear" w:color="auto" w:fill="auto"/>
              <w:spacing w:line="220" w:lineRule="exact"/>
              <w:ind w:left="143" w:right="142"/>
              <w:jc w:val="both"/>
              <w:rPr>
                <w:sz w:val="24"/>
                <w:szCs w:val="24"/>
              </w:rPr>
            </w:pPr>
            <w:r w:rsidRPr="00803E5F">
              <w:rPr>
                <w:color w:val="000000"/>
                <w:sz w:val="24"/>
                <w:szCs w:val="24"/>
              </w:rPr>
              <w:t>Фиктивное банкротство</w:t>
            </w:r>
          </w:p>
        </w:tc>
        <w:tc>
          <w:tcPr>
            <w:tcW w:w="3119" w:type="dxa"/>
            <w:shd w:val="clear" w:color="auto" w:fill="FFFFFF"/>
          </w:tcPr>
          <w:p w:rsidR="003B7E20" w:rsidRPr="00803E5F" w:rsidRDefault="003B7E20" w:rsidP="00ED47A1">
            <w:pPr>
              <w:pStyle w:val="a4"/>
              <w:shd w:val="clear" w:color="auto" w:fill="auto"/>
              <w:spacing w:line="274" w:lineRule="exact"/>
              <w:ind w:left="142" w:right="142"/>
              <w:rPr>
                <w:sz w:val="24"/>
                <w:szCs w:val="24"/>
              </w:rPr>
            </w:pPr>
            <w:r w:rsidRPr="00803E5F">
              <w:rPr>
                <w:color w:val="000000"/>
                <w:sz w:val="24"/>
                <w:szCs w:val="24"/>
              </w:rPr>
              <w:t>Статья 10 Федерального закона от 26 октября 2002 г.</w:t>
            </w:r>
            <w:r w:rsidR="009B5138">
              <w:rPr>
                <w:color w:val="000000"/>
                <w:sz w:val="24"/>
                <w:szCs w:val="24"/>
              </w:rPr>
              <w:t xml:space="preserve"> № </w:t>
            </w:r>
            <w:r w:rsidRPr="00803E5F">
              <w:rPr>
                <w:color w:val="000000"/>
                <w:sz w:val="24"/>
                <w:szCs w:val="24"/>
              </w:rPr>
              <w:t>127-ФЗ «О несостоятельности (банкротстве)»</w:t>
            </w:r>
          </w:p>
        </w:tc>
        <w:tc>
          <w:tcPr>
            <w:tcW w:w="1701" w:type="dxa"/>
            <w:shd w:val="clear" w:color="auto" w:fill="FFFFFF"/>
          </w:tcPr>
          <w:p w:rsidR="0061311C" w:rsidRDefault="003B7E20" w:rsidP="0099278A">
            <w:pPr>
              <w:pStyle w:val="a4"/>
              <w:shd w:val="clear" w:color="auto" w:fill="auto"/>
              <w:spacing w:line="274" w:lineRule="exact"/>
              <w:jc w:val="center"/>
              <w:rPr>
                <w:color w:val="000000"/>
                <w:sz w:val="24"/>
                <w:szCs w:val="24"/>
              </w:rPr>
            </w:pPr>
            <w:r w:rsidRPr="00803E5F">
              <w:rPr>
                <w:color w:val="000000"/>
                <w:sz w:val="24"/>
                <w:szCs w:val="24"/>
              </w:rPr>
              <w:t>кол-во и</w:t>
            </w:r>
          </w:p>
          <w:p w:rsidR="0061311C" w:rsidRDefault="003B7E20" w:rsidP="0099278A">
            <w:pPr>
              <w:pStyle w:val="a4"/>
              <w:shd w:val="clear" w:color="auto" w:fill="auto"/>
              <w:spacing w:line="274" w:lineRule="exact"/>
              <w:jc w:val="center"/>
              <w:rPr>
                <w:color w:val="000000"/>
                <w:sz w:val="24"/>
                <w:szCs w:val="24"/>
              </w:rPr>
            </w:pPr>
            <w:r w:rsidRPr="00803E5F">
              <w:rPr>
                <w:color w:val="000000"/>
                <w:sz w:val="24"/>
                <w:szCs w:val="24"/>
              </w:rPr>
              <w:t xml:space="preserve">тыс. </w:t>
            </w:r>
          </w:p>
          <w:p w:rsidR="003B7E20" w:rsidRPr="00803E5F" w:rsidRDefault="003B7E20" w:rsidP="0099278A">
            <w:pPr>
              <w:pStyle w:val="a4"/>
              <w:shd w:val="clear" w:color="auto" w:fill="auto"/>
              <w:spacing w:line="274" w:lineRule="exact"/>
              <w:jc w:val="center"/>
              <w:rPr>
                <w:sz w:val="24"/>
                <w:szCs w:val="24"/>
              </w:rPr>
            </w:pPr>
            <w:r w:rsidRPr="00803E5F">
              <w:rPr>
                <w:color w:val="000000"/>
                <w:sz w:val="24"/>
                <w:szCs w:val="24"/>
              </w:rPr>
              <w:t>рублей</w:t>
            </w:r>
          </w:p>
        </w:tc>
        <w:tc>
          <w:tcPr>
            <w:tcW w:w="1559"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3B7E20" w:rsidRPr="00803E5F" w:rsidRDefault="003B7E20" w:rsidP="00ED47A1">
            <w:pPr>
              <w:pStyle w:val="a4"/>
              <w:shd w:val="clear" w:color="auto" w:fill="auto"/>
              <w:spacing w:line="274" w:lineRule="exact"/>
              <w:ind w:left="142" w:right="143"/>
              <w:rPr>
                <w:sz w:val="24"/>
                <w:szCs w:val="24"/>
              </w:rPr>
            </w:pPr>
            <w:r w:rsidRPr="00803E5F">
              <w:rPr>
                <w:color w:val="000000"/>
                <w:sz w:val="24"/>
                <w:szCs w:val="24"/>
              </w:rPr>
              <w:t>Статья 197 Уголовного кодекса Российской Федерации</w:t>
            </w:r>
          </w:p>
        </w:tc>
        <w:tc>
          <w:tcPr>
            <w:tcW w:w="8788" w:type="dxa"/>
            <w:shd w:val="clear" w:color="auto" w:fill="FFFFFF"/>
          </w:tcPr>
          <w:p w:rsidR="003B7E20" w:rsidRPr="00803E5F" w:rsidRDefault="003B7E20" w:rsidP="00ED47A1">
            <w:pPr>
              <w:pStyle w:val="a4"/>
              <w:shd w:val="clear" w:color="auto" w:fill="auto"/>
              <w:spacing w:line="274" w:lineRule="exact"/>
              <w:jc w:val="both"/>
              <w:rPr>
                <w:sz w:val="24"/>
                <w:szCs w:val="24"/>
              </w:rPr>
            </w:pPr>
          </w:p>
        </w:tc>
      </w:tr>
      <w:tr w:rsidR="003B7E20" w:rsidTr="003D0449">
        <w:trPr>
          <w:trHeight w:val="692"/>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color w:val="000000"/>
                <w:sz w:val="24"/>
                <w:szCs w:val="24"/>
              </w:rPr>
              <w:t>7.13</w:t>
            </w:r>
          </w:p>
        </w:tc>
        <w:tc>
          <w:tcPr>
            <w:tcW w:w="4962" w:type="dxa"/>
            <w:shd w:val="clear" w:color="auto" w:fill="FFFFFF"/>
          </w:tcPr>
          <w:p w:rsidR="003B7E20" w:rsidRPr="00803E5F" w:rsidRDefault="003B7E20" w:rsidP="00ED47A1">
            <w:pPr>
              <w:pStyle w:val="a4"/>
              <w:shd w:val="clear" w:color="auto" w:fill="auto"/>
              <w:spacing w:line="274" w:lineRule="exact"/>
              <w:ind w:left="143" w:right="142"/>
              <w:jc w:val="both"/>
              <w:rPr>
                <w:sz w:val="24"/>
                <w:szCs w:val="24"/>
              </w:rPr>
            </w:pPr>
            <w:r w:rsidRPr="00803E5F">
              <w:rPr>
                <w:color w:val="000000"/>
                <w:sz w:val="24"/>
                <w:szCs w:val="24"/>
              </w:rPr>
              <w:t>Несоблюдение порядка учета организаций и физических лиц (постановки на учет и снятия с учета в налоговых органах)</w:t>
            </w:r>
          </w:p>
        </w:tc>
        <w:tc>
          <w:tcPr>
            <w:tcW w:w="3119" w:type="dxa"/>
            <w:shd w:val="clear" w:color="auto" w:fill="FFFFFF"/>
          </w:tcPr>
          <w:p w:rsidR="003B7E20" w:rsidRPr="00803E5F" w:rsidRDefault="003B7E20" w:rsidP="00ED47A1">
            <w:pPr>
              <w:pStyle w:val="a4"/>
              <w:shd w:val="clear" w:color="auto" w:fill="auto"/>
              <w:spacing w:line="274" w:lineRule="exact"/>
              <w:ind w:left="142" w:right="142"/>
              <w:rPr>
                <w:sz w:val="24"/>
                <w:szCs w:val="24"/>
              </w:rPr>
            </w:pPr>
            <w:r w:rsidRPr="00803E5F">
              <w:rPr>
                <w:color w:val="000000"/>
                <w:sz w:val="24"/>
                <w:szCs w:val="24"/>
              </w:rPr>
              <w:t>Статья 84 Налогового кодекса Российской Федерации</w:t>
            </w:r>
          </w:p>
        </w:tc>
        <w:tc>
          <w:tcPr>
            <w:tcW w:w="1701"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кол-во</w:t>
            </w:r>
          </w:p>
        </w:tc>
        <w:tc>
          <w:tcPr>
            <w:tcW w:w="1559"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color w:val="000000"/>
                <w:sz w:val="24"/>
                <w:szCs w:val="24"/>
              </w:rPr>
              <w:t>7</w:t>
            </w:r>
          </w:p>
        </w:tc>
        <w:tc>
          <w:tcPr>
            <w:tcW w:w="2268" w:type="dxa"/>
            <w:shd w:val="clear" w:color="auto" w:fill="FFFFFF"/>
          </w:tcPr>
          <w:p w:rsidR="003B7E20" w:rsidRPr="00803E5F" w:rsidRDefault="003B7E20" w:rsidP="00ED47A1">
            <w:pPr>
              <w:pStyle w:val="a4"/>
              <w:shd w:val="clear" w:color="auto" w:fill="auto"/>
              <w:spacing w:line="274" w:lineRule="exact"/>
              <w:ind w:left="142" w:right="143"/>
              <w:rPr>
                <w:sz w:val="24"/>
                <w:szCs w:val="24"/>
              </w:rPr>
            </w:pPr>
            <w:r w:rsidRPr="00803E5F">
              <w:rPr>
                <w:color w:val="000000"/>
                <w:sz w:val="24"/>
                <w:szCs w:val="24"/>
              </w:rPr>
              <w:t>Статья 116 Налогового кодекса Российской Федерации</w:t>
            </w:r>
          </w:p>
        </w:tc>
        <w:tc>
          <w:tcPr>
            <w:tcW w:w="8788" w:type="dxa"/>
            <w:shd w:val="clear" w:color="auto" w:fill="FFFFFF"/>
          </w:tcPr>
          <w:p w:rsidR="003B7E20" w:rsidRPr="00803E5F" w:rsidRDefault="003B7E20" w:rsidP="00ED47A1">
            <w:pPr>
              <w:pStyle w:val="a4"/>
              <w:shd w:val="clear" w:color="auto" w:fill="auto"/>
              <w:spacing w:line="274" w:lineRule="exact"/>
              <w:jc w:val="both"/>
              <w:rPr>
                <w:sz w:val="24"/>
                <w:szCs w:val="24"/>
              </w:rPr>
            </w:pPr>
          </w:p>
        </w:tc>
      </w:tr>
      <w:tr w:rsidR="003B7E20" w:rsidTr="003D0449">
        <w:trPr>
          <w:trHeight w:val="692"/>
        </w:trPr>
        <w:tc>
          <w:tcPr>
            <w:tcW w:w="850" w:type="dxa"/>
            <w:shd w:val="clear" w:color="auto" w:fill="FFFFFF"/>
            <w:vAlign w:val="center"/>
          </w:tcPr>
          <w:p w:rsidR="003B7E20" w:rsidRPr="00803E5F" w:rsidRDefault="003B7E20" w:rsidP="00F90C66">
            <w:pPr>
              <w:pStyle w:val="a4"/>
              <w:shd w:val="clear" w:color="auto" w:fill="auto"/>
              <w:spacing w:line="220" w:lineRule="exact"/>
              <w:jc w:val="center"/>
              <w:rPr>
                <w:sz w:val="24"/>
                <w:szCs w:val="24"/>
              </w:rPr>
            </w:pPr>
            <w:r w:rsidRPr="00803E5F">
              <w:rPr>
                <w:sz w:val="24"/>
                <w:szCs w:val="24"/>
              </w:rPr>
              <w:t>7.14</w:t>
            </w:r>
          </w:p>
        </w:tc>
        <w:tc>
          <w:tcPr>
            <w:tcW w:w="4962" w:type="dxa"/>
            <w:shd w:val="clear" w:color="auto" w:fill="FFFFFF"/>
          </w:tcPr>
          <w:p w:rsidR="003B7E20" w:rsidRPr="00803E5F" w:rsidRDefault="003B7E20" w:rsidP="00ED47A1">
            <w:pPr>
              <w:pStyle w:val="a4"/>
              <w:shd w:val="clear" w:color="auto" w:fill="auto"/>
              <w:spacing w:line="274" w:lineRule="exact"/>
              <w:ind w:left="143" w:right="142"/>
              <w:jc w:val="both"/>
              <w:rPr>
                <w:sz w:val="24"/>
                <w:szCs w:val="24"/>
              </w:rPr>
            </w:pPr>
            <w:r w:rsidRPr="00803E5F">
              <w:rPr>
                <w:sz w:val="24"/>
                <w:szCs w:val="24"/>
              </w:rPr>
              <w:t>Нарушения Правил осуществления внутреннего финансового контроля и внутреннего финансового аудита</w:t>
            </w:r>
          </w:p>
        </w:tc>
        <w:tc>
          <w:tcPr>
            <w:tcW w:w="3119" w:type="dxa"/>
            <w:shd w:val="clear" w:color="auto" w:fill="FFFFFF"/>
          </w:tcPr>
          <w:p w:rsidR="003B7E20" w:rsidRPr="00803E5F" w:rsidRDefault="003B7E20" w:rsidP="00ED47A1">
            <w:pPr>
              <w:pStyle w:val="a4"/>
              <w:shd w:val="clear" w:color="auto" w:fill="auto"/>
              <w:spacing w:line="274" w:lineRule="exact"/>
              <w:ind w:left="142" w:right="142"/>
              <w:rPr>
                <w:sz w:val="24"/>
                <w:szCs w:val="24"/>
              </w:rPr>
            </w:pPr>
            <w:proofErr w:type="gramStart"/>
            <w:r w:rsidRPr="00803E5F">
              <w:rPr>
                <w:sz w:val="24"/>
                <w:szCs w:val="24"/>
              </w:rPr>
              <w:t xml:space="preserve">Статья 160.2-1 Бюджетного кодекса Российской Федерации Правила осуществления главными распорядителями (распорядителями) средств федерального бюджета (бюджета государственного внебюджетного фонда </w:t>
            </w:r>
            <w:r w:rsidRPr="00803E5F">
              <w:rPr>
                <w:sz w:val="24"/>
                <w:szCs w:val="24"/>
              </w:rPr>
              <w:lastRenderedPageBreak/>
              <w:t>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утвержденные Постановлением Правительства Российской Федерации от</w:t>
            </w:r>
            <w:proofErr w:type="gramEnd"/>
            <w:r w:rsidRPr="00803E5F">
              <w:rPr>
                <w:sz w:val="24"/>
                <w:szCs w:val="24"/>
              </w:rPr>
              <w:t xml:space="preserve"> 17 марта 2014 г.</w:t>
            </w:r>
            <w:r w:rsidR="009B5138">
              <w:rPr>
                <w:sz w:val="24"/>
                <w:szCs w:val="24"/>
              </w:rPr>
              <w:t xml:space="preserve"> № </w:t>
            </w:r>
            <w:r w:rsidRPr="00803E5F">
              <w:rPr>
                <w:sz w:val="24"/>
                <w:szCs w:val="24"/>
              </w:rPr>
              <w:t>193</w:t>
            </w:r>
          </w:p>
        </w:tc>
        <w:tc>
          <w:tcPr>
            <w:tcW w:w="1701"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sz w:val="24"/>
                <w:szCs w:val="24"/>
              </w:rPr>
              <w:lastRenderedPageBreak/>
              <w:t>кол-во</w:t>
            </w:r>
          </w:p>
        </w:tc>
        <w:tc>
          <w:tcPr>
            <w:tcW w:w="1559" w:type="dxa"/>
            <w:shd w:val="clear" w:color="auto" w:fill="FFFFFF"/>
          </w:tcPr>
          <w:p w:rsidR="003B7E20" w:rsidRPr="00803E5F" w:rsidRDefault="003B7E20" w:rsidP="0099278A">
            <w:pPr>
              <w:pStyle w:val="a4"/>
              <w:shd w:val="clear" w:color="auto" w:fill="auto"/>
              <w:spacing w:line="220" w:lineRule="exact"/>
              <w:jc w:val="center"/>
              <w:rPr>
                <w:sz w:val="24"/>
                <w:szCs w:val="24"/>
              </w:rPr>
            </w:pPr>
            <w:r w:rsidRPr="00803E5F">
              <w:rPr>
                <w:sz w:val="24"/>
                <w:szCs w:val="24"/>
              </w:rPr>
              <w:t>7</w:t>
            </w:r>
          </w:p>
        </w:tc>
        <w:tc>
          <w:tcPr>
            <w:tcW w:w="2268" w:type="dxa"/>
            <w:shd w:val="clear" w:color="auto" w:fill="FFFFFF"/>
          </w:tcPr>
          <w:p w:rsidR="003B7E20" w:rsidRPr="00803E5F" w:rsidRDefault="003B7E20" w:rsidP="00ED47A1">
            <w:pPr>
              <w:pStyle w:val="a4"/>
              <w:shd w:val="clear" w:color="auto" w:fill="auto"/>
              <w:spacing w:line="274" w:lineRule="exact"/>
              <w:ind w:left="142" w:right="143"/>
              <w:rPr>
                <w:color w:val="000000"/>
                <w:sz w:val="24"/>
                <w:szCs w:val="24"/>
              </w:rPr>
            </w:pPr>
          </w:p>
        </w:tc>
        <w:tc>
          <w:tcPr>
            <w:tcW w:w="8788" w:type="dxa"/>
            <w:shd w:val="clear" w:color="auto" w:fill="FFFFFF"/>
          </w:tcPr>
          <w:p w:rsidR="003B7E20" w:rsidRPr="00803E5F" w:rsidRDefault="003B7E20" w:rsidP="00ED47A1">
            <w:pPr>
              <w:pStyle w:val="a4"/>
              <w:shd w:val="clear" w:color="auto" w:fill="auto"/>
              <w:spacing w:line="274" w:lineRule="exact"/>
              <w:jc w:val="both"/>
              <w:rPr>
                <w:color w:val="000000"/>
                <w:sz w:val="24"/>
                <w:szCs w:val="24"/>
              </w:rPr>
            </w:pPr>
          </w:p>
        </w:tc>
      </w:tr>
    </w:tbl>
    <w:p w:rsidR="008D1159" w:rsidRDefault="008D1159" w:rsidP="00790FD6">
      <w:pPr>
        <w:pStyle w:val="26"/>
        <w:shd w:val="clear" w:color="auto" w:fill="auto"/>
        <w:spacing w:line="220" w:lineRule="exact"/>
        <w:jc w:val="left"/>
        <w:rPr>
          <w:rStyle w:val="25"/>
          <w:b/>
          <w:color w:val="000000"/>
        </w:rPr>
      </w:pPr>
    </w:p>
    <w:p w:rsidR="00FF3702" w:rsidRDefault="00FF3702" w:rsidP="00790FD6">
      <w:pPr>
        <w:pStyle w:val="26"/>
        <w:shd w:val="clear" w:color="auto" w:fill="auto"/>
        <w:spacing w:line="220" w:lineRule="exact"/>
        <w:jc w:val="left"/>
      </w:pPr>
      <w:r>
        <w:rPr>
          <w:rStyle w:val="25"/>
          <w:b/>
          <w:color w:val="000000"/>
        </w:rPr>
        <w:t>Примечание</w:t>
      </w:r>
    </w:p>
    <w:p w:rsidR="00FF3702" w:rsidRDefault="00FF3702" w:rsidP="00FF3702">
      <w:pPr>
        <w:pStyle w:val="a4"/>
        <w:numPr>
          <w:ilvl w:val="0"/>
          <w:numId w:val="4"/>
        </w:numPr>
        <w:shd w:val="clear" w:color="auto" w:fill="auto"/>
        <w:jc w:val="both"/>
      </w:pPr>
      <w:r>
        <w:rPr>
          <w:rStyle w:val="13"/>
          <w:color w:val="000000"/>
        </w:rPr>
        <w:t xml:space="preserve"> </w:t>
      </w:r>
      <w:proofErr w:type="spellStart"/>
      <w:r>
        <w:rPr>
          <w:rStyle w:val="13"/>
          <w:color w:val="000000"/>
        </w:rPr>
        <w:t>НПА</w:t>
      </w:r>
      <w:proofErr w:type="spellEnd"/>
      <w:r>
        <w:rPr>
          <w:rStyle w:val="13"/>
          <w:color w:val="000000"/>
        </w:rPr>
        <w:t xml:space="preserve"> Российской Федерации, </w:t>
      </w:r>
      <w:proofErr w:type="spellStart"/>
      <w:r>
        <w:rPr>
          <w:rStyle w:val="13"/>
          <w:color w:val="000000"/>
        </w:rPr>
        <w:t>НПА</w:t>
      </w:r>
      <w:proofErr w:type="spellEnd"/>
      <w:r>
        <w:rPr>
          <w:rStyle w:val="13"/>
          <w:color w:val="000000"/>
        </w:rPr>
        <w:t xml:space="preserve"> субъектов Российской Федерации, </w:t>
      </w:r>
      <w:proofErr w:type="spellStart"/>
      <w:r>
        <w:rPr>
          <w:rStyle w:val="13"/>
          <w:color w:val="000000"/>
        </w:rPr>
        <w:t>НПА</w:t>
      </w:r>
      <w:proofErr w:type="spellEnd"/>
      <w:r>
        <w:rPr>
          <w:rStyle w:val="13"/>
          <w:color w:val="000000"/>
        </w:rPr>
        <w:t xml:space="preserve"> исполнительных (представительных) органов местного самоуправления</w:t>
      </w:r>
    </w:p>
    <w:p w:rsidR="00FF3702" w:rsidRDefault="0099278A" w:rsidP="0099278A">
      <w:bookmarkStart w:id="3" w:name="bookmark2"/>
      <w:r>
        <w:rPr>
          <w:rStyle w:val="30"/>
        </w:rPr>
        <w:t>2</w:t>
      </w:r>
      <w:r>
        <w:rPr>
          <w:rStyle w:val="30"/>
        </w:rPr>
        <w:tab/>
      </w:r>
      <w:r w:rsidR="00FF3702" w:rsidRPr="005F7004">
        <w:rPr>
          <w:rStyle w:val="30"/>
        </w:rPr>
        <w:t xml:space="preserve"> </w:t>
      </w:r>
      <w:r w:rsidR="00FF3702" w:rsidRPr="009B5138">
        <w:rPr>
          <w:rStyle w:val="30"/>
          <w:b w:val="0"/>
        </w:rPr>
        <w:t>Группы нарушений:</w:t>
      </w:r>
      <w:bookmarkEnd w:id="3"/>
    </w:p>
    <w:p w:rsidR="00FF3702" w:rsidRDefault="00FF3702" w:rsidP="00FF3702">
      <w:pPr>
        <w:pStyle w:val="a4"/>
        <w:shd w:val="clear" w:color="auto" w:fill="auto"/>
        <w:spacing w:line="274" w:lineRule="exact"/>
        <w:jc w:val="both"/>
      </w:pPr>
      <w:r>
        <w:rPr>
          <w:rStyle w:val="13"/>
          <w:color w:val="000000"/>
        </w:rPr>
        <w:t>1</w:t>
      </w:r>
      <w:r w:rsidR="009B5138">
        <w:rPr>
          <w:rStyle w:val="13"/>
          <w:color w:val="000000"/>
        </w:rPr>
        <w:tab/>
      </w:r>
      <w:r>
        <w:rPr>
          <w:rStyle w:val="13"/>
          <w:color w:val="000000"/>
        </w:rPr>
        <w:t>- нарушения при формировании и исполнении бюджетов</w:t>
      </w:r>
    </w:p>
    <w:p w:rsidR="00FF3702" w:rsidRDefault="00FF3702" w:rsidP="00FF3702">
      <w:pPr>
        <w:pStyle w:val="a4"/>
        <w:numPr>
          <w:ilvl w:val="0"/>
          <w:numId w:val="5"/>
        </w:numPr>
        <w:shd w:val="clear" w:color="auto" w:fill="auto"/>
        <w:spacing w:line="274" w:lineRule="exact"/>
        <w:jc w:val="both"/>
      </w:pPr>
      <w:r>
        <w:rPr>
          <w:rStyle w:val="13"/>
          <w:color w:val="000000"/>
        </w:rPr>
        <w:t xml:space="preserve"> - нарушения ведения бухгалтерского учета, составления и представления бухгалтерской (финансовой) отчетности</w:t>
      </w:r>
    </w:p>
    <w:p w:rsidR="00FF3702" w:rsidRDefault="00FF3702" w:rsidP="00FF3702">
      <w:pPr>
        <w:pStyle w:val="a4"/>
        <w:numPr>
          <w:ilvl w:val="0"/>
          <w:numId w:val="5"/>
        </w:numPr>
        <w:shd w:val="clear" w:color="auto" w:fill="auto"/>
        <w:spacing w:line="274" w:lineRule="exact"/>
        <w:jc w:val="both"/>
      </w:pPr>
      <w:r>
        <w:rPr>
          <w:rStyle w:val="13"/>
          <w:color w:val="000000"/>
        </w:rPr>
        <w:t xml:space="preserve"> - нарушения в сфере управления и распоряжения государственной (муниципальной) собственностью</w:t>
      </w:r>
    </w:p>
    <w:p w:rsidR="00FF3702" w:rsidRDefault="00FF3702" w:rsidP="00FF3702">
      <w:pPr>
        <w:pStyle w:val="a4"/>
        <w:numPr>
          <w:ilvl w:val="0"/>
          <w:numId w:val="5"/>
        </w:numPr>
        <w:shd w:val="clear" w:color="auto" w:fill="auto"/>
        <w:spacing w:line="274" w:lineRule="exact"/>
        <w:jc w:val="both"/>
      </w:pPr>
      <w:r>
        <w:rPr>
          <w:rStyle w:val="13"/>
          <w:color w:val="000000"/>
        </w:rPr>
        <w:t xml:space="preserve"> - нарушения при осуществлении государственных (муниципальных) закупок и закупок отдельными видами юридических лиц</w:t>
      </w:r>
    </w:p>
    <w:p w:rsidR="00FF3702" w:rsidRDefault="00FF3702" w:rsidP="00FF3702">
      <w:pPr>
        <w:pStyle w:val="a4"/>
        <w:numPr>
          <w:ilvl w:val="0"/>
          <w:numId w:val="5"/>
        </w:numPr>
        <w:shd w:val="clear" w:color="auto" w:fill="auto"/>
        <w:spacing w:line="274" w:lineRule="exact"/>
        <w:jc w:val="both"/>
      </w:pPr>
      <w:r>
        <w:rPr>
          <w:rStyle w:val="13"/>
          <w:color w:val="000000"/>
        </w:rPr>
        <w:t xml:space="preserve"> </w:t>
      </w:r>
      <w:proofErr w:type="gramStart"/>
      <w:r>
        <w:rPr>
          <w:rStyle w:val="13"/>
          <w:color w:val="000000"/>
        </w:rPr>
        <w:t>-нарушения в сфере деятельности Центрального банка Российской Федерации, его структурных подразделений и других банков и небанковских кредитных организаций, входящих в банковскую систему Российской Федерации, государственных корпораций, государственных компаний, организаций с участием Российской Федерации в их уставных (складочных) капиталах и иных организаций, в том числе при использовании ими имущества, находящегося в государственной (муниципальной) собственности</w:t>
      </w:r>
      <w:proofErr w:type="gramEnd"/>
    </w:p>
    <w:p w:rsidR="00FF3702" w:rsidRDefault="00FF3702" w:rsidP="00FF3702">
      <w:pPr>
        <w:pStyle w:val="a4"/>
        <w:numPr>
          <w:ilvl w:val="0"/>
          <w:numId w:val="5"/>
        </w:numPr>
        <w:shd w:val="clear" w:color="auto" w:fill="auto"/>
        <w:spacing w:line="274" w:lineRule="exact"/>
        <w:jc w:val="both"/>
      </w:pPr>
      <w:r>
        <w:rPr>
          <w:rStyle w:val="13"/>
          <w:color w:val="000000"/>
        </w:rPr>
        <w:t xml:space="preserve"> -нарушения в ходе использования средств финансовой и гуманитарной помощи Российской Федерации, предоставляемой иностранным государствам, при реализации международных договоров, </w:t>
      </w:r>
      <w:proofErr w:type="spellStart"/>
      <w:r>
        <w:rPr>
          <w:rStyle w:val="13"/>
          <w:color w:val="000000"/>
        </w:rPr>
        <w:t>межправсоглашений</w:t>
      </w:r>
      <w:proofErr w:type="spellEnd"/>
      <w:r>
        <w:rPr>
          <w:rStyle w:val="13"/>
          <w:color w:val="000000"/>
        </w:rPr>
        <w:t xml:space="preserve"> и в области соглашений о разделе продукции</w:t>
      </w:r>
    </w:p>
    <w:p w:rsidR="00FF3702" w:rsidRDefault="00FF3702" w:rsidP="00FF3702">
      <w:pPr>
        <w:pStyle w:val="a4"/>
        <w:numPr>
          <w:ilvl w:val="0"/>
          <w:numId w:val="5"/>
        </w:numPr>
        <w:shd w:val="clear" w:color="auto" w:fill="auto"/>
        <w:spacing w:line="274" w:lineRule="exact"/>
        <w:jc w:val="both"/>
      </w:pPr>
      <w:r>
        <w:rPr>
          <w:rStyle w:val="13"/>
          <w:color w:val="000000"/>
        </w:rPr>
        <w:t xml:space="preserve"> - иные нарушения</w:t>
      </w:r>
    </w:p>
    <w:p w:rsidR="00FF3702" w:rsidRPr="00BB7E19" w:rsidRDefault="00FF3702" w:rsidP="00FF3702">
      <w:pPr>
        <w:pStyle w:val="a4"/>
        <w:numPr>
          <w:ilvl w:val="0"/>
          <w:numId w:val="5"/>
        </w:numPr>
        <w:shd w:val="clear" w:color="auto" w:fill="auto"/>
        <w:spacing w:line="274" w:lineRule="exact"/>
        <w:jc w:val="both"/>
        <w:rPr>
          <w:rStyle w:val="13"/>
        </w:rPr>
      </w:pPr>
      <w:r>
        <w:rPr>
          <w:rStyle w:val="13"/>
          <w:color w:val="000000"/>
        </w:rPr>
        <w:t xml:space="preserve"> </w:t>
      </w:r>
      <w:proofErr w:type="gramStart"/>
      <w:r>
        <w:rPr>
          <w:rStyle w:val="13"/>
          <w:color w:val="000000"/>
        </w:rPr>
        <w:t>- нецелевое использование бюджетных средств, выразившееся в направлении средств бюджета бюджетной системы Российской Федерации и оплате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 или в направлении средств, полученных из бюджета бюджетной системы Российской Федерации, на</w:t>
      </w:r>
      <w:proofErr w:type="gramEnd"/>
      <w:r>
        <w:rPr>
          <w:rStyle w:val="13"/>
          <w:color w:val="000000"/>
        </w:rPr>
        <w:t xml:space="preserve"> цели, не соответствующие целям, определенным договором (соглашением) либо иным документом, являющимся правовым основанием предоставления указанных средств</w:t>
      </w:r>
    </w:p>
    <w:p w:rsidR="00FF3702" w:rsidRPr="00BB7E19" w:rsidRDefault="00FF3702" w:rsidP="00FF3702">
      <w:pPr>
        <w:pStyle w:val="a4"/>
        <w:shd w:val="clear" w:color="auto" w:fill="auto"/>
        <w:spacing w:line="274" w:lineRule="exact"/>
        <w:jc w:val="both"/>
        <w:rPr>
          <w:rStyle w:val="13"/>
        </w:rPr>
      </w:pPr>
      <w:r w:rsidRPr="00BB7E19">
        <w:rPr>
          <w:rStyle w:val="13"/>
          <w:b/>
          <w:color w:val="000000"/>
        </w:rPr>
        <w:t>3</w:t>
      </w:r>
      <w:r>
        <w:rPr>
          <w:rStyle w:val="13"/>
          <w:color w:val="000000"/>
        </w:rPr>
        <w:t xml:space="preserve">. </w:t>
      </w:r>
      <w:r w:rsidRPr="005F7004">
        <w:rPr>
          <w:rStyle w:val="13"/>
          <w:color w:val="000000"/>
        </w:rPr>
        <w:t>в соответствии с НПА (ПА) федеральных органов исполнительной власти, исполнительных органов государственной власти субъектов Российской Федерации, исполнительных (представительных) органов местного самоупра</w:t>
      </w:r>
      <w:r>
        <w:rPr>
          <w:rStyle w:val="13"/>
          <w:color w:val="000000"/>
        </w:rPr>
        <w:t xml:space="preserve">вления, </w:t>
      </w:r>
      <w:r w:rsidRPr="005F7004">
        <w:rPr>
          <w:rStyle w:val="13"/>
          <w:color w:val="000000"/>
        </w:rPr>
        <w:t>осуществляющих функции</w:t>
      </w:r>
      <w:r w:rsidRPr="00274D65">
        <w:rPr>
          <w:rStyle w:val="13"/>
          <w:color w:val="000000"/>
        </w:rPr>
        <w:t xml:space="preserve"> </w:t>
      </w:r>
      <w:r>
        <w:rPr>
          <w:rStyle w:val="13"/>
          <w:color w:val="000000"/>
        </w:rPr>
        <w:t>полномочия учредителя соответствующих бюджетных и автономных учреждений, а также органов государственной власти (государственных</w:t>
      </w:r>
      <w:r>
        <w:rPr>
          <w:rStyle w:val="13"/>
        </w:rPr>
        <w:t xml:space="preserve"> </w:t>
      </w:r>
      <w:r>
        <w:rPr>
          <w:rStyle w:val="13"/>
          <w:color w:val="000000"/>
        </w:rPr>
        <w:t>органов), органов местного самоуправления, являющихся ГРБС (РБС) для казенных учреждений</w:t>
      </w:r>
      <w:r w:rsidRPr="00274D65">
        <w:rPr>
          <w:rStyle w:val="13"/>
          <w:color w:val="000000"/>
        </w:rPr>
        <w:t xml:space="preserve"> </w:t>
      </w:r>
    </w:p>
    <w:p w:rsidR="00FF3702" w:rsidRDefault="00FF3702" w:rsidP="007C0131">
      <w:pPr>
        <w:pStyle w:val="a4"/>
        <w:shd w:val="clear" w:color="auto" w:fill="auto"/>
        <w:spacing w:line="274" w:lineRule="exact"/>
        <w:jc w:val="both"/>
      </w:pPr>
      <w:r w:rsidRPr="00BB7E19">
        <w:rPr>
          <w:rStyle w:val="13"/>
          <w:b/>
          <w:color w:val="000000"/>
        </w:rPr>
        <w:t>4.</w:t>
      </w:r>
      <w:r>
        <w:rPr>
          <w:rStyle w:val="13"/>
          <w:color w:val="000000"/>
        </w:rPr>
        <w:t xml:space="preserve"> Нормы Кодекса Российской Федерации об административных правонарушениях, не применяемые с учетом возложенных полномочий Счетной палатой Российской Федерации</w:t>
      </w:r>
    </w:p>
    <w:sectPr w:rsidR="00FF3702" w:rsidSect="00FA76A4">
      <w:headerReference w:type="default" r:id="rId33"/>
      <w:type w:val="continuous"/>
      <w:pgSz w:w="23814" w:h="16839" w:orient="landscape" w:code="8"/>
      <w:pgMar w:top="567" w:right="306" w:bottom="567" w:left="306" w:header="284" w:footer="11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F7E" w:rsidRDefault="00490F7E">
      <w:r>
        <w:separator/>
      </w:r>
    </w:p>
  </w:endnote>
  <w:endnote w:type="continuationSeparator" w:id="0">
    <w:p w:rsidR="00490F7E" w:rsidRDefault="0049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F7E" w:rsidRDefault="00490F7E">
      <w:r>
        <w:separator/>
      </w:r>
    </w:p>
  </w:footnote>
  <w:footnote w:type="continuationSeparator" w:id="0">
    <w:p w:rsidR="00490F7E" w:rsidRDefault="00490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318815"/>
      <w:docPartObj>
        <w:docPartGallery w:val="Page Numbers (Top of Page)"/>
        <w:docPartUnique/>
      </w:docPartObj>
    </w:sdtPr>
    <w:sdtEndPr>
      <w:rPr>
        <w:sz w:val="20"/>
      </w:rPr>
    </w:sdtEndPr>
    <w:sdtContent>
      <w:p w:rsidR="00490F7E" w:rsidRPr="00FA76A4" w:rsidRDefault="00490F7E">
        <w:pPr>
          <w:pStyle w:val="a9"/>
          <w:jc w:val="center"/>
          <w:rPr>
            <w:sz w:val="20"/>
          </w:rPr>
        </w:pPr>
        <w:r w:rsidRPr="00FA76A4">
          <w:rPr>
            <w:sz w:val="20"/>
          </w:rPr>
          <w:fldChar w:fldCharType="begin"/>
        </w:r>
        <w:r w:rsidRPr="00FA76A4">
          <w:rPr>
            <w:sz w:val="20"/>
          </w:rPr>
          <w:instrText>PAGE   \* MERGEFORMAT</w:instrText>
        </w:r>
        <w:r w:rsidRPr="00FA76A4">
          <w:rPr>
            <w:sz w:val="20"/>
          </w:rPr>
          <w:fldChar w:fldCharType="separate"/>
        </w:r>
        <w:r w:rsidR="006D4EE1">
          <w:rPr>
            <w:noProof/>
            <w:sz w:val="20"/>
          </w:rPr>
          <w:t>76</w:t>
        </w:r>
        <w:r w:rsidRPr="00FA76A4">
          <w:rPr>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2013"/>
      <w:numFmt w:val="decimal"/>
      <w:lvlText w:val="07.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013"/>
      <w:numFmt w:val="decimal"/>
      <w:lvlText w:val="07.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013"/>
      <w:numFmt w:val="decimal"/>
      <w:lvlText w:val="07.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013"/>
      <w:numFmt w:val="decimal"/>
      <w:lvlText w:val="07.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013"/>
      <w:numFmt w:val="decimal"/>
      <w:lvlText w:val="07.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013"/>
      <w:numFmt w:val="decimal"/>
      <w:lvlText w:val="07.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013"/>
      <w:numFmt w:val="decimal"/>
      <w:lvlText w:val="07.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013"/>
      <w:numFmt w:val="decimal"/>
      <w:lvlText w:val="07.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013"/>
      <w:numFmt w:val="decimal"/>
      <w:lvlText w:val="07.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2014"/>
      <w:numFmt w:val="decimal"/>
      <w:lvlText w:val="11.0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014"/>
      <w:numFmt w:val="decimal"/>
      <w:lvlText w:val="11.0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014"/>
      <w:numFmt w:val="decimal"/>
      <w:lvlText w:val="11.0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014"/>
      <w:numFmt w:val="decimal"/>
      <w:lvlText w:val="11.0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014"/>
      <w:numFmt w:val="decimal"/>
      <w:lvlText w:val="11.0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014"/>
      <w:numFmt w:val="decimal"/>
      <w:lvlText w:val="11.0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014"/>
      <w:numFmt w:val="decimal"/>
      <w:lvlText w:val="11.0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014"/>
      <w:numFmt w:val="decimal"/>
      <w:lvlText w:val="11.0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014"/>
      <w:numFmt w:val="decimal"/>
      <w:lvlText w:val="11.03.%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DDD"/>
    <w:rsid w:val="000041E8"/>
    <w:rsid w:val="00006BCA"/>
    <w:rsid w:val="000071E9"/>
    <w:rsid w:val="00007C34"/>
    <w:rsid w:val="00013B20"/>
    <w:rsid w:val="00014B23"/>
    <w:rsid w:val="00035659"/>
    <w:rsid w:val="00041170"/>
    <w:rsid w:val="00052B9B"/>
    <w:rsid w:val="000533BF"/>
    <w:rsid w:val="00054734"/>
    <w:rsid w:val="00055606"/>
    <w:rsid w:val="000622AA"/>
    <w:rsid w:val="000670F7"/>
    <w:rsid w:val="0007390E"/>
    <w:rsid w:val="00076CAB"/>
    <w:rsid w:val="00077DE3"/>
    <w:rsid w:val="00080AA9"/>
    <w:rsid w:val="00085E5D"/>
    <w:rsid w:val="000B6397"/>
    <w:rsid w:val="000B7462"/>
    <w:rsid w:val="000C0A51"/>
    <w:rsid w:val="000E1C77"/>
    <w:rsid w:val="000E5EB5"/>
    <w:rsid w:val="000F2E8B"/>
    <w:rsid w:val="000F5F5E"/>
    <w:rsid w:val="000F70C3"/>
    <w:rsid w:val="0010173C"/>
    <w:rsid w:val="00101A6C"/>
    <w:rsid w:val="00102F94"/>
    <w:rsid w:val="00112D03"/>
    <w:rsid w:val="00122B74"/>
    <w:rsid w:val="001263DE"/>
    <w:rsid w:val="001301DB"/>
    <w:rsid w:val="00144CEF"/>
    <w:rsid w:val="00163299"/>
    <w:rsid w:val="001666AC"/>
    <w:rsid w:val="001708B6"/>
    <w:rsid w:val="0017528A"/>
    <w:rsid w:val="0018206B"/>
    <w:rsid w:val="001835B7"/>
    <w:rsid w:val="00197C1C"/>
    <w:rsid w:val="001A1EC3"/>
    <w:rsid w:val="001B038E"/>
    <w:rsid w:val="001C2071"/>
    <w:rsid w:val="001C2313"/>
    <w:rsid w:val="001E0467"/>
    <w:rsid w:val="001E2B90"/>
    <w:rsid w:val="001E3A13"/>
    <w:rsid w:val="001E7DBB"/>
    <w:rsid w:val="001F2583"/>
    <w:rsid w:val="001F31EF"/>
    <w:rsid w:val="00205183"/>
    <w:rsid w:val="00210FC7"/>
    <w:rsid w:val="0021154F"/>
    <w:rsid w:val="002132CF"/>
    <w:rsid w:val="00214596"/>
    <w:rsid w:val="002331BA"/>
    <w:rsid w:val="0024515A"/>
    <w:rsid w:val="00247ECF"/>
    <w:rsid w:val="002537CE"/>
    <w:rsid w:val="002546FA"/>
    <w:rsid w:val="00264D2E"/>
    <w:rsid w:val="00271FEF"/>
    <w:rsid w:val="00274D65"/>
    <w:rsid w:val="00285352"/>
    <w:rsid w:val="00285FB2"/>
    <w:rsid w:val="00294124"/>
    <w:rsid w:val="00294DA7"/>
    <w:rsid w:val="002A4602"/>
    <w:rsid w:val="002B407C"/>
    <w:rsid w:val="002B45B4"/>
    <w:rsid w:val="002C04FC"/>
    <w:rsid w:val="002D1C3E"/>
    <w:rsid w:val="002E46EC"/>
    <w:rsid w:val="002E7A60"/>
    <w:rsid w:val="00303B46"/>
    <w:rsid w:val="00312ED9"/>
    <w:rsid w:val="003200EB"/>
    <w:rsid w:val="003205DA"/>
    <w:rsid w:val="00347B3C"/>
    <w:rsid w:val="00354F87"/>
    <w:rsid w:val="0036496F"/>
    <w:rsid w:val="00383F44"/>
    <w:rsid w:val="00387F61"/>
    <w:rsid w:val="00395693"/>
    <w:rsid w:val="003A5DC2"/>
    <w:rsid w:val="003B6406"/>
    <w:rsid w:val="003B7E20"/>
    <w:rsid w:val="003D0449"/>
    <w:rsid w:val="003D3AFA"/>
    <w:rsid w:val="003E0154"/>
    <w:rsid w:val="003E3594"/>
    <w:rsid w:val="003E3D89"/>
    <w:rsid w:val="004006F7"/>
    <w:rsid w:val="00404D5E"/>
    <w:rsid w:val="00405E7B"/>
    <w:rsid w:val="00410CFE"/>
    <w:rsid w:val="00410E64"/>
    <w:rsid w:val="004206E0"/>
    <w:rsid w:val="00445778"/>
    <w:rsid w:val="0045353F"/>
    <w:rsid w:val="00454748"/>
    <w:rsid w:val="00456763"/>
    <w:rsid w:val="0045776F"/>
    <w:rsid w:val="004641B7"/>
    <w:rsid w:val="00464E1C"/>
    <w:rsid w:val="00467449"/>
    <w:rsid w:val="00467E73"/>
    <w:rsid w:val="00472029"/>
    <w:rsid w:val="0047520A"/>
    <w:rsid w:val="0048092C"/>
    <w:rsid w:val="00482E73"/>
    <w:rsid w:val="004842FB"/>
    <w:rsid w:val="00486D0B"/>
    <w:rsid w:val="00490F7E"/>
    <w:rsid w:val="004939BA"/>
    <w:rsid w:val="004A18A6"/>
    <w:rsid w:val="004C5962"/>
    <w:rsid w:val="004D16C4"/>
    <w:rsid w:val="004E056C"/>
    <w:rsid w:val="004E14C5"/>
    <w:rsid w:val="004E1F90"/>
    <w:rsid w:val="004F6027"/>
    <w:rsid w:val="004F6275"/>
    <w:rsid w:val="00510B3C"/>
    <w:rsid w:val="00527037"/>
    <w:rsid w:val="00534829"/>
    <w:rsid w:val="005451B4"/>
    <w:rsid w:val="00551172"/>
    <w:rsid w:val="00555A7A"/>
    <w:rsid w:val="0056350F"/>
    <w:rsid w:val="00564F37"/>
    <w:rsid w:val="0057499D"/>
    <w:rsid w:val="00574AC1"/>
    <w:rsid w:val="00580972"/>
    <w:rsid w:val="00586920"/>
    <w:rsid w:val="005962B0"/>
    <w:rsid w:val="005A1683"/>
    <w:rsid w:val="005A4E01"/>
    <w:rsid w:val="005C0D61"/>
    <w:rsid w:val="005C33BC"/>
    <w:rsid w:val="005C416B"/>
    <w:rsid w:val="005C46F7"/>
    <w:rsid w:val="005E0657"/>
    <w:rsid w:val="005E5A64"/>
    <w:rsid w:val="005F7004"/>
    <w:rsid w:val="00600B64"/>
    <w:rsid w:val="00607D3F"/>
    <w:rsid w:val="0061311C"/>
    <w:rsid w:val="00613599"/>
    <w:rsid w:val="00623555"/>
    <w:rsid w:val="00637726"/>
    <w:rsid w:val="00643928"/>
    <w:rsid w:val="006457D4"/>
    <w:rsid w:val="00654C41"/>
    <w:rsid w:val="00657416"/>
    <w:rsid w:val="006577E5"/>
    <w:rsid w:val="006644B9"/>
    <w:rsid w:val="006661FA"/>
    <w:rsid w:val="00667B70"/>
    <w:rsid w:val="00683B9D"/>
    <w:rsid w:val="006A6875"/>
    <w:rsid w:val="006B3CA4"/>
    <w:rsid w:val="006D1F54"/>
    <w:rsid w:val="006D2F32"/>
    <w:rsid w:val="006D4EE1"/>
    <w:rsid w:val="006E7762"/>
    <w:rsid w:val="006F4500"/>
    <w:rsid w:val="007034AD"/>
    <w:rsid w:val="00710343"/>
    <w:rsid w:val="00710BEA"/>
    <w:rsid w:val="00712B33"/>
    <w:rsid w:val="007231A0"/>
    <w:rsid w:val="0073520C"/>
    <w:rsid w:val="0074290E"/>
    <w:rsid w:val="00746A96"/>
    <w:rsid w:val="00751F26"/>
    <w:rsid w:val="00766A2A"/>
    <w:rsid w:val="00766F41"/>
    <w:rsid w:val="00770A2C"/>
    <w:rsid w:val="007714A3"/>
    <w:rsid w:val="007728B1"/>
    <w:rsid w:val="00781F0C"/>
    <w:rsid w:val="00782715"/>
    <w:rsid w:val="007837C6"/>
    <w:rsid w:val="00785878"/>
    <w:rsid w:val="0079059F"/>
    <w:rsid w:val="00790FD6"/>
    <w:rsid w:val="00792C72"/>
    <w:rsid w:val="00794496"/>
    <w:rsid w:val="007B093B"/>
    <w:rsid w:val="007B4673"/>
    <w:rsid w:val="007B49AA"/>
    <w:rsid w:val="007C0131"/>
    <w:rsid w:val="007C0CE3"/>
    <w:rsid w:val="007C3EE9"/>
    <w:rsid w:val="007C7368"/>
    <w:rsid w:val="007D572F"/>
    <w:rsid w:val="007D7D37"/>
    <w:rsid w:val="007E5073"/>
    <w:rsid w:val="00803E5F"/>
    <w:rsid w:val="00810309"/>
    <w:rsid w:val="00817CEC"/>
    <w:rsid w:val="00820785"/>
    <w:rsid w:val="00820849"/>
    <w:rsid w:val="00824E8F"/>
    <w:rsid w:val="008313A6"/>
    <w:rsid w:val="0084431D"/>
    <w:rsid w:val="00845E8A"/>
    <w:rsid w:val="00853877"/>
    <w:rsid w:val="00855B1A"/>
    <w:rsid w:val="00856021"/>
    <w:rsid w:val="00857988"/>
    <w:rsid w:val="00864D91"/>
    <w:rsid w:val="00865855"/>
    <w:rsid w:val="008705CA"/>
    <w:rsid w:val="008746A3"/>
    <w:rsid w:val="008773D1"/>
    <w:rsid w:val="0088036B"/>
    <w:rsid w:val="00884DC3"/>
    <w:rsid w:val="008873F6"/>
    <w:rsid w:val="008878BB"/>
    <w:rsid w:val="008911E0"/>
    <w:rsid w:val="008A6213"/>
    <w:rsid w:val="008A69DB"/>
    <w:rsid w:val="008A6D84"/>
    <w:rsid w:val="008B21C8"/>
    <w:rsid w:val="008B3851"/>
    <w:rsid w:val="008C05F1"/>
    <w:rsid w:val="008C5F73"/>
    <w:rsid w:val="008D1159"/>
    <w:rsid w:val="008E088E"/>
    <w:rsid w:val="008E31AF"/>
    <w:rsid w:val="008F20AE"/>
    <w:rsid w:val="008F3D7E"/>
    <w:rsid w:val="0090007E"/>
    <w:rsid w:val="00902B90"/>
    <w:rsid w:val="0090499A"/>
    <w:rsid w:val="00905C6A"/>
    <w:rsid w:val="0090635E"/>
    <w:rsid w:val="00906F4B"/>
    <w:rsid w:val="00915E84"/>
    <w:rsid w:val="009244DC"/>
    <w:rsid w:val="00926237"/>
    <w:rsid w:val="009354AA"/>
    <w:rsid w:val="00940F2A"/>
    <w:rsid w:val="009431F8"/>
    <w:rsid w:val="0095231D"/>
    <w:rsid w:val="00955D9B"/>
    <w:rsid w:val="009573AA"/>
    <w:rsid w:val="009605B0"/>
    <w:rsid w:val="00961090"/>
    <w:rsid w:val="00964EA7"/>
    <w:rsid w:val="009662B9"/>
    <w:rsid w:val="009711EF"/>
    <w:rsid w:val="0097406C"/>
    <w:rsid w:val="00974A94"/>
    <w:rsid w:val="009854AB"/>
    <w:rsid w:val="00986969"/>
    <w:rsid w:val="00986FA5"/>
    <w:rsid w:val="009876D0"/>
    <w:rsid w:val="0099278A"/>
    <w:rsid w:val="009950EE"/>
    <w:rsid w:val="009A38A5"/>
    <w:rsid w:val="009B19D4"/>
    <w:rsid w:val="009B5138"/>
    <w:rsid w:val="009B5A96"/>
    <w:rsid w:val="009C0725"/>
    <w:rsid w:val="009D1CB9"/>
    <w:rsid w:val="009D2D08"/>
    <w:rsid w:val="009D3B70"/>
    <w:rsid w:val="009F4381"/>
    <w:rsid w:val="009F5CC4"/>
    <w:rsid w:val="00A013A4"/>
    <w:rsid w:val="00A03066"/>
    <w:rsid w:val="00A07454"/>
    <w:rsid w:val="00A11F7F"/>
    <w:rsid w:val="00A12D54"/>
    <w:rsid w:val="00A1471D"/>
    <w:rsid w:val="00A21B07"/>
    <w:rsid w:val="00A24E43"/>
    <w:rsid w:val="00A35674"/>
    <w:rsid w:val="00A4088E"/>
    <w:rsid w:val="00A43D1F"/>
    <w:rsid w:val="00A460DC"/>
    <w:rsid w:val="00A52AFA"/>
    <w:rsid w:val="00A54EC7"/>
    <w:rsid w:val="00A57285"/>
    <w:rsid w:val="00A635A3"/>
    <w:rsid w:val="00A66F2F"/>
    <w:rsid w:val="00A76C18"/>
    <w:rsid w:val="00A81FB6"/>
    <w:rsid w:val="00A82409"/>
    <w:rsid w:val="00A82C9F"/>
    <w:rsid w:val="00A8711E"/>
    <w:rsid w:val="00A9086A"/>
    <w:rsid w:val="00A92BC8"/>
    <w:rsid w:val="00AA3D31"/>
    <w:rsid w:val="00AA77D5"/>
    <w:rsid w:val="00AB0ED5"/>
    <w:rsid w:val="00AB1EC6"/>
    <w:rsid w:val="00AC324E"/>
    <w:rsid w:val="00AD40B1"/>
    <w:rsid w:val="00AE0A28"/>
    <w:rsid w:val="00AF2887"/>
    <w:rsid w:val="00B0137C"/>
    <w:rsid w:val="00B01423"/>
    <w:rsid w:val="00B224EA"/>
    <w:rsid w:val="00B24998"/>
    <w:rsid w:val="00B31258"/>
    <w:rsid w:val="00B4267B"/>
    <w:rsid w:val="00B4491A"/>
    <w:rsid w:val="00B751F3"/>
    <w:rsid w:val="00B83236"/>
    <w:rsid w:val="00B846A7"/>
    <w:rsid w:val="00BA047A"/>
    <w:rsid w:val="00BA279C"/>
    <w:rsid w:val="00BA5CD2"/>
    <w:rsid w:val="00BA657D"/>
    <w:rsid w:val="00BB2A79"/>
    <w:rsid w:val="00BB7E19"/>
    <w:rsid w:val="00BC287C"/>
    <w:rsid w:val="00BC4977"/>
    <w:rsid w:val="00BC5148"/>
    <w:rsid w:val="00BC519C"/>
    <w:rsid w:val="00BC6AD2"/>
    <w:rsid w:val="00BE00C4"/>
    <w:rsid w:val="00BE0143"/>
    <w:rsid w:val="00BF0509"/>
    <w:rsid w:val="00BF62A9"/>
    <w:rsid w:val="00C1069E"/>
    <w:rsid w:val="00C11029"/>
    <w:rsid w:val="00C30F30"/>
    <w:rsid w:val="00C3600A"/>
    <w:rsid w:val="00C37D39"/>
    <w:rsid w:val="00C551EA"/>
    <w:rsid w:val="00C56D8C"/>
    <w:rsid w:val="00C578B2"/>
    <w:rsid w:val="00C82A7F"/>
    <w:rsid w:val="00C9564F"/>
    <w:rsid w:val="00CC7677"/>
    <w:rsid w:val="00CD3293"/>
    <w:rsid w:val="00CD6DBD"/>
    <w:rsid w:val="00CE7472"/>
    <w:rsid w:val="00CF0DDD"/>
    <w:rsid w:val="00CF78B5"/>
    <w:rsid w:val="00D02E9D"/>
    <w:rsid w:val="00D0432D"/>
    <w:rsid w:val="00D04AFF"/>
    <w:rsid w:val="00D055A6"/>
    <w:rsid w:val="00D140D8"/>
    <w:rsid w:val="00D1535B"/>
    <w:rsid w:val="00D25794"/>
    <w:rsid w:val="00D57453"/>
    <w:rsid w:val="00D776E3"/>
    <w:rsid w:val="00D8433D"/>
    <w:rsid w:val="00D8462F"/>
    <w:rsid w:val="00D90914"/>
    <w:rsid w:val="00D96EF0"/>
    <w:rsid w:val="00D977C1"/>
    <w:rsid w:val="00DA05A4"/>
    <w:rsid w:val="00DA1C84"/>
    <w:rsid w:val="00DB5984"/>
    <w:rsid w:val="00DB5FF4"/>
    <w:rsid w:val="00DB7BD3"/>
    <w:rsid w:val="00DD22E3"/>
    <w:rsid w:val="00DE2798"/>
    <w:rsid w:val="00DE73D9"/>
    <w:rsid w:val="00DE7735"/>
    <w:rsid w:val="00DF307E"/>
    <w:rsid w:val="00DF5386"/>
    <w:rsid w:val="00E01DA2"/>
    <w:rsid w:val="00E072B3"/>
    <w:rsid w:val="00E0791C"/>
    <w:rsid w:val="00E24E85"/>
    <w:rsid w:val="00E30993"/>
    <w:rsid w:val="00E30D01"/>
    <w:rsid w:val="00E34E85"/>
    <w:rsid w:val="00E44F06"/>
    <w:rsid w:val="00E463B3"/>
    <w:rsid w:val="00E47F46"/>
    <w:rsid w:val="00E57503"/>
    <w:rsid w:val="00E75DA4"/>
    <w:rsid w:val="00E76387"/>
    <w:rsid w:val="00E76FE4"/>
    <w:rsid w:val="00E85672"/>
    <w:rsid w:val="00E86A6D"/>
    <w:rsid w:val="00E91785"/>
    <w:rsid w:val="00E91F19"/>
    <w:rsid w:val="00ED2A59"/>
    <w:rsid w:val="00ED46D1"/>
    <w:rsid w:val="00ED47A1"/>
    <w:rsid w:val="00EE1710"/>
    <w:rsid w:val="00EE7448"/>
    <w:rsid w:val="00EF3158"/>
    <w:rsid w:val="00EF5A65"/>
    <w:rsid w:val="00EF6C3F"/>
    <w:rsid w:val="00F03BA2"/>
    <w:rsid w:val="00F27CEB"/>
    <w:rsid w:val="00F27EB1"/>
    <w:rsid w:val="00F3515B"/>
    <w:rsid w:val="00F63B1E"/>
    <w:rsid w:val="00F70991"/>
    <w:rsid w:val="00F74C5E"/>
    <w:rsid w:val="00F843D1"/>
    <w:rsid w:val="00F87BD5"/>
    <w:rsid w:val="00F90C66"/>
    <w:rsid w:val="00F91BCF"/>
    <w:rsid w:val="00FA2054"/>
    <w:rsid w:val="00FA4D50"/>
    <w:rsid w:val="00FA76A4"/>
    <w:rsid w:val="00FB049A"/>
    <w:rsid w:val="00FB50EE"/>
    <w:rsid w:val="00FC0629"/>
    <w:rsid w:val="00FC5CB1"/>
    <w:rsid w:val="00FC69D8"/>
    <w:rsid w:val="00FC6DA4"/>
    <w:rsid w:val="00FC7F27"/>
    <w:rsid w:val="00FD13CE"/>
    <w:rsid w:val="00FD2246"/>
    <w:rsid w:val="00FE01FA"/>
    <w:rsid w:val="00FE4A58"/>
    <w:rsid w:val="00FE56C1"/>
    <w:rsid w:val="00FE61F6"/>
    <w:rsid w:val="00FE7116"/>
    <w:rsid w:val="00FF3702"/>
    <w:rsid w:val="00FF3F84"/>
    <w:rsid w:val="00FF53C8"/>
    <w:rsid w:val="00FF657B"/>
    <w:rsid w:val="00FF7B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Courier New"/>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Bullet" w:semiHidden="1" w:unhideWhenUsed="1"/>
    <w:lsdException w:name="List 3" w:semiHidden="1" w:unhideWhenUsed="1"/>
    <w:lsdException w:name="List 4" w:semiHidden="1" w:unhideWhenUsed="1"/>
    <w:lsdException w:name="Title" w:uiPriority="10" w:qFormat="1"/>
    <w:lsdException w:name="Default Paragraph Font" w:semiHidden="1"/>
    <w:lsdException w:name="Body Text" w:semiHidden="1"/>
    <w:lsdException w:name="Message Header" w:semiHidden="1" w:unhideWhenUsed="1"/>
    <w:lsdException w:name="Subtitle" w:uiPriority="11" w:qFormat="1"/>
    <w:lsdException w:name="Salutation" w:semiHidden="1" w:unhideWhenUsed="1"/>
    <w:lsdException w:name="Date" w:semiHidden="1" w:unhideWhenUsed="1"/>
    <w:lsdException w:name="Hyperlink" w:semiHidden="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color w:val="000000"/>
      <w:sz w:val="24"/>
      <w:szCs w:val="24"/>
    </w:rPr>
  </w:style>
  <w:style w:type="paragraph" w:styleId="1">
    <w:name w:val="heading 1"/>
    <w:basedOn w:val="a"/>
    <w:next w:val="a"/>
    <w:link w:val="10"/>
    <w:uiPriority w:val="9"/>
    <w:qFormat/>
    <w:rsid w:val="0099278A"/>
    <w:pPr>
      <w:outlineLvl w:val="0"/>
    </w:pPr>
    <w:rPr>
      <w:rFonts w:ascii="Times New Roman" w:hAnsi="Times New Roman" w:cs="Times New Roman"/>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11">
    <w:name w:val="Заголовок №1_"/>
    <w:link w:val="12"/>
    <w:uiPriority w:val="99"/>
    <w:locked/>
    <w:rPr>
      <w:rFonts w:ascii="Times New Roman" w:hAnsi="Times New Roman"/>
      <w:b/>
      <w:sz w:val="28"/>
      <w:u w:val="none"/>
    </w:rPr>
  </w:style>
  <w:style w:type="character" w:customStyle="1" w:styleId="2">
    <w:name w:val="Заголовок №2_"/>
    <w:link w:val="20"/>
    <w:uiPriority w:val="99"/>
    <w:locked/>
    <w:rPr>
      <w:rFonts w:ascii="Times New Roman" w:hAnsi="Times New Roman"/>
      <w:i/>
      <w:sz w:val="28"/>
      <w:u w:val="none"/>
    </w:rPr>
  </w:style>
  <w:style w:type="character" w:customStyle="1" w:styleId="13">
    <w:name w:val="Основной текст Знак1"/>
    <w:link w:val="a4"/>
    <w:uiPriority w:val="99"/>
    <w:locked/>
    <w:rPr>
      <w:rFonts w:ascii="Times New Roman" w:hAnsi="Times New Roman"/>
      <w:sz w:val="22"/>
      <w:u w:val="none"/>
    </w:rPr>
  </w:style>
  <w:style w:type="character" w:customStyle="1" w:styleId="a5">
    <w:name w:val="Основной текст + Полужирный"/>
    <w:uiPriority w:val="99"/>
    <w:rPr>
      <w:rFonts w:ascii="Times New Roman" w:hAnsi="Times New Roman"/>
      <w:b/>
      <w:sz w:val="22"/>
      <w:u w:val="none"/>
    </w:rPr>
  </w:style>
  <w:style w:type="paragraph" w:styleId="a4">
    <w:name w:val="Body Text"/>
    <w:basedOn w:val="a"/>
    <w:link w:val="13"/>
    <w:uiPriority w:val="99"/>
    <w:pPr>
      <w:shd w:val="clear" w:color="auto" w:fill="FFFFFF"/>
      <w:spacing w:line="278" w:lineRule="exact"/>
    </w:pPr>
    <w:rPr>
      <w:rFonts w:ascii="Times New Roman" w:hAnsi="Times New Roman" w:cs="Times New Roman"/>
      <w:color w:val="auto"/>
      <w:sz w:val="22"/>
      <w:szCs w:val="22"/>
    </w:rPr>
  </w:style>
  <w:style w:type="character" w:customStyle="1" w:styleId="a6">
    <w:name w:val="Основной текст Знак"/>
    <w:basedOn w:val="a0"/>
    <w:uiPriority w:val="99"/>
    <w:semiHidden/>
    <w:rPr>
      <w:color w:val="000000"/>
      <w:sz w:val="24"/>
      <w:szCs w:val="24"/>
    </w:rPr>
  </w:style>
  <w:style w:type="character" w:customStyle="1" w:styleId="22">
    <w:name w:val="Основной текст Знак22"/>
    <w:basedOn w:val="a0"/>
    <w:uiPriority w:val="99"/>
    <w:semiHidden/>
    <w:rPr>
      <w:rFonts w:cs="Times New Roman"/>
      <w:color w:val="000000"/>
      <w:sz w:val="24"/>
      <w:szCs w:val="24"/>
    </w:rPr>
  </w:style>
  <w:style w:type="character" w:customStyle="1" w:styleId="21">
    <w:name w:val="Основной текст Знак21"/>
    <w:basedOn w:val="a0"/>
    <w:uiPriority w:val="99"/>
    <w:semiHidden/>
    <w:rPr>
      <w:rFonts w:cs="Times New Roman"/>
      <w:color w:val="000000"/>
      <w:sz w:val="24"/>
      <w:szCs w:val="24"/>
    </w:rPr>
  </w:style>
  <w:style w:type="character" w:customStyle="1" w:styleId="200">
    <w:name w:val="Основной текст Знак20"/>
    <w:basedOn w:val="a0"/>
    <w:uiPriority w:val="99"/>
    <w:semiHidden/>
    <w:rPr>
      <w:rFonts w:cs="Times New Roman"/>
      <w:color w:val="000000"/>
      <w:sz w:val="24"/>
      <w:szCs w:val="24"/>
    </w:rPr>
  </w:style>
  <w:style w:type="character" w:customStyle="1" w:styleId="19">
    <w:name w:val="Основной текст Знак19"/>
    <w:basedOn w:val="a0"/>
    <w:uiPriority w:val="99"/>
    <w:semiHidden/>
    <w:rPr>
      <w:rFonts w:cs="Times New Roman"/>
      <w:color w:val="000000"/>
      <w:sz w:val="24"/>
      <w:szCs w:val="24"/>
    </w:rPr>
  </w:style>
  <w:style w:type="character" w:customStyle="1" w:styleId="18">
    <w:name w:val="Основной текст Знак18"/>
    <w:basedOn w:val="a0"/>
    <w:uiPriority w:val="99"/>
    <w:semiHidden/>
    <w:rPr>
      <w:rFonts w:cs="Times New Roman"/>
      <w:color w:val="000000"/>
      <w:sz w:val="24"/>
      <w:szCs w:val="24"/>
    </w:rPr>
  </w:style>
  <w:style w:type="character" w:customStyle="1" w:styleId="17">
    <w:name w:val="Основной текст Знак17"/>
    <w:basedOn w:val="a0"/>
    <w:uiPriority w:val="99"/>
    <w:semiHidden/>
    <w:rPr>
      <w:rFonts w:cs="Times New Roman"/>
      <w:color w:val="000000"/>
      <w:sz w:val="24"/>
      <w:szCs w:val="24"/>
    </w:rPr>
  </w:style>
  <w:style w:type="character" w:customStyle="1" w:styleId="16">
    <w:name w:val="Основной текст Знак16"/>
    <w:basedOn w:val="a0"/>
    <w:uiPriority w:val="99"/>
    <w:semiHidden/>
    <w:rPr>
      <w:rFonts w:cs="Times New Roman"/>
      <w:color w:val="000000"/>
      <w:sz w:val="24"/>
      <w:szCs w:val="24"/>
    </w:rPr>
  </w:style>
  <w:style w:type="character" w:customStyle="1" w:styleId="15">
    <w:name w:val="Основной текст Знак15"/>
    <w:basedOn w:val="a0"/>
    <w:uiPriority w:val="99"/>
    <w:semiHidden/>
    <w:rPr>
      <w:rFonts w:cs="Times New Roman"/>
      <w:color w:val="000000"/>
      <w:sz w:val="24"/>
      <w:szCs w:val="24"/>
    </w:rPr>
  </w:style>
  <w:style w:type="character" w:customStyle="1" w:styleId="14">
    <w:name w:val="Основной текст Знак14"/>
    <w:basedOn w:val="a0"/>
    <w:uiPriority w:val="99"/>
    <w:semiHidden/>
    <w:rPr>
      <w:rFonts w:cs="Times New Roman"/>
      <w:color w:val="000000"/>
      <w:sz w:val="24"/>
      <w:szCs w:val="24"/>
    </w:rPr>
  </w:style>
  <w:style w:type="character" w:customStyle="1" w:styleId="130">
    <w:name w:val="Основной текст Знак13"/>
    <w:basedOn w:val="a0"/>
    <w:uiPriority w:val="99"/>
    <w:semiHidden/>
    <w:rPr>
      <w:rFonts w:cs="Times New Roman"/>
      <w:color w:val="000000"/>
      <w:sz w:val="24"/>
      <w:szCs w:val="24"/>
    </w:rPr>
  </w:style>
  <w:style w:type="character" w:customStyle="1" w:styleId="120">
    <w:name w:val="Основной текст Знак12"/>
    <w:basedOn w:val="a0"/>
    <w:uiPriority w:val="99"/>
    <w:semiHidden/>
    <w:rPr>
      <w:rFonts w:cs="Times New Roman"/>
      <w:color w:val="000000"/>
      <w:sz w:val="24"/>
      <w:szCs w:val="24"/>
    </w:rPr>
  </w:style>
  <w:style w:type="character" w:customStyle="1" w:styleId="110">
    <w:name w:val="Основной текст Знак11"/>
    <w:basedOn w:val="a0"/>
    <w:uiPriority w:val="99"/>
    <w:semiHidden/>
    <w:rPr>
      <w:rFonts w:cs="Times New Roman"/>
      <w:color w:val="000000"/>
      <w:sz w:val="24"/>
      <w:szCs w:val="24"/>
    </w:rPr>
  </w:style>
  <w:style w:type="character" w:customStyle="1" w:styleId="100">
    <w:name w:val="Основной текст Знак10"/>
    <w:basedOn w:val="a0"/>
    <w:uiPriority w:val="99"/>
    <w:semiHidden/>
    <w:rPr>
      <w:rFonts w:cs="Times New Roman"/>
      <w:color w:val="000000"/>
      <w:sz w:val="24"/>
      <w:szCs w:val="24"/>
    </w:rPr>
  </w:style>
  <w:style w:type="character" w:customStyle="1" w:styleId="9">
    <w:name w:val="Основной текст Знак9"/>
    <w:basedOn w:val="a0"/>
    <w:uiPriority w:val="99"/>
    <w:semiHidden/>
    <w:rPr>
      <w:rFonts w:cs="Times New Roman"/>
      <w:color w:val="000000"/>
      <w:sz w:val="24"/>
      <w:szCs w:val="24"/>
    </w:rPr>
  </w:style>
  <w:style w:type="character" w:customStyle="1" w:styleId="8">
    <w:name w:val="Основной текст Знак8"/>
    <w:basedOn w:val="a0"/>
    <w:uiPriority w:val="99"/>
    <w:semiHidden/>
    <w:rPr>
      <w:rFonts w:cs="Times New Roman"/>
      <w:color w:val="000000"/>
      <w:sz w:val="24"/>
      <w:szCs w:val="24"/>
    </w:rPr>
  </w:style>
  <w:style w:type="character" w:customStyle="1" w:styleId="7">
    <w:name w:val="Основной текст Знак7"/>
    <w:basedOn w:val="a0"/>
    <w:uiPriority w:val="99"/>
    <w:semiHidden/>
    <w:rPr>
      <w:rFonts w:cs="Times New Roman"/>
      <w:color w:val="000000"/>
      <w:sz w:val="24"/>
      <w:szCs w:val="24"/>
    </w:rPr>
  </w:style>
  <w:style w:type="character" w:customStyle="1" w:styleId="6">
    <w:name w:val="Основной текст Знак6"/>
    <w:basedOn w:val="a0"/>
    <w:uiPriority w:val="99"/>
    <w:semiHidden/>
    <w:rPr>
      <w:rFonts w:cs="Times New Roman"/>
      <w:color w:val="000000"/>
      <w:sz w:val="24"/>
      <w:szCs w:val="24"/>
    </w:rPr>
  </w:style>
  <w:style w:type="character" w:customStyle="1" w:styleId="5">
    <w:name w:val="Основной текст Знак5"/>
    <w:basedOn w:val="a0"/>
    <w:uiPriority w:val="99"/>
    <w:semiHidden/>
    <w:rPr>
      <w:rFonts w:cs="Times New Roman"/>
      <w:color w:val="000000"/>
      <w:sz w:val="24"/>
      <w:szCs w:val="24"/>
    </w:rPr>
  </w:style>
  <w:style w:type="character" w:customStyle="1" w:styleId="4">
    <w:name w:val="Основной текст Знак4"/>
    <w:uiPriority w:val="99"/>
    <w:semiHidden/>
    <w:rPr>
      <w:color w:val="000000"/>
    </w:rPr>
  </w:style>
  <w:style w:type="character" w:customStyle="1" w:styleId="3">
    <w:name w:val="Основной текст Знак3"/>
    <w:uiPriority w:val="99"/>
    <w:semiHidden/>
    <w:rPr>
      <w:color w:val="000000"/>
    </w:rPr>
  </w:style>
  <w:style w:type="character" w:customStyle="1" w:styleId="23">
    <w:name w:val="Основной текст Знак2"/>
    <w:uiPriority w:val="99"/>
    <w:semiHidden/>
    <w:rPr>
      <w:color w:val="000000"/>
    </w:rPr>
  </w:style>
  <w:style w:type="character" w:customStyle="1" w:styleId="a7">
    <w:name w:val="Колонтитул_"/>
    <w:link w:val="1a"/>
    <w:uiPriority w:val="99"/>
    <w:locked/>
    <w:rPr>
      <w:rFonts w:ascii="Times New Roman" w:hAnsi="Times New Roman"/>
      <w:b/>
      <w:sz w:val="18"/>
      <w:u w:val="none"/>
    </w:rPr>
  </w:style>
  <w:style w:type="character" w:customStyle="1" w:styleId="a8">
    <w:name w:val="Колонтитул"/>
    <w:uiPriority w:val="99"/>
  </w:style>
  <w:style w:type="character" w:customStyle="1" w:styleId="70">
    <w:name w:val="Основной текст + 7"/>
    <w:aliases w:val="5 pt"/>
    <w:uiPriority w:val="99"/>
    <w:rPr>
      <w:rFonts w:ascii="Times New Roman" w:hAnsi="Times New Roman"/>
      <w:sz w:val="15"/>
      <w:u w:val="none"/>
    </w:rPr>
  </w:style>
  <w:style w:type="character" w:customStyle="1" w:styleId="24">
    <w:name w:val="Основной текст + Полужирный2"/>
    <w:uiPriority w:val="99"/>
    <w:rPr>
      <w:rFonts w:ascii="Times New Roman" w:hAnsi="Times New Roman"/>
      <w:b/>
      <w:sz w:val="22"/>
      <w:u w:val="none"/>
    </w:rPr>
  </w:style>
  <w:style w:type="character" w:customStyle="1" w:styleId="9pt">
    <w:name w:val="Основной текст + 9 pt"/>
    <w:aliases w:val="Полужирный"/>
    <w:uiPriority w:val="99"/>
    <w:rPr>
      <w:rFonts w:ascii="Times New Roman" w:hAnsi="Times New Roman"/>
      <w:b/>
      <w:sz w:val="18"/>
      <w:u w:val="none"/>
    </w:rPr>
  </w:style>
  <w:style w:type="character" w:customStyle="1" w:styleId="25">
    <w:name w:val="Основной текст (2)_"/>
    <w:link w:val="26"/>
    <w:uiPriority w:val="99"/>
    <w:locked/>
    <w:rPr>
      <w:rFonts w:ascii="Times New Roman" w:hAnsi="Times New Roman"/>
      <w:b/>
      <w:sz w:val="22"/>
      <w:u w:val="none"/>
    </w:rPr>
  </w:style>
  <w:style w:type="character" w:customStyle="1" w:styleId="1b">
    <w:name w:val="Основной текст + Полужирный1"/>
    <w:uiPriority w:val="99"/>
    <w:rPr>
      <w:rFonts w:ascii="Times New Roman" w:hAnsi="Times New Roman"/>
      <w:b/>
      <w:sz w:val="22"/>
      <w:u w:val="none"/>
    </w:rPr>
  </w:style>
  <w:style w:type="character" w:customStyle="1" w:styleId="30">
    <w:name w:val="Заголовок №3_"/>
    <w:link w:val="31"/>
    <w:uiPriority w:val="99"/>
    <w:locked/>
    <w:rPr>
      <w:rFonts w:ascii="Times New Roman" w:hAnsi="Times New Roman"/>
      <w:b/>
      <w:sz w:val="22"/>
      <w:u w:val="none"/>
    </w:rPr>
  </w:style>
  <w:style w:type="paragraph" w:customStyle="1" w:styleId="12">
    <w:name w:val="Заголовок №1"/>
    <w:basedOn w:val="a"/>
    <w:link w:val="11"/>
    <w:uiPriority w:val="99"/>
    <w:pPr>
      <w:shd w:val="clear" w:color="auto" w:fill="FFFFFF"/>
      <w:spacing w:line="398" w:lineRule="exact"/>
      <w:jc w:val="center"/>
      <w:outlineLvl w:val="0"/>
    </w:pPr>
    <w:rPr>
      <w:rFonts w:ascii="Times New Roman" w:hAnsi="Times New Roman" w:cs="Times New Roman"/>
      <w:b/>
      <w:bCs/>
      <w:color w:val="auto"/>
      <w:sz w:val="28"/>
      <w:szCs w:val="28"/>
    </w:rPr>
  </w:style>
  <w:style w:type="paragraph" w:customStyle="1" w:styleId="20">
    <w:name w:val="Заголовок №2"/>
    <w:basedOn w:val="a"/>
    <w:link w:val="2"/>
    <w:uiPriority w:val="99"/>
    <w:pPr>
      <w:shd w:val="clear" w:color="auto" w:fill="FFFFFF"/>
      <w:spacing w:line="394" w:lineRule="exact"/>
      <w:jc w:val="center"/>
      <w:outlineLvl w:val="1"/>
    </w:pPr>
    <w:rPr>
      <w:rFonts w:ascii="Times New Roman" w:hAnsi="Times New Roman" w:cs="Times New Roman"/>
      <w:i/>
      <w:iCs/>
      <w:color w:val="auto"/>
      <w:sz w:val="28"/>
      <w:szCs w:val="28"/>
    </w:rPr>
  </w:style>
  <w:style w:type="paragraph" w:customStyle="1" w:styleId="1a">
    <w:name w:val="Колонтитул1"/>
    <w:basedOn w:val="a"/>
    <w:link w:val="a7"/>
    <w:uiPriority w:val="99"/>
    <w:pPr>
      <w:shd w:val="clear" w:color="auto" w:fill="FFFFFF"/>
      <w:spacing w:line="240" w:lineRule="atLeast"/>
    </w:pPr>
    <w:rPr>
      <w:rFonts w:ascii="Times New Roman" w:hAnsi="Times New Roman" w:cs="Times New Roman"/>
      <w:b/>
      <w:bCs/>
      <w:color w:val="auto"/>
      <w:sz w:val="18"/>
      <w:szCs w:val="18"/>
    </w:rPr>
  </w:style>
  <w:style w:type="paragraph" w:customStyle="1" w:styleId="26">
    <w:name w:val="Основной текст (2)"/>
    <w:basedOn w:val="a"/>
    <w:link w:val="25"/>
    <w:uiPriority w:val="99"/>
    <w:pPr>
      <w:shd w:val="clear" w:color="auto" w:fill="FFFFFF"/>
      <w:spacing w:line="240" w:lineRule="atLeast"/>
      <w:jc w:val="both"/>
    </w:pPr>
    <w:rPr>
      <w:rFonts w:ascii="Times New Roman" w:hAnsi="Times New Roman" w:cs="Times New Roman"/>
      <w:b/>
      <w:bCs/>
      <w:color w:val="auto"/>
      <w:sz w:val="22"/>
      <w:szCs w:val="22"/>
    </w:rPr>
  </w:style>
  <w:style w:type="paragraph" w:customStyle="1" w:styleId="31">
    <w:name w:val="Заголовок №3"/>
    <w:basedOn w:val="a"/>
    <w:link w:val="30"/>
    <w:uiPriority w:val="99"/>
    <w:pPr>
      <w:shd w:val="clear" w:color="auto" w:fill="FFFFFF"/>
      <w:spacing w:line="274" w:lineRule="exact"/>
      <w:jc w:val="both"/>
      <w:outlineLvl w:val="2"/>
    </w:pPr>
    <w:rPr>
      <w:rFonts w:ascii="Times New Roman" w:hAnsi="Times New Roman" w:cs="Times New Roman"/>
      <w:b/>
      <w:bCs/>
      <w:color w:val="auto"/>
      <w:sz w:val="22"/>
      <w:szCs w:val="22"/>
    </w:rPr>
  </w:style>
  <w:style w:type="paragraph" w:styleId="a9">
    <w:name w:val="header"/>
    <w:basedOn w:val="a"/>
    <w:link w:val="aa"/>
    <w:uiPriority w:val="99"/>
    <w:unhideWhenUsed/>
    <w:rsid w:val="00F90C66"/>
    <w:pPr>
      <w:tabs>
        <w:tab w:val="center" w:pos="4677"/>
        <w:tab w:val="right" w:pos="9355"/>
      </w:tabs>
    </w:pPr>
  </w:style>
  <w:style w:type="character" w:customStyle="1" w:styleId="aa">
    <w:name w:val="Верхний колонтитул Знак"/>
    <w:basedOn w:val="a0"/>
    <w:link w:val="a9"/>
    <w:uiPriority w:val="99"/>
    <w:locked/>
    <w:rsid w:val="00F90C66"/>
    <w:rPr>
      <w:rFonts w:cs="Times New Roman"/>
      <w:color w:val="000000"/>
    </w:rPr>
  </w:style>
  <w:style w:type="paragraph" w:styleId="ab">
    <w:name w:val="footer"/>
    <w:basedOn w:val="a"/>
    <w:link w:val="ac"/>
    <w:uiPriority w:val="99"/>
    <w:unhideWhenUsed/>
    <w:rsid w:val="00F90C66"/>
    <w:pPr>
      <w:tabs>
        <w:tab w:val="center" w:pos="4677"/>
        <w:tab w:val="right" w:pos="9355"/>
      </w:tabs>
    </w:pPr>
  </w:style>
  <w:style w:type="character" w:customStyle="1" w:styleId="ac">
    <w:name w:val="Нижний колонтитул Знак"/>
    <w:basedOn w:val="a0"/>
    <w:link w:val="ab"/>
    <w:uiPriority w:val="99"/>
    <w:locked/>
    <w:rsid w:val="00F90C66"/>
    <w:rPr>
      <w:rFonts w:cs="Times New Roman"/>
      <w:color w:val="000000"/>
    </w:rPr>
  </w:style>
  <w:style w:type="paragraph" w:styleId="ad">
    <w:name w:val="Balloon Text"/>
    <w:basedOn w:val="a"/>
    <w:link w:val="ae"/>
    <w:uiPriority w:val="99"/>
    <w:rsid w:val="001835B7"/>
    <w:rPr>
      <w:rFonts w:ascii="Tahoma" w:hAnsi="Tahoma" w:cs="Tahoma"/>
      <w:sz w:val="16"/>
      <w:szCs w:val="16"/>
    </w:rPr>
  </w:style>
  <w:style w:type="character" w:customStyle="1" w:styleId="ae">
    <w:name w:val="Текст выноски Знак"/>
    <w:basedOn w:val="a0"/>
    <w:link w:val="ad"/>
    <w:uiPriority w:val="99"/>
    <w:locked/>
    <w:rsid w:val="001835B7"/>
    <w:rPr>
      <w:rFonts w:ascii="Tahoma" w:hAnsi="Tahoma" w:cs="Tahoma"/>
      <w:color w:val="000000"/>
      <w:sz w:val="16"/>
      <w:szCs w:val="16"/>
    </w:rPr>
  </w:style>
  <w:style w:type="paragraph" w:customStyle="1" w:styleId="Default">
    <w:name w:val="Default"/>
    <w:rsid w:val="00D57453"/>
    <w:pPr>
      <w:autoSpaceDE w:val="0"/>
      <w:autoSpaceDN w:val="0"/>
      <w:adjustRightInd w:val="0"/>
    </w:pPr>
    <w:rPr>
      <w:rFonts w:ascii="Times New Roman" w:hAnsi="Times New Roman" w:cs="Times New Roman"/>
      <w:color w:val="000000"/>
      <w:sz w:val="24"/>
      <w:szCs w:val="24"/>
    </w:rPr>
  </w:style>
  <w:style w:type="character" w:styleId="af">
    <w:name w:val="FollowedHyperlink"/>
    <w:basedOn w:val="a0"/>
    <w:uiPriority w:val="99"/>
    <w:rsid w:val="00824E8F"/>
    <w:rPr>
      <w:color w:val="800080" w:themeColor="followedHyperlink"/>
      <w:u w:val="single"/>
    </w:rPr>
  </w:style>
  <w:style w:type="paragraph" w:customStyle="1" w:styleId="ConsPlusNormal">
    <w:name w:val="ConsPlusNormal"/>
    <w:rsid w:val="00865855"/>
    <w:pPr>
      <w:widowControl w:val="0"/>
      <w:autoSpaceDE w:val="0"/>
      <w:autoSpaceDN w:val="0"/>
      <w:adjustRightInd w:val="0"/>
    </w:pPr>
    <w:rPr>
      <w:rFonts w:ascii="Arial" w:eastAsiaTheme="minorEastAsia" w:hAnsi="Arial" w:cs="Arial"/>
    </w:rPr>
  </w:style>
  <w:style w:type="paragraph" w:styleId="af0">
    <w:name w:val="List Paragraph"/>
    <w:basedOn w:val="a"/>
    <w:uiPriority w:val="34"/>
    <w:qFormat/>
    <w:rsid w:val="0099278A"/>
    <w:pPr>
      <w:ind w:left="720"/>
      <w:contextualSpacing/>
    </w:pPr>
  </w:style>
  <w:style w:type="character" w:customStyle="1" w:styleId="10">
    <w:name w:val="Заголовок 1 Знак"/>
    <w:basedOn w:val="a0"/>
    <w:link w:val="1"/>
    <w:uiPriority w:val="9"/>
    <w:rsid w:val="0099278A"/>
    <w:rPr>
      <w:rFonts w:ascii="Times New Roman" w:hAnsi="Times New Roman" w:cs="Times New Roman"/>
      <w:b/>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Courier New"/>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Bullet" w:semiHidden="1" w:unhideWhenUsed="1"/>
    <w:lsdException w:name="List 3" w:semiHidden="1" w:unhideWhenUsed="1"/>
    <w:lsdException w:name="List 4" w:semiHidden="1" w:unhideWhenUsed="1"/>
    <w:lsdException w:name="Title" w:uiPriority="10" w:qFormat="1"/>
    <w:lsdException w:name="Default Paragraph Font" w:semiHidden="1"/>
    <w:lsdException w:name="Body Text" w:semiHidden="1"/>
    <w:lsdException w:name="Message Header" w:semiHidden="1" w:unhideWhenUsed="1"/>
    <w:lsdException w:name="Subtitle" w:uiPriority="11" w:qFormat="1"/>
    <w:lsdException w:name="Salutation" w:semiHidden="1" w:unhideWhenUsed="1"/>
    <w:lsdException w:name="Date" w:semiHidden="1" w:unhideWhenUsed="1"/>
    <w:lsdException w:name="Hyperlink" w:semiHidden="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color w:val="000000"/>
      <w:sz w:val="24"/>
      <w:szCs w:val="24"/>
    </w:rPr>
  </w:style>
  <w:style w:type="paragraph" w:styleId="1">
    <w:name w:val="heading 1"/>
    <w:basedOn w:val="a"/>
    <w:next w:val="a"/>
    <w:link w:val="10"/>
    <w:uiPriority w:val="9"/>
    <w:qFormat/>
    <w:rsid w:val="0099278A"/>
    <w:pPr>
      <w:outlineLvl w:val="0"/>
    </w:pPr>
    <w:rPr>
      <w:rFonts w:ascii="Times New Roman" w:hAnsi="Times New Roman" w:cs="Times New Roman"/>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11">
    <w:name w:val="Заголовок №1_"/>
    <w:link w:val="12"/>
    <w:uiPriority w:val="99"/>
    <w:locked/>
    <w:rPr>
      <w:rFonts w:ascii="Times New Roman" w:hAnsi="Times New Roman"/>
      <w:b/>
      <w:sz w:val="28"/>
      <w:u w:val="none"/>
    </w:rPr>
  </w:style>
  <w:style w:type="character" w:customStyle="1" w:styleId="2">
    <w:name w:val="Заголовок №2_"/>
    <w:link w:val="20"/>
    <w:uiPriority w:val="99"/>
    <w:locked/>
    <w:rPr>
      <w:rFonts w:ascii="Times New Roman" w:hAnsi="Times New Roman"/>
      <w:i/>
      <w:sz w:val="28"/>
      <w:u w:val="none"/>
    </w:rPr>
  </w:style>
  <w:style w:type="character" w:customStyle="1" w:styleId="13">
    <w:name w:val="Основной текст Знак1"/>
    <w:link w:val="a4"/>
    <w:uiPriority w:val="99"/>
    <w:locked/>
    <w:rPr>
      <w:rFonts w:ascii="Times New Roman" w:hAnsi="Times New Roman"/>
      <w:sz w:val="22"/>
      <w:u w:val="none"/>
    </w:rPr>
  </w:style>
  <w:style w:type="character" w:customStyle="1" w:styleId="a5">
    <w:name w:val="Основной текст + Полужирный"/>
    <w:uiPriority w:val="99"/>
    <w:rPr>
      <w:rFonts w:ascii="Times New Roman" w:hAnsi="Times New Roman"/>
      <w:b/>
      <w:sz w:val="22"/>
      <w:u w:val="none"/>
    </w:rPr>
  </w:style>
  <w:style w:type="paragraph" w:styleId="a4">
    <w:name w:val="Body Text"/>
    <w:basedOn w:val="a"/>
    <w:link w:val="13"/>
    <w:uiPriority w:val="99"/>
    <w:pPr>
      <w:shd w:val="clear" w:color="auto" w:fill="FFFFFF"/>
      <w:spacing w:line="278" w:lineRule="exact"/>
    </w:pPr>
    <w:rPr>
      <w:rFonts w:ascii="Times New Roman" w:hAnsi="Times New Roman" w:cs="Times New Roman"/>
      <w:color w:val="auto"/>
      <w:sz w:val="22"/>
      <w:szCs w:val="22"/>
    </w:rPr>
  </w:style>
  <w:style w:type="character" w:customStyle="1" w:styleId="a6">
    <w:name w:val="Основной текст Знак"/>
    <w:basedOn w:val="a0"/>
    <w:uiPriority w:val="99"/>
    <w:semiHidden/>
    <w:rPr>
      <w:color w:val="000000"/>
      <w:sz w:val="24"/>
      <w:szCs w:val="24"/>
    </w:rPr>
  </w:style>
  <w:style w:type="character" w:customStyle="1" w:styleId="22">
    <w:name w:val="Основной текст Знак22"/>
    <w:basedOn w:val="a0"/>
    <w:uiPriority w:val="99"/>
    <w:semiHidden/>
    <w:rPr>
      <w:rFonts w:cs="Times New Roman"/>
      <w:color w:val="000000"/>
      <w:sz w:val="24"/>
      <w:szCs w:val="24"/>
    </w:rPr>
  </w:style>
  <w:style w:type="character" w:customStyle="1" w:styleId="21">
    <w:name w:val="Основной текст Знак21"/>
    <w:basedOn w:val="a0"/>
    <w:uiPriority w:val="99"/>
    <w:semiHidden/>
    <w:rPr>
      <w:rFonts w:cs="Times New Roman"/>
      <w:color w:val="000000"/>
      <w:sz w:val="24"/>
      <w:szCs w:val="24"/>
    </w:rPr>
  </w:style>
  <w:style w:type="character" w:customStyle="1" w:styleId="200">
    <w:name w:val="Основной текст Знак20"/>
    <w:basedOn w:val="a0"/>
    <w:uiPriority w:val="99"/>
    <w:semiHidden/>
    <w:rPr>
      <w:rFonts w:cs="Times New Roman"/>
      <w:color w:val="000000"/>
      <w:sz w:val="24"/>
      <w:szCs w:val="24"/>
    </w:rPr>
  </w:style>
  <w:style w:type="character" w:customStyle="1" w:styleId="19">
    <w:name w:val="Основной текст Знак19"/>
    <w:basedOn w:val="a0"/>
    <w:uiPriority w:val="99"/>
    <w:semiHidden/>
    <w:rPr>
      <w:rFonts w:cs="Times New Roman"/>
      <w:color w:val="000000"/>
      <w:sz w:val="24"/>
      <w:szCs w:val="24"/>
    </w:rPr>
  </w:style>
  <w:style w:type="character" w:customStyle="1" w:styleId="18">
    <w:name w:val="Основной текст Знак18"/>
    <w:basedOn w:val="a0"/>
    <w:uiPriority w:val="99"/>
    <w:semiHidden/>
    <w:rPr>
      <w:rFonts w:cs="Times New Roman"/>
      <w:color w:val="000000"/>
      <w:sz w:val="24"/>
      <w:szCs w:val="24"/>
    </w:rPr>
  </w:style>
  <w:style w:type="character" w:customStyle="1" w:styleId="17">
    <w:name w:val="Основной текст Знак17"/>
    <w:basedOn w:val="a0"/>
    <w:uiPriority w:val="99"/>
    <w:semiHidden/>
    <w:rPr>
      <w:rFonts w:cs="Times New Roman"/>
      <w:color w:val="000000"/>
      <w:sz w:val="24"/>
      <w:szCs w:val="24"/>
    </w:rPr>
  </w:style>
  <w:style w:type="character" w:customStyle="1" w:styleId="16">
    <w:name w:val="Основной текст Знак16"/>
    <w:basedOn w:val="a0"/>
    <w:uiPriority w:val="99"/>
    <w:semiHidden/>
    <w:rPr>
      <w:rFonts w:cs="Times New Roman"/>
      <w:color w:val="000000"/>
      <w:sz w:val="24"/>
      <w:szCs w:val="24"/>
    </w:rPr>
  </w:style>
  <w:style w:type="character" w:customStyle="1" w:styleId="15">
    <w:name w:val="Основной текст Знак15"/>
    <w:basedOn w:val="a0"/>
    <w:uiPriority w:val="99"/>
    <w:semiHidden/>
    <w:rPr>
      <w:rFonts w:cs="Times New Roman"/>
      <w:color w:val="000000"/>
      <w:sz w:val="24"/>
      <w:szCs w:val="24"/>
    </w:rPr>
  </w:style>
  <w:style w:type="character" w:customStyle="1" w:styleId="14">
    <w:name w:val="Основной текст Знак14"/>
    <w:basedOn w:val="a0"/>
    <w:uiPriority w:val="99"/>
    <w:semiHidden/>
    <w:rPr>
      <w:rFonts w:cs="Times New Roman"/>
      <w:color w:val="000000"/>
      <w:sz w:val="24"/>
      <w:szCs w:val="24"/>
    </w:rPr>
  </w:style>
  <w:style w:type="character" w:customStyle="1" w:styleId="130">
    <w:name w:val="Основной текст Знак13"/>
    <w:basedOn w:val="a0"/>
    <w:uiPriority w:val="99"/>
    <w:semiHidden/>
    <w:rPr>
      <w:rFonts w:cs="Times New Roman"/>
      <w:color w:val="000000"/>
      <w:sz w:val="24"/>
      <w:szCs w:val="24"/>
    </w:rPr>
  </w:style>
  <w:style w:type="character" w:customStyle="1" w:styleId="120">
    <w:name w:val="Основной текст Знак12"/>
    <w:basedOn w:val="a0"/>
    <w:uiPriority w:val="99"/>
    <w:semiHidden/>
    <w:rPr>
      <w:rFonts w:cs="Times New Roman"/>
      <w:color w:val="000000"/>
      <w:sz w:val="24"/>
      <w:szCs w:val="24"/>
    </w:rPr>
  </w:style>
  <w:style w:type="character" w:customStyle="1" w:styleId="110">
    <w:name w:val="Основной текст Знак11"/>
    <w:basedOn w:val="a0"/>
    <w:uiPriority w:val="99"/>
    <w:semiHidden/>
    <w:rPr>
      <w:rFonts w:cs="Times New Roman"/>
      <w:color w:val="000000"/>
      <w:sz w:val="24"/>
      <w:szCs w:val="24"/>
    </w:rPr>
  </w:style>
  <w:style w:type="character" w:customStyle="1" w:styleId="100">
    <w:name w:val="Основной текст Знак10"/>
    <w:basedOn w:val="a0"/>
    <w:uiPriority w:val="99"/>
    <w:semiHidden/>
    <w:rPr>
      <w:rFonts w:cs="Times New Roman"/>
      <w:color w:val="000000"/>
      <w:sz w:val="24"/>
      <w:szCs w:val="24"/>
    </w:rPr>
  </w:style>
  <w:style w:type="character" w:customStyle="1" w:styleId="9">
    <w:name w:val="Основной текст Знак9"/>
    <w:basedOn w:val="a0"/>
    <w:uiPriority w:val="99"/>
    <w:semiHidden/>
    <w:rPr>
      <w:rFonts w:cs="Times New Roman"/>
      <w:color w:val="000000"/>
      <w:sz w:val="24"/>
      <w:szCs w:val="24"/>
    </w:rPr>
  </w:style>
  <w:style w:type="character" w:customStyle="1" w:styleId="8">
    <w:name w:val="Основной текст Знак8"/>
    <w:basedOn w:val="a0"/>
    <w:uiPriority w:val="99"/>
    <w:semiHidden/>
    <w:rPr>
      <w:rFonts w:cs="Times New Roman"/>
      <w:color w:val="000000"/>
      <w:sz w:val="24"/>
      <w:szCs w:val="24"/>
    </w:rPr>
  </w:style>
  <w:style w:type="character" w:customStyle="1" w:styleId="7">
    <w:name w:val="Основной текст Знак7"/>
    <w:basedOn w:val="a0"/>
    <w:uiPriority w:val="99"/>
    <w:semiHidden/>
    <w:rPr>
      <w:rFonts w:cs="Times New Roman"/>
      <w:color w:val="000000"/>
      <w:sz w:val="24"/>
      <w:szCs w:val="24"/>
    </w:rPr>
  </w:style>
  <w:style w:type="character" w:customStyle="1" w:styleId="6">
    <w:name w:val="Основной текст Знак6"/>
    <w:basedOn w:val="a0"/>
    <w:uiPriority w:val="99"/>
    <w:semiHidden/>
    <w:rPr>
      <w:rFonts w:cs="Times New Roman"/>
      <w:color w:val="000000"/>
      <w:sz w:val="24"/>
      <w:szCs w:val="24"/>
    </w:rPr>
  </w:style>
  <w:style w:type="character" w:customStyle="1" w:styleId="5">
    <w:name w:val="Основной текст Знак5"/>
    <w:basedOn w:val="a0"/>
    <w:uiPriority w:val="99"/>
    <w:semiHidden/>
    <w:rPr>
      <w:rFonts w:cs="Times New Roman"/>
      <w:color w:val="000000"/>
      <w:sz w:val="24"/>
      <w:szCs w:val="24"/>
    </w:rPr>
  </w:style>
  <w:style w:type="character" w:customStyle="1" w:styleId="4">
    <w:name w:val="Основной текст Знак4"/>
    <w:uiPriority w:val="99"/>
    <w:semiHidden/>
    <w:rPr>
      <w:color w:val="000000"/>
    </w:rPr>
  </w:style>
  <w:style w:type="character" w:customStyle="1" w:styleId="3">
    <w:name w:val="Основной текст Знак3"/>
    <w:uiPriority w:val="99"/>
    <w:semiHidden/>
    <w:rPr>
      <w:color w:val="000000"/>
    </w:rPr>
  </w:style>
  <w:style w:type="character" w:customStyle="1" w:styleId="23">
    <w:name w:val="Основной текст Знак2"/>
    <w:uiPriority w:val="99"/>
    <w:semiHidden/>
    <w:rPr>
      <w:color w:val="000000"/>
    </w:rPr>
  </w:style>
  <w:style w:type="character" w:customStyle="1" w:styleId="a7">
    <w:name w:val="Колонтитул_"/>
    <w:link w:val="1a"/>
    <w:uiPriority w:val="99"/>
    <w:locked/>
    <w:rPr>
      <w:rFonts w:ascii="Times New Roman" w:hAnsi="Times New Roman"/>
      <w:b/>
      <w:sz w:val="18"/>
      <w:u w:val="none"/>
    </w:rPr>
  </w:style>
  <w:style w:type="character" w:customStyle="1" w:styleId="a8">
    <w:name w:val="Колонтитул"/>
    <w:uiPriority w:val="99"/>
  </w:style>
  <w:style w:type="character" w:customStyle="1" w:styleId="70">
    <w:name w:val="Основной текст + 7"/>
    <w:aliases w:val="5 pt"/>
    <w:uiPriority w:val="99"/>
    <w:rPr>
      <w:rFonts w:ascii="Times New Roman" w:hAnsi="Times New Roman"/>
      <w:sz w:val="15"/>
      <w:u w:val="none"/>
    </w:rPr>
  </w:style>
  <w:style w:type="character" w:customStyle="1" w:styleId="24">
    <w:name w:val="Основной текст + Полужирный2"/>
    <w:uiPriority w:val="99"/>
    <w:rPr>
      <w:rFonts w:ascii="Times New Roman" w:hAnsi="Times New Roman"/>
      <w:b/>
      <w:sz w:val="22"/>
      <w:u w:val="none"/>
    </w:rPr>
  </w:style>
  <w:style w:type="character" w:customStyle="1" w:styleId="9pt">
    <w:name w:val="Основной текст + 9 pt"/>
    <w:aliases w:val="Полужирный"/>
    <w:uiPriority w:val="99"/>
    <w:rPr>
      <w:rFonts w:ascii="Times New Roman" w:hAnsi="Times New Roman"/>
      <w:b/>
      <w:sz w:val="18"/>
      <w:u w:val="none"/>
    </w:rPr>
  </w:style>
  <w:style w:type="character" w:customStyle="1" w:styleId="25">
    <w:name w:val="Основной текст (2)_"/>
    <w:link w:val="26"/>
    <w:uiPriority w:val="99"/>
    <w:locked/>
    <w:rPr>
      <w:rFonts w:ascii="Times New Roman" w:hAnsi="Times New Roman"/>
      <w:b/>
      <w:sz w:val="22"/>
      <w:u w:val="none"/>
    </w:rPr>
  </w:style>
  <w:style w:type="character" w:customStyle="1" w:styleId="1b">
    <w:name w:val="Основной текст + Полужирный1"/>
    <w:uiPriority w:val="99"/>
    <w:rPr>
      <w:rFonts w:ascii="Times New Roman" w:hAnsi="Times New Roman"/>
      <w:b/>
      <w:sz w:val="22"/>
      <w:u w:val="none"/>
    </w:rPr>
  </w:style>
  <w:style w:type="character" w:customStyle="1" w:styleId="30">
    <w:name w:val="Заголовок №3_"/>
    <w:link w:val="31"/>
    <w:uiPriority w:val="99"/>
    <w:locked/>
    <w:rPr>
      <w:rFonts w:ascii="Times New Roman" w:hAnsi="Times New Roman"/>
      <w:b/>
      <w:sz w:val="22"/>
      <w:u w:val="none"/>
    </w:rPr>
  </w:style>
  <w:style w:type="paragraph" w:customStyle="1" w:styleId="12">
    <w:name w:val="Заголовок №1"/>
    <w:basedOn w:val="a"/>
    <w:link w:val="11"/>
    <w:uiPriority w:val="99"/>
    <w:pPr>
      <w:shd w:val="clear" w:color="auto" w:fill="FFFFFF"/>
      <w:spacing w:line="398" w:lineRule="exact"/>
      <w:jc w:val="center"/>
      <w:outlineLvl w:val="0"/>
    </w:pPr>
    <w:rPr>
      <w:rFonts w:ascii="Times New Roman" w:hAnsi="Times New Roman" w:cs="Times New Roman"/>
      <w:b/>
      <w:bCs/>
      <w:color w:val="auto"/>
      <w:sz w:val="28"/>
      <w:szCs w:val="28"/>
    </w:rPr>
  </w:style>
  <w:style w:type="paragraph" w:customStyle="1" w:styleId="20">
    <w:name w:val="Заголовок №2"/>
    <w:basedOn w:val="a"/>
    <w:link w:val="2"/>
    <w:uiPriority w:val="99"/>
    <w:pPr>
      <w:shd w:val="clear" w:color="auto" w:fill="FFFFFF"/>
      <w:spacing w:line="394" w:lineRule="exact"/>
      <w:jc w:val="center"/>
      <w:outlineLvl w:val="1"/>
    </w:pPr>
    <w:rPr>
      <w:rFonts w:ascii="Times New Roman" w:hAnsi="Times New Roman" w:cs="Times New Roman"/>
      <w:i/>
      <w:iCs/>
      <w:color w:val="auto"/>
      <w:sz w:val="28"/>
      <w:szCs w:val="28"/>
    </w:rPr>
  </w:style>
  <w:style w:type="paragraph" w:customStyle="1" w:styleId="1a">
    <w:name w:val="Колонтитул1"/>
    <w:basedOn w:val="a"/>
    <w:link w:val="a7"/>
    <w:uiPriority w:val="99"/>
    <w:pPr>
      <w:shd w:val="clear" w:color="auto" w:fill="FFFFFF"/>
      <w:spacing w:line="240" w:lineRule="atLeast"/>
    </w:pPr>
    <w:rPr>
      <w:rFonts w:ascii="Times New Roman" w:hAnsi="Times New Roman" w:cs="Times New Roman"/>
      <w:b/>
      <w:bCs/>
      <w:color w:val="auto"/>
      <w:sz w:val="18"/>
      <w:szCs w:val="18"/>
    </w:rPr>
  </w:style>
  <w:style w:type="paragraph" w:customStyle="1" w:styleId="26">
    <w:name w:val="Основной текст (2)"/>
    <w:basedOn w:val="a"/>
    <w:link w:val="25"/>
    <w:uiPriority w:val="99"/>
    <w:pPr>
      <w:shd w:val="clear" w:color="auto" w:fill="FFFFFF"/>
      <w:spacing w:line="240" w:lineRule="atLeast"/>
      <w:jc w:val="both"/>
    </w:pPr>
    <w:rPr>
      <w:rFonts w:ascii="Times New Roman" w:hAnsi="Times New Roman" w:cs="Times New Roman"/>
      <w:b/>
      <w:bCs/>
      <w:color w:val="auto"/>
      <w:sz w:val="22"/>
      <w:szCs w:val="22"/>
    </w:rPr>
  </w:style>
  <w:style w:type="paragraph" w:customStyle="1" w:styleId="31">
    <w:name w:val="Заголовок №3"/>
    <w:basedOn w:val="a"/>
    <w:link w:val="30"/>
    <w:uiPriority w:val="99"/>
    <w:pPr>
      <w:shd w:val="clear" w:color="auto" w:fill="FFFFFF"/>
      <w:spacing w:line="274" w:lineRule="exact"/>
      <w:jc w:val="both"/>
      <w:outlineLvl w:val="2"/>
    </w:pPr>
    <w:rPr>
      <w:rFonts w:ascii="Times New Roman" w:hAnsi="Times New Roman" w:cs="Times New Roman"/>
      <w:b/>
      <w:bCs/>
      <w:color w:val="auto"/>
      <w:sz w:val="22"/>
      <w:szCs w:val="22"/>
    </w:rPr>
  </w:style>
  <w:style w:type="paragraph" w:styleId="a9">
    <w:name w:val="header"/>
    <w:basedOn w:val="a"/>
    <w:link w:val="aa"/>
    <w:uiPriority w:val="99"/>
    <w:unhideWhenUsed/>
    <w:rsid w:val="00F90C66"/>
    <w:pPr>
      <w:tabs>
        <w:tab w:val="center" w:pos="4677"/>
        <w:tab w:val="right" w:pos="9355"/>
      </w:tabs>
    </w:pPr>
  </w:style>
  <w:style w:type="character" w:customStyle="1" w:styleId="aa">
    <w:name w:val="Верхний колонтитул Знак"/>
    <w:basedOn w:val="a0"/>
    <w:link w:val="a9"/>
    <w:uiPriority w:val="99"/>
    <w:locked/>
    <w:rsid w:val="00F90C66"/>
    <w:rPr>
      <w:rFonts w:cs="Times New Roman"/>
      <w:color w:val="000000"/>
    </w:rPr>
  </w:style>
  <w:style w:type="paragraph" w:styleId="ab">
    <w:name w:val="footer"/>
    <w:basedOn w:val="a"/>
    <w:link w:val="ac"/>
    <w:uiPriority w:val="99"/>
    <w:unhideWhenUsed/>
    <w:rsid w:val="00F90C66"/>
    <w:pPr>
      <w:tabs>
        <w:tab w:val="center" w:pos="4677"/>
        <w:tab w:val="right" w:pos="9355"/>
      </w:tabs>
    </w:pPr>
  </w:style>
  <w:style w:type="character" w:customStyle="1" w:styleId="ac">
    <w:name w:val="Нижний колонтитул Знак"/>
    <w:basedOn w:val="a0"/>
    <w:link w:val="ab"/>
    <w:uiPriority w:val="99"/>
    <w:locked/>
    <w:rsid w:val="00F90C66"/>
    <w:rPr>
      <w:rFonts w:cs="Times New Roman"/>
      <w:color w:val="000000"/>
    </w:rPr>
  </w:style>
  <w:style w:type="paragraph" w:styleId="ad">
    <w:name w:val="Balloon Text"/>
    <w:basedOn w:val="a"/>
    <w:link w:val="ae"/>
    <w:uiPriority w:val="99"/>
    <w:rsid w:val="001835B7"/>
    <w:rPr>
      <w:rFonts w:ascii="Tahoma" w:hAnsi="Tahoma" w:cs="Tahoma"/>
      <w:sz w:val="16"/>
      <w:szCs w:val="16"/>
    </w:rPr>
  </w:style>
  <w:style w:type="character" w:customStyle="1" w:styleId="ae">
    <w:name w:val="Текст выноски Знак"/>
    <w:basedOn w:val="a0"/>
    <w:link w:val="ad"/>
    <w:uiPriority w:val="99"/>
    <w:locked/>
    <w:rsid w:val="001835B7"/>
    <w:rPr>
      <w:rFonts w:ascii="Tahoma" w:hAnsi="Tahoma" w:cs="Tahoma"/>
      <w:color w:val="000000"/>
      <w:sz w:val="16"/>
      <w:szCs w:val="16"/>
    </w:rPr>
  </w:style>
  <w:style w:type="paragraph" w:customStyle="1" w:styleId="Default">
    <w:name w:val="Default"/>
    <w:rsid w:val="00D57453"/>
    <w:pPr>
      <w:autoSpaceDE w:val="0"/>
      <w:autoSpaceDN w:val="0"/>
      <w:adjustRightInd w:val="0"/>
    </w:pPr>
    <w:rPr>
      <w:rFonts w:ascii="Times New Roman" w:hAnsi="Times New Roman" w:cs="Times New Roman"/>
      <w:color w:val="000000"/>
      <w:sz w:val="24"/>
      <w:szCs w:val="24"/>
    </w:rPr>
  </w:style>
  <w:style w:type="character" w:styleId="af">
    <w:name w:val="FollowedHyperlink"/>
    <w:basedOn w:val="a0"/>
    <w:uiPriority w:val="99"/>
    <w:rsid w:val="00824E8F"/>
    <w:rPr>
      <w:color w:val="800080" w:themeColor="followedHyperlink"/>
      <w:u w:val="single"/>
    </w:rPr>
  </w:style>
  <w:style w:type="paragraph" w:customStyle="1" w:styleId="ConsPlusNormal">
    <w:name w:val="ConsPlusNormal"/>
    <w:rsid w:val="00865855"/>
    <w:pPr>
      <w:widowControl w:val="0"/>
      <w:autoSpaceDE w:val="0"/>
      <w:autoSpaceDN w:val="0"/>
      <w:adjustRightInd w:val="0"/>
    </w:pPr>
    <w:rPr>
      <w:rFonts w:ascii="Arial" w:eastAsiaTheme="minorEastAsia" w:hAnsi="Arial" w:cs="Arial"/>
    </w:rPr>
  </w:style>
  <w:style w:type="paragraph" w:styleId="af0">
    <w:name w:val="List Paragraph"/>
    <w:basedOn w:val="a"/>
    <w:uiPriority w:val="34"/>
    <w:qFormat/>
    <w:rsid w:val="0099278A"/>
    <w:pPr>
      <w:ind w:left="720"/>
      <w:contextualSpacing/>
    </w:pPr>
  </w:style>
  <w:style w:type="character" w:customStyle="1" w:styleId="10">
    <w:name w:val="Заголовок 1 Знак"/>
    <w:basedOn w:val="a0"/>
    <w:link w:val="1"/>
    <w:uiPriority w:val="9"/>
    <w:rsid w:val="0099278A"/>
    <w:rPr>
      <w:rFonts w:ascii="Times New Roman" w:hAnsi="Times New Roman" w:cs="Times New Roman"/>
      <w:b/>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0401">
      <w:bodyDiv w:val="1"/>
      <w:marLeft w:val="0"/>
      <w:marRight w:val="0"/>
      <w:marTop w:val="0"/>
      <w:marBottom w:val="0"/>
      <w:divBdr>
        <w:top w:val="none" w:sz="0" w:space="0" w:color="auto"/>
        <w:left w:val="none" w:sz="0" w:space="0" w:color="auto"/>
        <w:bottom w:val="none" w:sz="0" w:space="0" w:color="auto"/>
        <w:right w:val="none" w:sz="0" w:space="0" w:color="auto"/>
      </w:divBdr>
    </w:div>
    <w:div w:id="719089653">
      <w:bodyDiv w:val="1"/>
      <w:marLeft w:val="0"/>
      <w:marRight w:val="0"/>
      <w:marTop w:val="0"/>
      <w:marBottom w:val="0"/>
      <w:divBdr>
        <w:top w:val="none" w:sz="0" w:space="0" w:color="auto"/>
        <w:left w:val="none" w:sz="0" w:space="0" w:color="auto"/>
        <w:bottom w:val="none" w:sz="0" w:space="0" w:color="auto"/>
        <w:right w:val="none" w:sz="0" w:space="0" w:color="auto"/>
      </w:divBdr>
    </w:div>
    <w:div w:id="1043335264">
      <w:bodyDiv w:val="1"/>
      <w:marLeft w:val="0"/>
      <w:marRight w:val="0"/>
      <w:marTop w:val="0"/>
      <w:marBottom w:val="0"/>
      <w:divBdr>
        <w:top w:val="none" w:sz="0" w:space="0" w:color="auto"/>
        <w:left w:val="none" w:sz="0" w:space="0" w:color="auto"/>
        <w:bottom w:val="none" w:sz="0" w:space="0" w:color="auto"/>
        <w:right w:val="none" w:sz="0" w:space="0" w:color="auto"/>
      </w:divBdr>
    </w:div>
    <w:div w:id="1078095728">
      <w:bodyDiv w:val="1"/>
      <w:marLeft w:val="0"/>
      <w:marRight w:val="0"/>
      <w:marTop w:val="0"/>
      <w:marBottom w:val="0"/>
      <w:divBdr>
        <w:top w:val="none" w:sz="0" w:space="0" w:color="auto"/>
        <w:left w:val="none" w:sz="0" w:space="0" w:color="auto"/>
        <w:bottom w:val="none" w:sz="0" w:space="0" w:color="auto"/>
        <w:right w:val="none" w:sz="0" w:space="0" w:color="auto"/>
      </w:divBdr>
    </w:div>
    <w:div w:id="1787234172">
      <w:bodyDiv w:val="1"/>
      <w:marLeft w:val="0"/>
      <w:marRight w:val="0"/>
      <w:marTop w:val="0"/>
      <w:marBottom w:val="0"/>
      <w:divBdr>
        <w:top w:val="none" w:sz="0" w:space="0" w:color="auto"/>
        <w:left w:val="none" w:sz="0" w:space="0" w:color="auto"/>
        <w:bottom w:val="none" w:sz="0" w:space="0" w:color="auto"/>
        <w:right w:val="none" w:sz="0" w:space="0" w:color="auto"/>
      </w:divBdr>
    </w:div>
    <w:div w:id="210364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F983A184B4E9C8CD08732C90A6A5DFB8331065DDF4641F0B25442FF711A32G" TargetMode="External"/><Relationship Id="rId18" Type="http://schemas.openxmlformats.org/officeDocument/2006/relationships/hyperlink" Target="consultantplus://offline/ref=7F983A184B4E9C8CD08732C90A6A5DFB833E0B57DE4441F0B25442FF711A32G" TargetMode="External"/><Relationship Id="rId26" Type="http://schemas.openxmlformats.org/officeDocument/2006/relationships/hyperlink" Target="http://garant.ach.gov.ru/document?id=2059541&amp;sub=0" TargetMode="External"/><Relationship Id="rId3" Type="http://schemas.openxmlformats.org/officeDocument/2006/relationships/styles" Target="styles.xml"/><Relationship Id="rId21" Type="http://schemas.openxmlformats.org/officeDocument/2006/relationships/hyperlink" Target="consultantplus://offline/ref=682E91D2B7B02317E228CBC7342F641384366C8BF81E4B0D741B4A4D4FDDBB304F58254A88F3ACF5UCfDO"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7F983A184B4E9C8CD08732C90A6A5DFB8331065DDF4641F0B25442FF711A32G" TargetMode="External"/><Relationship Id="rId17" Type="http://schemas.openxmlformats.org/officeDocument/2006/relationships/hyperlink" Target="consultantplus://offline/ref=ECCE5B7C5DFC623CB678323255798CE3C79977A0175332ECB4C570992C7716964CCE11CE9523h6H0Q" TargetMode="External"/><Relationship Id="rId25" Type="http://schemas.openxmlformats.org/officeDocument/2006/relationships/hyperlink" Target="http://garant.ach.gov.ru/document?id=2059541&amp;sub=0"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7F983A184B4E9C8CD08732C90A6A5DFB80380456D74741F0B25442FF711A32G" TargetMode="External"/><Relationship Id="rId20" Type="http://schemas.openxmlformats.org/officeDocument/2006/relationships/hyperlink" Target="consultantplus://offline/ref=112A2DFC777D30C5442EF75A4B3BC81E92399A86F4BE59DA09C120BBE20A987FA7DD6A5FEA952CD6z5kCQ" TargetMode="External"/><Relationship Id="rId29" Type="http://schemas.openxmlformats.org/officeDocument/2006/relationships/hyperlink" Target="http://garant.ach.gov.ru/document?id=2059541&amp;sub=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F983A184B4E9C8CD08732C90A6A5DFB833D0B57D74241F0B25442FF711A32G" TargetMode="External"/><Relationship Id="rId24" Type="http://schemas.openxmlformats.org/officeDocument/2006/relationships/hyperlink" Target="consultantplus://offline/ref=682E91D2B7B02317E228CBC7342F641384366C8BF81E4B0D741B4A4D4FDDBB304F58254A88F3ACF5UCfDO" TargetMode="External"/><Relationship Id="rId32" Type="http://schemas.openxmlformats.org/officeDocument/2006/relationships/hyperlink" Target="http://garant.ach.gov.ru/document?id=2059541&amp;sub=0" TargetMode="External"/><Relationship Id="rId5" Type="http://schemas.openxmlformats.org/officeDocument/2006/relationships/settings" Target="settings.xml"/><Relationship Id="rId15" Type="http://schemas.openxmlformats.org/officeDocument/2006/relationships/hyperlink" Target="consultantplus://offline/ref=7F983A184B4E9C8CD08732C90A6A5DFB833E0B57DE4441F0B25442FF711A32G" TargetMode="External"/><Relationship Id="rId23" Type="http://schemas.openxmlformats.org/officeDocument/2006/relationships/hyperlink" Target="consultantplus://offline/ref=682E91D2B7B02317E228CBC7342F641384366C8BF81E4B0D741B4A4D4FDDBB304F58254A88F3ACF5UCfDO" TargetMode="External"/><Relationship Id="rId28" Type="http://schemas.openxmlformats.org/officeDocument/2006/relationships/hyperlink" Target="http://garant.ach.gov.ru/document?id=2059541&amp;sub=0" TargetMode="External"/><Relationship Id="rId10" Type="http://schemas.openxmlformats.org/officeDocument/2006/relationships/hyperlink" Target="consultantplus://offline/ref=7F983A184B4E9C8CD08732C90A6A5DFB833D0B57D74241F0B25442FF711A32G" TargetMode="External"/><Relationship Id="rId19" Type="http://schemas.openxmlformats.org/officeDocument/2006/relationships/hyperlink" Target="consultantplus://offline/ref=7F983A184B4E9C8CD08732C90A6A5DFB80380456D74741F0B25442FF711A32G" TargetMode="External"/><Relationship Id="rId31" Type="http://schemas.openxmlformats.org/officeDocument/2006/relationships/hyperlink" Target="http://garant.ach.gov.ru/document?id=2059541&amp;sub=0" TargetMode="External"/><Relationship Id="rId4" Type="http://schemas.microsoft.com/office/2007/relationships/stylesWithEffects" Target="stylesWithEffects.xml"/><Relationship Id="rId9" Type="http://schemas.openxmlformats.org/officeDocument/2006/relationships/hyperlink" Target="consultantplus://offline/ref=7F983A184B4E9C8CD08732C90A6A5DFB833D0B57D74241F0B25442FF711A32G" TargetMode="External"/><Relationship Id="rId14" Type="http://schemas.openxmlformats.org/officeDocument/2006/relationships/hyperlink" Target="consultantplus://offline/ref=7F983A184B4E9C8CD08732C90A6A5DFB83300A5DD14141F0B25442FF711A32G" TargetMode="External"/><Relationship Id="rId22" Type="http://schemas.openxmlformats.org/officeDocument/2006/relationships/hyperlink" Target="consultantplus://offline/ref=682E91D2B7B02317E228CBC7342F641384366C8BF81E4B0D741B4A4D4FDDBB304F58254A88F3ACF5UCfDO" TargetMode="External"/><Relationship Id="rId27" Type="http://schemas.openxmlformats.org/officeDocument/2006/relationships/hyperlink" Target="http://garant.ach.gov.ru/document?id=2059541&amp;sub=0" TargetMode="External"/><Relationship Id="rId30" Type="http://schemas.openxmlformats.org/officeDocument/2006/relationships/hyperlink" Target="http://garant.ach.gov.ru/document?id=2059541&amp;sub=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07192-A715-4864-80E3-D95006E07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4384</TotalTime>
  <Pages>87</Pages>
  <Words>25253</Words>
  <Characters>185296</Characters>
  <Application>Microsoft Office Word</Application>
  <DocSecurity>0</DocSecurity>
  <Lines>1544</Lines>
  <Paragraphs>420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Hewlett-Packard Company</Company>
  <LinksUpToDate>false</LinksUpToDate>
  <CharactersWithSpaces>210129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Руднева Светлана Валерьевна</cp:lastModifiedBy>
  <cp:revision>49</cp:revision>
  <cp:lastPrinted>2018-09-20T12:02:00Z</cp:lastPrinted>
  <dcterms:created xsi:type="dcterms:W3CDTF">2018-02-06T06:43:00Z</dcterms:created>
  <dcterms:modified xsi:type="dcterms:W3CDTF">2018-12-12T13:39:00Z</dcterms:modified>
</cp:coreProperties>
</file>